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5EE6" w:rsidRDefault="00B35EE6" w:rsidP="00E732C4">
      <w:pPr>
        <w:widowControl w:val="0"/>
        <w:autoSpaceDE w:val="0"/>
        <w:autoSpaceDN w:val="0"/>
        <w:spacing w:after="0" w:line="240" w:lineRule="auto"/>
        <w:ind w:left="117" w:right="114" w:firstLine="340"/>
        <w:jc w:val="center"/>
        <w:rPr>
          <w:rFonts w:ascii="Times New Roman" w:eastAsia="Times New Roman" w:hAnsi="Times New Roman" w:cs="Times New Roman"/>
          <w:sz w:val="24"/>
          <w:szCs w:val="24"/>
        </w:rPr>
      </w:pPr>
    </w:p>
    <w:p w:rsidR="00900C38" w:rsidRPr="007C64F3" w:rsidRDefault="00900C38" w:rsidP="00E732C4">
      <w:pPr>
        <w:widowControl w:val="0"/>
        <w:autoSpaceDE w:val="0"/>
        <w:autoSpaceDN w:val="0"/>
        <w:spacing w:after="0" w:line="240" w:lineRule="auto"/>
        <w:ind w:left="117" w:right="114" w:firstLine="340"/>
        <w:jc w:val="center"/>
        <w:rPr>
          <w:rFonts w:ascii="Times New Roman" w:eastAsia="Times New Roman" w:hAnsi="Times New Roman" w:cs="Times New Roman"/>
          <w:sz w:val="24"/>
          <w:szCs w:val="24"/>
          <w:lang w:val="x-none"/>
        </w:rPr>
      </w:pPr>
    </w:p>
    <w:p w:rsidR="00B35EE6" w:rsidRPr="007C64F3" w:rsidRDefault="00B35EE6" w:rsidP="00E732C4">
      <w:pPr>
        <w:widowControl w:val="0"/>
        <w:autoSpaceDE w:val="0"/>
        <w:autoSpaceDN w:val="0"/>
        <w:spacing w:after="0" w:line="240" w:lineRule="auto"/>
        <w:ind w:left="117"/>
        <w:jc w:val="center"/>
        <w:outlineLvl w:val="2"/>
        <w:rPr>
          <w:rFonts w:ascii="Times New Roman" w:eastAsia="Trebuchet MS" w:hAnsi="Times New Roman" w:cs="Times New Roman"/>
          <w:w w:val="90"/>
          <w:sz w:val="24"/>
          <w:szCs w:val="24"/>
        </w:rPr>
      </w:pPr>
      <w:bookmarkStart w:id="0" w:name="_TOC_250006"/>
      <w:r w:rsidRPr="007C64F3">
        <w:rPr>
          <w:rFonts w:ascii="Times New Roman" w:eastAsia="Trebuchet MS" w:hAnsi="Times New Roman" w:cs="Times New Roman"/>
          <w:w w:val="90"/>
          <w:sz w:val="24"/>
          <w:szCs w:val="24"/>
        </w:rPr>
        <w:t xml:space="preserve"> «НЕНАН (НОХЧИЙН) МАТТАХЬ ЛИТЕРАТУРНИ ЙЕШАР</w:t>
      </w:r>
      <w:bookmarkEnd w:id="0"/>
      <w:r w:rsidRPr="007C64F3">
        <w:rPr>
          <w:rFonts w:ascii="Times New Roman" w:eastAsia="Trebuchet MS" w:hAnsi="Times New Roman" w:cs="Times New Roman"/>
          <w:w w:val="90"/>
          <w:sz w:val="24"/>
          <w:szCs w:val="24"/>
        </w:rPr>
        <w:t xml:space="preserve">» ДЕШАРАН ПРЕДМЕТАН БЕЛХАН ЧУЛАЦАМАН КОЬРТА ЛИНИШ </w:t>
      </w:r>
    </w:p>
    <w:p w:rsidR="007C64F3" w:rsidRPr="007C64F3" w:rsidRDefault="007C64F3" w:rsidP="007C64F3">
      <w:pPr>
        <w:widowControl w:val="0"/>
        <w:autoSpaceDE w:val="0"/>
        <w:autoSpaceDN w:val="0"/>
        <w:spacing w:after="0" w:line="249" w:lineRule="exact"/>
        <w:ind w:left="-567"/>
        <w:jc w:val="both"/>
        <w:outlineLvl w:val="2"/>
        <w:rPr>
          <w:rFonts w:ascii="Times New Roman" w:eastAsia="Trebuchet MS" w:hAnsi="Times New Roman" w:cs="Times New Roman"/>
          <w:w w:val="90"/>
          <w:sz w:val="24"/>
          <w:szCs w:val="24"/>
        </w:rPr>
      </w:pPr>
    </w:p>
    <w:p w:rsidR="007C64F3" w:rsidRPr="007C64F3" w:rsidRDefault="007C64F3" w:rsidP="007C64F3">
      <w:pPr>
        <w:widowControl w:val="0"/>
        <w:autoSpaceDE w:val="0"/>
        <w:autoSpaceDN w:val="0"/>
        <w:spacing w:before="64" w:after="0" w:line="254" w:lineRule="auto"/>
        <w:ind w:right="114"/>
        <w:jc w:val="both"/>
        <w:rPr>
          <w:rFonts w:ascii="Times New Roman" w:eastAsia="Times New Roman" w:hAnsi="Times New Roman" w:cs="Times New Roman"/>
          <w:sz w:val="24"/>
          <w:szCs w:val="24"/>
          <w:lang w:val="x-none"/>
        </w:rPr>
      </w:pPr>
      <w:r w:rsidRPr="007C64F3">
        <w:rPr>
          <w:rFonts w:ascii="Times New Roman" w:eastAsia="Times New Roman" w:hAnsi="Times New Roman" w:cs="Times New Roman"/>
          <w:w w:val="115"/>
          <w:sz w:val="24"/>
          <w:szCs w:val="24"/>
          <w:lang w:val="x-none"/>
        </w:rPr>
        <w:t>«Ненан (нохчийн) маттахь литературни йешар» дешаран предметан программехь белла чулацам бу, и теллича нохчийн литературин къоман-культурин башхалла а; нохчийн меттан а, нохчийн литературин а Нохчийн Республикин а, Россин а историца, нохчийн къоман материале а, синбахаман а культурица а йолу зӀе  а йаста некъ лур бу. Курс лерина йу йуьхьанцарчу классийн дешархойн литературин а, культурин а хьежам шорбан; йуьхьанцарчу классийн дешархойн йешаран жигарчу гонна йукъайогӀучу фольклоран а, нохчийн классикийн а, нохчийн кхузаманан литературин а говзарша таро ло дешархошна адамаллин мехаллашкахь нохчийн культурин а, къоман синкхетаман а коьртачу баххех кхетам бала. Йуьхьанцарчу классийн дешархошна йеша а, талла а схьакховдийначу нохчийн литературин говзарша схьагойту нохчийн къоман культурин тайп-тайпана агӀонаш, жигарайоху даимлера мехаллаш (дикалла, доглазар, синшорто,</w:t>
      </w:r>
      <w:r w:rsidRPr="007C64F3">
        <w:rPr>
          <w:rFonts w:ascii="Times New Roman" w:eastAsia="Times New Roman" w:hAnsi="Times New Roman" w:cs="Times New Roman"/>
          <w:spacing w:val="17"/>
          <w:w w:val="115"/>
          <w:sz w:val="24"/>
          <w:szCs w:val="24"/>
          <w:lang w:val="x-none"/>
        </w:rPr>
        <w:t xml:space="preserve"> </w:t>
      </w:r>
      <w:r w:rsidRPr="007C64F3">
        <w:rPr>
          <w:rFonts w:ascii="Times New Roman" w:eastAsia="Times New Roman" w:hAnsi="Times New Roman" w:cs="Times New Roman"/>
          <w:w w:val="115"/>
          <w:sz w:val="24"/>
          <w:szCs w:val="24"/>
          <w:lang w:val="x-none"/>
        </w:rPr>
        <w:t>къинхетам,</w:t>
      </w:r>
      <w:r w:rsidRPr="007C64F3">
        <w:rPr>
          <w:rFonts w:ascii="Times New Roman" w:eastAsia="Times New Roman" w:hAnsi="Times New Roman" w:cs="Times New Roman"/>
          <w:spacing w:val="18"/>
          <w:w w:val="115"/>
          <w:sz w:val="24"/>
          <w:szCs w:val="24"/>
          <w:lang w:val="x-none"/>
        </w:rPr>
        <w:t xml:space="preserve"> </w:t>
      </w:r>
      <w:r w:rsidRPr="007C64F3">
        <w:rPr>
          <w:rFonts w:ascii="Times New Roman" w:eastAsia="Times New Roman" w:hAnsi="Times New Roman" w:cs="Times New Roman"/>
          <w:w w:val="115"/>
          <w:sz w:val="24"/>
          <w:szCs w:val="24"/>
          <w:lang w:val="x-none"/>
        </w:rPr>
        <w:t>эхь-бехк,</w:t>
      </w:r>
      <w:r w:rsidRPr="007C64F3">
        <w:rPr>
          <w:rFonts w:ascii="Times New Roman" w:eastAsia="Times New Roman" w:hAnsi="Times New Roman" w:cs="Times New Roman"/>
          <w:spacing w:val="18"/>
          <w:w w:val="115"/>
          <w:sz w:val="24"/>
          <w:szCs w:val="24"/>
          <w:lang w:val="x-none"/>
        </w:rPr>
        <w:t xml:space="preserve"> </w:t>
      </w:r>
      <w:r w:rsidRPr="007C64F3">
        <w:rPr>
          <w:rFonts w:ascii="Times New Roman" w:eastAsia="Times New Roman" w:hAnsi="Times New Roman" w:cs="Times New Roman"/>
          <w:w w:val="115"/>
          <w:sz w:val="24"/>
          <w:szCs w:val="24"/>
          <w:lang w:val="x-none"/>
        </w:rPr>
        <w:t>бакъдерг,</w:t>
      </w:r>
      <w:r w:rsidRPr="007C64F3">
        <w:rPr>
          <w:rFonts w:ascii="Times New Roman" w:eastAsia="Times New Roman" w:hAnsi="Times New Roman" w:cs="Times New Roman"/>
          <w:spacing w:val="18"/>
          <w:w w:val="115"/>
          <w:sz w:val="24"/>
          <w:szCs w:val="24"/>
          <w:lang w:val="x-none"/>
        </w:rPr>
        <w:t xml:space="preserve"> </w:t>
      </w:r>
      <w:r w:rsidRPr="007C64F3">
        <w:rPr>
          <w:rFonts w:ascii="Times New Roman" w:eastAsia="Times New Roman" w:hAnsi="Times New Roman" w:cs="Times New Roman"/>
          <w:w w:val="115"/>
          <w:sz w:val="24"/>
          <w:szCs w:val="24"/>
          <w:lang w:val="x-none"/>
        </w:rPr>
        <w:t>доьзалан мехаллаш, патриотизм, баккхийчаьрга ларам,  адамалла, и. кх.дӀ.).</w:t>
      </w:r>
    </w:p>
    <w:p w:rsidR="007C64F3" w:rsidRPr="007C64F3" w:rsidRDefault="007C64F3" w:rsidP="007C64F3">
      <w:pPr>
        <w:widowControl w:val="0"/>
        <w:autoSpaceDE w:val="0"/>
        <w:autoSpaceDN w:val="0"/>
        <w:spacing w:after="0" w:line="240" w:lineRule="auto"/>
        <w:jc w:val="both"/>
        <w:rPr>
          <w:rFonts w:ascii="Times New Roman" w:eastAsia="Times New Roman" w:hAnsi="Times New Roman" w:cs="Times New Roman"/>
          <w:sz w:val="24"/>
          <w:szCs w:val="24"/>
          <w:lang w:val="x-none"/>
        </w:rPr>
      </w:pPr>
      <w:r w:rsidRPr="007C64F3">
        <w:rPr>
          <w:rFonts w:ascii="Times New Roman" w:eastAsia="Times New Roman" w:hAnsi="Times New Roman" w:cs="Times New Roman"/>
          <w:w w:val="115"/>
          <w:sz w:val="24"/>
          <w:szCs w:val="24"/>
          <w:lang w:val="x-none"/>
        </w:rPr>
        <w:t>Кху программехь</w:t>
      </w:r>
      <w:r w:rsidRPr="007C64F3">
        <w:rPr>
          <w:rFonts w:ascii="Times New Roman" w:eastAsia="Times New Roman" w:hAnsi="Times New Roman" w:cs="Times New Roman"/>
          <w:spacing w:val="42"/>
          <w:w w:val="115"/>
          <w:sz w:val="24"/>
          <w:szCs w:val="24"/>
          <w:lang w:val="x-none"/>
        </w:rPr>
        <w:t xml:space="preserve"> </w:t>
      </w:r>
      <w:r w:rsidRPr="007C64F3">
        <w:rPr>
          <w:rFonts w:ascii="Times New Roman" w:eastAsia="Times New Roman" w:hAnsi="Times New Roman" w:cs="Times New Roman"/>
          <w:w w:val="115"/>
          <w:sz w:val="24"/>
          <w:szCs w:val="24"/>
          <w:lang w:val="x-none"/>
        </w:rPr>
        <w:t>«Ненан (нохчийн) маттахь литературни йешар</w:t>
      </w:r>
      <w:r w:rsidRPr="007C64F3">
        <w:rPr>
          <w:rFonts w:ascii="Times New Roman" w:eastAsia="Times New Roman" w:hAnsi="Times New Roman" w:cs="Times New Roman"/>
          <w:w w:val="120"/>
          <w:sz w:val="24"/>
          <w:szCs w:val="24"/>
          <w:lang w:val="x-none"/>
        </w:rPr>
        <w:t>» курсан башхалла кхочушйина кху бахьанашца:</w:t>
      </w:r>
    </w:p>
    <w:p w:rsidR="007C64F3" w:rsidRPr="007C64F3" w:rsidRDefault="007C64F3" w:rsidP="007C64F3">
      <w:pPr>
        <w:widowControl w:val="0"/>
        <w:autoSpaceDE w:val="0"/>
        <w:autoSpaceDN w:val="0"/>
        <w:spacing w:before="13" w:after="0" w:line="254" w:lineRule="auto"/>
        <w:ind w:right="114" w:firstLine="340"/>
        <w:jc w:val="both"/>
        <w:rPr>
          <w:rFonts w:ascii="Times New Roman" w:eastAsia="Times New Roman" w:hAnsi="Times New Roman" w:cs="Times New Roman"/>
          <w:w w:val="115"/>
          <w:sz w:val="24"/>
          <w:szCs w:val="24"/>
          <w:lang w:val="x-none"/>
        </w:rPr>
      </w:pPr>
      <w:r w:rsidRPr="007C64F3">
        <w:rPr>
          <w:rFonts w:ascii="Times New Roman" w:eastAsia="Times New Roman" w:hAnsi="Times New Roman" w:cs="Times New Roman"/>
          <w:w w:val="115"/>
          <w:sz w:val="24"/>
          <w:szCs w:val="24"/>
          <w:lang w:val="x-none"/>
        </w:rPr>
        <w:t>а) нохчийн къоман амал, Ӏадаташ, ламасташ, нохчийн культурин синбахаман мехаллаш, адамаллин мехаллаш а, эхь-бехк а гойтуш долу говзарш схьахаржарна;</w:t>
      </w:r>
    </w:p>
    <w:p w:rsidR="007C64F3" w:rsidRPr="007C64F3" w:rsidRDefault="007C64F3" w:rsidP="007C64F3">
      <w:pPr>
        <w:widowControl w:val="0"/>
        <w:autoSpaceDE w:val="0"/>
        <w:autoSpaceDN w:val="0"/>
        <w:spacing w:after="0" w:line="254" w:lineRule="auto"/>
        <w:ind w:right="114" w:firstLine="409"/>
        <w:jc w:val="both"/>
        <w:rPr>
          <w:rFonts w:ascii="Times New Roman" w:eastAsia="Times New Roman" w:hAnsi="Times New Roman" w:cs="Times New Roman"/>
          <w:spacing w:val="-12"/>
          <w:w w:val="115"/>
          <w:sz w:val="24"/>
          <w:szCs w:val="24"/>
          <w:lang w:val="x-none"/>
        </w:rPr>
      </w:pPr>
      <w:r w:rsidRPr="007C64F3">
        <w:rPr>
          <w:rFonts w:ascii="Times New Roman" w:eastAsia="Times New Roman" w:hAnsi="Times New Roman" w:cs="Times New Roman"/>
          <w:w w:val="115"/>
          <w:sz w:val="24"/>
          <w:szCs w:val="24"/>
          <w:lang w:val="x-none"/>
        </w:rPr>
        <w:t>б) нохчийн йаздархойн нохчийн бераллин дуьне гойтучу говзарш тӀе тидам бахийтарна</w:t>
      </w:r>
      <w:r w:rsidRPr="007C64F3">
        <w:rPr>
          <w:rFonts w:ascii="Times New Roman" w:eastAsia="Times New Roman" w:hAnsi="Times New Roman" w:cs="Times New Roman"/>
          <w:spacing w:val="-1"/>
          <w:w w:val="115"/>
          <w:sz w:val="24"/>
          <w:szCs w:val="24"/>
          <w:lang w:val="x-none"/>
        </w:rPr>
        <w:t>:</w:t>
      </w:r>
      <w:r w:rsidRPr="007C64F3">
        <w:rPr>
          <w:rFonts w:ascii="Times New Roman" w:eastAsia="Times New Roman" w:hAnsi="Times New Roman" w:cs="Times New Roman"/>
          <w:spacing w:val="-12"/>
          <w:w w:val="115"/>
          <w:sz w:val="24"/>
          <w:szCs w:val="24"/>
          <w:lang w:val="x-none"/>
        </w:rPr>
        <w:t xml:space="preserve"> доьзалехь бер кхетош-кхиоран башхаллаш, баккхийчаьрца а, нийсархошца а цуьнан йолу йукъаметтигаш, беро шена гонахара дуьне тӀелацаран башхаллаш.</w:t>
      </w:r>
    </w:p>
    <w:p w:rsidR="007C64F3" w:rsidRPr="007C64F3" w:rsidRDefault="007C64F3" w:rsidP="007C64F3">
      <w:pPr>
        <w:widowControl w:val="0"/>
        <w:autoSpaceDE w:val="0"/>
        <w:autoSpaceDN w:val="0"/>
        <w:spacing w:after="0" w:line="254" w:lineRule="auto"/>
        <w:ind w:right="114" w:firstLine="409"/>
        <w:jc w:val="both"/>
        <w:rPr>
          <w:rFonts w:ascii="Times New Roman" w:eastAsia="Times New Roman" w:hAnsi="Times New Roman" w:cs="Times New Roman"/>
          <w:w w:val="115"/>
          <w:sz w:val="24"/>
          <w:szCs w:val="24"/>
          <w:lang w:val="x-none"/>
        </w:rPr>
      </w:pPr>
      <w:r w:rsidRPr="007C64F3">
        <w:rPr>
          <w:rFonts w:ascii="Times New Roman" w:eastAsia="Times New Roman" w:hAnsi="Times New Roman" w:cs="Times New Roman"/>
          <w:w w:val="115"/>
          <w:sz w:val="24"/>
          <w:szCs w:val="24"/>
          <w:lang w:val="x-none"/>
        </w:rPr>
        <w:t>«Ненан (нохчийн) маттахь литературин йешар» Ӏаморо гӀо дийр ду дешархойн мотт хьал долуш барна а, церан къамелан культура а, хьасене бовларан хаарш шардарна а.  Ш</w:t>
      </w:r>
      <w:r w:rsidRPr="007C64F3">
        <w:rPr>
          <w:rFonts w:ascii="Times New Roman" w:eastAsia="Times New Roman" w:hAnsi="Times New Roman" w:cs="Times New Roman"/>
          <w:spacing w:val="1"/>
          <w:w w:val="115"/>
          <w:sz w:val="24"/>
          <w:szCs w:val="24"/>
          <w:lang w:val="x-none"/>
        </w:rPr>
        <w:t xml:space="preserve">ена тӀехь программин проблемно-тематически блокаш хӀитточу </w:t>
      </w:r>
      <w:r w:rsidRPr="007C64F3">
        <w:rPr>
          <w:rFonts w:ascii="Times New Roman" w:eastAsia="Times New Roman" w:hAnsi="Times New Roman" w:cs="Times New Roman"/>
          <w:w w:val="115"/>
          <w:sz w:val="24"/>
          <w:szCs w:val="24"/>
          <w:lang w:val="x-none"/>
        </w:rPr>
        <w:t>дидактически</w:t>
      </w:r>
      <w:r w:rsidRPr="007C64F3">
        <w:rPr>
          <w:rFonts w:ascii="Times New Roman" w:eastAsia="Times New Roman" w:hAnsi="Times New Roman" w:cs="Times New Roman"/>
          <w:spacing w:val="1"/>
          <w:w w:val="115"/>
          <w:sz w:val="24"/>
          <w:szCs w:val="24"/>
          <w:lang w:val="x-none"/>
        </w:rPr>
        <w:t xml:space="preserve"> </w:t>
      </w:r>
      <w:r w:rsidRPr="007C64F3">
        <w:rPr>
          <w:rFonts w:ascii="Times New Roman" w:eastAsia="Times New Roman" w:hAnsi="Times New Roman" w:cs="Times New Roman"/>
          <w:w w:val="115"/>
          <w:sz w:val="24"/>
          <w:szCs w:val="24"/>
          <w:lang w:val="x-none"/>
        </w:rPr>
        <w:t>материалана культурно-исторически тӀедалорах а пайдаоьцу. ХӀора проблемно-тематически блока йукъайогӀу нохчийн къоман синбахаман а, материале а культура гойтуш болу кхетамаш. Программехь йеллачу говзарийн чулацам йуьхьанцарчу классийн дешархочун лехамашна гонаха хӀоттийна бу, хаьржинчу говзарийн башхаллашкахь гуш а бу.</w:t>
      </w:r>
    </w:p>
    <w:p w:rsidR="007C64F3" w:rsidRPr="007C64F3" w:rsidRDefault="007C64F3" w:rsidP="007C64F3">
      <w:pPr>
        <w:widowControl w:val="0"/>
        <w:autoSpaceDE w:val="0"/>
        <w:autoSpaceDN w:val="0"/>
        <w:spacing w:after="0" w:line="254" w:lineRule="auto"/>
        <w:ind w:right="114"/>
        <w:jc w:val="both"/>
        <w:rPr>
          <w:rFonts w:ascii="Times New Roman" w:eastAsia="Times New Roman" w:hAnsi="Times New Roman" w:cs="Times New Roman"/>
          <w:sz w:val="24"/>
          <w:szCs w:val="24"/>
          <w:lang w:val="x-none"/>
        </w:rPr>
      </w:pPr>
    </w:p>
    <w:p w:rsidR="007C64F3" w:rsidRPr="007C64F3" w:rsidRDefault="007C64F3" w:rsidP="007C64F3">
      <w:pPr>
        <w:widowControl w:val="0"/>
        <w:autoSpaceDE w:val="0"/>
        <w:autoSpaceDN w:val="0"/>
        <w:spacing w:after="0" w:line="254" w:lineRule="auto"/>
        <w:ind w:left="-567" w:right="114"/>
        <w:jc w:val="both"/>
        <w:rPr>
          <w:rFonts w:ascii="Times New Roman" w:eastAsia="Times New Roman" w:hAnsi="Times New Roman" w:cs="Times New Roman"/>
          <w:sz w:val="24"/>
          <w:szCs w:val="24"/>
          <w:lang w:val="x-none"/>
        </w:rPr>
      </w:pPr>
      <w:r w:rsidRPr="007C64F3">
        <w:rPr>
          <w:rFonts w:ascii="Times New Roman" w:eastAsia="Tahoma" w:hAnsi="Times New Roman" w:cs="Times New Roman"/>
          <w:b/>
          <w:w w:val="90"/>
          <w:sz w:val="24"/>
          <w:szCs w:val="24"/>
        </w:rPr>
        <w:t xml:space="preserve">         </w:t>
      </w:r>
      <w:r w:rsidRPr="007C64F3">
        <w:rPr>
          <w:rFonts w:ascii="Times New Roman" w:eastAsia="Tahoma" w:hAnsi="Times New Roman" w:cs="Times New Roman"/>
          <w:b/>
          <w:w w:val="90"/>
          <w:sz w:val="24"/>
          <w:szCs w:val="24"/>
          <w:lang w:val="x-none"/>
        </w:rPr>
        <w:t>«НЕНАН (НОХЧИЙН) МАТТАХЬ ЛИТАРЕТУРНИ ЙЕШАР» ДЕШАРАН ПРЕДМЕТАН ЧУЛАЦАМ</w:t>
      </w:r>
    </w:p>
    <w:p w:rsidR="007C64F3" w:rsidRPr="007C64F3" w:rsidRDefault="007C64F3" w:rsidP="007C64F3">
      <w:pPr>
        <w:widowControl w:val="0"/>
        <w:autoSpaceDE w:val="0"/>
        <w:autoSpaceDN w:val="0"/>
        <w:spacing w:before="157" w:after="0" w:line="254" w:lineRule="auto"/>
        <w:ind w:right="114" w:firstLine="340"/>
        <w:jc w:val="both"/>
        <w:rPr>
          <w:rFonts w:ascii="Times New Roman" w:eastAsia="Times New Roman" w:hAnsi="Times New Roman" w:cs="Times New Roman"/>
          <w:sz w:val="24"/>
          <w:szCs w:val="24"/>
          <w:lang w:val="x-none"/>
        </w:rPr>
      </w:pPr>
      <w:r w:rsidRPr="007C64F3">
        <w:rPr>
          <w:rFonts w:ascii="Times New Roman" w:eastAsia="Times New Roman" w:hAnsi="Times New Roman" w:cs="Times New Roman"/>
          <w:w w:val="115"/>
          <w:sz w:val="24"/>
          <w:szCs w:val="24"/>
          <w:lang w:val="x-none"/>
        </w:rPr>
        <w:t>«Ненан (нохчийн) маттахь литературни йешар» курсан чулацам билгалбечу хенахь</w:t>
      </w:r>
      <w:r w:rsidRPr="007C64F3">
        <w:rPr>
          <w:rFonts w:ascii="Times New Roman" w:eastAsia="Times New Roman" w:hAnsi="Times New Roman" w:cs="Times New Roman"/>
          <w:spacing w:val="26"/>
          <w:w w:val="115"/>
          <w:sz w:val="24"/>
          <w:szCs w:val="24"/>
          <w:lang w:val="x-none"/>
        </w:rPr>
        <w:t xml:space="preserve"> </w:t>
      </w:r>
      <w:r w:rsidRPr="007C64F3">
        <w:rPr>
          <w:rFonts w:ascii="Times New Roman" w:eastAsia="Times New Roman" w:hAnsi="Times New Roman" w:cs="Times New Roman"/>
          <w:w w:val="115"/>
          <w:sz w:val="24"/>
          <w:szCs w:val="24"/>
          <w:lang w:val="x-none"/>
        </w:rPr>
        <w:t>коьртачу тидамехь ду:</w:t>
      </w:r>
    </w:p>
    <w:p w:rsidR="007C64F3" w:rsidRPr="007C64F3" w:rsidRDefault="007C64F3" w:rsidP="007C64F3">
      <w:pPr>
        <w:widowControl w:val="0"/>
        <w:numPr>
          <w:ilvl w:val="0"/>
          <w:numId w:val="4"/>
        </w:numPr>
        <w:tabs>
          <w:tab w:val="left" w:pos="749"/>
        </w:tabs>
        <w:autoSpaceDE w:val="0"/>
        <w:autoSpaceDN w:val="0"/>
        <w:spacing w:after="0" w:line="254" w:lineRule="auto"/>
        <w:ind w:left="0" w:right="114" w:firstLine="340"/>
        <w:jc w:val="both"/>
        <w:rPr>
          <w:rFonts w:ascii="Times New Roman" w:eastAsia="Times New Roman" w:hAnsi="Times New Roman" w:cs="Times New Roman"/>
          <w:sz w:val="24"/>
          <w:szCs w:val="24"/>
        </w:rPr>
      </w:pPr>
      <w:r w:rsidRPr="007C64F3">
        <w:rPr>
          <w:rFonts w:ascii="Times New Roman" w:eastAsia="Times New Roman" w:hAnsi="Times New Roman" w:cs="Times New Roman"/>
          <w:w w:val="115"/>
          <w:sz w:val="24"/>
          <w:szCs w:val="24"/>
        </w:rPr>
        <w:t>Къоман кхетамна мехала долу, йеххачу хенан йохалла  — кхузамане кхаччалц – культурехь коьрта меттиг дӀалоцу хӀуманаш (масала, баккхийчаьрга, нене ларам, Даймахке безам, догдикалла, доглазар, нийсо йезар, эхь-бехк, сий, и.кх.дӀ.) Цу коьртачу кхетамашца болх дӀахьо йуьхьанцарчу классийн дешархоша дӀалоцур долчу кепара хаьржинчу нохчийн йаздархойн уггаре а къегинчу, нохчийн литературин а, культурин а башхаллаш кхочушйинчу говзарш тӀехь. И говзарш йовзаро гӀо до йуьхьанцарчу классийн дешархошна къоман культурин ламастех а, нохчийн культурех а кхета.</w:t>
      </w:r>
    </w:p>
    <w:p w:rsidR="007C64F3" w:rsidRPr="007C64F3" w:rsidRDefault="007C64F3" w:rsidP="007C64F3">
      <w:pPr>
        <w:widowControl w:val="0"/>
        <w:numPr>
          <w:ilvl w:val="0"/>
          <w:numId w:val="4"/>
        </w:numPr>
        <w:tabs>
          <w:tab w:val="left" w:pos="741"/>
        </w:tabs>
        <w:autoSpaceDE w:val="0"/>
        <w:autoSpaceDN w:val="0"/>
        <w:spacing w:after="0" w:line="254" w:lineRule="auto"/>
        <w:ind w:left="0" w:right="114" w:firstLine="340"/>
        <w:jc w:val="both"/>
        <w:rPr>
          <w:rFonts w:ascii="Times New Roman" w:eastAsia="Times New Roman" w:hAnsi="Times New Roman" w:cs="Times New Roman"/>
          <w:sz w:val="24"/>
          <w:szCs w:val="24"/>
        </w:rPr>
      </w:pPr>
      <w:r w:rsidRPr="007C64F3">
        <w:rPr>
          <w:rFonts w:ascii="Times New Roman" w:eastAsia="Times New Roman" w:hAnsi="Times New Roman" w:cs="Times New Roman"/>
          <w:w w:val="115"/>
          <w:sz w:val="24"/>
          <w:szCs w:val="24"/>
        </w:rPr>
        <w:t xml:space="preserve">Йуьхьанцарчу классийн дешархойн лехамаш: говзарийн доккхачу декъан турпалхой йуьхьанцарчу классийн дешархойн нийсархой бу, церан дуьне довзарца босту программехь билгалбина культурно-историн кхетамаш. Программи </w:t>
      </w:r>
      <w:r w:rsidRPr="007C64F3">
        <w:rPr>
          <w:rFonts w:ascii="Times New Roman" w:eastAsia="Times New Roman" w:hAnsi="Times New Roman" w:cs="Times New Roman"/>
          <w:w w:val="115"/>
          <w:sz w:val="24"/>
          <w:szCs w:val="24"/>
        </w:rPr>
        <w:lastRenderedPageBreak/>
        <w:t>йукъайахийтина тайп-тайпанчу заманашкахь берийн дуьне гойту а, церан кхиаран некъаш а, амал йахчайалар а,</w:t>
      </w:r>
      <w:r w:rsidRPr="007C64F3">
        <w:rPr>
          <w:rFonts w:ascii="Times New Roman" w:eastAsia="Times New Roman" w:hAnsi="Times New Roman" w:cs="Times New Roman"/>
          <w:spacing w:val="1"/>
          <w:w w:val="115"/>
          <w:sz w:val="24"/>
          <w:szCs w:val="24"/>
        </w:rPr>
        <w:t xml:space="preserve"> </w:t>
      </w:r>
      <w:r w:rsidRPr="007C64F3">
        <w:rPr>
          <w:rFonts w:ascii="Times New Roman" w:eastAsia="Times New Roman" w:hAnsi="Times New Roman" w:cs="Times New Roman"/>
          <w:w w:val="115"/>
          <w:sz w:val="24"/>
          <w:szCs w:val="24"/>
        </w:rPr>
        <w:t>оьздангаллин къилбанаш кхолладалар а гойту говзарш; говзарш харжаро дешархочунна таро ло историн тайп-тайпанчу муьрашкахь нохчийн культура шен нийсархочун бӀаьргашца ган. Программехь ладамечу барамехь йелла кхузаманан авторийн говзарш а йу, цара шайн кхоллараллехь кхидӀа хьо нохчийн литературин къоман ламасташ, и говзарш кхузаманан дешархочунна гергара йу.</w:t>
      </w:r>
    </w:p>
    <w:p w:rsidR="007C64F3" w:rsidRPr="007C64F3" w:rsidRDefault="007C64F3" w:rsidP="007C64F3">
      <w:pPr>
        <w:widowControl w:val="0"/>
        <w:tabs>
          <w:tab w:val="left" w:pos="741"/>
        </w:tabs>
        <w:autoSpaceDE w:val="0"/>
        <w:autoSpaceDN w:val="0"/>
        <w:spacing w:after="0" w:line="254" w:lineRule="auto"/>
        <w:ind w:right="114"/>
        <w:jc w:val="both"/>
        <w:rPr>
          <w:rFonts w:ascii="Times New Roman" w:eastAsia="Times New Roman" w:hAnsi="Times New Roman" w:cs="Times New Roman"/>
          <w:sz w:val="24"/>
          <w:szCs w:val="24"/>
        </w:rPr>
      </w:pPr>
      <w:r w:rsidRPr="007C64F3">
        <w:rPr>
          <w:rFonts w:ascii="Times New Roman" w:eastAsia="Times New Roman" w:hAnsi="Times New Roman" w:cs="Times New Roman"/>
          <w:w w:val="115"/>
          <w:sz w:val="24"/>
          <w:szCs w:val="24"/>
        </w:rPr>
        <w:t>3. Къоман башхаллин хиламаш искусствон кхечу гӀирсашца гайтина говзарш а хаьржина, цо таро ло дешархошна нохчийн культурехь искусствийн диалог гайта.</w:t>
      </w:r>
    </w:p>
    <w:p w:rsidR="007C64F3" w:rsidRPr="007C64F3" w:rsidRDefault="007C64F3" w:rsidP="007C64F3">
      <w:pPr>
        <w:spacing w:after="0" w:line="240" w:lineRule="auto"/>
        <w:ind w:firstLine="709"/>
        <w:jc w:val="both"/>
        <w:rPr>
          <w:rFonts w:ascii="Times New Roman" w:eastAsia="Times New Roman" w:hAnsi="Times New Roman" w:cs="Times New Roman"/>
          <w:sz w:val="24"/>
          <w:szCs w:val="24"/>
          <w:lang w:eastAsia="ru-RU"/>
        </w:rPr>
      </w:pPr>
      <w:r w:rsidRPr="007C64F3">
        <w:rPr>
          <w:rFonts w:ascii="Times New Roman" w:eastAsia="Times New Roman" w:hAnsi="Times New Roman" w:cs="Times New Roman"/>
          <w:sz w:val="24"/>
          <w:szCs w:val="24"/>
          <w:lang w:eastAsia="ru-RU"/>
        </w:rPr>
        <w:t>Цхьадолу декхарш кхочушдан лерина дешаран материал хаьржина гуманизнам, исбаьхьаллин а, довзаран а мехаллийн, кхеташ хиларан, жигараллин, поликультурин, ламасталлин классикин а, кхузаманан бараман цхьаьнадаран, тематикин, кепийн-жанран тайп-тайпаналлин критеришца йогӀуш.</w:t>
      </w:r>
    </w:p>
    <w:p w:rsidR="007C64F3" w:rsidRPr="007C64F3" w:rsidRDefault="007C64F3" w:rsidP="007C64F3">
      <w:pPr>
        <w:spacing w:after="0" w:line="240" w:lineRule="auto"/>
        <w:ind w:firstLine="709"/>
        <w:jc w:val="both"/>
        <w:rPr>
          <w:rFonts w:ascii="Times New Roman" w:eastAsia="Times New Roman" w:hAnsi="Times New Roman" w:cs="Times New Roman"/>
          <w:sz w:val="24"/>
          <w:szCs w:val="24"/>
          <w:lang w:eastAsia="ru-RU"/>
        </w:rPr>
      </w:pPr>
      <w:r w:rsidRPr="007C64F3">
        <w:rPr>
          <w:rFonts w:ascii="Times New Roman" w:eastAsia="Times New Roman" w:hAnsi="Times New Roman" w:cs="Times New Roman"/>
          <w:sz w:val="24"/>
          <w:szCs w:val="24"/>
          <w:lang w:eastAsia="ru-RU"/>
        </w:rPr>
        <w:t>Программо билгалбечу йешаран гуоно таро ло тайп-тайпанчу хенийн а, къаьмнийн а говзарийн куьзганахула беран дуьненехьежаман гураш жим-жимма шордан.</w:t>
      </w:r>
    </w:p>
    <w:p w:rsidR="007C64F3" w:rsidRPr="007C64F3" w:rsidRDefault="007C64F3" w:rsidP="007C64F3">
      <w:pPr>
        <w:spacing w:after="0" w:line="240" w:lineRule="auto"/>
        <w:ind w:firstLine="709"/>
        <w:jc w:val="both"/>
        <w:rPr>
          <w:rFonts w:ascii="Times New Roman" w:eastAsia="Times New Roman" w:hAnsi="Times New Roman" w:cs="Times New Roman"/>
          <w:sz w:val="24"/>
          <w:szCs w:val="24"/>
          <w:lang w:eastAsia="ru-RU"/>
        </w:rPr>
      </w:pPr>
      <w:r w:rsidRPr="007C64F3">
        <w:rPr>
          <w:rFonts w:ascii="Times New Roman" w:eastAsia="Times New Roman" w:hAnsi="Times New Roman" w:cs="Times New Roman"/>
          <w:sz w:val="24"/>
          <w:szCs w:val="24"/>
          <w:lang w:eastAsia="ru-RU"/>
        </w:rPr>
        <w:t>Программехь и масех бухедилларца билгалбо.  Хьалхара шиъ доьзна ду йешаре ойла а, йешаран техникин хаарш кхиоран хьелаш а кхолларца.  Иштта, и хаарш кхиоран йуьхьанцарчу муьрехь уггаре а хьалхарчу рогӀехь йу байтийн а, прозин а йух-йуха олуш дешнаш, дешнийн цхьаьнакхетарш предлоджениш, абзацаш йолу тексташ (йешаран техникин говзалла кхиочу хенахь мехала долчу йешаран кхиаме хилар тардалийтаран Ӏалашонца); ткъа иштта кхиаме ду забаре чулацам болу сихха хазахетар йа велар кхолладолуьйту тексташ лелор а, (хӀунда аьлча, цу хенахь забар йевзаш хиларо эстетикин синхаамаш гучубахар кхиадо) йешаран мукъам кхиоран Ӏалашонца. Дешаран хӀора шеран тексташ схьахаьржина йу цу хенан берашна тӀелаца ата хилар тидаме а оьцуш. Текст схьахаржаран кхидолу бухедахкарш доьзна ду исбаьхьаллин дешан фольклорна кепашкара авторийн литературе кхаччалц кхиаран логика ларйаран цаторийла хиларца; билггала долу оьздангаллин а, эстетикин а декхарш кхочушдан цаторийла хиларца, царах коьртаниш билггал йолчу оьздангаллин-эстетикин концепцига доьрзу, и концепци дешара деа а шарахь кхиош схьайалайо; жанрийн а, тематикин тайп-тайпаналла хилийтаран кхачойаран а, фольклоран а, авторийн говзарийн а, вайн мехкан а, дозанал арахьарчу йаздархойн говзарийн а, берийн литературин классикийн а,  XX-чу бӀешеран чаккхенан – XXI-чу бӀешеран йуьхьан кхузаманан берийн йаздархойн говзаршна йукъахь а барам ларбаран а цаторийла хиларца.</w:t>
      </w:r>
    </w:p>
    <w:p w:rsidR="007C64F3" w:rsidRPr="007C64F3" w:rsidRDefault="007C64F3" w:rsidP="007C64F3">
      <w:pPr>
        <w:spacing w:after="0" w:line="240" w:lineRule="auto"/>
        <w:ind w:firstLine="709"/>
        <w:jc w:val="both"/>
        <w:rPr>
          <w:rFonts w:ascii="Times New Roman" w:eastAsia="Times New Roman" w:hAnsi="Times New Roman" w:cs="Times New Roman"/>
          <w:sz w:val="24"/>
          <w:szCs w:val="24"/>
          <w:lang w:eastAsia="ru-RU"/>
        </w:rPr>
      </w:pPr>
      <w:r w:rsidRPr="007C64F3">
        <w:rPr>
          <w:rFonts w:ascii="Times New Roman" w:eastAsia="Times New Roman" w:hAnsi="Times New Roman" w:cs="Times New Roman"/>
          <w:sz w:val="24"/>
          <w:szCs w:val="24"/>
          <w:lang w:eastAsia="ru-RU"/>
        </w:rPr>
        <w:t>Йешаран гӀуллакх кхиоран процессан чоьхьарчу логикица  доьзна, «Литературни йешар» курс шинатӀегӀанехь хӀоттийна йу.</w:t>
      </w:r>
    </w:p>
    <w:p w:rsidR="007C64F3" w:rsidRPr="007C64F3" w:rsidRDefault="007C64F3" w:rsidP="007C64F3">
      <w:pPr>
        <w:spacing w:after="0" w:line="240" w:lineRule="auto"/>
        <w:ind w:firstLine="709"/>
        <w:jc w:val="both"/>
        <w:rPr>
          <w:rFonts w:ascii="Times New Roman" w:eastAsia="Times New Roman" w:hAnsi="Times New Roman" w:cs="Times New Roman"/>
          <w:sz w:val="24"/>
          <w:szCs w:val="24"/>
          <w:lang w:eastAsia="ru-RU"/>
        </w:rPr>
      </w:pPr>
      <w:r w:rsidRPr="007C64F3">
        <w:rPr>
          <w:rFonts w:ascii="Times New Roman" w:eastAsia="Times New Roman" w:hAnsi="Times New Roman" w:cs="Times New Roman"/>
          <w:sz w:val="24"/>
          <w:szCs w:val="24"/>
          <w:lang w:eastAsia="ru-RU"/>
        </w:rPr>
        <w:t>Хьалхарчу тӀегӀанехь хьалхадаккха дезарг йешаран корматалла шарйар ду, шолгӀачу тӀегӀанехь – дешархошна литературин говзалла карайерзор. Ӏ-2-чу классашкахь йеша Ӏамадо; кхетар тӀехь, нийса йешарна, сиха а, къаьсташ а йешарна тӀехь болх; йешначун кхоллараллин маьӀна дан тайп-тайпана некъаш кхиор (графикин, дешан а, музыкин а иллюстрировани, драматизаци, ма-йарра а, йукъ-йукъара а, кхоллараллин йухасхьайийцар). Цуьнца цхьаьна йуьхьанцарчу классашкахь дӀаболабо йуьхьанцарчу классийн дешархойн литературин   дешара тӀехь болх.</w:t>
      </w:r>
    </w:p>
    <w:p w:rsidR="007C64F3" w:rsidRPr="007C64F3" w:rsidRDefault="007C64F3" w:rsidP="007C64F3">
      <w:pPr>
        <w:spacing w:after="0" w:line="240" w:lineRule="auto"/>
        <w:ind w:firstLine="709"/>
        <w:jc w:val="both"/>
        <w:rPr>
          <w:rFonts w:ascii="Times New Roman" w:eastAsia="Times New Roman" w:hAnsi="Times New Roman" w:cs="Times New Roman"/>
          <w:sz w:val="24"/>
          <w:szCs w:val="24"/>
          <w:lang w:eastAsia="ru-RU"/>
        </w:rPr>
      </w:pPr>
      <w:r w:rsidRPr="007C64F3">
        <w:rPr>
          <w:rFonts w:ascii="Times New Roman" w:eastAsia="Times New Roman" w:hAnsi="Times New Roman" w:cs="Times New Roman"/>
          <w:sz w:val="24"/>
          <w:szCs w:val="24"/>
          <w:lang w:eastAsia="ru-RU"/>
        </w:rPr>
        <w:t>«Литературни йешар» предмет Ӏаморан шолгӀа тӀегӀа 3-4 классашна кхочу, цигахь йеша хааро зазадоккху, эстетикин йешаре а, талламан йешаре а декъа а луш.</w:t>
      </w:r>
    </w:p>
    <w:p w:rsidR="007C64F3" w:rsidRPr="007C64F3" w:rsidRDefault="007C64F3" w:rsidP="007C64F3">
      <w:pPr>
        <w:spacing w:after="0" w:line="240" w:lineRule="auto"/>
        <w:ind w:firstLine="709"/>
        <w:jc w:val="both"/>
        <w:rPr>
          <w:rFonts w:ascii="Times New Roman" w:eastAsia="Times New Roman" w:hAnsi="Times New Roman" w:cs="Times New Roman"/>
          <w:sz w:val="24"/>
          <w:szCs w:val="24"/>
          <w:lang w:eastAsia="ru-RU"/>
        </w:rPr>
      </w:pPr>
      <w:r w:rsidRPr="007C64F3">
        <w:rPr>
          <w:rFonts w:ascii="Times New Roman" w:eastAsia="Times New Roman" w:hAnsi="Times New Roman" w:cs="Times New Roman"/>
          <w:sz w:val="24"/>
          <w:szCs w:val="24"/>
          <w:lang w:eastAsia="ru-RU"/>
        </w:rPr>
        <w:t>«Литературин йешар» программа хӀотточу хенахь тидаме эцна  школал хьалхьалхарчу педогогикин а, йукъарчу йукъардешаран школашна леринчу «Нохчийн литературехула герггарчу белхан программин» зӀейалорах а.</w:t>
      </w:r>
    </w:p>
    <w:p w:rsidR="007C64F3" w:rsidRDefault="007C64F3" w:rsidP="007C64F3">
      <w:pPr>
        <w:widowControl w:val="0"/>
        <w:autoSpaceDE w:val="0"/>
        <w:autoSpaceDN w:val="0"/>
        <w:spacing w:after="0" w:line="254" w:lineRule="auto"/>
        <w:ind w:right="113" w:firstLine="340"/>
        <w:jc w:val="both"/>
        <w:rPr>
          <w:rFonts w:ascii="Times New Roman" w:eastAsia="Times New Roman" w:hAnsi="Times New Roman" w:cs="Times New Roman"/>
          <w:w w:val="115"/>
          <w:sz w:val="24"/>
          <w:szCs w:val="24"/>
          <w:lang w:val="x-none"/>
        </w:rPr>
      </w:pPr>
    </w:p>
    <w:p w:rsidR="007C64F3" w:rsidRPr="007C64F3" w:rsidRDefault="007C64F3" w:rsidP="007C64F3">
      <w:pPr>
        <w:widowControl w:val="0"/>
        <w:autoSpaceDE w:val="0"/>
        <w:autoSpaceDN w:val="0"/>
        <w:spacing w:after="0" w:line="254" w:lineRule="auto"/>
        <w:ind w:right="113" w:firstLine="340"/>
        <w:jc w:val="both"/>
        <w:rPr>
          <w:rFonts w:ascii="Times New Roman" w:eastAsia="Times New Roman" w:hAnsi="Times New Roman" w:cs="Times New Roman"/>
          <w:sz w:val="24"/>
          <w:szCs w:val="24"/>
          <w:lang w:val="x-none"/>
        </w:rPr>
      </w:pPr>
      <w:r w:rsidRPr="007C64F3">
        <w:rPr>
          <w:rFonts w:ascii="Times New Roman" w:eastAsia="Times New Roman" w:hAnsi="Times New Roman" w:cs="Times New Roman"/>
          <w:w w:val="115"/>
          <w:sz w:val="24"/>
          <w:szCs w:val="24"/>
          <w:lang w:val="x-none"/>
        </w:rPr>
        <w:t xml:space="preserve">Программо таро ло йалийнчу спискера говзарш дешархойн кечаман тӀегӀанца догӀуш харжа, ткъа иштта курсан чулацаман </w:t>
      </w:r>
      <w:r w:rsidRPr="007C64F3">
        <w:rPr>
          <w:rFonts w:ascii="Times New Roman" w:eastAsia="Times New Roman" w:hAnsi="Times New Roman" w:cs="Times New Roman"/>
          <w:w w:val="120"/>
          <w:sz w:val="24"/>
          <w:szCs w:val="24"/>
          <w:lang w:val="x-none"/>
        </w:rPr>
        <w:t>вариативни компонент харжа а,</w:t>
      </w:r>
      <w:r w:rsidRPr="007C64F3">
        <w:rPr>
          <w:rFonts w:ascii="Times New Roman" w:eastAsia="Times New Roman" w:hAnsi="Times New Roman" w:cs="Times New Roman"/>
          <w:spacing w:val="1"/>
          <w:w w:val="120"/>
          <w:sz w:val="24"/>
          <w:szCs w:val="24"/>
          <w:lang w:val="x-none"/>
        </w:rPr>
        <w:t xml:space="preserve"> белхан программашкахь и кечйаро могуьйту тематикица а, проблематикица а герга йолчу говзаршкахь къоман башхаллаш а, йукъара дерг а къасторан Ӏалашонца </w:t>
      </w:r>
      <w:r w:rsidRPr="007C64F3">
        <w:rPr>
          <w:rFonts w:ascii="Times New Roman" w:eastAsia="Times New Roman" w:hAnsi="Times New Roman" w:cs="Times New Roman"/>
          <w:w w:val="115"/>
          <w:sz w:val="24"/>
          <w:szCs w:val="24"/>
          <w:lang w:val="x-none"/>
        </w:rPr>
        <w:t xml:space="preserve">Россин халкъийн литературе  </w:t>
      </w:r>
      <w:r w:rsidRPr="007C64F3">
        <w:rPr>
          <w:rFonts w:ascii="Times New Roman" w:eastAsia="Times New Roman" w:hAnsi="Times New Roman" w:cs="Times New Roman"/>
          <w:spacing w:val="-11"/>
          <w:w w:val="120"/>
          <w:sz w:val="24"/>
          <w:szCs w:val="24"/>
          <w:lang w:val="x-none"/>
        </w:rPr>
        <w:t xml:space="preserve"> </w:t>
      </w:r>
      <w:r w:rsidRPr="007C64F3">
        <w:rPr>
          <w:rFonts w:ascii="Times New Roman" w:eastAsia="Times New Roman" w:hAnsi="Times New Roman" w:cs="Times New Roman"/>
          <w:w w:val="120"/>
          <w:sz w:val="24"/>
          <w:szCs w:val="24"/>
          <w:lang w:val="x-none"/>
        </w:rPr>
        <w:t>кховдар</w:t>
      </w:r>
      <w:r w:rsidRPr="007C64F3">
        <w:rPr>
          <w:rFonts w:ascii="Times New Roman" w:eastAsia="Times New Roman" w:hAnsi="Times New Roman" w:cs="Times New Roman"/>
          <w:w w:val="115"/>
          <w:sz w:val="24"/>
          <w:szCs w:val="24"/>
          <w:lang w:val="x-none"/>
        </w:rPr>
        <w:t xml:space="preserve">. Ткъа иштта программо таро ло </w:t>
      </w:r>
      <w:r w:rsidRPr="007C64F3">
        <w:rPr>
          <w:rFonts w:ascii="Times New Roman" w:eastAsia="Times New Roman" w:hAnsi="Times New Roman" w:cs="Times New Roman"/>
          <w:w w:val="115"/>
          <w:sz w:val="24"/>
          <w:szCs w:val="24"/>
          <w:lang w:val="x-none"/>
        </w:rPr>
        <w:lastRenderedPageBreak/>
        <w:t>Ӏаматийн авторшна йа дешаран цхьаьнакхетараллашна вариативни декъехь Ӏамон говзарш харжа</w:t>
      </w:r>
      <w:r w:rsidRPr="007C64F3">
        <w:rPr>
          <w:rFonts w:ascii="Times New Roman" w:eastAsia="Times New Roman" w:hAnsi="Times New Roman" w:cs="Times New Roman"/>
          <w:w w:val="120"/>
          <w:sz w:val="24"/>
          <w:szCs w:val="24"/>
          <w:lang w:val="x-none"/>
        </w:rPr>
        <w:t>.</w:t>
      </w:r>
    </w:p>
    <w:p w:rsidR="007C64F3" w:rsidRPr="007C64F3" w:rsidRDefault="007C64F3" w:rsidP="007C64F3">
      <w:pPr>
        <w:widowControl w:val="0"/>
        <w:autoSpaceDE w:val="0"/>
        <w:autoSpaceDN w:val="0"/>
        <w:spacing w:before="70" w:after="0" w:line="252" w:lineRule="auto"/>
        <w:ind w:right="114"/>
        <w:jc w:val="both"/>
        <w:rPr>
          <w:rFonts w:ascii="Times New Roman" w:eastAsia="Times New Roman" w:hAnsi="Times New Roman" w:cs="Times New Roman"/>
          <w:w w:val="115"/>
          <w:sz w:val="24"/>
          <w:szCs w:val="24"/>
          <w:lang w:val="tt-RU"/>
        </w:rPr>
      </w:pPr>
    </w:p>
    <w:p w:rsidR="007C64F3" w:rsidRPr="007C64F3" w:rsidRDefault="007C64F3" w:rsidP="007C64F3">
      <w:pPr>
        <w:widowControl w:val="0"/>
        <w:autoSpaceDE w:val="0"/>
        <w:autoSpaceDN w:val="0"/>
        <w:spacing w:before="70" w:after="0" w:line="252" w:lineRule="auto"/>
        <w:ind w:right="114" w:firstLine="340"/>
        <w:jc w:val="both"/>
        <w:rPr>
          <w:rFonts w:ascii="Times New Roman" w:eastAsia="Times New Roman" w:hAnsi="Times New Roman" w:cs="Times New Roman"/>
          <w:w w:val="115"/>
          <w:sz w:val="24"/>
          <w:szCs w:val="24"/>
          <w:lang w:val="tt-RU"/>
        </w:rPr>
      </w:pPr>
      <w:r w:rsidRPr="007C64F3">
        <w:rPr>
          <w:rFonts w:ascii="Times New Roman" w:eastAsia="Times New Roman" w:hAnsi="Times New Roman" w:cs="Times New Roman"/>
          <w:w w:val="115"/>
          <w:sz w:val="24"/>
          <w:szCs w:val="24"/>
          <w:lang w:val="tt-RU"/>
        </w:rPr>
        <w:t>Классашка бекъначу Ӏаморан чулацамна улле тоьхна Ӏаморан процессан гӀуллакхаллийн хӀара тӀедузарш ду.</w:t>
      </w:r>
    </w:p>
    <w:p w:rsidR="007C64F3" w:rsidRPr="007C64F3" w:rsidRDefault="007C64F3" w:rsidP="007C64F3">
      <w:pPr>
        <w:widowControl w:val="0"/>
        <w:autoSpaceDE w:val="0"/>
        <w:autoSpaceDN w:val="0"/>
        <w:spacing w:before="53" w:after="0" w:line="240" w:lineRule="auto"/>
        <w:jc w:val="both"/>
        <w:outlineLvl w:val="3"/>
        <w:rPr>
          <w:rFonts w:ascii="Times New Roman" w:eastAsia="Cambria" w:hAnsi="Times New Roman" w:cs="Times New Roman"/>
          <w:b/>
          <w:bCs/>
          <w:sz w:val="24"/>
          <w:szCs w:val="24"/>
          <w:lang w:val="tt-RU"/>
        </w:rPr>
      </w:pPr>
      <w:r w:rsidRPr="007C64F3">
        <w:rPr>
          <w:rFonts w:ascii="Times New Roman" w:eastAsia="Cambria" w:hAnsi="Times New Roman" w:cs="Times New Roman"/>
          <w:b/>
          <w:bCs/>
          <w:sz w:val="24"/>
          <w:szCs w:val="24"/>
          <w:lang w:val="tt-RU"/>
        </w:rPr>
        <w:t>ЛадогӀар</w:t>
      </w:r>
    </w:p>
    <w:p w:rsidR="007C64F3" w:rsidRPr="007C64F3" w:rsidRDefault="007C64F3" w:rsidP="007C64F3">
      <w:pPr>
        <w:widowControl w:val="0"/>
        <w:autoSpaceDE w:val="0"/>
        <w:autoSpaceDN w:val="0"/>
        <w:spacing w:before="12" w:after="0" w:line="254" w:lineRule="auto"/>
        <w:ind w:right="114" w:firstLine="340"/>
        <w:jc w:val="both"/>
        <w:rPr>
          <w:rFonts w:ascii="Times New Roman" w:eastAsia="Times New Roman" w:hAnsi="Times New Roman" w:cs="Times New Roman"/>
          <w:spacing w:val="-4"/>
          <w:w w:val="120"/>
          <w:sz w:val="24"/>
          <w:szCs w:val="24"/>
          <w:lang w:val="tt-RU"/>
        </w:rPr>
      </w:pPr>
      <w:r w:rsidRPr="007C64F3">
        <w:rPr>
          <w:rFonts w:ascii="Times New Roman" w:eastAsia="Times New Roman" w:hAnsi="Times New Roman" w:cs="Times New Roman"/>
          <w:w w:val="120"/>
          <w:sz w:val="24"/>
          <w:szCs w:val="24"/>
          <w:lang w:val="tt-RU"/>
        </w:rPr>
        <w:t>Нохчийн меттан хьоле хилар а, къоман культурин мехаллаш а гойтуш йолу исбаьхьаллин говзарш лерсица схьалацар а, царах кхетар а;</w:t>
      </w:r>
      <w:r w:rsidRPr="007C64F3">
        <w:rPr>
          <w:rFonts w:ascii="Times New Roman" w:eastAsia="Times New Roman" w:hAnsi="Times New Roman" w:cs="Times New Roman"/>
          <w:spacing w:val="-4"/>
          <w:w w:val="120"/>
          <w:sz w:val="24"/>
          <w:szCs w:val="24"/>
          <w:lang w:val="tt-RU"/>
        </w:rPr>
        <w:t xml:space="preserve"> лерсино схьалаьцначу текстах лаьцна деллачу хаттаршна жоьпаш дала хаар а, лерсино схьалаьцначу текстан чулацамца хаттарш дан хаар а</w:t>
      </w:r>
      <w:r w:rsidRPr="007C64F3">
        <w:rPr>
          <w:rFonts w:ascii="Times New Roman" w:eastAsia="Times New Roman" w:hAnsi="Times New Roman" w:cs="Times New Roman"/>
          <w:w w:val="120"/>
          <w:sz w:val="24"/>
          <w:szCs w:val="24"/>
          <w:lang w:val="tt-RU"/>
        </w:rPr>
        <w:t>.</w:t>
      </w:r>
    </w:p>
    <w:p w:rsidR="007C64F3" w:rsidRPr="007C64F3" w:rsidRDefault="007C64F3" w:rsidP="007C64F3">
      <w:pPr>
        <w:widowControl w:val="0"/>
        <w:autoSpaceDE w:val="0"/>
        <w:autoSpaceDN w:val="0"/>
        <w:spacing w:before="105" w:after="0" w:line="240" w:lineRule="auto"/>
        <w:jc w:val="both"/>
        <w:outlineLvl w:val="3"/>
        <w:rPr>
          <w:rFonts w:ascii="Times New Roman" w:eastAsia="Cambria" w:hAnsi="Times New Roman" w:cs="Times New Roman"/>
          <w:b/>
          <w:bCs/>
          <w:sz w:val="24"/>
          <w:szCs w:val="24"/>
          <w:lang w:val="tt-RU"/>
        </w:rPr>
      </w:pPr>
      <w:r w:rsidRPr="007C64F3">
        <w:rPr>
          <w:rFonts w:ascii="Times New Roman" w:eastAsia="Cambria" w:hAnsi="Times New Roman" w:cs="Times New Roman"/>
          <w:b/>
          <w:bCs/>
          <w:w w:val="105"/>
          <w:sz w:val="24"/>
          <w:szCs w:val="24"/>
          <w:lang w:val="tt-RU"/>
        </w:rPr>
        <w:t>Йешар</w:t>
      </w:r>
    </w:p>
    <w:p w:rsidR="007C64F3" w:rsidRPr="007C64F3" w:rsidRDefault="007C64F3" w:rsidP="007C64F3">
      <w:pPr>
        <w:widowControl w:val="0"/>
        <w:autoSpaceDE w:val="0"/>
        <w:autoSpaceDN w:val="0"/>
        <w:spacing w:before="11" w:after="0" w:line="254" w:lineRule="auto"/>
        <w:ind w:right="114" w:firstLine="340"/>
        <w:jc w:val="both"/>
        <w:rPr>
          <w:rFonts w:ascii="Times New Roman" w:eastAsia="Times New Roman" w:hAnsi="Times New Roman" w:cs="Times New Roman"/>
          <w:sz w:val="24"/>
          <w:szCs w:val="24"/>
          <w:lang w:val="tt-RU"/>
        </w:rPr>
      </w:pPr>
      <w:r w:rsidRPr="007C64F3">
        <w:rPr>
          <w:rFonts w:ascii="Times New Roman" w:eastAsia="Times New Roman" w:hAnsi="Times New Roman" w:cs="Times New Roman"/>
          <w:i/>
          <w:w w:val="120"/>
          <w:sz w:val="24"/>
          <w:szCs w:val="24"/>
          <w:lang w:val="tt-RU"/>
        </w:rPr>
        <w:t>Хезаш йешар</w:t>
      </w:r>
      <w:r w:rsidRPr="007C64F3">
        <w:rPr>
          <w:rFonts w:ascii="Times New Roman" w:eastAsia="Times New Roman" w:hAnsi="Times New Roman" w:cs="Times New Roman"/>
          <w:w w:val="120"/>
          <w:sz w:val="24"/>
          <w:szCs w:val="24"/>
          <w:lang w:val="tt-RU"/>
        </w:rPr>
        <w:t xml:space="preserve">. Дешдакъошца йешарна тӀера жим-жимма довлуш дийнна дешнаш шера а, кхеташ а  деша хаарна тӀедовлар </w:t>
      </w:r>
      <w:r w:rsidRPr="007C64F3">
        <w:rPr>
          <w:rFonts w:ascii="Times New Roman" w:eastAsia="Times New Roman" w:hAnsi="Times New Roman" w:cs="Times New Roman"/>
          <w:w w:val="115"/>
          <w:sz w:val="24"/>
          <w:szCs w:val="24"/>
          <w:lang w:val="tt-RU"/>
        </w:rPr>
        <w:t>(текстах кхета таро лучу йешаран индивидуальни боларца догӀуш йешаран чехкалла (масалла). Йешаран орфо</w:t>
      </w:r>
      <w:r w:rsidRPr="007C64F3">
        <w:rPr>
          <w:rFonts w:ascii="Times New Roman" w:eastAsia="Times New Roman" w:hAnsi="Times New Roman" w:cs="Times New Roman"/>
          <w:w w:val="120"/>
          <w:sz w:val="24"/>
          <w:szCs w:val="24"/>
          <w:lang w:val="tt-RU"/>
        </w:rPr>
        <w:t>эпически барамаш ларбар. Кепана а, тайпанна а цхьатера йоцучу текстийн маьӀнийн башхаллаш аз айдеш хийцарца схьагайтар.</w:t>
      </w:r>
    </w:p>
    <w:p w:rsidR="007C64F3" w:rsidRPr="007C64F3" w:rsidRDefault="007C64F3" w:rsidP="007C64F3">
      <w:pPr>
        <w:widowControl w:val="0"/>
        <w:autoSpaceDE w:val="0"/>
        <w:autoSpaceDN w:val="0"/>
        <w:spacing w:after="0" w:line="252" w:lineRule="auto"/>
        <w:ind w:right="114" w:firstLine="340"/>
        <w:jc w:val="both"/>
        <w:rPr>
          <w:rFonts w:ascii="Times New Roman" w:eastAsia="Times New Roman" w:hAnsi="Times New Roman" w:cs="Times New Roman"/>
          <w:sz w:val="24"/>
          <w:szCs w:val="24"/>
          <w:lang w:val="tt-RU"/>
        </w:rPr>
      </w:pPr>
      <w:r w:rsidRPr="007C64F3">
        <w:rPr>
          <w:rFonts w:ascii="Times New Roman" w:eastAsia="Times New Roman" w:hAnsi="Times New Roman" w:cs="Times New Roman"/>
          <w:i/>
          <w:w w:val="115"/>
          <w:sz w:val="24"/>
          <w:szCs w:val="24"/>
          <w:lang w:val="tt-RU"/>
        </w:rPr>
        <w:t>Дагахь йешар</w:t>
      </w:r>
      <w:r w:rsidRPr="007C64F3">
        <w:rPr>
          <w:rFonts w:ascii="Times New Roman" w:eastAsia="Times New Roman" w:hAnsi="Times New Roman" w:cs="Times New Roman"/>
          <w:b/>
          <w:w w:val="115"/>
          <w:sz w:val="24"/>
          <w:szCs w:val="24"/>
          <w:lang w:val="tt-RU"/>
        </w:rPr>
        <w:t>.</w:t>
      </w:r>
      <w:r w:rsidRPr="007C64F3">
        <w:rPr>
          <w:rFonts w:ascii="Times New Roman" w:eastAsia="Times New Roman" w:hAnsi="Times New Roman" w:cs="Times New Roman"/>
          <w:b/>
          <w:spacing w:val="1"/>
          <w:w w:val="115"/>
          <w:sz w:val="24"/>
          <w:szCs w:val="24"/>
          <w:lang w:val="tt-RU"/>
        </w:rPr>
        <w:t xml:space="preserve"> </w:t>
      </w:r>
      <w:r w:rsidRPr="007C64F3">
        <w:rPr>
          <w:rFonts w:ascii="Times New Roman" w:eastAsia="Times New Roman" w:hAnsi="Times New Roman" w:cs="Times New Roman"/>
          <w:spacing w:val="1"/>
          <w:w w:val="115"/>
          <w:sz w:val="24"/>
          <w:szCs w:val="24"/>
          <w:lang w:val="tt-RU"/>
        </w:rPr>
        <w:t>Барамца а, жанраца а</w:t>
      </w:r>
      <w:r w:rsidRPr="007C64F3">
        <w:rPr>
          <w:rFonts w:ascii="Times New Roman" w:eastAsia="Times New Roman" w:hAnsi="Times New Roman" w:cs="Times New Roman"/>
          <w:w w:val="115"/>
          <w:sz w:val="24"/>
          <w:szCs w:val="24"/>
          <w:lang w:val="tt-RU"/>
        </w:rPr>
        <w:t xml:space="preserve"> тӀелаца аттачу говзарийн маьӀнех дагахь йоьшучу хенахь кхетар. Йешаран тайп-тайпанчу кепийн башхаллех кхетар.</w:t>
      </w:r>
    </w:p>
    <w:p w:rsidR="007C64F3" w:rsidRPr="007C64F3" w:rsidRDefault="007C64F3" w:rsidP="007C64F3">
      <w:pPr>
        <w:spacing w:after="200" w:line="254" w:lineRule="auto"/>
        <w:ind w:right="114" w:firstLine="340"/>
        <w:jc w:val="both"/>
        <w:rPr>
          <w:rFonts w:ascii="Times New Roman" w:eastAsia="Times New Roman" w:hAnsi="Times New Roman" w:cs="Times New Roman"/>
          <w:sz w:val="24"/>
          <w:szCs w:val="24"/>
          <w:lang w:val="tt-RU" w:eastAsia="ru-RU"/>
        </w:rPr>
      </w:pPr>
      <w:r w:rsidRPr="007C64F3">
        <w:rPr>
          <w:rFonts w:ascii="Times New Roman" w:eastAsia="Times New Roman" w:hAnsi="Times New Roman" w:cs="Times New Roman"/>
          <w:i/>
          <w:spacing w:val="-1"/>
          <w:w w:val="120"/>
          <w:sz w:val="24"/>
          <w:szCs w:val="24"/>
          <w:lang w:val="tt-RU" w:eastAsia="ru-RU"/>
        </w:rPr>
        <w:t xml:space="preserve">Халкъан барта кхоллараллин говзарш йешар: </w:t>
      </w:r>
      <w:r w:rsidRPr="007C64F3">
        <w:rPr>
          <w:rFonts w:ascii="Times New Roman" w:eastAsia="Times New Roman" w:hAnsi="Times New Roman" w:cs="Times New Roman"/>
          <w:w w:val="120"/>
          <w:sz w:val="24"/>
          <w:szCs w:val="24"/>
          <w:lang w:val="tt-RU" w:eastAsia="ru-RU"/>
        </w:rPr>
        <w:t>нохчийн фольклоран текст къоман ламастийн а, мехаллийн а хьоста санна.</w:t>
      </w:r>
    </w:p>
    <w:p w:rsidR="007C64F3" w:rsidRPr="007C64F3" w:rsidRDefault="007C64F3" w:rsidP="007C64F3">
      <w:pPr>
        <w:widowControl w:val="0"/>
        <w:autoSpaceDE w:val="0"/>
        <w:autoSpaceDN w:val="0"/>
        <w:spacing w:after="0" w:line="254" w:lineRule="auto"/>
        <w:ind w:right="114" w:firstLine="340"/>
        <w:jc w:val="both"/>
        <w:rPr>
          <w:rFonts w:ascii="Times New Roman" w:eastAsia="Times New Roman" w:hAnsi="Times New Roman" w:cs="Times New Roman"/>
          <w:w w:val="115"/>
          <w:sz w:val="24"/>
          <w:szCs w:val="24"/>
          <w:lang w:val="tt-RU"/>
        </w:rPr>
      </w:pPr>
      <w:r w:rsidRPr="007C64F3">
        <w:rPr>
          <w:rFonts w:ascii="Times New Roman" w:eastAsia="Times New Roman" w:hAnsi="Times New Roman" w:cs="Times New Roman"/>
          <w:i/>
          <w:w w:val="115"/>
          <w:sz w:val="24"/>
          <w:szCs w:val="24"/>
          <w:lang w:val="tt-RU"/>
        </w:rPr>
        <w:t xml:space="preserve">Исбаьхьаллин говзарийн тексташ йешар, </w:t>
      </w:r>
      <w:r w:rsidRPr="007C64F3">
        <w:rPr>
          <w:rFonts w:ascii="Times New Roman" w:eastAsia="Times New Roman" w:hAnsi="Times New Roman" w:cs="Times New Roman"/>
          <w:w w:val="115"/>
          <w:sz w:val="24"/>
          <w:szCs w:val="24"/>
          <w:lang w:val="tt-RU"/>
        </w:rPr>
        <w:t>шайна чохь бӀеннаш шерашкахь схьайеана йолу къоман синкхетамна ладаме йолу гӀиллакх-оьздангаллин мехаллаш а гойтуш йолу: Даймахке безам,</w:t>
      </w:r>
      <w:r w:rsidRPr="007C64F3">
        <w:rPr>
          <w:rFonts w:ascii="Times New Roman" w:eastAsia="Times New Roman" w:hAnsi="Times New Roman" w:cs="Times New Roman"/>
          <w:spacing w:val="1"/>
          <w:w w:val="115"/>
          <w:sz w:val="24"/>
          <w:szCs w:val="24"/>
          <w:lang w:val="tt-RU"/>
        </w:rPr>
        <w:t xml:space="preserve"> </w:t>
      </w:r>
      <w:r w:rsidRPr="007C64F3">
        <w:rPr>
          <w:rFonts w:ascii="Times New Roman" w:eastAsia="Times New Roman" w:hAnsi="Times New Roman" w:cs="Times New Roman"/>
          <w:w w:val="115"/>
          <w:sz w:val="24"/>
          <w:szCs w:val="24"/>
          <w:lang w:val="tt-RU"/>
        </w:rPr>
        <w:t>тешам, нийсо, сий, къинхетам, догдикалла, догцӀеналла, къинхегамна тӀера хилар,</w:t>
      </w:r>
      <w:r w:rsidRPr="007C64F3">
        <w:rPr>
          <w:rFonts w:ascii="Times New Roman" w:eastAsia="Times New Roman" w:hAnsi="Times New Roman" w:cs="Times New Roman"/>
          <w:spacing w:val="1"/>
          <w:w w:val="115"/>
          <w:sz w:val="24"/>
          <w:szCs w:val="24"/>
          <w:lang w:val="tt-RU"/>
        </w:rPr>
        <w:t xml:space="preserve"> </w:t>
      </w:r>
      <w:r w:rsidRPr="007C64F3">
        <w:rPr>
          <w:rFonts w:ascii="Times New Roman" w:eastAsia="Times New Roman" w:hAnsi="Times New Roman" w:cs="Times New Roman"/>
          <w:w w:val="115"/>
          <w:sz w:val="24"/>
          <w:szCs w:val="24"/>
          <w:lang w:val="tt-RU"/>
        </w:rPr>
        <w:t>бакъо,</w:t>
      </w:r>
      <w:r w:rsidRPr="007C64F3">
        <w:rPr>
          <w:rFonts w:ascii="Times New Roman" w:eastAsia="Times New Roman" w:hAnsi="Times New Roman" w:cs="Times New Roman"/>
          <w:spacing w:val="1"/>
          <w:w w:val="115"/>
          <w:sz w:val="24"/>
          <w:szCs w:val="24"/>
          <w:lang w:val="tt-RU"/>
        </w:rPr>
        <w:t xml:space="preserve"> </w:t>
      </w:r>
      <w:r w:rsidRPr="007C64F3">
        <w:rPr>
          <w:rFonts w:ascii="Times New Roman" w:eastAsia="Times New Roman" w:hAnsi="Times New Roman" w:cs="Times New Roman"/>
          <w:w w:val="115"/>
          <w:sz w:val="24"/>
          <w:szCs w:val="24"/>
          <w:lang w:val="tt-RU"/>
        </w:rPr>
        <w:t xml:space="preserve">майралла, </w:t>
      </w:r>
      <w:r w:rsidRPr="007C64F3">
        <w:rPr>
          <w:rFonts w:ascii="Times New Roman" w:eastAsia="Times New Roman" w:hAnsi="Times New Roman" w:cs="Times New Roman"/>
          <w:spacing w:val="1"/>
          <w:w w:val="115"/>
          <w:sz w:val="24"/>
          <w:szCs w:val="24"/>
          <w:lang w:val="tt-RU"/>
        </w:rPr>
        <w:t xml:space="preserve"> </w:t>
      </w:r>
      <w:r w:rsidRPr="007C64F3">
        <w:rPr>
          <w:rFonts w:ascii="Times New Roman" w:eastAsia="Times New Roman" w:hAnsi="Times New Roman" w:cs="Times New Roman"/>
          <w:w w:val="115"/>
          <w:sz w:val="24"/>
          <w:szCs w:val="24"/>
          <w:lang w:val="tt-RU"/>
        </w:rPr>
        <w:t>и.</w:t>
      </w:r>
      <w:r w:rsidRPr="007C64F3">
        <w:rPr>
          <w:rFonts w:ascii="Times New Roman" w:eastAsia="Times New Roman" w:hAnsi="Times New Roman" w:cs="Times New Roman"/>
          <w:spacing w:val="1"/>
          <w:w w:val="115"/>
          <w:sz w:val="24"/>
          <w:szCs w:val="24"/>
          <w:lang w:val="tt-RU"/>
        </w:rPr>
        <w:t xml:space="preserve"> </w:t>
      </w:r>
      <w:r w:rsidRPr="007C64F3">
        <w:rPr>
          <w:rFonts w:ascii="Times New Roman" w:eastAsia="Times New Roman" w:hAnsi="Times New Roman" w:cs="Times New Roman"/>
          <w:w w:val="115"/>
          <w:sz w:val="24"/>
          <w:szCs w:val="24"/>
          <w:lang w:val="tt-RU"/>
        </w:rPr>
        <w:t>кх.дӀ.</w:t>
      </w:r>
      <w:r w:rsidRPr="007C64F3">
        <w:rPr>
          <w:rFonts w:ascii="Times New Roman" w:eastAsia="Times New Roman" w:hAnsi="Times New Roman" w:cs="Times New Roman"/>
          <w:spacing w:val="1"/>
          <w:w w:val="115"/>
          <w:sz w:val="24"/>
          <w:szCs w:val="24"/>
          <w:lang w:val="tt-RU"/>
        </w:rPr>
        <w:t xml:space="preserve"> </w:t>
      </w:r>
      <w:r w:rsidRPr="007C64F3">
        <w:rPr>
          <w:rFonts w:ascii="Times New Roman" w:eastAsia="Times New Roman" w:hAnsi="Times New Roman" w:cs="Times New Roman"/>
          <w:w w:val="115"/>
          <w:sz w:val="24"/>
          <w:szCs w:val="24"/>
          <w:lang w:val="tt-RU"/>
        </w:rPr>
        <w:t>Нохчийн къоман ламасташ: цхьаалла, вовшийн гӀо дар, хьаша-да тӀелацар, и. кх.дӀ. Доьзалан мехаллаш: баккхийнаш ларар, «нана», «да», «дада», «баба», «йиша», «ваша» бохучу дешнийн мехалла, вовшийн ларар, безам, вовшех кхетар, терго, собар, да-нана ларар. Нохчийн литературехь халкъан ламасташ а, Ӏадаташ а гайтар.</w:t>
      </w:r>
    </w:p>
    <w:p w:rsidR="007C64F3" w:rsidRPr="007C64F3" w:rsidRDefault="007C64F3" w:rsidP="007C64F3">
      <w:pPr>
        <w:widowControl w:val="0"/>
        <w:autoSpaceDE w:val="0"/>
        <w:autoSpaceDN w:val="0"/>
        <w:spacing w:after="0" w:line="254" w:lineRule="auto"/>
        <w:ind w:right="114" w:firstLine="340"/>
        <w:jc w:val="both"/>
        <w:rPr>
          <w:rFonts w:ascii="Times New Roman" w:eastAsia="Times New Roman" w:hAnsi="Times New Roman" w:cs="Times New Roman"/>
          <w:sz w:val="24"/>
          <w:szCs w:val="24"/>
          <w:lang w:val="tt-RU"/>
        </w:rPr>
      </w:pPr>
      <w:r w:rsidRPr="007C64F3">
        <w:rPr>
          <w:rFonts w:ascii="Times New Roman" w:eastAsia="Times New Roman" w:hAnsi="Times New Roman" w:cs="Times New Roman"/>
          <w:i/>
          <w:w w:val="115"/>
          <w:sz w:val="24"/>
          <w:szCs w:val="24"/>
          <w:lang w:val="tt-RU"/>
        </w:rPr>
        <w:t>Нохчийн бераллин дуьне:</w:t>
      </w:r>
      <w:r w:rsidRPr="007C64F3">
        <w:rPr>
          <w:rFonts w:ascii="Times New Roman" w:eastAsia="Times New Roman" w:hAnsi="Times New Roman" w:cs="Times New Roman"/>
          <w:w w:val="115"/>
          <w:sz w:val="24"/>
          <w:szCs w:val="24"/>
          <w:lang w:val="tt-RU"/>
        </w:rPr>
        <w:t xml:space="preserve"> </w:t>
      </w:r>
      <w:r w:rsidRPr="007C64F3">
        <w:rPr>
          <w:rFonts w:ascii="Times New Roman" w:eastAsia="Times New Roman" w:hAnsi="Times New Roman" w:cs="Times New Roman"/>
          <w:spacing w:val="24"/>
          <w:w w:val="115"/>
          <w:sz w:val="24"/>
          <w:szCs w:val="24"/>
          <w:lang w:val="tt-RU"/>
        </w:rPr>
        <w:t>кхиар, гонахарчу дуьненаца, баккхийчаьрца, нийсархошца йолчу йукъаметтигийн башхалла</w:t>
      </w:r>
      <w:r w:rsidRPr="007C64F3">
        <w:rPr>
          <w:rFonts w:ascii="Times New Roman" w:eastAsia="Times New Roman" w:hAnsi="Times New Roman" w:cs="Times New Roman"/>
          <w:w w:val="115"/>
          <w:sz w:val="24"/>
          <w:szCs w:val="24"/>
          <w:lang w:val="tt-RU"/>
        </w:rPr>
        <w:t>; ша нохчийн Ӏадаташ дӀакхоьхьург а, орамашца зӀе а хиларх кхетар. Турпалхойн леларийн синхаамийн-оьздангалилн мах хадор.</w:t>
      </w:r>
    </w:p>
    <w:p w:rsidR="007C64F3" w:rsidRPr="007C64F3" w:rsidRDefault="007C64F3" w:rsidP="007C64F3">
      <w:pPr>
        <w:widowControl w:val="0"/>
        <w:autoSpaceDE w:val="0"/>
        <w:autoSpaceDN w:val="0"/>
        <w:spacing w:before="70" w:after="0" w:line="254" w:lineRule="auto"/>
        <w:ind w:right="114"/>
        <w:jc w:val="both"/>
        <w:rPr>
          <w:rFonts w:ascii="Times New Roman" w:eastAsia="Times New Roman" w:hAnsi="Times New Roman" w:cs="Times New Roman"/>
          <w:sz w:val="24"/>
          <w:szCs w:val="24"/>
          <w:lang w:val="tt-RU"/>
        </w:rPr>
      </w:pPr>
      <w:r w:rsidRPr="007C64F3">
        <w:rPr>
          <w:rFonts w:ascii="Times New Roman" w:eastAsia="Times New Roman" w:hAnsi="Times New Roman" w:cs="Times New Roman"/>
          <w:spacing w:val="-1"/>
          <w:w w:val="120"/>
          <w:sz w:val="24"/>
          <w:szCs w:val="24"/>
          <w:lang w:val="tt-RU"/>
        </w:rPr>
        <w:t>Нохчин литерурин башхаллех кхетар: турпалхочун чоьхьара дуьне деллар, цуьнан лазамаш бовзар; оьздангаллин проблемашка кховдар</w:t>
      </w:r>
      <w:r w:rsidRPr="007C64F3">
        <w:rPr>
          <w:rFonts w:ascii="Times New Roman" w:eastAsia="Times New Roman" w:hAnsi="Times New Roman" w:cs="Times New Roman"/>
          <w:w w:val="115"/>
          <w:sz w:val="24"/>
          <w:szCs w:val="24"/>
          <w:lang w:val="tt-RU"/>
        </w:rPr>
        <w:t xml:space="preserve">. Ӏаламан дуьненах болу нохчийн къоман поэтически хьежам </w:t>
      </w:r>
      <w:r w:rsidRPr="007C64F3">
        <w:rPr>
          <w:rFonts w:ascii="Times New Roman" w:eastAsia="Times New Roman" w:hAnsi="Times New Roman" w:cs="Times New Roman"/>
          <w:w w:val="120"/>
          <w:sz w:val="24"/>
          <w:szCs w:val="24"/>
          <w:lang w:val="tt-RU"/>
        </w:rPr>
        <w:t>(малхе,</w:t>
      </w:r>
      <w:r w:rsidRPr="007C64F3">
        <w:rPr>
          <w:rFonts w:ascii="Times New Roman" w:eastAsia="Times New Roman" w:hAnsi="Times New Roman" w:cs="Times New Roman"/>
          <w:spacing w:val="1"/>
          <w:w w:val="120"/>
          <w:sz w:val="24"/>
          <w:szCs w:val="24"/>
          <w:lang w:val="tt-RU"/>
        </w:rPr>
        <w:t xml:space="preserve"> </w:t>
      </w:r>
      <w:r w:rsidRPr="007C64F3">
        <w:rPr>
          <w:rFonts w:ascii="Times New Roman" w:eastAsia="Times New Roman" w:hAnsi="Times New Roman" w:cs="Times New Roman"/>
          <w:w w:val="120"/>
          <w:sz w:val="24"/>
          <w:szCs w:val="24"/>
          <w:lang w:val="tt-RU"/>
        </w:rPr>
        <w:t>арене,</w:t>
      </w:r>
      <w:r w:rsidRPr="007C64F3">
        <w:rPr>
          <w:rFonts w:ascii="Times New Roman" w:eastAsia="Times New Roman" w:hAnsi="Times New Roman" w:cs="Times New Roman"/>
          <w:spacing w:val="2"/>
          <w:w w:val="120"/>
          <w:sz w:val="24"/>
          <w:szCs w:val="24"/>
          <w:lang w:val="tt-RU"/>
        </w:rPr>
        <w:t xml:space="preserve"> </w:t>
      </w:r>
      <w:r w:rsidRPr="007C64F3">
        <w:rPr>
          <w:rFonts w:ascii="Times New Roman" w:eastAsia="Times New Roman" w:hAnsi="Times New Roman" w:cs="Times New Roman"/>
          <w:w w:val="120"/>
          <w:sz w:val="24"/>
          <w:szCs w:val="24"/>
          <w:lang w:val="tt-RU"/>
        </w:rPr>
        <w:t>хьуьне,</w:t>
      </w:r>
      <w:r w:rsidRPr="007C64F3">
        <w:rPr>
          <w:rFonts w:ascii="Times New Roman" w:eastAsia="Times New Roman" w:hAnsi="Times New Roman" w:cs="Times New Roman"/>
          <w:spacing w:val="2"/>
          <w:w w:val="120"/>
          <w:sz w:val="24"/>
          <w:szCs w:val="24"/>
          <w:lang w:val="tt-RU"/>
        </w:rPr>
        <w:t xml:space="preserve"> </w:t>
      </w:r>
      <w:r w:rsidRPr="007C64F3">
        <w:rPr>
          <w:rFonts w:ascii="Times New Roman" w:eastAsia="Times New Roman" w:hAnsi="Times New Roman" w:cs="Times New Roman"/>
          <w:w w:val="120"/>
          <w:sz w:val="24"/>
          <w:szCs w:val="24"/>
          <w:lang w:val="tt-RU"/>
        </w:rPr>
        <w:t>хига,</w:t>
      </w:r>
      <w:r w:rsidRPr="007C64F3">
        <w:rPr>
          <w:rFonts w:ascii="Times New Roman" w:eastAsia="Times New Roman" w:hAnsi="Times New Roman" w:cs="Times New Roman"/>
          <w:spacing w:val="1"/>
          <w:w w:val="120"/>
          <w:sz w:val="24"/>
          <w:szCs w:val="24"/>
          <w:lang w:val="tt-RU"/>
        </w:rPr>
        <w:t xml:space="preserve"> ломе, дитте, </w:t>
      </w:r>
      <w:r w:rsidRPr="007C64F3">
        <w:rPr>
          <w:rFonts w:ascii="Times New Roman" w:eastAsia="Times New Roman" w:hAnsi="Times New Roman" w:cs="Times New Roman"/>
          <w:w w:val="120"/>
          <w:sz w:val="24"/>
          <w:szCs w:val="24"/>
          <w:lang w:val="tt-RU"/>
        </w:rPr>
        <w:t>дийнатийн дуьнене, и.кх.дӀ.</w:t>
      </w:r>
      <w:r w:rsidRPr="007C64F3">
        <w:rPr>
          <w:rFonts w:ascii="Times New Roman" w:eastAsia="Times New Roman" w:hAnsi="Times New Roman" w:cs="Times New Roman"/>
          <w:w w:val="115"/>
          <w:sz w:val="24"/>
          <w:szCs w:val="24"/>
          <w:lang w:val="tt-RU"/>
        </w:rPr>
        <w:t>) нохчийн поэзехь а, прозехь а. Гонахарчу дуьненан хьал адаман синхаамашца дустар.</w:t>
      </w:r>
    </w:p>
    <w:p w:rsidR="007C64F3" w:rsidRPr="007C64F3" w:rsidRDefault="007C64F3" w:rsidP="007C64F3">
      <w:pPr>
        <w:spacing w:after="200" w:line="254" w:lineRule="auto"/>
        <w:ind w:right="114" w:firstLine="340"/>
        <w:jc w:val="both"/>
        <w:rPr>
          <w:rFonts w:ascii="Times New Roman" w:eastAsia="Times New Roman" w:hAnsi="Times New Roman" w:cs="Times New Roman"/>
          <w:sz w:val="24"/>
          <w:szCs w:val="24"/>
          <w:lang w:eastAsia="ru-RU"/>
        </w:rPr>
      </w:pPr>
      <w:r w:rsidRPr="007C64F3">
        <w:rPr>
          <w:rFonts w:ascii="Times New Roman" w:eastAsia="Times New Roman" w:hAnsi="Times New Roman" w:cs="Times New Roman"/>
          <w:i/>
          <w:w w:val="120"/>
          <w:sz w:val="24"/>
          <w:szCs w:val="24"/>
          <w:lang w:eastAsia="ru-RU"/>
        </w:rPr>
        <w:t>Хаамийн тексташ йешар</w:t>
      </w:r>
      <w:r w:rsidRPr="007C64F3">
        <w:rPr>
          <w:rFonts w:ascii="Times New Roman" w:eastAsia="Times New Roman" w:hAnsi="Times New Roman" w:cs="Times New Roman"/>
          <w:w w:val="120"/>
          <w:sz w:val="24"/>
          <w:szCs w:val="24"/>
          <w:lang w:eastAsia="ru-RU"/>
        </w:rPr>
        <w:t>: говзаршна историко-культурин комментарий, Ӏамочу говзарийн авторийн биографех къаьстина хаамаш.</w:t>
      </w:r>
    </w:p>
    <w:p w:rsidR="007C64F3" w:rsidRPr="007C64F3" w:rsidRDefault="007C64F3" w:rsidP="007C64F3">
      <w:pPr>
        <w:widowControl w:val="0"/>
        <w:autoSpaceDE w:val="0"/>
        <w:autoSpaceDN w:val="0"/>
        <w:spacing w:before="104" w:after="0" w:line="240" w:lineRule="auto"/>
        <w:jc w:val="both"/>
        <w:outlineLvl w:val="3"/>
        <w:rPr>
          <w:rFonts w:ascii="Times New Roman" w:eastAsia="Cambria" w:hAnsi="Times New Roman" w:cs="Times New Roman"/>
          <w:b/>
          <w:bCs/>
          <w:sz w:val="24"/>
          <w:szCs w:val="24"/>
        </w:rPr>
      </w:pPr>
      <w:r w:rsidRPr="007C64F3">
        <w:rPr>
          <w:rFonts w:ascii="Times New Roman" w:eastAsia="Cambria" w:hAnsi="Times New Roman" w:cs="Times New Roman"/>
          <w:b/>
          <w:bCs/>
          <w:sz w:val="24"/>
          <w:szCs w:val="24"/>
        </w:rPr>
        <w:t>Къамел дар</w:t>
      </w:r>
      <w:r w:rsidRPr="007C64F3">
        <w:rPr>
          <w:rFonts w:ascii="Times New Roman" w:eastAsia="Cambria" w:hAnsi="Times New Roman" w:cs="Times New Roman"/>
          <w:b/>
          <w:bCs/>
          <w:spacing w:val="25"/>
          <w:sz w:val="24"/>
          <w:szCs w:val="24"/>
        </w:rPr>
        <w:t xml:space="preserve"> </w:t>
      </w:r>
      <w:r w:rsidRPr="007C64F3">
        <w:rPr>
          <w:rFonts w:ascii="Times New Roman" w:eastAsia="Cambria" w:hAnsi="Times New Roman" w:cs="Times New Roman"/>
          <w:b/>
          <w:bCs/>
          <w:sz w:val="24"/>
          <w:szCs w:val="24"/>
        </w:rPr>
        <w:t>(къамел даран культура)</w:t>
      </w:r>
    </w:p>
    <w:p w:rsidR="007C64F3" w:rsidRPr="007C64F3" w:rsidRDefault="007C64F3" w:rsidP="007C64F3">
      <w:pPr>
        <w:widowControl w:val="0"/>
        <w:autoSpaceDE w:val="0"/>
        <w:autoSpaceDN w:val="0"/>
        <w:spacing w:before="11" w:after="0" w:line="254" w:lineRule="auto"/>
        <w:ind w:right="114" w:firstLine="340"/>
        <w:jc w:val="both"/>
        <w:rPr>
          <w:rFonts w:ascii="Times New Roman" w:eastAsia="Times New Roman" w:hAnsi="Times New Roman" w:cs="Times New Roman"/>
          <w:sz w:val="24"/>
          <w:szCs w:val="24"/>
          <w:lang w:val="x-none"/>
        </w:rPr>
      </w:pPr>
      <w:r w:rsidRPr="007C64F3">
        <w:rPr>
          <w:rFonts w:ascii="Times New Roman" w:eastAsia="Times New Roman" w:hAnsi="Times New Roman" w:cs="Times New Roman"/>
          <w:i/>
          <w:w w:val="115"/>
          <w:sz w:val="24"/>
          <w:szCs w:val="24"/>
          <w:lang w:val="x-none"/>
        </w:rPr>
        <w:t>Диалоган а,</w:t>
      </w:r>
      <w:r w:rsidRPr="007C64F3">
        <w:rPr>
          <w:rFonts w:ascii="Times New Roman" w:eastAsia="Times New Roman" w:hAnsi="Times New Roman" w:cs="Times New Roman"/>
          <w:i/>
          <w:spacing w:val="1"/>
          <w:w w:val="115"/>
          <w:sz w:val="24"/>
          <w:szCs w:val="24"/>
          <w:lang w:val="x-none"/>
        </w:rPr>
        <w:t xml:space="preserve"> </w:t>
      </w:r>
      <w:r w:rsidRPr="007C64F3">
        <w:rPr>
          <w:rFonts w:ascii="Times New Roman" w:eastAsia="Times New Roman" w:hAnsi="Times New Roman" w:cs="Times New Roman"/>
          <w:i/>
          <w:w w:val="115"/>
          <w:sz w:val="24"/>
          <w:szCs w:val="24"/>
          <w:lang w:val="x-none"/>
        </w:rPr>
        <w:t>монологан а къамел.</w:t>
      </w:r>
      <w:r w:rsidRPr="007C64F3">
        <w:rPr>
          <w:rFonts w:ascii="Times New Roman" w:eastAsia="Times New Roman" w:hAnsi="Times New Roman" w:cs="Times New Roman"/>
          <w:i/>
          <w:spacing w:val="1"/>
          <w:w w:val="115"/>
          <w:sz w:val="24"/>
          <w:szCs w:val="24"/>
          <w:lang w:val="x-none"/>
        </w:rPr>
        <w:t xml:space="preserve"> </w:t>
      </w:r>
      <w:r w:rsidRPr="007C64F3">
        <w:rPr>
          <w:rFonts w:ascii="Times New Roman" w:eastAsia="Times New Roman" w:hAnsi="Times New Roman" w:cs="Times New Roman"/>
          <w:w w:val="115"/>
          <w:sz w:val="24"/>
          <w:szCs w:val="24"/>
          <w:lang w:val="x-none"/>
        </w:rPr>
        <w:t>Йешна тексташ коллективехь йийцаре йарехь дакъалацар, текстана тӀе а тийжаш, шен хьежам тӀечӀагӀбар; нохчийн исбаьхьаллин литературин специфика гойтуш долу аларш. Дешнийн тӀаьхьало йузар (дешнаш хаар тӀедузар). Хезна йа йешна йолу текст коьртачу дешнашна а, текстана йолчу иллюстрацишна а тӀе а тийжаш, схьайийца (текст ма-йарра, йоцца, харжамца схьайийцар).</w:t>
      </w:r>
    </w:p>
    <w:p w:rsidR="007C64F3" w:rsidRPr="007C64F3" w:rsidRDefault="007C64F3" w:rsidP="007C64F3">
      <w:pPr>
        <w:widowControl w:val="0"/>
        <w:autoSpaceDE w:val="0"/>
        <w:autoSpaceDN w:val="0"/>
        <w:spacing w:after="0" w:line="254" w:lineRule="auto"/>
        <w:ind w:right="115" w:firstLine="340"/>
        <w:jc w:val="both"/>
        <w:rPr>
          <w:rFonts w:ascii="Times New Roman" w:eastAsia="Times New Roman" w:hAnsi="Times New Roman" w:cs="Times New Roman"/>
          <w:sz w:val="24"/>
          <w:szCs w:val="24"/>
          <w:lang w:val="x-none"/>
        </w:rPr>
      </w:pPr>
      <w:r w:rsidRPr="007C64F3">
        <w:rPr>
          <w:rFonts w:ascii="Times New Roman" w:eastAsia="Times New Roman" w:hAnsi="Times New Roman" w:cs="Times New Roman"/>
          <w:w w:val="115"/>
          <w:sz w:val="24"/>
          <w:szCs w:val="24"/>
          <w:lang w:val="x-none"/>
        </w:rPr>
        <w:t>Дешаран хьелашкахь къоман къамелан культурин бухехь йолу гӀиллакхан кепаш а, чӀагӀйелла формулаш а, хьасене хиларан принципаш а ларйар.</w:t>
      </w:r>
    </w:p>
    <w:p w:rsidR="007C64F3" w:rsidRPr="007C64F3" w:rsidRDefault="007C64F3" w:rsidP="007C64F3">
      <w:pPr>
        <w:widowControl w:val="0"/>
        <w:autoSpaceDE w:val="0"/>
        <w:autoSpaceDN w:val="0"/>
        <w:spacing w:after="0" w:line="254" w:lineRule="auto"/>
        <w:ind w:right="114" w:firstLine="340"/>
        <w:jc w:val="both"/>
        <w:rPr>
          <w:rFonts w:ascii="Times New Roman" w:eastAsia="Times New Roman" w:hAnsi="Times New Roman" w:cs="Times New Roman"/>
          <w:sz w:val="24"/>
          <w:szCs w:val="24"/>
          <w:lang w:val="x-none"/>
        </w:rPr>
      </w:pPr>
      <w:r w:rsidRPr="007C64F3">
        <w:rPr>
          <w:rFonts w:ascii="Times New Roman" w:eastAsia="Times New Roman" w:hAnsi="Times New Roman" w:cs="Times New Roman"/>
          <w:w w:val="115"/>
          <w:sz w:val="24"/>
          <w:szCs w:val="24"/>
          <w:lang w:val="x-none"/>
        </w:rPr>
        <w:t>Дешархойн харжамца байташ дагахь йийцар.</w:t>
      </w:r>
    </w:p>
    <w:p w:rsidR="007C64F3" w:rsidRPr="007C64F3" w:rsidRDefault="007C64F3" w:rsidP="007C64F3">
      <w:pPr>
        <w:widowControl w:val="0"/>
        <w:autoSpaceDE w:val="0"/>
        <w:autoSpaceDN w:val="0"/>
        <w:spacing w:before="97" w:after="0" w:line="240" w:lineRule="auto"/>
        <w:jc w:val="both"/>
        <w:outlineLvl w:val="3"/>
        <w:rPr>
          <w:rFonts w:ascii="Times New Roman" w:eastAsia="Cambria" w:hAnsi="Times New Roman" w:cs="Times New Roman"/>
          <w:b/>
          <w:bCs/>
          <w:sz w:val="24"/>
          <w:szCs w:val="24"/>
        </w:rPr>
      </w:pPr>
      <w:r w:rsidRPr="007C64F3">
        <w:rPr>
          <w:rFonts w:ascii="Times New Roman" w:eastAsia="Cambria" w:hAnsi="Times New Roman" w:cs="Times New Roman"/>
          <w:b/>
          <w:bCs/>
          <w:sz w:val="24"/>
          <w:szCs w:val="24"/>
        </w:rPr>
        <w:t>Йоза</w:t>
      </w:r>
      <w:r w:rsidRPr="007C64F3">
        <w:rPr>
          <w:rFonts w:ascii="Times New Roman" w:eastAsia="Cambria" w:hAnsi="Times New Roman" w:cs="Times New Roman"/>
          <w:b/>
          <w:bCs/>
          <w:spacing w:val="42"/>
          <w:sz w:val="24"/>
          <w:szCs w:val="24"/>
        </w:rPr>
        <w:t xml:space="preserve"> </w:t>
      </w:r>
      <w:r w:rsidRPr="007C64F3">
        <w:rPr>
          <w:rFonts w:ascii="Times New Roman" w:eastAsia="Cambria" w:hAnsi="Times New Roman" w:cs="Times New Roman"/>
          <w:b/>
          <w:bCs/>
          <w:sz w:val="24"/>
          <w:szCs w:val="24"/>
        </w:rPr>
        <w:t>(йозанан къамелан культура)</w:t>
      </w:r>
    </w:p>
    <w:p w:rsidR="007C64F3" w:rsidRPr="007C64F3" w:rsidRDefault="007C64F3" w:rsidP="007C64F3">
      <w:pPr>
        <w:widowControl w:val="0"/>
        <w:autoSpaceDE w:val="0"/>
        <w:autoSpaceDN w:val="0"/>
        <w:spacing w:before="12" w:after="0" w:line="254" w:lineRule="auto"/>
        <w:ind w:right="114" w:firstLine="340"/>
        <w:jc w:val="both"/>
        <w:rPr>
          <w:rFonts w:ascii="Times New Roman" w:eastAsia="Times New Roman" w:hAnsi="Times New Roman" w:cs="Times New Roman"/>
          <w:sz w:val="24"/>
          <w:szCs w:val="24"/>
          <w:lang w:val="x-none"/>
        </w:rPr>
      </w:pPr>
      <w:r w:rsidRPr="007C64F3">
        <w:rPr>
          <w:rFonts w:ascii="Times New Roman" w:eastAsia="Times New Roman" w:hAnsi="Times New Roman" w:cs="Times New Roman"/>
          <w:w w:val="115"/>
          <w:sz w:val="24"/>
          <w:szCs w:val="24"/>
          <w:lang w:val="x-none"/>
        </w:rPr>
        <w:t>Ӏамочу говзаршкахь хӀиттийнчу проблемашкахула доцца йозанан аларш кхоллар (кечдар).</w:t>
      </w:r>
    </w:p>
    <w:p w:rsidR="007C64F3" w:rsidRPr="007C64F3" w:rsidRDefault="007C64F3" w:rsidP="007C64F3">
      <w:pPr>
        <w:widowControl w:val="0"/>
        <w:autoSpaceDE w:val="0"/>
        <w:autoSpaceDN w:val="0"/>
        <w:spacing w:before="108" w:after="0" w:line="240" w:lineRule="auto"/>
        <w:jc w:val="both"/>
        <w:outlineLvl w:val="3"/>
        <w:rPr>
          <w:rFonts w:ascii="Times New Roman" w:eastAsia="Cambria" w:hAnsi="Times New Roman" w:cs="Times New Roman"/>
          <w:b/>
          <w:bCs/>
          <w:sz w:val="24"/>
          <w:szCs w:val="24"/>
        </w:rPr>
      </w:pPr>
      <w:r w:rsidRPr="007C64F3">
        <w:rPr>
          <w:rFonts w:ascii="Times New Roman" w:eastAsia="Cambria" w:hAnsi="Times New Roman" w:cs="Times New Roman"/>
          <w:b/>
          <w:bCs/>
          <w:sz w:val="24"/>
          <w:szCs w:val="24"/>
        </w:rPr>
        <w:t>Библиографин</w:t>
      </w:r>
      <w:r w:rsidRPr="007C64F3">
        <w:rPr>
          <w:rFonts w:ascii="Times New Roman" w:eastAsia="Cambria" w:hAnsi="Times New Roman" w:cs="Times New Roman"/>
          <w:b/>
          <w:bCs/>
          <w:spacing w:val="64"/>
          <w:sz w:val="24"/>
          <w:szCs w:val="24"/>
        </w:rPr>
        <w:t xml:space="preserve"> </w:t>
      </w:r>
      <w:r w:rsidRPr="007C64F3">
        <w:rPr>
          <w:rFonts w:ascii="Times New Roman" w:eastAsia="Cambria" w:hAnsi="Times New Roman" w:cs="Times New Roman"/>
          <w:b/>
          <w:bCs/>
          <w:sz w:val="24"/>
          <w:szCs w:val="24"/>
        </w:rPr>
        <w:t>культура</w:t>
      </w:r>
    </w:p>
    <w:p w:rsidR="007C64F3" w:rsidRPr="007C64F3" w:rsidRDefault="007C64F3" w:rsidP="007C64F3">
      <w:pPr>
        <w:widowControl w:val="0"/>
        <w:autoSpaceDE w:val="0"/>
        <w:autoSpaceDN w:val="0"/>
        <w:spacing w:before="12" w:after="0" w:line="254" w:lineRule="auto"/>
        <w:ind w:right="114" w:firstLine="340"/>
        <w:jc w:val="both"/>
        <w:rPr>
          <w:rFonts w:ascii="Times New Roman" w:eastAsia="Times New Roman" w:hAnsi="Times New Roman" w:cs="Times New Roman"/>
          <w:sz w:val="24"/>
          <w:szCs w:val="24"/>
          <w:lang w:val="x-none"/>
        </w:rPr>
      </w:pPr>
      <w:r w:rsidRPr="007C64F3">
        <w:rPr>
          <w:rFonts w:ascii="Times New Roman" w:eastAsia="Times New Roman" w:hAnsi="Times New Roman" w:cs="Times New Roman"/>
          <w:w w:val="115"/>
          <w:sz w:val="24"/>
          <w:szCs w:val="24"/>
          <w:lang w:val="x-none"/>
        </w:rPr>
        <w:t>Йийцаре йечу проблематикица йогӀу киншкаш харжар, цу йукъайогӀу Ӏаматехь йалийна йолу шаьш йеша билгалйина говзарш. Нохчийн культурех хаамаш болу дешархойн хенаца йогӀучу дошамех а, энциклопедих а пайдаэцар.</w:t>
      </w:r>
    </w:p>
    <w:p w:rsidR="007C64F3" w:rsidRPr="007C64F3" w:rsidRDefault="007C64F3" w:rsidP="007C64F3">
      <w:pPr>
        <w:widowControl w:val="0"/>
        <w:autoSpaceDE w:val="0"/>
        <w:autoSpaceDN w:val="0"/>
        <w:spacing w:before="105" w:after="0" w:line="240" w:lineRule="auto"/>
        <w:jc w:val="both"/>
        <w:outlineLvl w:val="3"/>
        <w:rPr>
          <w:rFonts w:ascii="Times New Roman" w:eastAsia="Cambria" w:hAnsi="Times New Roman" w:cs="Times New Roman"/>
          <w:b/>
          <w:bCs/>
          <w:sz w:val="24"/>
          <w:szCs w:val="24"/>
        </w:rPr>
      </w:pPr>
      <w:r w:rsidRPr="007C64F3">
        <w:rPr>
          <w:rFonts w:ascii="Times New Roman" w:eastAsia="Cambria" w:hAnsi="Times New Roman" w:cs="Times New Roman"/>
          <w:b/>
          <w:bCs/>
          <w:sz w:val="24"/>
          <w:szCs w:val="24"/>
        </w:rPr>
        <w:t>Литературоведенина йукъадалор</w:t>
      </w:r>
    </w:p>
    <w:p w:rsidR="007C64F3" w:rsidRPr="007C64F3" w:rsidRDefault="007C64F3" w:rsidP="007C64F3">
      <w:pPr>
        <w:widowControl w:val="0"/>
        <w:autoSpaceDE w:val="0"/>
        <w:autoSpaceDN w:val="0"/>
        <w:spacing w:before="125" w:after="0" w:line="254" w:lineRule="auto"/>
        <w:ind w:right="114" w:firstLine="340"/>
        <w:jc w:val="both"/>
        <w:rPr>
          <w:rFonts w:ascii="Times New Roman" w:eastAsia="Times New Roman" w:hAnsi="Times New Roman" w:cs="Times New Roman"/>
          <w:sz w:val="24"/>
          <w:szCs w:val="24"/>
          <w:lang w:val="x-none"/>
        </w:rPr>
      </w:pPr>
      <w:r w:rsidRPr="007C64F3">
        <w:rPr>
          <w:rFonts w:ascii="Times New Roman" w:eastAsia="Times New Roman" w:hAnsi="Times New Roman" w:cs="Times New Roman"/>
          <w:w w:val="120"/>
          <w:sz w:val="24"/>
          <w:szCs w:val="24"/>
          <w:lang w:val="x-none"/>
        </w:rPr>
        <w:t>Текстан анализ йечу хенахь Ӏамийнчу литературин кхетамех пайдаэцар.</w:t>
      </w:r>
    </w:p>
    <w:p w:rsidR="007C64F3" w:rsidRPr="007C64F3" w:rsidRDefault="007C64F3" w:rsidP="007C64F3">
      <w:pPr>
        <w:widowControl w:val="0"/>
        <w:autoSpaceDE w:val="0"/>
        <w:autoSpaceDN w:val="0"/>
        <w:spacing w:after="0" w:line="254" w:lineRule="auto"/>
        <w:ind w:right="114" w:firstLine="340"/>
        <w:jc w:val="both"/>
        <w:rPr>
          <w:rFonts w:ascii="Times New Roman" w:eastAsia="Times New Roman" w:hAnsi="Times New Roman" w:cs="Times New Roman"/>
          <w:sz w:val="24"/>
          <w:szCs w:val="24"/>
          <w:lang w:val="x-none"/>
        </w:rPr>
      </w:pPr>
      <w:r w:rsidRPr="007C64F3">
        <w:rPr>
          <w:rFonts w:ascii="Times New Roman" w:eastAsia="Times New Roman" w:hAnsi="Times New Roman" w:cs="Times New Roman"/>
          <w:w w:val="115"/>
          <w:sz w:val="24"/>
          <w:szCs w:val="24"/>
          <w:lang w:val="x-none"/>
        </w:rPr>
        <w:t>Ӏамочу говзарийн жанрийн тайп-тайпаналла: фольклоран кегий а, йаккхий а кепаш; литературин туьйра; дийцар,</w:t>
      </w:r>
      <w:r w:rsidRPr="007C64F3">
        <w:rPr>
          <w:rFonts w:ascii="Times New Roman" w:eastAsia="Times New Roman" w:hAnsi="Times New Roman" w:cs="Times New Roman"/>
          <w:spacing w:val="1"/>
          <w:w w:val="115"/>
          <w:sz w:val="24"/>
          <w:szCs w:val="24"/>
          <w:lang w:val="x-none"/>
        </w:rPr>
        <w:t xml:space="preserve"> </w:t>
      </w:r>
      <w:r w:rsidRPr="007C64F3">
        <w:rPr>
          <w:rFonts w:ascii="Times New Roman" w:eastAsia="Times New Roman" w:hAnsi="Times New Roman" w:cs="Times New Roman"/>
          <w:w w:val="115"/>
          <w:sz w:val="24"/>
          <w:szCs w:val="24"/>
          <w:lang w:val="x-none"/>
        </w:rPr>
        <w:t>притча, байт. Прозин а,  поэзин а къамел; исбаьхьаллин кхоллар;</w:t>
      </w:r>
      <w:r w:rsidRPr="007C64F3">
        <w:rPr>
          <w:rFonts w:ascii="Times New Roman" w:eastAsia="Times New Roman" w:hAnsi="Times New Roman" w:cs="Times New Roman"/>
          <w:spacing w:val="1"/>
          <w:w w:val="115"/>
          <w:sz w:val="24"/>
          <w:szCs w:val="24"/>
          <w:lang w:val="x-none"/>
        </w:rPr>
        <w:t xml:space="preserve"> </w:t>
      </w:r>
      <w:r w:rsidRPr="007C64F3">
        <w:rPr>
          <w:rFonts w:ascii="Times New Roman" w:eastAsia="Times New Roman" w:hAnsi="Times New Roman" w:cs="Times New Roman"/>
          <w:w w:val="115"/>
          <w:sz w:val="24"/>
          <w:szCs w:val="24"/>
          <w:lang w:val="x-none"/>
        </w:rPr>
        <w:t>сюжет;</w:t>
      </w:r>
      <w:r w:rsidRPr="007C64F3">
        <w:rPr>
          <w:rFonts w:ascii="Times New Roman" w:eastAsia="Times New Roman" w:hAnsi="Times New Roman" w:cs="Times New Roman"/>
          <w:spacing w:val="1"/>
          <w:w w:val="115"/>
          <w:sz w:val="24"/>
          <w:szCs w:val="24"/>
          <w:lang w:val="x-none"/>
        </w:rPr>
        <w:t xml:space="preserve"> </w:t>
      </w:r>
      <w:r w:rsidRPr="007C64F3">
        <w:rPr>
          <w:rFonts w:ascii="Times New Roman" w:eastAsia="Times New Roman" w:hAnsi="Times New Roman" w:cs="Times New Roman"/>
          <w:w w:val="115"/>
          <w:sz w:val="24"/>
          <w:szCs w:val="24"/>
          <w:lang w:val="x-none"/>
        </w:rPr>
        <w:t>тема;</w:t>
      </w:r>
      <w:r w:rsidRPr="007C64F3">
        <w:rPr>
          <w:rFonts w:ascii="Times New Roman" w:eastAsia="Times New Roman" w:hAnsi="Times New Roman" w:cs="Times New Roman"/>
          <w:spacing w:val="1"/>
          <w:w w:val="115"/>
          <w:sz w:val="24"/>
          <w:szCs w:val="24"/>
          <w:lang w:val="x-none"/>
        </w:rPr>
        <w:t xml:space="preserve"> </w:t>
      </w:r>
      <w:r w:rsidRPr="007C64F3">
        <w:rPr>
          <w:rFonts w:ascii="Times New Roman" w:eastAsia="Times New Roman" w:hAnsi="Times New Roman" w:cs="Times New Roman"/>
          <w:w w:val="115"/>
          <w:sz w:val="24"/>
          <w:szCs w:val="24"/>
          <w:lang w:val="x-none"/>
        </w:rPr>
        <w:t>говзаран турпалхо;</w:t>
      </w:r>
      <w:r w:rsidRPr="007C64F3">
        <w:rPr>
          <w:rFonts w:ascii="Times New Roman" w:eastAsia="Times New Roman" w:hAnsi="Times New Roman" w:cs="Times New Roman"/>
          <w:spacing w:val="1"/>
          <w:w w:val="115"/>
          <w:sz w:val="24"/>
          <w:szCs w:val="24"/>
          <w:lang w:val="x-none"/>
        </w:rPr>
        <w:t xml:space="preserve"> </w:t>
      </w:r>
      <w:r w:rsidRPr="007C64F3">
        <w:rPr>
          <w:rFonts w:ascii="Times New Roman" w:eastAsia="Times New Roman" w:hAnsi="Times New Roman" w:cs="Times New Roman"/>
          <w:w w:val="115"/>
          <w:sz w:val="24"/>
          <w:szCs w:val="24"/>
          <w:lang w:val="x-none"/>
        </w:rPr>
        <w:t>портрет;</w:t>
      </w:r>
      <w:r w:rsidRPr="007C64F3">
        <w:rPr>
          <w:rFonts w:ascii="Times New Roman" w:eastAsia="Times New Roman" w:hAnsi="Times New Roman" w:cs="Times New Roman"/>
          <w:spacing w:val="1"/>
          <w:w w:val="115"/>
          <w:sz w:val="24"/>
          <w:szCs w:val="24"/>
          <w:lang w:val="x-none"/>
        </w:rPr>
        <w:t xml:space="preserve"> </w:t>
      </w:r>
      <w:r w:rsidRPr="007C64F3">
        <w:rPr>
          <w:rFonts w:ascii="Times New Roman" w:eastAsia="Times New Roman" w:hAnsi="Times New Roman" w:cs="Times New Roman"/>
          <w:w w:val="115"/>
          <w:sz w:val="24"/>
          <w:szCs w:val="24"/>
          <w:lang w:val="x-none"/>
        </w:rPr>
        <w:t>пейзаж;</w:t>
      </w:r>
      <w:r w:rsidRPr="007C64F3">
        <w:rPr>
          <w:rFonts w:ascii="Times New Roman" w:eastAsia="Times New Roman" w:hAnsi="Times New Roman" w:cs="Times New Roman"/>
          <w:spacing w:val="1"/>
          <w:w w:val="115"/>
          <w:sz w:val="24"/>
          <w:szCs w:val="24"/>
          <w:lang w:val="x-none"/>
        </w:rPr>
        <w:t xml:space="preserve"> </w:t>
      </w:r>
      <w:r w:rsidRPr="007C64F3">
        <w:rPr>
          <w:rFonts w:ascii="Times New Roman" w:eastAsia="Times New Roman" w:hAnsi="Times New Roman" w:cs="Times New Roman"/>
          <w:w w:val="115"/>
          <w:sz w:val="24"/>
          <w:szCs w:val="24"/>
          <w:lang w:val="x-none"/>
        </w:rPr>
        <w:t>ритм;</w:t>
      </w:r>
      <w:r w:rsidRPr="007C64F3">
        <w:rPr>
          <w:rFonts w:ascii="Times New Roman" w:eastAsia="Times New Roman" w:hAnsi="Times New Roman" w:cs="Times New Roman"/>
          <w:spacing w:val="1"/>
          <w:w w:val="115"/>
          <w:sz w:val="24"/>
          <w:szCs w:val="24"/>
          <w:lang w:val="x-none"/>
        </w:rPr>
        <w:t xml:space="preserve"> </w:t>
      </w:r>
      <w:r w:rsidRPr="007C64F3">
        <w:rPr>
          <w:rFonts w:ascii="Times New Roman" w:eastAsia="Times New Roman" w:hAnsi="Times New Roman" w:cs="Times New Roman"/>
          <w:w w:val="115"/>
          <w:sz w:val="24"/>
          <w:szCs w:val="24"/>
          <w:lang w:val="x-none"/>
        </w:rPr>
        <w:t>рифма.</w:t>
      </w:r>
      <w:r w:rsidRPr="007C64F3">
        <w:rPr>
          <w:rFonts w:ascii="Times New Roman" w:eastAsia="Times New Roman" w:hAnsi="Times New Roman" w:cs="Times New Roman"/>
          <w:spacing w:val="1"/>
          <w:w w:val="115"/>
          <w:sz w:val="24"/>
          <w:szCs w:val="24"/>
          <w:lang w:val="x-none"/>
        </w:rPr>
        <w:t xml:space="preserve"> Дустарийн а, метафорийн а къоман шатайпаналла; исбаьхьалин къамелехь церан маьӀна</w:t>
      </w:r>
      <w:r w:rsidRPr="007C64F3">
        <w:rPr>
          <w:rFonts w:ascii="Times New Roman" w:eastAsia="Times New Roman" w:hAnsi="Times New Roman" w:cs="Times New Roman"/>
          <w:w w:val="115"/>
          <w:sz w:val="24"/>
          <w:szCs w:val="24"/>
          <w:lang w:val="x-none"/>
        </w:rPr>
        <w:t>.</w:t>
      </w:r>
    </w:p>
    <w:p w:rsidR="007C64F3" w:rsidRPr="007C64F3" w:rsidRDefault="007C64F3" w:rsidP="007C64F3">
      <w:pPr>
        <w:widowControl w:val="0"/>
        <w:autoSpaceDE w:val="0"/>
        <w:autoSpaceDN w:val="0"/>
        <w:spacing w:before="8" w:after="0" w:line="240" w:lineRule="auto"/>
        <w:jc w:val="both"/>
        <w:rPr>
          <w:rFonts w:ascii="Times New Roman" w:eastAsia="Times New Roman" w:hAnsi="Times New Roman" w:cs="Times New Roman"/>
          <w:sz w:val="24"/>
          <w:szCs w:val="24"/>
          <w:lang w:val="x-none"/>
        </w:rPr>
      </w:pPr>
    </w:p>
    <w:p w:rsidR="007C64F3" w:rsidRPr="007C64F3" w:rsidRDefault="007C64F3" w:rsidP="007C64F3">
      <w:pPr>
        <w:widowControl w:val="0"/>
        <w:autoSpaceDE w:val="0"/>
        <w:autoSpaceDN w:val="0"/>
        <w:spacing w:before="67" w:after="0" w:line="249" w:lineRule="auto"/>
        <w:ind w:right="115" w:firstLine="340"/>
        <w:jc w:val="both"/>
        <w:outlineLvl w:val="3"/>
        <w:rPr>
          <w:rFonts w:ascii="Times New Roman" w:eastAsia="Cambria" w:hAnsi="Times New Roman" w:cs="Times New Roman"/>
          <w:b/>
          <w:bCs/>
          <w:sz w:val="24"/>
          <w:szCs w:val="24"/>
        </w:rPr>
      </w:pPr>
      <w:r w:rsidRPr="007C64F3">
        <w:rPr>
          <w:rFonts w:ascii="Times New Roman" w:eastAsia="Cambria" w:hAnsi="Times New Roman" w:cs="Times New Roman"/>
          <w:b/>
          <w:bCs/>
          <w:sz w:val="24"/>
          <w:szCs w:val="24"/>
        </w:rPr>
        <w:t>Дешархойн кхоллараллин гӀуллакх (Ӏамийнчу литературин говзарийн буха тӀехь)</w:t>
      </w:r>
    </w:p>
    <w:p w:rsidR="007C64F3" w:rsidRPr="007C64F3" w:rsidRDefault="007C64F3" w:rsidP="007C64F3">
      <w:pPr>
        <w:widowControl w:val="0"/>
        <w:autoSpaceDE w:val="0"/>
        <w:autoSpaceDN w:val="0"/>
        <w:spacing w:before="1" w:after="0" w:line="254" w:lineRule="auto"/>
        <w:ind w:right="114" w:firstLine="340"/>
        <w:jc w:val="both"/>
        <w:rPr>
          <w:rFonts w:ascii="Times New Roman" w:eastAsia="Times New Roman" w:hAnsi="Times New Roman" w:cs="Times New Roman"/>
          <w:sz w:val="24"/>
          <w:szCs w:val="24"/>
          <w:lang w:val="x-none"/>
        </w:rPr>
      </w:pPr>
      <w:r w:rsidRPr="007C64F3">
        <w:rPr>
          <w:rFonts w:ascii="Times New Roman" w:eastAsia="Times New Roman" w:hAnsi="Times New Roman" w:cs="Times New Roman"/>
          <w:w w:val="115"/>
          <w:sz w:val="24"/>
          <w:szCs w:val="24"/>
          <w:lang w:val="x-none"/>
        </w:rPr>
        <w:t>Дешархойн кхоллараллин гӀуллакхехь литературин говзаран маьӀна дар:</w:t>
      </w:r>
      <w:r w:rsidRPr="007C64F3">
        <w:rPr>
          <w:rFonts w:ascii="Times New Roman" w:eastAsia="Times New Roman" w:hAnsi="Times New Roman" w:cs="Times New Roman"/>
          <w:spacing w:val="1"/>
          <w:w w:val="115"/>
          <w:sz w:val="24"/>
          <w:szCs w:val="24"/>
          <w:lang w:val="x-none"/>
        </w:rPr>
        <w:t xml:space="preserve"> </w:t>
      </w:r>
      <w:r w:rsidRPr="007C64F3">
        <w:rPr>
          <w:rFonts w:ascii="Times New Roman" w:eastAsia="Times New Roman" w:hAnsi="Times New Roman" w:cs="Times New Roman"/>
          <w:w w:val="115"/>
          <w:sz w:val="24"/>
          <w:szCs w:val="24"/>
          <w:lang w:val="x-none"/>
        </w:rPr>
        <w:t>ролашца йешар,</w:t>
      </w:r>
      <w:r w:rsidRPr="007C64F3">
        <w:rPr>
          <w:rFonts w:ascii="Times New Roman" w:eastAsia="Times New Roman" w:hAnsi="Times New Roman" w:cs="Times New Roman"/>
          <w:spacing w:val="1"/>
          <w:w w:val="115"/>
          <w:sz w:val="24"/>
          <w:szCs w:val="24"/>
          <w:lang w:val="x-none"/>
        </w:rPr>
        <w:t xml:space="preserve"> </w:t>
      </w:r>
      <w:r w:rsidRPr="007C64F3">
        <w:rPr>
          <w:rFonts w:ascii="Times New Roman" w:eastAsia="Times New Roman" w:hAnsi="Times New Roman" w:cs="Times New Roman"/>
          <w:w w:val="115"/>
          <w:sz w:val="24"/>
          <w:szCs w:val="24"/>
          <w:lang w:val="x-none"/>
        </w:rPr>
        <w:t>инсценировка йар;</w:t>
      </w:r>
      <w:r w:rsidRPr="007C64F3">
        <w:rPr>
          <w:rFonts w:ascii="Times New Roman" w:eastAsia="Times New Roman" w:hAnsi="Times New Roman" w:cs="Times New Roman"/>
          <w:spacing w:val="1"/>
          <w:w w:val="115"/>
          <w:sz w:val="24"/>
          <w:szCs w:val="24"/>
          <w:lang w:val="x-none"/>
        </w:rPr>
        <w:t xml:space="preserve"> </w:t>
      </w:r>
      <w:r w:rsidRPr="007C64F3">
        <w:rPr>
          <w:rFonts w:ascii="Times New Roman" w:eastAsia="Times New Roman" w:hAnsi="Times New Roman" w:cs="Times New Roman"/>
          <w:w w:val="115"/>
          <w:sz w:val="24"/>
          <w:szCs w:val="24"/>
          <w:lang w:val="x-none"/>
        </w:rPr>
        <w:t>хьасене хиларан декхарш тидаме а оьцуш</w:t>
      </w:r>
      <w:r w:rsidRPr="007C64F3">
        <w:rPr>
          <w:rFonts w:ascii="Times New Roman" w:eastAsia="Times New Roman" w:hAnsi="Times New Roman" w:cs="Times New Roman"/>
          <w:spacing w:val="28"/>
          <w:w w:val="115"/>
          <w:sz w:val="24"/>
          <w:szCs w:val="24"/>
          <w:lang w:val="x-none"/>
        </w:rPr>
        <w:t xml:space="preserve"> </w:t>
      </w:r>
      <w:r w:rsidRPr="007C64F3">
        <w:rPr>
          <w:rFonts w:ascii="Times New Roman" w:eastAsia="Times New Roman" w:hAnsi="Times New Roman" w:cs="Times New Roman"/>
          <w:w w:val="115"/>
          <w:sz w:val="24"/>
          <w:szCs w:val="24"/>
          <w:lang w:val="x-none"/>
        </w:rPr>
        <w:t>(тайп-тайпанчу адресаташна) исбаьхьаллин говзаран буха тӀехь шен барта йа йозанан текст кхоллар;</w:t>
      </w:r>
      <w:r w:rsidRPr="007C64F3">
        <w:rPr>
          <w:rFonts w:ascii="Times New Roman" w:eastAsia="Times New Roman" w:hAnsi="Times New Roman" w:cs="Times New Roman"/>
          <w:spacing w:val="29"/>
          <w:w w:val="115"/>
          <w:sz w:val="24"/>
          <w:szCs w:val="24"/>
          <w:lang w:val="x-none"/>
        </w:rPr>
        <w:t xml:space="preserve"> говзарна йолчу иллюстрацишна, нохчийн художникийн суьртийн репродукцишна тӀе а тийжаш.</w:t>
      </w:r>
    </w:p>
    <w:p w:rsidR="007C64F3" w:rsidRDefault="007C64F3" w:rsidP="007C64F3">
      <w:pPr>
        <w:widowControl w:val="0"/>
        <w:autoSpaceDE w:val="0"/>
        <w:autoSpaceDN w:val="0"/>
        <w:spacing w:before="157" w:after="0" w:line="254" w:lineRule="auto"/>
        <w:ind w:right="114"/>
        <w:jc w:val="both"/>
        <w:rPr>
          <w:rFonts w:ascii="Times New Roman" w:eastAsia="Tahoma" w:hAnsi="Times New Roman" w:cs="Times New Roman"/>
          <w:w w:val="90"/>
          <w:sz w:val="28"/>
          <w:szCs w:val="28"/>
          <w:lang w:val="x-none"/>
        </w:rPr>
      </w:pPr>
    </w:p>
    <w:p w:rsidR="007C64F3" w:rsidRDefault="007C64F3" w:rsidP="007C64F3">
      <w:pPr>
        <w:widowControl w:val="0"/>
        <w:autoSpaceDE w:val="0"/>
        <w:autoSpaceDN w:val="0"/>
        <w:spacing w:before="157" w:after="0" w:line="254" w:lineRule="auto"/>
        <w:ind w:right="114"/>
        <w:jc w:val="both"/>
        <w:rPr>
          <w:rFonts w:ascii="Times New Roman" w:eastAsia="Tahoma" w:hAnsi="Times New Roman" w:cs="Times New Roman"/>
          <w:w w:val="90"/>
          <w:sz w:val="28"/>
          <w:szCs w:val="28"/>
          <w:lang w:val="x-none"/>
        </w:rPr>
      </w:pPr>
    </w:p>
    <w:p w:rsidR="007C64F3" w:rsidRDefault="007C64F3" w:rsidP="007C64F3">
      <w:pPr>
        <w:widowControl w:val="0"/>
        <w:autoSpaceDE w:val="0"/>
        <w:autoSpaceDN w:val="0"/>
        <w:spacing w:before="157" w:after="0" w:line="254" w:lineRule="auto"/>
        <w:ind w:right="114"/>
        <w:jc w:val="both"/>
        <w:rPr>
          <w:rFonts w:ascii="Times New Roman" w:eastAsia="Tahoma" w:hAnsi="Times New Roman" w:cs="Times New Roman"/>
          <w:w w:val="90"/>
          <w:sz w:val="28"/>
          <w:szCs w:val="28"/>
          <w:lang w:val="x-none"/>
        </w:rPr>
      </w:pPr>
    </w:p>
    <w:p w:rsidR="007C64F3" w:rsidRDefault="007C64F3" w:rsidP="007C64F3">
      <w:pPr>
        <w:widowControl w:val="0"/>
        <w:autoSpaceDE w:val="0"/>
        <w:autoSpaceDN w:val="0"/>
        <w:spacing w:before="157" w:after="0" w:line="254" w:lineRule="auto"/>
        <w:ind w:right="114"/>
        <w:jc w:val="both"/>
        <w:rPr>
          <w:rFonts w:ascii="Times New Roman" w:eastAsia="Tahoma" w:hAnsi="Times New Roman" w:cs="Times New Roman"/>
          <w:w w:val="90"/>
          <w:sz w:val="28"/>
          <w:szCs w:val="28"/>
          <w:lang w:val="x-none"/>
        </w:rPr>
      </w:pPr>
    </w:p>
    <w:p w:rsidR="007C64F3" w:rsidRDefault="007C64F3" w:rsidP="007C64F3">
      <w:pPr>
        <w:widowControl w:val="0"/>
        <w:autoSpaceDE w:val="0"/>
        <w:autoSpaceDN w:val="0"/>
        <w:spacing w:before="157" w:after="0" w:line="254" w:lineRule="auto"/>
        <w:ind w:right="114"/>
        <w:jc w:val="both"/>
        <w:rPr>
          <w:rFonts w:ascii="Times New Roman" w:eastAsia="Tahoma" w:hAnsi="Times New Roman" w:cs="Times New Roman"/>
          <w:w w:val="90"/>
          <w:sz w:val="28"/>
          <w:szCs w:val="28"/>
          <w:lang w:val="x-none"/>
        </w:rPr>
      </w:pPr>
    </w:p>
    <w:p w:rsidR="007C64F3" w:rsidRDefault="007C64F3" w:rsidP="007C64F3">
      <w:pPr>
        <w:widowControl w:val="0"/>
        <w:autoSpaceDE w:val="0"/>
        <w:autoSpaceDN w:val="0"/>
        <w:spacing w:before="157" w:after="0" w:line="254" w:lineRule="auto"/>
        <w:ind w:right="114"/>
        <w:jc w:val="both"/>
        <w:rPr>
          <w:rFonts w:ascii="Times New Roman" w:eastAsia="Tahoma" w:hAnsi="Times New Roman" w:cs="Times New Roman"/>
          <w:w w:val="90"/>
          <w:sz w:val="28"/>
          <w:szCs w:val="28"/>
          <w:lang w:val="x-none"/>
        </w:rPr>
      </w:pPr>
    </w:p>
    <w:p w:rsidR="007C64F3" w:rsidRDefault="007C64F3" w:rsidP="007C64F3">
      <w:pPr>
        <w:widowControl w:val="0"/>
        <w:autoSpaceDE w:val="0"/>
        <w:autoSpaceDN w:val="0"/>
        <w:spacing w:before="157" w:after="0" w:line="254" w:lineRule="auto"/>
        <w:ind w:right="114"/>
        <w:jc w:val="both"/>
        <w:rPr>
          <w:rFonts w:ascii="Times New Roman" w:eastAsia="Tahoma" w:hAnsi="Times New Roman" w:cs="Times New Roman"/>
          <w:w w:val="90"/>
          <w:sz w:val="28"/>
          <w:szCs w:val="28"/>
          <w:lang w:val="x-none"/>
        </w:rPr>
      </w:pPr>
    </w:p>
    <w:p w:rsidR="007C64F3" w:rsidRDefault="007C64F3" w:rsidP="007C64F3">
      <w:pPr>
        <w:widowControl w:val="0"/>
        <w:autoSpaceDE w:val="0"/>
        <w:autoSpaceDN w:val="0"/>
        <w:spacing w:before="157" w:after="0" w:line="254" w:lineRule="auto"/>
        <w:ind w:right="114"/>
        <w:jc w:val="both"/>
        <w:rPr>
          <w:rFonts w:ascii="Times New Roman" w:eastAsia="Tahoma" w:hAnsi="Times New Roman" w:cs="Times New Roman"/>
          <w:w w:val="90"/>
          <w:sz w:val="28"/>
          <w:szCs w:val="28"/>
          <w:lang w:val="x-none"/>
        </w:rPr>
      </w:pPr>
    </w:p>
    <w:p w:rsidR="007C64F3" w:rsidRDefault="007C64F3" w:rsidP="007C64F3">
      <w:pPr>
        <w:widowControl w:val="0"/>
        <w:autoSpaceDE w:val="0"/>
        <w:autoSpaceDN w:val="0"/>
        <w:spacing w:before="157" w:after="0" w:line="254" w:lineRule="auto"/>
        <w:ind w:right="114"/>
        <w:jc w:val="both"/>
        <w:rPr>
          <w:rFonts w:ascii="Times New Roman" w:eastAsia="Tahoma" w:hAnsi="Times New Roman" w:cs="Times New Roman"/>
          <w:w w:val="90"/>
          <w:sz w:val="28"/>
          <w:szCs w:val="28"/>
          <w:lang w:val="x-none"/>
        </w:rPr>
      </w:pPr>
    </w:p>
    <w:p w:rsidR="007C64F3" w:rsidRDefault="007C64F3" w:rsidP="007C64F3">
      <w:pPr>
        <w:widowControl w:val="0"/>
        <w:autoSpaceDE w:val="0"/>
        <w:autoSpaceDN w:val="0"/>
        <w:spacing w:before="157" w:after="0" w:line="254" w:lineRule="auto"/>
        <w:ind w:right="114"/>
        <w:jc w:val="both"/>
        <w:rPr>
          <w:rFonts w:ascii="Times New Roman" w:eastAsia="Tahoma" w:hAnsi="Times New Roman" w:cs="Times New Roman"/>
          <w:w w:val="90"/>
          <w:sz w:val="28"/>
          <w:szCs w:val="28"/>
          <w:lang w:val="x-none"/>
        </w:rPr>
      </w:pPr>
    </w:p>
    <w:p w:rsidR="007C64F3" w:rsidRDefault="007C64F3" w:rsidP="007C64F3">
      <w:pPr>
        <w:widowControl w:val="0"/>
        <w:autoSpaceDE w:val="0"/>
        <w:autoSpaceDN w:val="0"/>
        <w:spacing w:before="157" w:after="0" w:line="254" w:lineRule="auto"/>
        <w:ind w:right="114"/>
        <w:jc w:val="both"/>
        <w:rPr>
          <w:rFonts w:ascii="Times New Roman" w:eastAsia="Tahoma" w:hAnsi="Times New Roman" w:cs="Times New Roman"/>
          <w:w w:val="90"/>
          <w:sz w:val="28"/>
          <w:szCs w:val="28"/>
          <w:lang w:val="x-none"/>
        </w:rPr>
      </w:pPr>
    </w:p>
    <w:p w:rsidR="007C64F3" w:rsidRDefault="007C64F3" w:rsidP="007C64F3">
      <w:pPr>
        <w:widowControl w:val="0"/>
        <w:autoSpaceDE w:val="0"/>
        <w:autoSpaceDN w:val="0"/>
        <w:spacing w:before="157" w:after="0" w:line="254" w:lineRule="auto"/>
        <w:ind w:right="114"/>
        <w:jc w:val="both"/>
        <w:rPr>
          <w:rFonts w:ascii="Times New Roman" w:eastAsia="Tahoma" w:hAnsi="Times New Roman" w:cs="Times New Roman"/>
          <w:w w:val="90"/>
          <w:sz w:val="28"/>
          <w:szCs w:val="28"/>
          <w:lang w:val="x-none"/>
        </w:rPr>
      </w:pPr>
    </w:p>
    <w:p w:rsidR="007C64F3" w:rsidRDefault="007C64F3" w:rsidP="007C64F3">
      <w:pPr>
        <w:widowControl w:val="0"/>
        <w:autoSpaceDE w:val="0"/>
        <w:autoSpaceDN w:val="0"/>
        <w:spacing w:before="157" w:after="0" w:line="254" w:lineRule="auto"/>
        <w:ind w:right="114"/>
        <w:jc w:val="both"/>
        <w:rPr>
          <w:rFonts w:ascii="Times New Roman" w:eastAsia="Tahoma" w:hAnsi="Times New Roman" w:cs="Times New Roman"/>
          <w:w w:val="90"/>
          <w:sz w:val="28"/>
          <w:szCs w:val="28"/>
          <w:lang w:val="x-none"/>
        </w:rPr>
      </w:pPr>
    </w:p>
    <w:p w:rsidR="007C64F3" w:rsidRDefault="007C64F3" w:rsidP="007C64F3">
      <w:pPr>
        <w:widowControl w:val="0"/>
        <w:autoSpaceDE w:val="0"/>
        <w:autoSpaceDN w:val="0"/>
        <w:spacing w:before="157" w:after="0" w:line="254" w:lineRule="auto"/>
        <w:ind w:right="114"/>
        <w:jc w:val="both"/>
        <w:rPr>
          <w:rFonts w:ascii="Times New Roman" w:eastAsia="Tahoma" w:hAnsi="Times New Roman" w:cs="Times New Roman"/>
          <w:w w:val="90"/>
          <w:sz w:val="28"/>
          <w:szCs w:val="28"/>
          <w:lang w:val="x-none"/>
        </w:rPr>
      </w:pPr>
    </w:p>
    <w:p w:rsidR="007C64F3" w:rsidRPr="00900C38" w:rsidRDefault="007C64F3" w:rsidP="007C64F3">
      <w:pPr>
        <w:widowControl w:val="0"/>
        <w:autoSpaceDE w:val="0"/>
        <w:autoSpaceDN w:val="0"/>
        <w:spacing w:before="157" w:after="0" w:line="254" w:lineRule="auto"/>
        <w:ind w:right="114"/>
        <w:jc w:val="both"/>
        <w:rPr>
          <w:rFonts w:ascii="Times New Roman" w:eastAsia="Tahoma" w:hAnsi="Times New Roman" w:cs="Times New Roman"/>
          <w:w w:val="90"/>
          <w:sz w:val="28"/>
          <w:szCs w:val="28"/>
          <w:lang w:val="x-none"/>
        </w:rPr>
      </w:pPr>
      <w:r w:rsidRPr="00900C38">
        <w:rPr>
          <w:rFonts w:ascii="Times New Roman" w:eastAsia="Tahoma" w:hAnsi="Times New Roman" w:cs="Times New Roman"/>
          <w:w w:val="90"/>
          <w:sz w:val="28"/>
          <w:szCs w:val="28"/>
          <w:lang w:val="x-none"/>
        </w:rPr>
        <w:t>«Ненан (нохчийн маттахь) литературни йешар» дешаран предметан программа карайерзоран кхочушдан лору  жамӀаш</w:t>
      </w:r>
    </w:p>
    <w:p w:rsidR="007C64F3" w:rsidRPr="00900C38" w:rsidRDefault="007C64F3" w:rsidP="007C64F3">
      <w:pPr>
        <w:widowControl w:val="0"/>
        <w:autoSpaceDE w:val="0"/>
        <w:autoSpaceDN w:val="0"/>
        <w:spacing w:before="157" w:after="0" w:line="254" w:lineRule="auto"/>
        <w:ind w:right="114" w:firstLine="340"/>
        <w:jc w:val="both"/>
        <w:rPr>
          <w:rFonts w:ascii="Times New Roman" w:eastAsia="Times New Roman" w:hAnsi="Times New Roman" w:cs="Times New Roman"/>
          <w:sz w:val="24"/>
          <w:szCs w:val="24"/>
          <w:lang w:val="x-none"/>
        </w:rPr>
      </w:pPr>
      <w:r w:rsidRPr="00900C38">
        <w:rPr>
          <w:rFonts w:ascii="Times New Roman" w:eastAsia="Times New Roman" w:hAnsi="Times New Roman" w:cs="Times New Roman"/>
          <w:w w:val="115"/>
          <w:sz w:val="24"/>
          <w:szCs w:val="24"/>
          <w:lang w:val="x-none"/>
        </w:rPr>
        <w:t>«Ненан (нохчийн) маттахь литературни йешар» предмет «Ненан мотт а, ненан маттахь литературни йешар а» предметан декъехь Ӏаморан жамӀаш цхьаьнадогӀуш ду йуьхьанцарчу йукъарчу дешаран Федеральни пачхьалкхан стандартехь билгалйинчу дешаран предметан программа карайерзоран кхочушдан лоручу жамӀийн лехамашца.</w:t>
      </w:r>
    </w:p>
    <w:p w:rsidR="007C64F3" w:rsidRPr="00900C38" w:rsidRDefault="007C64F3" w:rsidP="007C64F3">
      <w:pPr>
        <w:widowControl w:val="0"/>
        <w:autoSpaceDE w:val="0"/>
        <w:autoSpaceDN w:val="0"/>
        <w:spacing w:before="185" w:after="0" w:line="240" w:lineRule="auto"/>
        <w:jc w:val="both"/>
        <w:outlineLvl w:val="2"/>
        <w:rPr>
          <w:rFonts w:ascii="Times New Roman" w:eastAsia="Trebuchet MS" w:hAnsi="Times New Roman" w:cs="Times New Roman"/>
          <w:sz w:val="24"/>
          <w:szCs w:val="24"/>
        </w:rPr>
      </w:pPr>
      <w:r w:rsidRPr="00900C38">
        <w:rPr>
          <w:rFonts w:ascii="Times New Roman" w:eastAsia="Trebuchet MS" w:hAnsi="Times New Roman" w:cs="Times New Roman"/>
          <w:w w:val="90"/>
          <w:sz w:val="24"/>
          <w:szCs w:val="24"/>
        </w:rPr>
        <w:t>ЛИЧНОСТНИ ЖАМӀАШ</w:t>
      </w:r>
    </w:p>
    <w:p w:rsidR="007C64F3" w:rsidRPr="00900C38" w:rsidRDefault="007C64F3" w:rsidP="007C64F3">
      <w:pPr>
        <w:widowControl w:val="0"/>
        <w:autoSpaceDE w:val="0"/>
        <w:autoSpaceDN w:val="0"/>
        <w:spacing w:before="64" w:after="0" w:line="254" w:lineRule="auto"/>
        <w:ind w:right="114" w:firstLine="340"/>
        <w:jc w:val="both"/>
        <w:rPr>
          <w:rFonts w:ascii="Times New Roman" w:eastAsia="Times New Roman" w:hAnsi="Times New Roman" w:cs="Times New Roman"/>
          <w:sz w:val="24"/>
          <w:szCs w:val="24"/>
          <w:lang w:val="x-none"/>
        </w:rPr>
      </w:pPr>
      <w:r w:rsidRPr="00900C38">
        <w:rPr>
          <w:rFonts w:ascii="Times New Roman" w:eastAsia="Times New Roman" w:hAnsi="Times New Roman" w:cs="Times New Roman"/>
          <w:w w:val="115"/>
          <w:sz w:val="24"/>
          <w:szCs w:val="24"/>
          <w:lang w:val="x-none"/>
        </w:rPr>
        <w:t>«Ненан (нохчийн) маттахь литературни йешар» предмет Ӏаморан жамӀаца дешархо кхочур ву кхетош-кхиоран гӀуллакхан кху дакъошкахь хила дезачу хӀокух жамӀашка:</w:t>
      </w:r>
    </w:p>
    <w:p w:rsidR="007C64F3" w:rsidRPr="00900C38" w:rsidRDefault="007C64F3" w:rsidP="007C64F3">
      <w:pPr>
        <w:widowControl w:val="0"/>
        <w:autoSpaceDE w:val="0"/>
        <w:autoSpaceDN w:val="0"/>
        <w:spacing w:after="0" w:line="226" w:lineRule="exact"/>
        <w:jc w:val="both"/>
        <w:outlineLvl w:val="4"/>
        <w:rPr>
          <w:rFonts w:ascii="Times New Roman" w:eastAsia="Times New Roman" w:hAnsi="Times New Roman" w:cs="Times New Roman"/>
          <w:bCs/>
          <w:i/>
          <w:iCs/>
          <w:sz w:val="24"/>
          <w:szCs w:val="24"/>
        </w:rPr>
      </w:pPr>
      <w:r w:rsidRPr="00900C38">
        <w:rPr>
          <w:rFonts w:ascii="Times New Roman" w:eastAsia="Times New Roman" w:hAnsi="Times New Roman" w:cs="Times New Roman"/>
          <w:bCs/>
          <w:i/>
          <w:iCs/>
          <w:w w:val="125"/>
          <w:sz w:val="24"/>
          <w:szCs w:val="24"/>
        </w:rPr>
        <w:t>гражданско-патриотикин кхетош-кхиорехь:</w:t>
      </w:r>
    </w:p>
    <w:p w:rsidR="007C64F3" w:rsidRPr="00900C38" w:rsidRDefault="007C64F3" w:rsidP="007C64F3">
      <w:pPr>
        <w:widowControl w:val="0"/>
        <w:numPr>
          <w:ilvl w:val="0"/>
          <w:numId w:val="35"/>
        </w:numPr>
        <w:tabs>
          <w:tab w:val="left" w:pos="837"/>
        </w:tabs>
        <w:autoSpaceDE w:val="0"/>
        <w:autoSpaceDN w:val="0"/>
        <w:spacing w:before="12" w:after="0" w:line="254" w:lineRule="auto"/>
        <w:ind w:left="0" w:right="114" w:firstLine="340"/>
        <w:jc w:val="both"/>
        <w:rPr>
          <w:rFonts w:ascii="Times New Roman" w:eastAsia="Times New Roman" w:hAnsi="Times New Roman" w:cs="Times New Roman"/>
          <w:sz w:val="24"/>
          <w:szCs w:val="24"/>
        </w:rPr>
      </w:pPr>
      <w:r w:rsidRPr="00900C38">
        <w:rPr>
          <w:rFonts w:ascii="Times New Roman" w:eastAsia="Times New Roman" w:hAnsi="Times New Roman" w:cs="Times New Roman"/>
          <w:w w:val="115"/>
          <w:sz w:val="24"/>
          <w:szCs w:val="24"/>
        </w:rPr>
        <w:t>Шен Даймахке – Россига а – шен жимчу Даймахке – Нохчийн Республике (Нохчийчоьне) а безам кхоллабаларе, цу йукъадогӀу и безам мехкан а, Даймехкан а культура а, истори а йовзуьйтуш йолу исбаьхьаллин говзаршкахула кхоллар;</w:t>
      </w:r>
    </w:p>
    <w:p w:rsidR="007C64F3" w:rsidRPr="00900C38" w:rsidRDefault="007C64F3" w:rsidP="007C64F3">
      <w:pPr>
        <w:widowControl w:val="0"/>
        <w:numPr>
          <w:ilvl w:val="0"/>
          <w:numId w:val="35"/>
        </w:numPr>
        <w:tabs>
          <w:tab w:val="left" w:pos="837"/>
        </w:tabs>
        <w:autoSpaceDE w:val="0"/>
        <w:autoSpaceDN w:val="0"/>
        <w:spacing w:after="0" w:line="254" w:lineRule="auto"/>
        <w:ind w:left="0" w:right="114" w:firstLine="340"/>
        <w:jc w:val="both"/>
        <w:rPr>
          <w:rFonts w:ascii="Times New Roman" w:eastAsia="Times New Roman" w:hAnsi="Times New Roman" w:cs="Times New Roman"/>
          <w:sz w:val="24"/>
          <w:szCs w:val="24"/>
        </w:rPr>
      </w:pPr>
      <w:r w:rsidRPr="00900C38">
        <w:rPr>
          <w:rFonts w:ascii="Times New Roman" w:eastAsia="Times New Roman" w:hAnsi="Times New Roman" w:cs="Times New Roman"/>
          <w:w w:val="115"/>
          <w:sz w:val="24"/>
          <w:szCs w:val="24"/>
        </w:rPr>
        <w:t>Шен этнокультурин а, Россин гражданаллин а идентичностах кхетар а, нохчийн мотт Нохчийн Республикин пачхьалкхан мотт а, шен ненан мотт а хиларх кхетар;</w:t>
      </w:r>
    </w:p>
    <w:p w:rsidR="007C64F3" w:rsidRPr="007C64F3" w:rsidRDefault="007C64F3" w:rsidP="007C64F3">
      <w:pPr>
        <w:widowControl w:val="0"/>
        <w:numPr>
          <w:ilvl w:val="0"/>
          <w:numId w:val="35"/>
        </w:numPr>
        <w:tabs>
          <w:tab w:val="left" w:pos="837"/>
        </w:tabs>
        <w:autoSpaceDE w:val="0"/>
        <w:autoSpaceDN w:val="0"/>
        <w:spacing w:after="0" w:line="254" w:lineRule="auto"/>
        <w:ind w:left="0" w:right="114" w:firstLine="340"/>
        <w:jc w:val="both"/>
        <w:rPr>
          <w:rFonts w:ascii="Times New Roman" w:eastAsia="Times New Roman" w:hAnsi="Times New Roman" w:cs="Times New Roman"/>
          <w:sz w:val="24"/>
          <w:szCs w:val="24"/>
        </w:rPr>
      </w:pPr>
      <w:r w:rsidRPr="007C64F3">
        <w:rPr>
          <w:rFonts w:ascii="Times New Roman" w:eastAsia="Times New Roman" w:hAnsi="Times New Roman" w:cs="Times New Roman"/>
          <w:w w:val="115"/>
          <w:sz w:val="24"/>
          <w:szCs w:val="24"/>
        </w:rPr>
        <w:t>Шен мехкан а, Даймехкан а дӀадаханчун а, карарчун а, хиндолчун а ша дакъа хиларх кхета, цу йукъадогӀу исбаьхьаллин говзаршца болх бечу хенахь и хьелаш дийцаре дар;</w:t>
      </w:r>
    </w:p>
    <w:p w:rsidR="007C64F3" w:rsidRPr="007C64F3" w:rsidRDefault="007C64F3" w:rsidP="007C64F3">
      <w:pPr>
        <w:widowControl w:val="0"/>
        <w:numPr>
          <w:ilvl w:val="0"/>
          <w:numId w:val="35"/>
        </w:numPr>
        <w:tabs>
          <w:tab w:val="left" w:pos="837"/>
        </w:tabs>
        <w:autoSpaceDE w:val="0"/>
        <w:autoSpaceDN w:val="0"/>
        <w:spacing w:after="0" w:line="254" w:lineRule="auto"/>
        <w:ind w:left="0" w:right="116" w:firstLine="340"/>
        <w:jc w:val="both"/>
        <w:rPr>
          <w:rFonts w:ascii="Times New Roman" w:eastAsia="Times New Roman" w:hAnsi="Times New Roman" w:cs="Times New Roman"/>
          <w:sz w:val="24"/>
          <w:szCs w:val="24"/>
        </w:rPr>
      </w:pPr>
      <w:r w:rsidRPr="007C64F3">
        <w:rPr>
          <w:rFonts w:ascii="Times New Roman" w:eastAsia="Times New Roman" w:hAnsi="Times New Roman" w:cs="Times New Roman"/>
          <w:w w:val="115"/>
          <w:sz w:val="24"/>
          <w:szCs w:val="24"/>
        </w:rPr>
        <w:t>Шен а, кхечу а къоме ларам хилар, цу йукъадогӀу и ларам исбаьхьаллин говзарийн а, фольлоран а масалш тӀехь кхоллар;</w:t>
      </w:r>
    </w:p>
    <w:p w:rsidR="007C64F3" w:rsidRPr="007C64F3" w:rsidRDefault="007C64F3" w:rsidP="007C64F3">
      <w:pPr>
        <w:widowControl w:val="0"/>
        <w:numPr>
          <w:ilvl w:val="0"/>
          <w:numId w:val="35"/>
        </w:numPr>
        <w:tabs>
          <w:tab w:val="left" w:pos="837"/>
        </w:tabs>
        <w:autoSpaceDE w:val="0"/>
        <w:autoSpaceDN w:val="0"/>
        <w:spacing w:after="0" w:line="254" w:lineRule="auto"/>
        <w:ind w:left="0" w:right="114" w:firstLine="340"/>
        <w:jc w:val="both"/>
        <w:rPr>
          <w:rFonts w:ascii="Times New Roman" w:eastAsia="Times New Roman" w:hAnsi="Times New Roman" w:cs="Times New Roman"/>
          <w:sz w:val="24"/>
          <w:szCs w:val="24"/>
        </w:rPr>
      </w:pPr>
      <w:r w:rsidRPr="007C64F3">
        <w:rPr>
          <w:rFonts w:ascii="Times New Roman" w:eastAsia="Times New Roman" w:hAnsi="Times New Roman" w:cs="Times New Roman"/>
          <w:w w:val="115"/>
          <w:sz w:val="24"/>
          <w:szCs w:val="24"/>
        </w:rPr>
        <w:t>адамах йукъараллин цхьана декъашхочух санна болу а,  бакъонех а, жоьпаллех а, стаг ларарх а, ларамах а, гӀиллакх-оьздангаллин барамех а, йукъаметтигех  болу а  йуьхьанцара хьежам, цуьнца цхьаьна  иза фольклоран а, исбаьхьаллин а говзаршкахь гайтар а;</w:t>
      </w:r>
    </w:p>
    <w:p w:rsidR="007C64F3" w:rsidRPr="007C64F3" w:rsidRDefault="007C64F3" w:rsidP="007C64F3">
      <w:pPr>
        <w:widowControl w:val="0"/>
        <w:autoSpaceDE w:val="0"/>
        <w:autoSpaceDN w:val="0"/>
        <w:spacing w:after="0" w:line="225" w:lineRule="exact"/>
        <w:jc w:val="both"/>
        <w:outlineLvl w:val="4"/>
        <w:rPr>
          <w:rFonts w:ascii="Times New Roman" w:eastAsia="Times New Roman" w:hAnsi="Times New Roman" w:cs="Times New Roman"/>
          <w:b/>
          <w:bCs/>
          <w:i/>
          <w:iCs/>
          <w:sz w:val="24"/>
          <w:szCs w:val="24"/>
        </w:rPr>
      </w:pPr>
      <w:r w:rsidRPr="007C64F3">
        <w:rPr>
          <w:rFonts w:ascii="Times New Roman" w:eastAsia="Times New Roman" w:hAnsi="Times New Roman" w:cs="Times New Roman"/>
          <w:b/>
          <w:bCs/>
          <w:i/>
          <w:iCs/>
          <w:w w:val="125"/>
          <w:sz w:val="24"/>
          <w:szCs w:val="24"/>
        </w:rPr>
        <w:t>ийманехь</w:t>
      </w:r>
      <w:r w:rsidRPr="007C64F3">
        <w:rPr>
          <w:rFonts w:ascii="Times New Roman" w:eastAsia="Times New Roman" w:hAnsi="Times New Roman" w:cs="Times New Roman"/>
          <w:b/>
          <w:bCs/>
          <w:i/>
          <w:iCs/>
          <w:spacing w:val="60"/>
          <w:w w:val="125"/>
          <w:sz w:val="24"/>
          <w:szCs w:val="24"/>
        </w:rPr>
        <w:t xml:space="preserve"> </w:t>
      </w:r>
      <w:r w:rsidRPr="007C64F3">
        <w:rPr>
          <w:rFonts w:ascii="Times New Roman" w:eastAsia="Times New Roman" w:hAnsi="Times New Roman" w:cs="Times New Roman"/>
          <w:b/>
          <w:bCs/>
          <w:i/>
          <w:iCs/>
          <w:w w:val="125"/>
          <w:sz w:val="24"/>
          <w:szCs w:val="24"/>
        </w:rPr>
        <w:t>кхетош-кхиоран:</w:t>
      </w:r>
    </w:p>
    <w:p w:rsidR="007C64F3" w:rsidRPr="007C64F3" w:rsidRDefault="007C64F3" w:rsidP="007C64F3">
      <w:pPr>
        <w:widowControl w:val="0"/>
        <w:numPr>
          <w:ilvl w:val="0"/>
          <w:numId w:val="35"/>
        </w:numPr>
        <w:tabs>
          <w:tab w:val="left" w:pos="837"/>
        </w:tabs>
        <w:autoSpaceDE w:val="0"/>
        <w:autoSpaceDN w:val="0"/>
        <w:spacing w:before="1" w:after="0" w:line="254" w:lineRule="auto"/>
        <w:ind w:left="0" w:right="114" w:firstLine="340"/>
        <w:jc w:val="both"/>
        <w:rPr>
          <w:rFonts w:ascii="Times New Roman" w:eastAsia="Times New Roman" w:hAnsi="Times New Roman" w:cs="Times New Roman"/>
          <w:sz w:val="24"/>
          <w:szCs w:val="24"/>
        </w:rPr>
      </w:pPr>
      <w:r w:rsidRPr="007C64F3">
        <w:rPr>
          <w:rFonts w:ascii="Times New Roman" w:eastAsia="Times New Roman" w:hAnsi="Times New Roman" w:cs="Times New Roman"/>
          <w:w w:val="115"/>
          <w:sz w:val="24"/>
          <w:szCs w:val="24"/>
        </w:rPr>
        <w:t>хӀора стеган шатайпаналла, шен дахаран а, йешаран а зеделлачунна тӀе а тийжаш,  тӀелацар;</w:t>
      </w:r>
    </w:p>
    <w:p w:rsidR="007C64F3" w:rsidRPr="007C64F3" w:rsidRDefault="007C64F3" w:rsidP="007C64F3">
      <w:pPr>
        <w:widowControl w:val="0"/>
        <w:numPr>
          <w:ilvl w:val="0"/>
          <w:numId w:val="35"/>
        </w:numPr>
        <w:tabs>
          <w:tab w:val="left" w:pos="837"/>
        </w:tabs>
        <w:autoSpaceDE w:val="0"/>
        <w:autoSpaceDN w:val="0"/>
        <w:spacing w:after="0" w:line="254" w:lineRule="auto"/>
        <w:ind w:left="0" w:right="114" w:firstLine="340"/>
        <w:jc w:val="both"/>
        <w:rPr>
          <w:rFonts w:ascii="Times New Roman" w:eastAsia="Times New Roman" w:hAnsi="Times New Roman" w:cs="Times New Roman"/>
          <w:sz w:val="24"/>
          <w:szCs w:val="24"/>
        </w:rPr>
      </w:pPr>
      <w:r w:rsidRPr="007C64F3">
        <w:rPr>
          <w:rFonts w:ascii="Times New Roman" w:eastAsia="Times New Roman" w:hAnsi="Times New Roman" w:cs="Times New Roman"/>
          <w:w w:val="115"/>
          <w:sz w:val="24"/>
          <w:szCs w:val="24"/>
        </w:rPr>
        <w:t>къинхетам, ларам, диканиг лаар гайтар, цуьнца цхьаьна шена хетарг а, синхаамаш а бовзийта меттан гӀирсех пайдаэцар;</w:t>
      </w:r>
      <w:r w:rsidRPr="007C64F3">
        <w:rPr>
          <w:rFonts w:ascii="Times New Roman" w:eastAsia="Times New Roman" w:hAnsi="Times New Roman" w:cs="Times New Roman"/>
          <w:spacing w:val="12"/>
          <w:w w:val="115"/>
          <w:sz w:val="24"/>
          <w:szCs w:val="24"/>
        </w:rPr>
        <w:t xml:space="preserve"> кхечу адамийн синхаамашна сема хилар, царах кхетар, церан гӀо лаца кийча хилар</w:t>
      </w:r>
      <w:r w:rsidRPr="007C64F3">
        <w:rPr>
          <w:rFonts w:ascii="Times New Roman" w:eastAsia="Times New Roman" w:hAnsi="Times New Roman" w:cs="Times New Roman"/>
          <w:w w:val="115"/>
          <w:sz w:val="24"/>
          <w:szCs w:val="24"/>
        </w:rPr>
        <w:t>;</w:t>
      </w:r>
    </w:p>
    <w:p w:rsidR="007C64F3" w:rsidRPr="007C64F3" w:rsidRDefault="007C64F3" w:rsidP="007C64F3">
      <w:pPr>
        <w:widowControl w:val="0"/>
        <w:numPr>
          <w:ilvl w:val="0"/>
          <w:numId w:val="34"/>
        </w:numPr>
        <w:tabs>
          <w:tab w:val="left" w:pos="837"/>
        </w:tabs>
        <w:autoSpaceDE w:val="0"/>
        <w:autoSpaceDN w:val="0"/>
        <w:spacing w:after="0" w:line="254" w:lineRule="auto"/>
        <w:ind w:left="0" w:right="114" w:firstLine="340"/>
        <w:jc w:val="both"/>
        <w:rPr>
          <w:rFonts w:ascii="Times New Roman" w:eastAsia="Times New Roman" w:hAnsi="Times New Roman" w:cs="Times New Roman"/>
          <w:sz w:val="24"/>
          <w:szCs w:val="24"/>
        </w:rPr>
      </w:pPr>
      <w:r w:rsidRPr="007C64F3">
        <w:rPr>
          <w:rFonts w:ascii="Times New Roman" w:eastAsia="Times New Roman" w:hAnsi="Times New Roman" w:cs="Times New Roman"/>
          <w:w w:val="115"/>
          <w:sz w:val="24"/>
          <w:szCs w:val="24"/>
        </w:rPr>
        <w:t>кхечу адамашна дегӀана а, сина а зен дан тӀехьажийна долу цхьа а хӀума тӀецалацар (цу йукъахь ду маттаца деш долу зен а);</w:t>
      </w:r>
    </w:p>
    <w:p w:rsidR="007C64F3" w:rsidRPr="007C64F3" w:rsidRDefault="007C64F3" w:rsidP="007C64F3">
      <w:pPr>
        <w:widowControl w:val="0"/>
        <w:numPr>
          <w:ilvl w:val="0"/>
          <w:numId w:val="34"/>
        </w:numPr>
        <w:tabs>
          <w:tab w:val="left" w:pos="787"/>
        </w:tabs>
        <w:autoSpaceDE w:val="0"/>
        <w:autoSpaceDN w:val="0"/>
        <w:spacing w:after="0" w:line="227" w:lineRule="exact"/>
        <w:ind w:left="0" w:right="114" w:firstLine="340"/>
        <w:jc w:val="both"/>
        <w:rPr>
          <w:rFonts w:ascii="Times New Roman" w:eastAsia="Times New Roman" w:hAnsi="Times New Roman" w:cs="Times New Roman"/>
          <w:sz w:val="24"/>
          <w:szCs w:val="24"/>
        </w:rPr>
      </w:pPr>
      <w:r w:rsidRPr="007C64F3">
        <w:rPr>
          <w:rFonts w:ascii="Times New Roman" w:eastAsia="Times New Roman" w:hAnsi="Times New Roman" w:cs="Times New Roman"/>
          <w:w w:val="115"/>
          <w:sz w:val="24"/>
          <w:szCs w:val="24"/>
        </w:rPr>
        <w:t>нийсархошца болх бар, девне ца хила хаар а, Ӏоттабаккхаме меттиг нисйелча, и листа хаар а, цу йукъахь ду исбаьхьаллин говзарех масал эцар а;</w:t>
      </w:r>
    </w:p>
    <w:p w:rsidR="007C64F3" w:rsidRPr="007C64F3" w:rsidRDefault="007C64F3" w:rsidP="007C64F3">
      <w:pPr>
        <w:widowControl w:val="0"/>
        <w:numPr>
          <w:ilvl w:val="0"/>
          <w:numId w:val="34"/>
        </w:numPr>
        <w:tabs>
          <w:tab w:val="left" w:pos="787"/>
        </w:tabs>
        <w:autoSpaceDE w:val="0"/>
        <w:autoSpaceDN w:val="0"/>
        <w:spacing w:after="0" w:line="227" w:lineRule="exact"/>
        <w:ind w:left="0" w:right="114" w:firstLine="340"/>
        <w:jc w:val="both"/>
        <w:rPr>
          <w:rFonts w:ascii="Times New Roman" w:eastAsia="Times New Roman" w:hAnsi="Times New Roman" w:cs="Times New Roman"/>
          <w:b/>
          <w:sz w:val="24"/>
          <w:szCs w:val="24"/>
        </w:rPr>
      </w:pPr>
      <w:r w:rsidRPr="007C64F3">
        <w:rPr>
          <w:rFonts w:ascii="Times New Roman" w:eastAsia="Times New Roman" w:hAnsi="Times New Roman" w:cs="Times New Roman"/>
          <w:b/>
          <w:w w:val="125"/>
          <w:sz w:val="24"/>
          <w:szCs w:val="24"/>
        </w:rPr>
        <w:t>эстетикин кхетош-кхиорехь:</w:t>
      </w:r>
    </w:p>
    <w:p w:rsidR="007C64F3" w:rsidRPr="007C64F3" w:rsidRDefault="007C64F3" w:rsidP="007C64F3">
      <w:pPr>
        <w:widowControl w:val="0"/>
        <w:numPr>
          <w:ilvl w:val="0"/>
          <w:numId w:val="34"/>
        </w:numPr>
        <w:tabs>
          <w:tab w:val="left" w:pos="837"/>
        </w:tabs>
        <w:autoSpaceDE w:val="0"/>
        <w:autoSpaceDN w:val="0"/>
        <w:spacing w:before="7" w:after="0" w:line="254" w:lineRule="auto"/>
        <w:ind w:left="0" w:right="114" w:firstLine="340"/>
        <w:jc w:val="both"/>
        <w:rPr>
          <w:rFonts w:ascii="Times New Roman" w:eastAsia="Times New Roman" w:hAnsi="Times New Roman" w:cs="Times New Roman"/>
          <w:sz w:val="24"/>
          <w:szCs w:val="24"/>
        </w:rPr>
      </w:pPr>
      <w:r w:rsidRPr="007C64F3">
        <w:rPr>
          <w:rFonts w:ascii="Times New Roman" w:eastAsia="Times New Roman" w:hAnsi="Times New Roman" w:cs="Times New Roman"/>
          <w:w w:val="115"/>
          <w:sz w:val="24"/>
          <w:szCs w:val="24"/>
        </w:rPr>
        <w:t>исбаьхьаллин культурин ларам бар а, и йовза лаар а, шен къоман а, кхечу къаьмнийн а искусствон тайп-тайпана кепаш тӀелацар а, цаьрга ларам хилар а;</w:t>
      </w:r>
    </w:p>
    <w:p w:rsidR="007C64F3" w:rsidRPr="007C64F3" w:rsidRDefault="007C64F3" w:rsidP="007C64F3">
      <w:pPr>
        <w:widowControl w:val="0"/>
        <w:numPr>
          <w:ilvl w:val="0"/>
          <w:numId w:val="34"/>
        </w:numPr>
        <w:tabs>
          <w:tab w:val="left" w:pos="837"/>
        </w:tabs>
        <w:autoSpaceDE w:val="0"/>
        <w:autoSpaceDN w:val="0"/>
        <w:spacing w:after="0" w:line="254" w:lineRule="auto"/>
        <w:ind w:left="0" w:right="114" w:firstLine="340"/>
        <w:jc w:val="both"/>
        <w:rPr>
          <w:rFonts w:ascii="Times New Roman" w:eastAsia="Times New Roman" w:hAnsi="Times New Roman" w:cs="Times New Roman"/>
          <w:sz w:val="24"/>
          <w:szCs w:val="24"/>
        </w:rPr>
      </w:pPr>
      <w:r w:rsidRPr="007C64F3">
        <w:rPr>
          <w:rFonts w:ascii="Times New Roman" w:eastAsia="Times New Roman" w:hAnsi="Times New Roman" w:cs="Times New Roman"/>
          <w:w w:val="115"/>
          <w:sz w:val="24"/>
          <w:szCs w:val="24"/>
        </w:rPr>
        <w:t>исбаьхьаллин гӀуллакхан тайп-тайпанчу кепашкахь ша гайта лаар, цу йукъахь йу дешан говзалла а;</w:t>
      </w:r>
    </w:p>
    <w:p w:rsidR="007C64F3" w:rsidRPr="007C64F3" w:rsidRDefault="007C64F3" w:rsidP="007C64F3">
      <w:pPr>
        <w:widowControl w:val="0"/>
        <w:numPr>
          <w:ilvl w:val="0"/>
          <w:numId w:val="34"/>
        </w:numPr>
        <w:tabs>
          <w:tab w:val="left" w:pos="837"/>
        </w:tabs>
        <w:autoSpaceDE w:val="0"/>
        <w:autoSpaceDN w:val="0"/>
        <w:spacing w:after="0" w:line="254" w:lineRule="auto"/>
        <w:ind w:left="0" w:right="114" w:firstLine="340"/>
        <w:jc w:val="both"/>
        <w:rPr>
          <w:rFonts w:ascii="Times New Roman" w:eastAsia="Times New Roman" w:hAnsi="Times New Roman" w:cs="Times New Roman"/>
          <w:b/>
          <w:sz w:val="24"/>
          <w:szCs w:val="24"/>
        </w:rPr>
      </w:pPr>
      <w:r w:rsidRPr="007C64F3">
        <w:rPr>
          <w:rFonts w:ascii="Times New Roman" w:eastAsia="Times New Roman" w:hAnsi="Times New Roman" w:cs="Times New Roman"/>
          <w:b/>
          <w:w w:val="130"/>
          <w:sz w:val="24"/>
          <w:szCs w:val="24"/>
        </w:rPr>
        <w:t>физически кхетош-кхиорехь, могашаллин а, синкхетаман а культура кхолларехь а:</w:t>
      </w:r>
    </w:p>
    <w:p w:rsidR="007C64F3" w:rsidRPr="007C64F3" w:rsidRDefault="007C64F3" w:rsidP="007C64F3">
      <w:pPr>
        <w:widowControl w:val="0"/>
        <w:numPr>
          <w:ilvl w:val="0"/>
          <w:numId w:val="34"/>
        </w:numPr>
        <w:tabs>
          <w:tab w:val="left" w:pos="837"/>
        </w:tabs>
        <w:autoSpaceDE w:val="0"/>
        <w:autoSpaceDN w:val="0"/>
        <w:spacing w:after="0" w:line="254" w:lineRule="auto"/>
        <w:ind w:left="0" w:right="114" w:firstLine="340"/>
        <w:jc w:val="both"/>
        <w:rPr>
          <w:rFonts w:ascii="Times New Roman" w:eastAsia="Times New Roman" w:hAnsi="Times New Roman" w:cs="Times New Roman"/>
          <w:sz w:val="24"/>
          <w:szCs w:val="24"/>
        </w:rPr>
      </w:pPr>
      <w:r w:rsidRPr="007C64F3">
        <w:rPr>
          <w:rFonts w:ascii="Times New Roman" w:eastAsia="Times New Roman" w:hAnsi="Times New Roman" w:cs="Times New Roman"/>
          <w:w w:val="115"/>
          <w:sz w:val="24"/>
          <w:szCs w:val="24"/>
        </w:rPr>
        <w:t>тӀетоьхна хаамаш лохучу хенахь могаш а, кхерамза а (шена а, кхечарна а) долчу дахаран бакъонаш (цу йукъайогӀу хаамийн кхерамазалла) ларйар;</w:t>
      </w:r>
    </w:p>
    <w:p w:rsidR="007C64F3" w:rsidRPr="007C64F3" w:rsidRDefault="007C64F3" w:rsidP="007C64F3">
      <w:pPr>
        <w:widowControl w:val="0"/>
        <w:numPr>
          <w:ilvl w:val="0"/>
          <w:numId w:val="34"/>
        </w:numPr>
        <w:tabs>
          <w:tab w:val="left" w:pos="837"/>
        </w:tabs>
        <w:autoSpaceDE w:val="0"/>
        <w:autoSpaceDN w:val="0"/>
        <w:spacing w:after="0" w:line="254" w:lineRule="auto"/>
        <w:ind w:left="0" w:right="114" w:firstLine="340"/>
        <w:jc w:val="both"/>
        <w:rPr>
          <w:rFonts w:ascii="Times New Roman" w:eastAsia="Times New Roman" w:hAnsi="Times New Roman" w:cs="Times New Roman"/>
          <w:sz w:val="24"/>
          <w:szCs w:val="24"/>
        </w:rPr>
      </w:pPr>
      <w:r w:rsidRPr="007C64F3">
        <w:rPr>
          <w:rFonts w:ascii="Times New Roman" w:eastAsia="Times New Roman" w:hAnsi="Times New Roman" w:cs="Times New Roman"/>
          <w:w w:val="115"/>
          <w:sz w:val="24"/>
          <w:szCs w:val="24"/>
        </w:rPr>
        <w:t>къамел дечу хенахь дегӀан а, синкхетаман а могашаллица кхоаме хилар, къамелан культура а, тӀекаренан бакъонаш а ларйар</w:t>
      </w:r>
      <w:r w:rsidRPr="007C64F3">
        <w:rPr>
          <w:rFonts w:ascii="Times New Roman" w:eastAsia="Times New Roman" w:hAnsi="Times New Roman" w:cs="Times New Roman"/>
          <w:w w:val="120"/>
          <w:sz w:val="24"/>
          <w:szCs w:val="24"/>
        </w:rPr>
        <w:t>;</w:t>
      </w:r>
    </w:p>
    <w:p w:rsidR="007C64F3" w:rsidRPr="007C64F3" w:rsidRDefault="007C64F3" w:rsidP="007C64F3">
      <w:pPr>
        <w:widowControl w:val="0"/>
        <w:autoSpaceDE w:val="0"/>
        <w:autoSpaceDN w:val="0"/>
        <w:spacing w:after="0" w:line="226" w:lineRule="exact"/>
        <w:jc w:val="both"/>
        <w:outlineLvl w:val="4"/>
        <w:rPr>
          <w:rFonts w:ascii="Times New Roman" w:eastAsia="Times New Roman" w:hAnsi="Times New Roman" w:cs="Times New Roman"/>
          <w:b/>
          <w:bCs/>
          <w:i/>
          <w:iCs/>
          <w:sz w:val="24"/>
          <w:szCs w:val="24"/>
        </w:rPr>
      </w:pPr>
      <w:r w:rsidRPr="007C64F3">
        <w:rPr>
          <w:rFonts w:ascii="Times New Roman" w:eastAsia="Times New Roman" w:hAnsi="Times New Roman" w:cs="Times New Roman"/>
          <w:b/>
          <w:bCs/>
          <w:i/>
          <w:iCs/>
          <w:w w:val="130"/>
          <w:sz w:val="24"/>
          <w:szCs w:val="24"/>
        </w:rPr>
        <w:t>къинхьегаман кхетош-кхиор:</w:t>
      </w:r>
    </w:p>
    <w:p w:rsidR="007C64F3" w:rsidRPr="007C64F3" w:rsidRDefault="007C64F3" w:rsidP="007C64F3">
      <w:pPr>
        <w:widowControl w:val="0"/>
        <w:numPr>
          <w:ilvl w:val="0"/>
          <w:numId w:val="34"/>
        </w:numPr>
        <w:tabs>
          <w:tab w:val="left" w:pos="838"/>
        </w:tabs>
        <w:autoSpaceDE w:val="0"/>
        <w:autoSpaceDN w:val="0"/>
        <w:spacing w:before="3" w:after="0" w:line="254" w:lineRule="auto"/>
        <w:ind w:left="0" w:right="113" w:firstLine="340"/>
        <w:jc w:val="both"/>
        <w:rPr>
          <w:rFonts w:ascii="Times New Roman" w:eastAsia="Times New Roman" w:hAnsi="Times New Roman" w:cs="Times New Roman"/>
          <w:sz w:val="24"/>
          <w:szCs w:val="24"/>
        </w:rPr>
      </w:pPr>
      <w:r w:rsidRPr="007C64F3">
        <w:rPr>
          <w:rFonts w:ascii="Times New Roman" w:eastAsia="Times New Roman" w:hAnsi="Times New Roman" w:cs="Times New Roman"/>
          <w:w w:val="115"/>
          <w:sz w:val="24"/>
          <w:szCs w:val="24"/>
        </w:rPr>
        <w:t>стеган а, йукъараллин а дахарехь къинхьегам мехала хилар кхетар (цу йукъахь ду исбаьхьаллин говзарех масал эцар а), къинхьегаман стоьмийн тӀалам бар, болх баран тайп-тайпанчу кепашкахь дакъалацар, исбаьхьаллин говзаршкара масалш дийцаре дечу хенахь тайп-тайпана говзаллаш карайерзон лаар;</w:t>
      </w:r>
    </w:p>
    <w:p w:rsidR="007C64F3" w:rsidRPr="007C64F3" w:rsidRDefault="007C64F3" w:rsidP="007C64F3">
      <w:pPr>
        <w:widowControl w:val="0"/>
        <w:autoSpaceDE w:val="0"/>
        <w:autoSpaceDN w:val="0"/>
        <w:spacing w:after="0" w:line="224" w:lineRule="exact"/>
        <w:jc w:val="both"/>
        <w:outlineLvl w:val="4"/>
        <w:rPr>
          <w:rFonts w:ascii="Times New Roman" w:eastAsia="Times New Roman" w:hAnsi="Times New Roman" w:cs="Times New Roman"/>
          <w:b/>
          <w:bCs/>
          <w:i/>
          <w:iCs/>
          <w:sz w:val="24"/>
          <w:szCs w:val="24"/>
        </w:rPr>
      </w:pPr>
      <w:r w:rsidRPr="007C64F3">
        <w:rPr>
          <w:rFonts w:ascii="Times New Roman" w:eastAsia="Times New Roman" w:hAnsi="Times New Roman" w:cs="Times New Roman"/>
          <w:b/>
          <w:bCs/>
          <w:i/>
          <w:iCs/>
          <w:w w:val="125"/>
          <w:sz w:val="24"/>
          <w:szCs w:val="24"/>
        </w:rPr>
        <w:t>экологин декъехь кхетош-кхиор:</w:t>
      </w:r>
    </w:p>
    <w:p w:rsidR="007C64F3" w:rsidRPr="007C64F3" w:rsidRDefault="007C64F3" w:rsidP="007C64F3">
      <w:pPr>
        <w:widowControl w:val="0"/>
        <w:numPr>
          <w:ilvl w:val="0"/>
          <w:numId w:val="34"/>
        </w:numPr>
        <w:tabs>
          <w:tab w:val="left" w:pos="837"/>
        </w:tabs>
        <w:autoSpaceDE w:val="0"/>
        <w:autoSpaceDN w:val="0"/>
        <w:spacing w:before="13" w:after="0" w:line="254" w:lineRule="auto"/>
        <w:ind w:left="0" w:right="114" w:firstLine="340"/>
        <w:jc w:val="both"/>
        <w:rPr>
          <w:rFonts w:ascii="Times New Roman" w:eastAsia="Times New Roman" w:hAnsi="Times New Roman" w:cs="Times New Roman"/>
          <w:sz w:val="24"/>
          <w:szCs w:val="24"/>
        </w:rPr>
      </w:pPr>
      <w:r w:rsidRPr="007C64F3">
        <w:rPr>
          <w:rFonts w:ascii="Times New Roman" w:eastAsia="Times New Roman" w:hAnsi="Times New Roman" w:cs="Times New Roman"/>
          <w:w w:val="115"/>
          <w:sz w:val="24"/>
          <w:szCs w:val="24"/>
        </w:rPr>
        <w:t>тексташца болх бечу хенахь кхоллалуш долу Ӏаламаца кхоаме хилар;</w:t>
      </w:r>
    </w:p>
    <w:p w:rsidR="007C64F3" w:rsidRPr="007C64F3" w:rsidRDefault="007C64F3" w:rsidP="007C64F3">
      <w:pPr>
        <w:widowControl w:val="0"/>
        <w:numPr>
          <w:ilvl w:val="0"/>
          <w:numId w:val="34"/>
        </w:numPr>
        <w:tabs>
          <w:tab w:val="left" w:pos="837"/>
        </w:tabs>
        <w:autoSpaceDE w:val="0"/>
        <w:autoSpaceDN w:val="0"/>
        <w:spacing w:after="0" w:line="228" w:lineRule="exact"/>
        <w:ind w:left="0"/>
        <w:jc w:val="both"/>
        <w:rPr>
          <w:rFonts w:ascii="Times New Roman" w:eastAsia="Times New Roman" w:hAnsi="Times New Roman" w:cs="Times New Roman"/>
          <w:sz w:val="24"/>
          <w:szCs w:val="24"/>
        </w:rPr>
      </w:pPr>
      <w:r w:rsidRPr="007C64F3">
        <w:rPr>
          <w:rFonts w:ascii="Times New Roman" w:eastAsia="Times New Roman" w:hAnsi="Times New Roman" w:cs="Times New Roman"/>
          <w:w w:val="120"/>
          <w:sz w:val="24"/>
          <w:szCs w:val="24"/>
        </w:rPr>
        <w:t>цунна зен деш долу хӀума тӀецалацадалар;</w:t>
      </w:r>
    </w:p>
    <w:p w:rsidR="007C64F3" w:rsidRPr="007C64F3" w:rsidRDefault="007C64F3" w:rsidP="007C64F3">
      <w:pPr>
        <w:widowControl w:val="0"/>
        <w:autoSpaceDE w:val="0"/>
        <w:autoSpaceDN w:val="0"/>
        <w:spacing w:before="13" w:after="0" w:line="240" w:lineRule="auto"/>
        <w:jc w:val="both"/>
        <w:outlineLvl w:val="4"/>
        <w:rPr>
          <w:rFonts w:ascii="Times New Roman" w:eastAsia="Times New Roman" w:hAnsi="Times New Roman" w:cs="Times New Roman"/>
          <w:b/>
          <w:bCs/>
          <w:i/>
          <w:iCs/>
          <w:sz w:val="24"/>
          <w:szCs w:val="24"/>
        </w:rPr>
      </w:pPr>
      <w:r w:rsidRPr="007C64F3">
        <w:rPr>
          <w:rFonts w:ascii="Times New Roman" w:eastAsia="Times New Roman" w:hAnsi="Times New Roman" w:cs="Times New Roman"/>
          <w:b/>
          <w:bCs/>
          <w:i/>
          <w:iCs/>
          <w:w w:val="130"/>
          <w:sz w:val="24"/>
          <w:szCs w:val="24"/>
        </w:rPr>
        <w:t>Ӏилманан хаарийн мехалла:</w:t>
      </w:r>
    </w:p>
    <w:p w:rsidR="007C64F3" w:rsidRPr="007C64F3" w:rsidRDefault="007C64F3" w:rsidP="007C64F3">
      <w:pPr>
        <w:widowControl w:val="0"/>
        <w:numPr>
          <w:ilvl w:val="0"/>
          <w:numId w:val="34"/>
        </w:numPr>
        <w:tabs>
          <w:tab w:val="left" w:pos="837"/>
        </w:tabs>
        <w:autoSpaceDE w:val="0"/>
        <w:autoSpaceDN w:val="0"/>
        <w:spacing w:before="13" w:after="0" w:line="254" w:lineRule="auto"/>
        <w:ind w:left="0" w:right="114" w:firstLine="340"/>
        <w:jc w:val="both"/>
        <w:rPr>
          <w:rFonts w:ascii="Times New Roman" w:eastAsia="Times New Roman" w:hAnsi="Times New Roman" w:cs="Times New Roman"/>
          <w:sz w:val="24"/>
          <w:szCs w:val="24"/>
        </w:rPr>
      </w:pPr>
      <w:r w:rsidRPr="007C64F3">
        <w:rPr>
          <w:rFonts w:ascii="Times New Roman" w:eastAsia="Times New Roman" w:hAnsi="Times New Roman" w:cs="Times New Roman"/>
          <w:w w:val="115"/>
          <w:sz w:val="24"/>
          <w:szCs w:val="24"/>
        </w:rPr>
        <w:t>дуьненах болу Ӏилманан хьежам кхоллабалар (сурт хӀоттар), цуьнан цхьа дакъа ду литературоведчески кхетамаш Ӏаморан процессехь а;</w:t>
      </w:r>
    </w:p>
    <w:p w:rsidR="007C64F3" w:rsidRPr="007C64F3" w:rsidRDefault="007C64F3" w:rsidP="007C64F3">
      <w:pPr>
        <w:widowControl w:val="0"/>
        <w:autoSpaceDE w:val="0"/>
        <w:autoSpaceDN w:val="0"/>
        <w:spacing w:before="70" w:after="0" w:line="254" w:lineRule="auto"/>
        <w:jc w:val="both"/>
        <w:rPr>
          <w:rFonts w:ascii="Times New Roman" w:eastAsia="Times New Roman" w:hAnsi="Times New Roman" w:cs="Times New Roman"/>
          <w:sz w:val="24"/>
          <w:szCs w:val="24"/>
          <w:lang w:val="x-none"/>
        </w:rPr>
      </w:pPr>
      <w:r w:rsidRPr="007C64F3">
        <w:rPr>
          <w:rFonts w:ascii="Times New Roman" w:eastAsia="Times New Roman" w:hAnsi="Times New Roman" w:cs="Times New Roman"/>
          <w:w w:val="115"/>
          <w:sz w:val="24"/>
          <w:szCs w:val="24"/>
          <w:lang w:val="x-none"/>
        </w:rPr>
        <w:t>— хӀума довза лаар,</w:t>
      </w:r>
      <w:r w:rsidRPr="007C64F3">
        <w:rPr>
          <w:rFonts w:ascii="Times New Roman" w:eastAsia="Times New Roman" w:hAnsi="Times New Roman" w:cs="Times New Roman"/>
          <w:spacing w:val="1"/>
          <w:w w:val="115"/>
          <w:sz w:val="24"/>
          <w:szCs w:val="24"/>
          <w:lang w:val="x-none"/>
        </w:rPr>
        <w:t xml:space="preserve"> </w:t>
      </w:r>
      <w:r w:rsidRPr="007C64F3">
        <w:rPr>
          <w:rFonts w:ascii="Times New Roman" w:eastAsia="Times New Roman" w:hAnsi="Times New Roman" w:cs="Times New Roman"/>
          <w:w w:val="115"/>
          <w:sz w:val="24"/>
          <w:szCs w:val="24"/>
          <w:lang w:val="x-none"/>
        </w:rPr>
        <w:t>жигаралла, хӀума дагадар, хааршна сутара хилар, хӀума довза лаарехь шен ойла хилар, цу йукъахь ду исбаьхаьллин говзарш йеша лаар а, шен йешаран гуо хоржучохь жигара хилар а, ша и харжар а.</w:t>
      </w:r>
    </w:p>
    <w:p w:rsidR="007C64F3" w:rsidRPr="007C64F3" w:rsidRDefault="007C64F3" w:rsidP="007C64F3">
      <w:pPr>
        <w:widowControl w:val="0"/>
        <w:autoSpaceDE w:val="0"/>
        <w:autoSpaceDN w:val="0"/>
        <w:spacing w:before="190" w:after="0" w:line="240" w:lineRule="auto"/>
        <w:jc w:val="both"/>
        <w:outlineLvl w:val="2"/>
        <w:rPr>
          <w:rFonts w:ascii="Times New Roman" w:eastAsia="Trebuchet MS" w:hAnsi="Times New Roman" w:cs="Times New Roman"/>
          <w:sz w:val="24"/>
          <w:szCs w:val="24"/>
        </w:rPr>
      </w:pPr>
      <w:bookmarkStart w:id="1" w:name="_TOC_250002"/>
      <w:r w:rsidRPr="007C64F3">
        <w:rPr>
          <w:rFonts w:ascii="Times New Roman" w:eastAsia="Trebuchet MS" w:hAnsi="Times New Roman" w:cs="Times New Roman"/>
          <w:w w:val="90"/>
          <w:sz w:val="24"/>
          <w:szCs w:val="24"/>
        </w:rPr>
        <w:t>МЕТАПРЕДМЕТН</w:t>
      </w:r>
      <w:bookmarkEnd w:id="1"/>
      <w:r w:rsidRPr="007C64F3">
        <w:rPr>
          <w:rFonts w:ascii="Times New Roman" w:eastAsia="Trebuchet MS" w:hAnsi="Times New Roman" w:cs="Times New Roman"/>
          <w:w w:val="90"/>
          <w:sz w:val="24"/>
          <w:szCs w:val="24"/>
        </w:rPr>
        <w:t>И ЖАМӀАШ</w:t>
      </w:r>
    </w:p>
    <w:p w:rsidR="007C64F3" w:rsidRPr="007C64F3" w:rsidRDefault="007C64F3" w:rsidP="007C64F3">
      <w:pPr>
        <w:widowControl w:val="0"/>
        <w:autoSpaceDE w:val="0"/>
        <w:autoSpaceDN w:val="0"/>
        <w:spacing w:before="64" w:after="0" w:line="252" w:lineRule="auto"/>
        <w:ind w:right="114" w:firstLine="340"/>
        <w:jc w:val="both"/>
        <w:rPr>
          <w:rFonts w:ascii="Times New Roman" w:eastAsia="Times New Roman" w:hAnsi="Times New Roman" w:cs="Times New Roman"/>
          <w:w w:val="115"/>
          <w:sz w:val="24"/>
          <w:szCs w:val="24"/>
          <w:lang w:val="x-none"/>
        </w:rPr>
      </w:pPr>
      <w:r w:rsidRPr="007C64F3">
        <w:rPr>
          <w:rFonts w:ascii="Times New Roman" w:eastAsia="Times New Roman" w:hAnsi="Times New Roman" w:cs="Times New Roman"/>
          <w:w w:val="115"/>
          <w:sz w:val="24"/>
          <w:szCs w:val="24"/>
          <w:lang w:val="x-none"/>
        </w:rPr>
        <w:t>«Ненан (нохчийн) маттахь литературин йешар» предмет Ӏаморан жамӀаца дешархойн кхоллалур ду дешаран довзаран хӀара хаарш.</w:t>
      </w:r>
    </w:p>
    <w:p w:rsidR="007C64F3" w:rsidRPr="007C64F3" w:rsidRDefault="007C64F3" w:rsidP="007C64F3">
      <w:pPr>
        <w:widowControl w:val="0"/>
        <w:autoSpaceDE w:val="0"/>
        <w:autoSpaceDN w:val="0"/>
        <w:spacing w:before="64" w:after="0" w:line="252" w:lineRule="auto"/>
        <w:ind w:right="114" w:firstLine="340"/>
        <w:jc w:val="both"/>
        <w:rPr>
          <w:rFonts w:ascii="Times New Roman" w:eastAsia="Times New Roman" w:hAnsi="Times New Roman" w:cs="Times New Roman"/>
          <w:sz w:val="24"/>
          <w:szCs w:val="24"/>
          <w:lang w:val="x-none"/>
        </w:rPr>
      </w:pPr>
    </w:p>
    <w:p w:rsidR="007C64F3" w:rsidRPr="007C64F3" w:rsidRDefault="007C64F3" w:rsidP="007C64F3">
      <w:pPr>
        <w:widowControl w:val="0"/>
        <w:autoSpaceDE w:val="0"/>
        <w:autoSpaceDN w:val="0"/>
        <w:spacing w:after="0" w:line="229" w:lineRule="exact"/>
        <w:jc w:val="both"/>
        <w:outlineLvl w:val="4"/>
        <w:rPr>
          <w:rFonts w:ascii="Times New Roman" w:eastAsia="Times New Roman" w:hAnsi="Times New Roman" w:cs="Times New Roman"/>
          <w:b/>
          <w:bCs/>
          <w:i/>
          <w:iCs/>
          <w:sz w:val="24"/>
          <w:szCs w:val="24"/>
        </w:rPr>
      </w:pPr>
      <w:r w:rsidRPr="007C64F3">
        <w:rPr>
          <w:rFonts w:ascii="Times New Roman" w:eastAsia="Times New Roman" w:hAnsi="Times New Roman" w:cs="Times New Roman"/>
          <w:b/>
          <w:bCs/>
          <w:i/>
          <w:iCs/>
          <w:w w:val="130"/>
          <w:sz w:val="24"/>
          <w:szCs w:val="24"/>
        </w:rPr>
        <w:t>Коьрта маьӀнийн дараш:</w:t>
      </w:r>
    </w:p>
    <w:p w:rsidR="007C64F3" w:rsidRPr="007C64F3" w:rsidRDefault="007C64F3" w:rsidP="007C64F3">
      <w:pPr>
        <w:widowControl w:val="0"/>
        <w:numPr>
          <w:ilvl w:val="0"/>
          <w:numId w:val="34"/>
        </w:numPr>
        <w:tabs>
          <w:tab w:val="left" w:pos="837"/>
        </w:tabs>
        <w:autoSpaceDE w:val="0"/>
        <w:autoSpaceDN w:val="0"/>
        <w:spacing w:before="13" w:after="0" w:line="254" w:lineRule="auto"/>
        <w:ind w:left="0" w:right="114" w:firstLine="340"/>
        <w:jc w:val="both"/>
        <w:rPr>
          <w:rFonts w:ascii="Times New Roman" w:eastAsia="Times New Roman" w:hAnsi="Times New Roman" w:cs="Times New Roman"/>
          <w:sz w:val="24"/>
          <w:szCs w:val="24"/>
        </w:rPr>
      </w:pPr>
      <w:r w:rsidRPr="007C64F3">
        <w:rPr>
          <w:rFonts w:ascii="Times New Roman" w:eastAsia="Times New Roman" w:hAnsi="Times New Roman" w:cs="Times New Roman"/>
          <w:w w:val="120"/>
          <w:sz w:val="24"/>
          <w:szCs w:val="24"/>
        </w:rPr>
        <w:t>тайп-тайпана тексташ вовшашца йуста, тесташ йустарна бухе дахкарш билгалдан, тера йолу тексташ билгалйан;</w:t>
      </w:r>
    </w:p>
    <w:p w:rsidR="007C64F3" w:rsidRPr="007C64F3" w:rsidRDefault="007C64F3" w:rsidP="007C64F3">
      <w:pPr>
        <w:widowControl w:val="0"/>
        <w:numPr>
          <w:ilvl w:val="0"/>
          <w:numId w:val="34"/>
        </w:numPr>
        <w:tabs>
          <w:tab w:val="left" w:pos="837"/>
        </w:tabs>
        <w:autoSpaceDE w:val="0"/>
        <w:autoSpaceDN w:val="0"/>
        <w:spacing w:after="0" w:line="228" w:lineRule="exact"/>
        <w:ind w:left="0"/>
        <w:jc w:val="both"/>
        <w:rPr>
          <w:rFonts w:ascii="Times New Roman" w:eastAsia="Times New Roman" w:hAnsi="Times New Roman" w:cs="Times New Roman"/>
          <w:sz w:val="24"/>
          <w:szCs w:val="24"/>
        </w:rPr>
      </w:pPr>
      <w:r w:rsidRPr="007C64F3">
        <w:rPr>
          <w:rFonts w:ascii="Times New Roman" w:eastAsia="Times New Roman" w:hAnsi="Times New Roman" w:cs="Times New Roman"/>
          <w:spacing w:val="-2"/>
          <w:w w:val="115"/>
          <w:sz w:val="24"/>
          <w:szCs w:val="24"/>
        </w:rPr>
        <w:t>билггалчу цхьана башхаллашца тексташ цхьаьнатоха;</w:t>
      </w:r>
    </w:p>
    <w:p w:rsidR="007C64F3" w:rsidRPr="007C64F3" w:rsidRDefault="007C64F3" w:rsidP="007C64F3">
      <w:pPr>
        <w:widowControl w:val="0"/>
        <w:numPr>
          <w:ilvl w:val="0"/>
          <w:numId w:val="34"/>
        </w:numPr>
        <w:tabs>
          <w:tab w:val="left" w:pos="837"/>
        </w:tabs>
        <w:autoSpaceDE w:val="0"/>
        <w:autoSpaceDN w:val="0"/>
        <w:spacing w:before="13" w:after="0" w:line="254" w:lineRule="auto"/>
        <w:ind w:left="0" w:right="114" w:firstLine="340"/>
        <w:jc w:val="both"/>
        <w:rPr>
          <w:rFonts w:ascii="Times New Roman" w:eastAsia="Times New Roman" w:hAnsi="Times New Roman" w:cs="Times New Roman"/>
          <w:sz w:val="24"/>
          <w:szCs w:val="24"/>
        </w:rPr>
      </w:pPr>
      <w:r w:rsidRPr="007C64F3">
        <w:rPr>
          <w:rFonts w:ascii="Times New Roman" w:eastAsia="Times New Roman" w:hAnsi="Times New Roman" w:cs="Times New Roman"/>
          <w:w w:val="120"/>
          <w:sz w:val="24"/>
          <w:szCs w:val="24"/>
        </w:rPr>
        <w:t>кицанийн, аларийн, фразеологизмийн классификаци йархьама кхачаме хир йолу билгало билгалйан;</w:t>
      </w:r>
    </w:p>
    <w:p w:rsidR="007C64F3" w:rsidRPr="007C64F3" w:rsidRDefault="007C64F3" w:rsidP="007C64F3">
      <w:pPr>
        <w:widowControl w:val="0"/>
        <w:numPr>
          <w:ilvl w:val="0"/>
          <w:numId w:val="34"/>
        </w:numPr>
        <w:tabs>
          <w:tab w:val="left" w:pos="837"/>
        </w:tabs>
        <w:autoSpaceDE w:val="0"/>
        <w:autoSpaceDN w:val="0"/>
        <w:spacing w:after="0" w:line="254" w:lineRule="auto"/>
        <w:ind w:left="0" w:right="114" w:firstLine="340"/>
        <w:jc w:val="both"/>
        <w:rPr>
          <w:rFonts w:ascii="Times New Roman" w:eastAsia="Times New Roman" w:hAnsi="Times New Roman" w:cs="Times New Roman"/>
          <w:sz w:val="24"/>
          <w:szCs w:val="24"/>
        </w:rPr>
      </w:pPr>
      <w:r w:rsidRPr="007C64F3">
        <w:rPr>
          <w:rFonts w:ascii="Times New Roman" w:eastAsia="Times New Roman" w:hAnsi="Times New Roman" w:cs="Times New Roman"/>
          <w:w w:val="115"/>
          <w:sz w:val="24"/>
          <w:szCs w:val="24"/>
        </w:rPr>
        <w:t>хьехархочо шайна хьехначу тидам баран алгоритмаца тексташкахь цхьаьнадар а, цхьанацадар (бӀостаналла) а карон; текстан анализ йарехь кхочушдарийн алгортиман анализ йан, текстан анализ йарехь шаьш кхочушйийр йолу дешаран операци харжа;</w:t>
      </w:r>
    </w:p>
    <w:p w:rsidR="007C64F3" w:rsidRPr="007C64F3" w:rsidRDefault="007C64F3" w:rsidP="007C64F3">
      <w:pPr>
        <w:widowControl w:val="0"/>
        <w:numPr>
          <w:ilvl w:val="0"/>
          <w:numId w:val="34"/>
        </w:numPr>
        <w:tabs>
          <w:tab w:val="left" w:pos="837"/>
        </w:tabs>
        <w:autoSpaceDE w:val="0"/>
        <w:autoSpaceDN w:val="0"/>
        <w:spacing w:after="0" w:line="254" w:lineRule="auto"/>
        <w:ind w:left="0" w:right="114" w:firstLine="340"/>
        <w:jc w:val="both"/>
        <w:rPr>
          <w:rFonts w:ascii="Times New Roman" w:eastAsia="Times New Roman" w:hAnsi="Times New Roman" w:cs="Times New Roman"/>
          <w:sz w:val="24"/>
          <w:szCs w:val="24"/>
        </w:rPr>
      </w:pPr>
      <w:r w:rsidRPr="007C64F3">
        <w:rPr>
          <w:rFonts w:ascii="Times New Roman" w:eastAsia="Times New Roman" w:hAnsi="Times New Roman" w:cs="Times New Roman"/>
          <w:w w:val="115"/>
          <w:sz w:val="24"/>
          <w:szCs w:val="24"/>
        </w:rPr>
        <w:t>хьехначу алгоритман буха тӀехь декхар кхочушдан оьшу хаамаш кхачо йолуш цахилар билгалдан, тӀетоьхна хаамаш лахар билгалдан;</w:t>
      </w:r>
    </w:p>
    <w:p w:rsidR="007C64F3" w:rsidRPr="007C64F3" w:rsidRDefault="007C64F3" w:rsidP="007C64F3">
      <w:pPr>
        <w:widowControl w:val="0"/>
        <w:numPr>
          <w:ilvl w:val="0"/>
          <w:numId w:val="34"/>
        </w:numPr>
        <w:tabs>
          <w:tab w:val="left" w:pos="837"/>
        </w:tabs>
        <w:autoSpaceDE w:val="0"/>
        <w:autoSpaceDN w:val="0"/>
        <w:spacing w:after="0" w:line="254" w:lineRule="auto"/>
        <w:ind w:left="0" w:right="114" w:firstLine="340"/>
        <w:jc w:val="both"/>
        <w:rPr>
          <w:rFonts w:ascii="Times New Roman" w:eastAsia="Times New Roman" w:hAnsi="Times New Roman" w:cs="Times New Roman"/>
          <w:sz w:val="24"/>
          <w:szCs w:val="24"/>
        </w:rPr>
      </w:pPr>
      <w:r w:rsidRPr="007C64F3">
        <w:rPr>
          <w:rFonts w:ascii="Times New Roman" w:eastAsia="Times New Roman" w:hAnsi="Times New Roman" w:cs="Times New Roman"/>
          <w:w w:val="120"/>
          <w:sz w:val="24"/>
          <w:szCs w:val="24"/>
        </w:rPr>
        <w:t>текстан анализ йечу хенахь бахьанийн-тӀаьхьалонан зӀенаш билгалйан, жамӀаш дан.</w:t>
      </w:r>
    </w:p>
    <w:p w:rsidR="007C64F3" w:rsidRPr="007C64F3" w:rsidRDefault="007C64F3" w:rsidP="007C64F3">
      <w:pPr>
        <w:widowControl w:val="0"/>
        <w:autoSpaceDE w:val="0"/>
        <w:autoSpaceDN w:val="0"/>
        <w:spacing w:after="0" w:line="228" w:lineRule="exact"/>
        <w:jc w:val="both"/>
        <w:outlineLvl w:val="4"/>
        <w:rPr>
          <w:rFonts w:ascii="Times New Roman" w:eastAsia="Times New Roman" w:hAnsi="Times New Roman" w:cs="Times New Roman"/>
          <w:b/>
          <w:bCs/>
          <w:i/>
          <w:iCs/>
          <w:w w:val="125"/>
          <w:sz w:val="24"/>
          <w:szCs w:val="24"/>
        </w:rPr>
      </w:pPr>
    </w:p>
    <w:p w:rsidR="007C64F3" w:rsidRPr="007C64F3" w:rsidRDefault="007C64F3" w:rsidP="007C64F3">
      <w:pPr>
        <w:widowControl w:val="0"/>
        <w:autoSpaceDE w:val="0"/>
        <w:autoSpaceDN w:val="0"/>
        <w:spacing w:after="0" w:line="228" w:lineRule="exact"/>
        <w:jc w:val="both"/>
        <w:outlineLvl w:val="4"/>
        <w:rPr>
          <w:rFonts w:ascii="Times New Roman" w:eastAsia="Times New Roman" w:hAnsi="Times New Roman" w:cs="Times New Roman"/>
          <w:b/>
          <w:bCs/>
          <w:i/>
          <w:iCs/>
          <w:sz w:val="24"/>
          <w:szCs w:val="24"/>
        </w:rPr>
      </w:pPr>
      <w:r w:rsidRPr="007C64F3">
        <w:rPr>
          <w:rFonts w:ascii="Times New Roman" w:eastAsia="Times New Roman" w:hAnsi="Times New Roman" w:cs="Times New Roman"/>
          <w:b/>
          <w:bCs/>
          <w:i/>
          <w:iCs/>
          <w:w w:val="125"/>
          <w:sz w:val="24"/>
          <w:szCs w:val="24"/>
        </w:rPr>
        <w:t>Коьрта талламан дараш:</w:t>
      </w:r>
    </w:p>
    <w:p w:rsidR="007C64F3" w:rsidRPr="007C64F3" w:rsidRDefault="007C64F3" w:rsidP="007C64F3">
      <w:pPr>
        <w:widowControl w:val="0"/>
        <w:numPr>
          <w:ilvl w:val="0"/>
          <w:numId w:val="34"/>
        </w:numPr>
        <w:tabs>
          <w:tab w:val="left" w:pos="837"/>
        </w:tabs>
        <w:autoSpaceDE w:val="0"/>
        <w:autoSpaceDN w:val="0"/>
        <w:spacing w:before="4" w:after="0" w:line="254" w:lineRule="auto"/>
        <w:ind w:left="0" w:right="114" w:firstLine="340"/>
        <w:jc w:val="both"/>
        <w:rPr>
          <w:rFonts w:ascii="Times New Roman" w:eastAsia="Times New Roman" w:hAnsi="Times New Roman" w:cs="Times New Roman"/>
          <w:sz w:val="24"/>
          <w:szCs w:val="24"/>
        </w:rPr>
      </w:pPr>
      <w:r w:rsidRPr="007C64F3">
        <w:rPr>
          <w:rFonts w:ascii="Times New Roman" w:eastAsia="Times New Roman" w:hAnsi="Times New Roman" w:cs="Times New Roman"/>
          <w:w w:val="115"/>
          <w:sz w:val="24"/>
          <w:szCs w:val="24"/>
        </w:rPr>
        <w:t>педогогикин белхахочун гӀоьнца Ӏалашо билгалйан, къамелан хьоле хьаьжжина, шен вистхилар хийцаран план хӀоттон;</w:t>
      </w:r>
    </w:p>
    <w:p w:rsidR="007C64F3" w:rsidRPr="007C64F3" w:rsidRDefault="007C64F3" w:rsidP="007C64F3">
      <w:pPr>
        <w:widowControl w:val="0"/>
        <w:numPr>
          <w:ilvl w:val="0"/>
          <w:numId w:val="34"/>
        </w:numPr>
        <w:tabs>
          <w:tab w:val="left" w:pos="837"/>
        </w:tabs>
        <w:autoSpaceDE w:val="0"/>
        <w:autoSpaceDN w:val="0"/>
        <w:spacing w:after="0" w:line="254" w:lineRule="auto"/>
        <w:ind w:left="0" w:right="114" w:firstLine="340"/>
        <w:jc w:val="both"/>
        <w:rPr>
          <w:rFonts w:ascii="Times New Roman" w:eastAsia="Times New Roman" w:hAnsi="Times New Roman" w:cs="Times New Roman"/>
          <w:sz w:val="24"/>
          <w:szCs w:val="24"/>
        </w:rPr>
      </w:pPr>
      <w:r w:rsidRPr="007C64F3">
        <w:rPr>
          <w:rFonts w:ascii="Times New Roman" w:eastAsia="Times New Roman" w:hAnsi="Times New Roman" w:cs="Times New Roman"/>
          <w:w w:val="120"/>
          <w:sz w:val="24"/>
          <w:szCs w:val="24"/>
        </w:rPr>
        <w:t xml:space="preserve">тӀедиллар кхочушдаран масех кеп вовшашца йуста, мелла а йогӀуш йерг </w:t>
      </w:r>
      <w:r w:rsidRPr="007C64F3">
        <w:rPr>
          <w:rFonts w:ascii="Times New Roman" w:eastAsia="Times New Roman" w:hAnsi="Times New Roman" w:cs="Times New Roman"/>
          <w:w w:val="115"/>
          <w:sz w:val="24"/>
          <w:szCs w:val="24"/>
        </w:rPr>
        <w:t>(схьайеллачу критерийн буха тӀехь</w:t>
      </w:r>
      <w:r w:rsidRPr="007C64F3">
        <w:rPr>
          <w:rFonts w:ascii="Times New Roman" w:eastAsia="Times New Roman" w:hAnsi="Times New Roman" w:cs="Times New Roman"/>
          <w:w w:val="120"/>
          <w:sz w:val="24"/>
          <w:szCs w:val="24"/>
        </w:rPr>
        <w:t>) харжа;</w:t>
      </w:r>
    </w:p>
    <w:p w:rsidR="007C64F3" w:rsidRPr="007C64F3" w:rsidRDefault="007C64F3" w:rsidP="007C64F3">
      <w:pPr>
        <w:widowControl w:val="0"/>
        <w:numPr>
          <w:ilvl w:val="0"/>
          <w:numId w:val="34"/>
        </w:numPr>
        <w:tabs>
          <w:tab w:val="left" w:pos="837"/>
        </w:tabs>
        <w:autoSpaceDE w:val="0"/>
        <w:autoSpaceDN w:val="0"/>
        <w:spacing w:after="0" w:line="254" w:lineRule="auto"/>
        <w:ind w:left="0" w:right="114" w:firstLine="340"/>
        <w:jc w:val="both"/>
        <w:rPr>
          <w:rFonts w:ascii="Times New Roman" w:eastAsia="Times New Roman" w:hAnsi="Times New Roman" w:cs="Times New Roman"/>
          <w:sz w:val="24"/>
          <w:szCs w:val="24"/>
        </w:rPr>
      </w:pPr>
      <w:r w:rsidRPr="007C64F3">
        <w:rPr>
          <w:rFonts w:ascii="Times New Roman" w:eastAsia="Times New Roman" w:hAnsi="Times New Roman" w:cs="Times New Roman"/>
          <w:w w:val="115"/>
          <w:sz w:val="24"/>
          <w:szCs w:val="24"/>
        </w:rPr>
        <w:t>схьайеллачу планаца чолхе боцу жима таллам дӀабахьа, схьайеллачу планаца проектан тӀедиллар кхочушдан;</w:t>
      </w:r>
    </w:p>
    <w:p w:rsidR="007C64F3" w:rsidRPr="007C64F3" w:rsidRDefault="007C64F3" w:rsidP="007C64F3">
      <w:pPr>
        <w:widowControl w:val="0"/>
        <w:numPr>
          <w:ilvl w:val="0"/>
          <w:numId w:val="34"/>
        </w:numPr>
        <w:tabs>
          <w:tab w:val="left" w:pos="837"/>
        </w:tabs>
        <w:autoSpaceDE w:val="0"/>
        <w:autoSpaceDN w:val="0"/>
        <w:spacing w:after="0" w:line="254" w:lineRule="auto"/>
        <w:ind w:left="0" w:right="114" w:firstLine="340"/>
        <w:jc w:val="both"/>
        <w:rPr>
          <w:rFonts w:ascii="Times New Roman" w:eastAsia="Times New Roman" w:hAnsi="Times New Roman" w:cs="Times New Roman"/>
          <w:sz w:val="24"/>
          <w:szCs w:val="24"/>
        </w:rPr>
      </w:pPr>
      <w:r w:rsidRPr="007C64F3">
        <w:rPr>
          <w:rFonts w:ascii="Times New Roman" w:eastAsia="Times New Roman" w:hAnsi="Times New Roman" w:cs="Times New Roman"/>
          <w:w w:val="115"/>
          <w:sz w:val="24"/>
          <w:szCs w:val="24"/>
        </w:rPr>
        <w:t>жамӀаш дан а, текстан маьӀнийн анализ йаран буха тӀехь долчу тоьшаллашца уьш тӀечӀагӀдан а;</w:t>
      </w:r>
    </w:p>
    <w:p w:rsidR="007C64F3" w:rsidRPr="007C64F3" w:rsidRDefault="007C64F3" w:rsidP="007C64F3">
      <w:pPr>
        <w:widowControl w:val="0"/>
        <w:numPr>
          <w:ilvl w:val="0"/>
          <w:numId w:val="34"/>
        </w:numPr>
        <w:tabs>
          <w:tab w:val="left" w:pos="837"/>
        </w:tabs>
        <w:autoSpaceDE w:val="0"/>
        <w:autoSpaceDN w:val="0"/>
        <w:spacing w:after="0" w:line="254" w:lineRule="auto"/>
        <w:ind w:left="0" w:right="114" w:firstLine="340"/>
        <w:jc w:val="both"/>
        <w:rPr>
          <w:rFonts w:ascii="Times New Roman" w:eastAsia="Times New Roman" w:hAnsi="Times New Roman" w:cs="Times New Roman"/>
          <w:sz w:val="24"/>
          <w:szCs w:val="24"/>
        </w:rPr>
      </w:pPr>
      <w:r w:rsidRPr="007C64F3">
        <w:rPr>
          <w:rFonts w:ascii="Times New Roman" w:eastAsia="Times New Roman" w:hAnsi="Times New Roman" w:cs="Times New Roman"/>
          <w:w w:val="115"/>
          <w:sz w:val="24"/>
          <w:szCs w:val="24"/>
        </w:rPr>
        <w:t>схьайелла йолчу текстан материалан анализ йаран процессехь хьехархочун гӀоьнца хаттарш хӀиттон;</w:t>
      </w:r>
    </w:p>
    <w:p w:rsidR="007C64F3" w:rsidRPr="007C64F3" w:rsidRDefault="007C64F3" w:rsidP="007C64F3">
      <w:pPr>
        <w:widowControl w:val="0"/>
        <w:numPr>
          <w:ilvl w:val="0"/>
          <w:numId w:val="34"/>
        </w:numPr>
        <w:tabs>
          <w:tab w:val="left" w:pos="837"/>
        </w:tabs>
        <w:autoSpaceDE w:val="0"/>
        <w:autoSpaceDN w:val="0"/>
        <w:spacing w:after="0" w:line="228" w:lineRule="exact"/>
        <w:ind w:left="0" w:right="114" w:firstLine="340"/>
        <w:jc w:val="both"/>
        <w:rPr>
          <w:rFonts w:ascii="Times New Roman" w:eastAsia="Times New Roman" w:hAnsi="Times New Roman" w:cs="Times New Roman"/>
          <w:sz w:val="24"/>
          <w:szCs w:val="24"/>
        </w:rPr>
      </w:pPr>
      <w:r w:rsidRPr="007C64F3">
        <w:rPr>
          <w:rFonts w:ascii="Times New Roman" w:eastAsia="Times New Roman" w:hAnsi="Times New Roman" w:cs="Times New Roman"/>
          <w:w w:val="115"/>
          <w:sz w:val="24"/>
          <w:szCs w:val="24"/>
        </w:rPr>
        <w:t>цхьатерачу йа цхьатера догӀучу хьелашкахь процесс дӀайахаран а, хиламийн а, церан тӀаьхьалонан а хила тарлуш долчун сурт хӀоттон.</w:t>
      </w:r>
    </w:p>
    <w:p w:rsidR="007C64F3" w:rsidRPr="007C64F3" w:rsidRDefault="007C64F3" w:rsidP="007C64F3">
      <w:pPr>
        <w:widowControl w:val="0"/>
        <w:tabs>
          <w:tab w:val="left" w:pos="837"/>
        </w:tabs>
        <w:autoSpaceDE w:val="0"/>
        <w:autoSpaceDN w:val="0"/>
        <w:spacing w:after="0" w:line="228" w:lineRule="exact"/>
        <w:ind w:right="114"/>
        <w:jc w:val="both"/>
        <w:rPr>
          <w:rFonts w:ascii="Times New Roman" w:eastAsia="Times New Roman" w:hAnsi="Times New Roman" w:cs="Times New Roman"/>
          <w:b/>
          <w:bCs/>
          <w:w w:val="125"/>
          <w:sz w:val="24"/>
          <w:szCs w:val="24"/>
        </w:rPr>
      </w:pPr>
    </w:p>
    <w:p w:rsidR="007C64F3" w:rsidRPr="007C64F3" w:rsidRDefault="007C64F3" w:rsidP="007C64F3">
      <w:pPr>
        <w:widowControl w:val="0"/>
        <w:tabs>
          <w:tab w:val="left" w:pos="837"/>
        </w:tabs>
        <w:autoSpaceDE w:val="0"/>
        <w:autoSpaceDN w:val="0"/>
        <w:spacing w:after="0" w:line="228" w:lineRule="exact"/>
        <w:ind w:right="114"/>
        <w:jc w:val="both"/>
        <w:rPr>
          <w:rFonts w:ascii="Times New Roman" w:eastAsia="Times New Roman" w:hAnsi="Times New Roman" w:cs="Times New Roman"/>
          <w:b/>
          <w:bCs/>
          <w:sz w:val="24"/>
          <w:szCs w:val="24"/>
        </w:rPr>
      </w:pPr>
      <w:r w:rsidRPr="007C64F3">
        <w:rPr>
          <w:rFonts w:ascii="Times New Roman" w:eastAsia="Times New Roman" w:hAnsi="Times New Roman" w:cs="Times New Roman"/>
          <w:b/>
          <w:bCs/>
          <w:w w:val="125"/>
          <w:sz w:val="24"/>
          <w:szCs w:val="24"/>
        </w:rPr>
        <w:t>Хаамашца болх:</w:t>
      </w:r>
    </w:p>
    <w:p w:rsidR="007C64F3" w:rsidRPr="007C64F3" w:rsidRDefault="007C64F3" w:rsidP="007C64F3">
      <w:pPr>
        <w:widowControl w:val="0"/>
        <w:numPr>
          <w:ilvl w:val="0"/>
          <w:numId w:val="34"/>
        </w:numPr>
        <w:tabs>
          <w:tab w:val="left" w:pos="837"/>
        </w:tabs>
        <w:autoSpaceDE w:val="0"/>
        <w:autoSpaceDN w:val="0"/>
        <w:spacing w:after="0" w:line="254" w:lineRule="auto"/>
        <w:ind w:left="0" w:right="114" w:firstLine="340"/>
        <w:jc w:val="both"/>
        <w:rPr>
          <w:rFonts w:ascii="Times New Roman" w:eastAsia="Times New Roman" w:hAnsi="Times New Roman" w:cs="Times New Roman"/>
          <w:sz w:val="24"/>
          <w:szCs w:val="24"/>
        </w:rPr>
      </w:pPr>
      <w:r w:rsidRPr="007C64F3">
        <w:rPr>
          <w:rFonts w:ascii="Times New Roman" w:eastAsia="Times New Roman" w:hAnsi="Times New Roman" w:cs="Times New Roman"/>
          <w:w w:val="120"/>
          <w:sz w:val="24"/>
          <w:szCs w:val="24"/>
        </w:rPr>
        <w:t>Хаамаш схьаэцаран хьоста харжа: оьшу дошам,</w:t>
      </w:r>
      <w:r w:rsidRPr="007C64F3">
        <w:rPr>
          <w:rFonts w:ascii="Times New Roman" w:eastAsia="Times New Roman" w:hAnsi="Times New Roman" w:cs="Times New Roman"/>
          <w:spacing w:val="-6"/>
          <w:w w:val="120"/>
          <w:sz w:val="24"/>
          <w:szCs w:val="24"/>
        </w:rPr>
        <w:t xml:space="preserve"> </w:t>
      </w:r>
      <w:r w:rsidRPr="007C64F3">
        <w:rPr>
          <w:rFonts w:ascii="Times New Roman" w:eastAsia="Times New Roman" w:hAnsi="Times New Roman" w:cs="Times New Roman"/>
          <w:w w:val="120"/>
          <w:sz w:val="24"/>
          <w:szCs w:val="24"/>
        </w:rPr>
        <w:t>лохуш болу хаам карорхьама оьшу куьйгалла, тӀечӀагӀдархьама;</w:t>
      </w:r>
    </w:p>
    <w:p w:rsidR="007C64F3" w:rsidRPr="007C64F3" w:rsidRDefault="007C64F3" w:rsidP="007C64F3">
      <w:pPr>
        <w:widowControl w:val="0"/>
        <w:numPr>
          <w:ilvl w:val="0"/>
          <w:numId w:val="34"/>
        </w:numPr>
        <w:tabs>
          <w:tab w:val="left" w:pos="837"/>
        </w:tabs>
        <w:autoSpaceDE w:val="0"/>
        <w:autoSpaceDN w:val="0"/>
        <w:spacing w:after="0" w:line="254" w:lineRule="auto"/>
        <w:ind w:left="0" w:right="114" w:firstLine="340"/>
        <w:jc w:val="both"/>
        <w:rPr>
          <w:rFonts w:ascii="Times New Roman" w:eastAsia="Times New Roman" w:hAnsi="Times New Roman" w:cs="Times New Roman"/>
          <w:sz w:val="24"/>
          <w:szCs w:val="24"/>
        </w:rPr>
      </w:pPr>
      <w:r w:rsidRPr="007C64F3">
        <w:rPr>
          <w:rFonts w:ascii="Times New Roman" w:eastAsia="Times New Roman" w:hAnsi="Times New Roman" w:cs="Times New Roman"/>
          <w:w w:val="115"/>
          <w:sz w:val="24"/>
          <w:szCs w:val="24"/>
        </w:rPr>
        <w:t>Схьайеллачу алгоритмаца догӀуш, даррехь схьабелла хаамаш билгалдинчу хьостанехь карон: дошамашкахь,</w:t>
      </w:r>
      <w:r w:rsidRPr="007C64F3">
        <w:rPr>
          <w:rFonts w:ascii="Times New Roman" w:eastAsia="Times New Roman" w:hAnsi="Times New Roman" w:cs="Times New Roman"/>
          <w:spacing w:val="16"/>
          <w:w w:val="115"/>
          <w:sz w:val="24"/>
          <w:szCs w:val="24"/>
        </w:rPr>
        <w:t xml:space="preserve"> </w:t>
      </w:r>
      <w:r w:rsidRPr="007C64F3">
        <w:rPr>
          <w:rFonts w:ascii="Times New Roman" w:eastAsia="Times New Roman" w:hAnsi="Times New Roman" w:cs="Times New Roman"/>
          <w:w w:val="115"/>
          <w:sz w:val="24"/>
          <w:szCs w:val="24"/>
        </w:rPr>
        <w:t>куьйгаллашкахь;</w:t>
      </w:r>
    </w:p>
    <w:p w:rsidR="007C64F3" w:rsidRPr="007C64F3" w:rsidRDefault="007C64F3" w:rsidP="007C64F3">
      <w:pPr>
        <w:widowControl w:val="0"/>
        <w:numPr>
          <w:ilvl w:val="0"/>
          <w:numId w:val="34"/>
        </w:numPr>
        <w:tabs>
          <w:tab w:val="left" w:pos="837"/>
        </w:tabs>
        <w:autoSpaceDE w:val="0"/>
        <w:autoSpaceDN w:val="0"/>
        <w:spacing w:after="0" w:line="254" w:lineRule="auto"/>
        <w:ind w:left="0" w:right="114"/>
        <w:jc w:val="both"/>
        <w:rPr>
          <w:rFonts w:ascii="Times New Roman" w:eastAsia="Times New Roman" w:hAnsi="Times New Roman" w:cs="Times New Roman"/>
          <w:sz w:val="24"/>
          <w:szCs w:val="24"/>
        </w:rPr>
      </w:pPr>
      <w:r w:rsidRPr="007C64F3">
        <w:rPr>
          <w:rFonts w:ascii="Times New Roman" w:eastAsia="Times New Roman" w:hAnsi="Times New Roman" w:cs="Times New Roman"/>
          <w:w w:val="115"/>
          <w:sz w:val="24"/>
          <w:szCs w:val="24"/>
        </w:rPr>
        <w:t>Хаамаш бакъ йа харц хилар шайна гучудала йа хьехархочо билгалдинчу хьостанан буха (дошамашкахь, куьйгаллашкахь,</w:t>
      </w:r>
      <w:r w:rsidRPr="007C64F3">
        <w:rPr>
          <w:rFonts w:ascii="Times New Roman" w:eastAsia="Times New Roman" w:hAnsi="Times New Roman" w:cs="Times New Roman"/>
          <w:spacing w:val="15"/>
          <w:w w:val="115"/>
          <w:sz w:val="24"/>
          <w:szCs w:val="24"/>
        </w:rPr>
        <w:t xml:space="preserve"> </w:t>
      </w:r>
      <w:r w:rsidRPr="007C64F3">
        <w:rPr>
          <w:rFonts w:ascii="Times New Roman" w:eastAsia="Times New Roman" w:hAnsi="Times New Roman" w:cs="Times New Roman"/>
          <w:w w:val="115"/>
          <w:sz w:val="24"/>
          <w:szCs w:val="24"/>
        </w:rPr>
        <w:t>Ӏаматехь) тӀехь карон;</w:t>
      </w:r>
    </w:p>
    <w:p w:rsidR="007C64F3" w:rsidRPr="007C64F3" w:rsidRDefault="007C64F3" w:rsidP="007C64F3">
      <w:pPr>
        <w:widowControl w:val="0"/>
        <w:numPr>
          <w:ilvl w:val="0"/>
          <w:numId w:val="34"/>
        </w:numPr>
        <w:tabs>
          <w:tab w:val="left" w:pos="837"/>
        </w:tabs>
        <w:autoSpaceDE w:val="0"/>
        <w:autoSpaceDN w:val="0"/>
        <w:spacing w:after="0" w:line="254" w:lineRule="auto"/>
        <w:ind w:left="0" w:right="114"/>
        <w:jc w:val="both"/>
        <w:rPr>
          <w:rFonts w:ascii="Times New Roman" w:eastAsia="Times New Roman" w:hAnsi="Times New Roman" w:cs="Times New Roman"/>
          <w:sz w:val="24"/>
          <w:szCs w:val="24"/>
        </w:rPr>
      </w:pPr>
      <w:r w:rsidRPr="007C64F3">
        <w:rPr>
          <w:rFonts w:ascii="Times New Roman" w:eastAsia="Times New Roman" w:hAnsi="Times New Roman" w:cs="Times New Roman"/>
          <w:w w:val="115"/>
          <w:sz w:val="24"/>
          <w:szCs w:val="24"/>
        </w:rPr>
        <w:t>Баккхийчийн (педагогикин белхахойн,</w:t>
      </w:r>
      <w:r w:rsidRPr="007C64F3">
        <w:rPr>
          <w:rFonts w:ascii="Times New Roman" w:eastAsia="Times New Roman" w:hAnsi="Times New Roman" w:cs="Times New Roman"/>
          <w:spacing w:val="1"/>
          <w:w w:val="115"/>
          <w:sz w:val="24"/>
          <w:szCs w:val="24"/>
        </w:rPr>
        <w:t xml:space="preserve"> </w:t>
      </w:r>
      <w:r w:rsidRPr="007C64F3">
        <w:rPr>
          <w:rFonts w:ascii="Times New Roman" w:eastAsia="Times New Roman" w:hAnsi="Times New Roman" w:cs="Times New Roman"/>
          <w:w w:val="115"/>
          <w:sz w:val="24"/>
          <w:szCs w:val="24"/>
        </w:rPr>
        <w:t>дай-нанойн,</w:t>
      </w:r>
      <w:r w:rsidRPr="007C64F3">
        <w:rPr>
          <w:rFonts w:ascii="Times New Roman" w:eastAsia="Times New Roman" w:hAnsi="Times New Roman" w:cs="Times New Roman"/>
          <w:spacing w:val="1"/>
          <w:w w:val="115"/>
          <w:sz w:val="24"/>
          <w:szCs w:val="24"/>
        </w:rPr>
        <w:t xml:space="preserve"> </w:t>
      </w:r>
      <w:r w:rsidRPr="007C64F3">
        <w:rPr>
          <w:rFonts w:ascii="Times New Roman" w:eastAsia="Times New Roman" w:hAnsi="Times New Roman" w:cs="Times New Roman"/>
          <w:w w:val="115"/>
          <w:sz w:val="24"/>
          <w:szCs w:val="24"/>
        </w:rPr>
        <w:t>бакъо йолчу векалийн)</w:t>
      </w:r>
      <w:r w:rsidRPr="007C64F3">
        <w:rPr>
          <w:rFonts w:ascii="Times New Roman" w:eastAsia="Times New Roman" w:hAnsi="Times New Roman" w:cs="Times New Roman"/>
          <w:spacing w:val="1"/>
          <w:w w:val="115"/>
          <w:sz w:val="24"/>
          <w:szCs w:val="24"/>
        </w:rPr>
        <w:t xml:space="preserve"> гӀоьнца Интернетехь хаамаш лахаран кхерамзаллин бакъонаш ларйан</w:t>
      </w:r>
      <w:r w:rsidRPr="007C64F3">
        <w:rPr>
          <w:rFonts w:ascii="Times New Roman" w:eastAsia="Times New Roman" w:hAnsi="Times New Roman" w:cs="Times New Roman"/>
          <w:w w:val="115"/>
          <w:sz w:val="24"/>
          <w:szCs w:val="24"/>
        </w:rPr>
        <w:t>;</w:t>
      </w:r>
    </w:p>
    <w:p w:rsidR="007C64F3" w:rsidRPr="007C64F3" w:rsidRDefault="007C64F3" w:rsidP="007C64F3">
      <w:pPr>
        <w:widowControl w:val="0"/>
        <w:numPr>
          <w:ilvl w:val="0"/>
          <w:numId w:val="34"/>
        </w:numPr>
        <w:tabs>
          <w:tab w:val="left" w:pos="838"/>
        </w:tabs>
        <w:autoSpaceDE w:val="0"/>
        <w:autoSpaceDN w:val="0"/>
        <w:spacing w:after="0" w:line="254" w:lineRule="auto"/>
        <w:ind w:left="0" w:right="114"/>
        <w:jc w:val="both"/>
        <w:rPr>
          <w:rFonts w:ascii="Times New Roman" w:eastAsia="Times New Roman" w:hAnsi="Times New Roman" w:cs="Times New Roman"/>
          <w:sz w:val="24"/>
          <w:szCs w:val="24"/>
        </w:rPr>
      </w:pPr>
      <w:r w:rsidRPr="007C64F3">
        <w:rPr>
          <w:rFonts w:ascii="Times New Roman" w:eastAsia="Times New Roman" w:hAnsi="Times New Roman" w:cs="Times New Roman"/>
          <w:w w:val="120"/>
          <w:sz w:val="24"/>
          <w:szCs w:val="24"/>
        </w:rPr>
        <w:t>Дешаран декхаршца догӀуш, текстан, графикин, видео, озан хаамаш кечбан;</w:t>
      </w:r>
    </w:p>
    <w:p w:rsidR="007C64F3" w:rsidRPr="007C64F3" w:rsidRDefault="007C64F3" w:rsidP="007C64F3">
      <w:pPr>
        <w:widowControl w:val="0"/>
        <w:numPr>
          <w:ilvl w:val="0"/>
          <w:numId w:val="34"/>
        </w:numPr>
        <w:tabs>
          <w:tab w:val="left" w:pos="837"/>
        </w:tabs>
        <w:autoSpaceDE w:val="0"/>
        <w:autoSpaceDN w:val="0"/>
        <w:spacing w:after="0" w:line="254" w:lineRule="auto"/>
        <w:ind w:left="0" w:right="114"/>
        <w:jc w:val="both"/>
        <w:rPr>
          <w:rFonts w:ascii="Times New Roman" w:eastAsia="Times New Roman" w:hAnsi="Times New Roman" w:cs="Times New Roman"/>
          <w:sz w:val="24"/>
          <w:szCs w:val="24"/>
        </w:rPr>
      </w:pPr>
      <w:r w:rsidRPr="007C64F3">
        <w:rPr>
          <w:rFonts w:ascii="Times New Roman" w:eastAsia="Times New Roman" w:hAnsi="Times New Roman" w:cs="Times New Roman"/>
          <w:w w:val="115"/>
          <w:sz w:val="24"/>
          <w:szCs w:val="24"/>
        </w:rPr>
        <w:t>Таблицийн а, схемийн а кепехь балийнчу хаамех кхета; тексташца бинчу белхан жамӀаш гайтархьама шаьш таблицаш а, схемаш а хӀиттон.</w:t>
      </w:r>
    </w:p>
    <w:p w:rsidR="007C64F3" w:rsidRPr="007C64F3" w:rsidRDefault="007C64F3" w:rsidP="007C64F3">
      <w:pPr>
        <w:widowControl w:val="0"/>
        <w:autoSpaceDE w:val="0"/>
        <w:autoSpaceDN w:val="0"/>
        <w:spacing w:before="10" w:after="0" w:line="240" w:lineRule="auto"/>
        <w:jc w:val="both"/>
        <w:rPr>
          <w:rFonts w:ascii="Times New Roman" w:eastAsia="Times New Roman" w:hAnsi="Times New Roman" w:cs="Times New Roman"/>
          <w:sz w:val="24"/>
          <w:szCs w:val="24"/>
          <w:lang w:val="x-none"/>
        </w:rPr>
      </w:pPr>
    </w:p>
    <w:p w:rsidR="007C64F3" w:rsidRPr="007C64F3" w:rsidRDefault="007C64F3" w:rsidP="007C64F3">
      <w:pPr>
        <w:widowControl w:val="0"/>
        <w:autoSpaceDE w:val="0"/>
        <w:autoSpaceDN w:val="0"/>
        <w:spacing w:after="0" w:line="249" w:lineRule="auto"/>
        <w:ind w:firstLine="340"/>
        <w:jc w:val="both"/>
        <w:rPr>
          <w:rFonts w:ascii="Times New Roman" w:eastAsia="Times New Roman" w:hAnsi="Times New Roman" w:cs="Times New Roman"/>
          <w:sz w:val="24"/>
          <w:szCs w:val="24"/>
          <w:lang w:val="x-none"/>
        </w:rPr>
      </w:pPr>
      <w:r w:rsidRPr="007C64F3">
        <w:rPr>
          <w:rFonts w:ascii="Times New Roman" w:eastAsia="Times New Roman" w:hAnsi="Times New Roman" w:cs="Times New Roman"/>
          <w:w w:val="115"/>
          <w:sz w:val="24"/>
          <w:szCs w:val="24"/>
          <w:lang w:val="x-none"/>
        </w:rPr>
        <w:t xml:space="preserve">Йуьхьанцарчу школехь дешар чекхдолучу хенахь дешархочун кхоллало </w:t>
      </w:r>
      <w:r w:rsidRPr="007C64F3">
        <w:rPr>
          <w:rFonts w:ascii="Times New Roman" w:eastAsia="Times New Roman" w:hAnsi="Times New Roman" w:cs="Times New Roman"/>
          <w:b/>
          <w:w w:val="115"/>
          <w:sz w:val="24"/>
          <w:szCs w:val="24"/>
          <w:lang w:val="x-none"/>
        </w:rPr>
        <w:t>коммуникативни</w:t>
      </w:r>
      <w:r w:rsidRPr="007C64F3">
        <w:rPr>
          <w:rFonts w:ascii="Times New Roman" w:eastAsia="Times New Roman" w:hAnsi="Times New Roman" w:cs="Times New Roman"/>
          <w:w w:val="115"/>
          <w:sz w:val="24"/>
          <w:szCs w:val="24"/>
          <w:lang w:val="x-none"/>
        </w:rPr>
        <w:t xml:space="preserve"> дешаран дараш</w:t>
      </w:r>
      <w:r w:rsidRPr="007C64F3">
        <w:rPr>
          <w:rFonts w:ascii="Times New Roman" w:eastAsia="Times New Roman" w:hAnsi="Times New Roman" w:cs="Times New Roman"/>
          <w:w w:val="110"/>
          <w:sz w:val="24"/>
          <w:szCs w:val="24"/>
          <w:lang w:val="x-none"/>
        </w:rPr>
        <w:t>.</w:t>
      </w:r>
    </w:p>
    <w:p w:rsidR="007C64F3" w:rsidRPr="007C64F3" w:rsidRDefault="007C64F3" w:rsidP="007C64F3">
      <w:pPr>
        <w:widowControl w:val="0"/>
        <w:autoSpaceDE w:val="0"/>
        <w:autoSpaceDN w:val="0"/>
        <w:spacing w:before="2" w:after="0" w:line="240" w:lineRule="auto"/>
        <w:jc w:val="both"/>
        <w:outlineLvl w:val="4"/>
        <w:rPr>
          <w:rFonts w:ascii="Times New Roman" w:eastAsia="Times New Roman" w:hAnsi="Times New Roman" w:cs="Times New Roman"/>
          <w:b/>
          <w:bCs/>
          <w:i/>
          <w:iCs/>
          <w:sz w:val="24"/>
          <w:szCs w:val="24"/>
        </w:rPr>
      </w:pPr>
      <w:r w:rsidRPr="007C64F3">
        <w:rPr>
          <w:rFonts w:ascii="Times New Roman" w:eastAsia="Times New Roman" w:hAnsi="Times New Roman" w:cs="Times New Roman"/>
          <w:b/>
          <w:bCs/>
          <w:i/>
          <w:iCs/>
          <w:w w:val="120"/>
          <w:sz w:val="24"/>
          <w:szCs w:val="24"/>
        </w:rPr>
        <w:t>ТӀекаре:</w:t>
      </w:r>
    </w:p>
    <w:p w:rsidR="007C64F3" w:rsidRPr="007C64F3" w:rsidRDefault="007C64F3" w:rsidP="007C64F3">
      <w:pPr>
        <w:widowControl w:val="0"/>
        <w:numPr>
          <w:ilvl w:val="0"/>
          <w:numId w:val="34"/>
        </w:numPr>
        <w:tabs>
          <w:tab w:val="left" w:pos="837"/>
        </w:tabs>
        <w:autoSpaceDE w:val="0"/>
        <w:autoSpaceDN w:val="0"/>
        <w:spacing w:before="13" w:after="0" w:line="254" w:lineRule="auto"/>
        <w:ind w:left="0" w:right="114"/>
        <w:jc w:val="both"/>
        <w:rPr>
          <w:rFonts w:ascii="Times New Roman" w:eastAsia="Times New Roman" w:hAnsi="Times New Roman" w:cs="Times New Roman"/>
          <w:sz w:val="24"/>
          <w:szCs w:val="24"/>
        </w:rPr>
      </w:pPr>
      <w:r w:rsidRPr="007C64F3">
        <w:rPr>
          <w:rFonts w:ascii="Times New Roman" w:eastAsia="Times New Roman" w:hAnsi="Times New Roman" w:cs="Times New Roman"/>
          <w:w w:val="115"/>
          <w:sz w:val="24"/>
          <w:szCs w:val="24"/>
        </w:rPr>
        <w:t>Бевзачарна йукъахь тӀекаре хиларан Ӏалошонашца а, билламашца а догӀуш, синхаамаш бовзийта а, хетарг тӀелаца а, и цхьана кепе дерзон а;</w:t>
      </w:r>
    </w:p>
    <w:p w:rsidR="007C64F3" w:rsidRPr="007C64F3" w:rsidRDefault="007C64F3" w:rsidP="007C64F3">
      <w:pPr>
        <w:widowControl w:val="0"/>
        <w:numPr>
          <w:ilvl w:val="0"/>
          <w:numId w:val="34"/>
        </w:numPr>
        <w:tabs>
          <w:tab w:val="left" w:pos="837"/>
        </w:tabs>
        <w:autoSpaceDE w:val="0"/>
        <w:autoSpaceDN w:val="0"/>
        <w:spacing w:after="0" w:line="254" w:lineRule="auto"/>
        <w:ind w:left="0" w:right="114"/>
        <w:jc w:val="both"/>
        <w:rPr>
          <w:rFonts w:ascii="Times New Roman" w:eastAsia="Times New Roman" w:hAnsi="Times New Roman" w:cs="Times New Roman"/>
          <w:sz w:val="24"/>
          <w:szCs w:val="24"/>
        </w:rPr>
      </w:pPr>
      <w:r w:rsidRPr="007C64F3">
        <w:rPr>
          <w:rFonts w:ascii="Times New Roman" w:eastAsia="Times New Roman" w:hAnsi="Times New Roman" w:cs="Times New Roman"/>
          <w:w w:val="120"/>
          <w:sz w:val="24"/>
          <w:szCs w:val="24"/>
        </w:rPr>
        <w:t>Шеца къамел дечуьнца лараме хила а, диалог а, дийцаре дар а дӀадахьаран бакъонаш ларйан;</w:t>
      </w:r>
    </w:p>
    <w:p w:rsidR="007C64F3" w:rsidRPr="007C64F3" w:rsidRDefault="007C64F3" w:rsidP="007C64F3">
      <w:pPr>
        <w:widowControl w:val="0"/>
        <w:numPr>
          <w:ilvl w:val="0"/>
          <w:numId w:val="34"/>
        </w:numPr>
        <w:tabs>
          <w:tab w:val="left" w:pos="837"/>
        </w:tabs>
        <w:autoSpaceDE w:val="0"/>
        <w:autoSpaceDN w:val="0"/>
        <w:spacing w:after="0" w:line="254" w:lineRule="auto"/>
        <w:ind w:left="0" w:right="114"/>
        <w:jc w:val="both"/>
        <w:rPr>
          <w:rFonts w:ascii="Times New Roman" w:eastAsia="Times New Roman" w:hAnsi="Times New Roman" w:cs="Times New Roman"/>
          <w:sz w:val="24"/>
          <w:szCs w:val="24"/>
        </w:rPr>
      </w:pPr>
      <w:r w:rsidRPr="007C64F3">
        <w:rPr>
          <w:rFonts w:ascii="Times New Roman" w:eastAsia="Times New Roman" w:hAnsi="Times New Roman" w:cs="Times New Roman"/>
          <w:w w:val="120"/>
          <w:sz w:val="24"/>
          <w:szCs w:val="24"/>
        </w:rPr>
        <w:t>Тайп-тайпана хьежамаш хила йиш йолуш хилар тӀелаца;</w:t>
      </w:r>
    </w:p>
    <w:p w:rsidR="007C64F3" w:rsidRPr="007C64F3" w:rsidRDefault="007C64F3" w:rsidP="007C64F3">
      <w:pPr>
        <w:widowControl w:val="0"/>
        <w:numPr>
          <w:ilvl w:val="0"/>
          <w:numId w:val="34"/>
        </w:numPr>
        <w:tabs>
          <w:tab w:val="left" w:pos="837"/>
        </w:tabs>
        <w:autoSpaceDE w:val="0"/>
        <w:autoSpaceDN w:val="0"/>
        <w:spacing w:after="0" w:line="228" w:lineRule="exact"/>
        <w:ind w:left="0"/>
        <w:jc w:val="both"/>
        <w:rPr>
          <w:rFonts w:ascii="Times New Roman" w:eastAsia="Times New Roman" w:hAnsi="Times New Roman" w:cs="Times New Roman"/>
          <w:sz w:val="24"/>
          <w:szCs w:val="24"/>
        </w:rPr>
      </w:pPr>
      <w:r w:rsidRPr="007C64F3">
        <w:rPr>
          <w:rFonts w:ascii="Times New Roman" w:eastAsia="Times New Roman" w:hAnsi="Times New Roman" w:cs="Times New Roman"/>
          <w:w w:val="115"/>
          <w:sz w:val="24"/>
          <w:szCs w:val="24"/>
        </w:rPr>
        <w:t>Шена хетарг нийса а, бух балош а довзийта;</w:t>
      </w:r>
    </w:p>
    <w:p w:rsidR="007C64F3" w:rsidRPr="007C64F3" w:rsidRDefault="007C64F3" w:rsidP="007C64F3">
      <w:pPr>
        <w:widowControl w:val="0"/>
        <w:numPr>
          <w:ilvl w:val="0"/>
          <w:numId w:val="34"/>
        </w:numPr>
        <w:tabs>
          <w:tab w:val="left" w:pos="837"/>
        </w:tabs>
        <w:autoSpaceDE w:val="0"/>
        <w:autoSpaceDN w:val="0"/>
        <w:spacing w:before="8" w:after="0" w:line="254" w:lineRule="auto"/>
        <w:ind w:left="0" w:right="114"/>
        <w:jc w:val="both"/>
        <w:rPr>
          <w:rFonts w:ascii="Times New Roman" w:eastAsia="Times New Roman" w:hAnsi="Times New Roman" w:cs="Times New Roman"/>
          <w:sz w:val="24"/>
          <w:szCs w:val="24"/>
        </w:rPr>
      </w:pPr>
      <w:r w:rsidRPr="007C64F3">
        <w:rPr>
          <w:rFonts w:ascii="Times New Roman" w:eastAsia="Times New Roman" w:hAnsi="Times New Roman" w:cs="Times New Roman"/>
          <w:w w:val="115"/>
          <w:sz w:val="24"/>
          <w:szCs w:val="24"/>
        </w:rPr>
        <w:t>ХӀоттийнчу Ӏалашонца догӀуш шен къамел дӀахӀоттор;</w:t>
      </w:r>
    </w:p>
    <w:p w:rsidR="007C64F3" w:rsidRPr="007C64F3" w:rsidRDefault="007C64F3" w:rsidP="007C64F3">
      <w:pPr>
        <w:widowControl w:val="0"/>
        <w:numPr>
          <w:ilvl w:val="0"/>
          <w:numId w:val="34"/>
        </w:numPr>
        <w:tabs>
          <w:tab w:val="left" w:pos="837"/>
        </w:tabs>
        <w:autoSpaceDE w:val="0"/>
        <w:autoSpaceDN w:val="0"/>
        <w:spacing w:after="0" w:line="254" w:lineRule="auto"/>
        <w:ind w:left="0" w:right="114"/>
        <w:jc w:val="both"/>
        <w:rPr>
          <w:rFonts w:ascii="Times New Roman" w:eastAsia="Times New Roman" w:hAnsi="Times New Roman" w:cs="Times New Roman"/>
          <w:sz w:val="24"/>
          <w:szCs w:val="24"/>
        </w:rPr>
      </w:pPr>
      <w:r w:rsidRPr="007C64F3">
        <w:rPr>
          <w:rFonts w:ascii="Times New Roman" w:eastAsia="Times New Roman" w:hAnsi="Times New Roman" w:cs="Times New Roman"/>
          <w:w w:val="115"/>
          <w:sz w:val="24"/>
          <w:szCs w:val="24"/>
        </w:rPr>
        <w:t>Къамелан хьолаца догӀуш барта а, йозанан а тексташ кхолла (довзийтар, ойлайар,</w:t>
      </w:r>
      <w:r w:rsidRPr="007C64F3">
        <w:rPr>
          <w:rFonts w:ascii="Times New Roman" w:eastAsia="Times New Roman" w:hAnsi="Times New Roman" w:cs="Times New Roman"/>
          <w:spacing w:val="16"/>
          <w:w w:val="115"/>
          <w:sz w:val="24"/>
          <w:szCs w:val="24"/>
        </w:rPr>
        <w:t xml:space="preserve"> </w:t>
      </w:r>
      <w:r w:rsidRPr="007C64F3">
        <w:rPr>
          <w:rFonts w:ascii="Times New Roman" w:eastAsia="Times New Roman" w:hAnsi="Times New Roman" w:cs="Times New Roman"/>
          <w:w w:val="115"/>
          <w:sz w:val="24"/>
          <w:szCs w:val="24"/>
        </w:rPr>
        <w:t>дийцар);</w:t>
      </w:r>
    </w:p>
    <w:p w:rsidR="007C64F3" w:rsidRPr="007C64F3" w:rsidRDefault="007C64F3" w:rsidP="007C64F3">
      <w:pPr>
        <w:widowControl w:val="0"/>
        <w:numPr>
          <w:ilvl w:val="0"/>
          <w:numId w:val="34"/>
        </w:numPr>
        <w:tabs>
          <w:tab w:val="left" w:pos="837"/>
        </w:tabs>
        <w:autoSpaceDE w:val="0"/>
        <w:autoSpaceDN w:val="0"/>
        <w:spacing w:after="0" w:line="254" w:lineRule="auto"/>
        <w:ind w:left="0" w:right="114"/>
        <w:jc w:val="both"/>
        <w:rPr>
          <w:rFonts w:ascii="Times New Roman" w:eastAsia="Times New Roman" w:hAnsi="Times New Roman" w:cs="Times New Roman"/>
          <w:sz w:val="24"/>
          <w:szCs w:val="24"/>
        </w:rPr>
      </w:pPr>
      <w:r w:rsidRPr="007C64F3">
        <w:rPr>
          <w:rFonts w:ascii="Times New Roman" w:eastAsia="Times New Roman" w:hAnsi="Times New Roman" w:cs="Times New Roman"/>
          <w:w w:val="115"/>
          <w:sz w:val="24"/>
          <w:szCs w:val="24"/>
        </w:rPr>
        <w:t>Шимма цхьаьна а, тобанца а бинчу белхан а, тидаман а, кхочушбинчу жимчу талламан а, проектан тӀедилларан а  жамӀех лаьцна доцца къамел кечдан;</w:t>
      </w:r>
    </w:p>
    <w:p w:rsidR="007C64F3" w:rsidRPr="007C64F3" w:rsidRDefault="007C64F3" w:rsidP="007C64F3">
      <w:pPr>
        <w:widowControl w:val="0"/>
        <w:numPr>
          <w:ilvl w:val="0"/>
          <w:numId w:val="34"/>
        </w:numPr>
        <w:tabs>
          <w:tab w:val="left" w:pos="837"/>
        </w:tabs>
        <w:autoSpaceDE w:val="0"/>
        <w:autoSpaceDN w:val="0"/>
        <w:spacing w:after="0" w:line="254" w:lineRule="auto"/>
        <w:ind w:left="0" w:right="114"/>
        <w:jc w:val="both"/>
        <w:rPr>
          <w:rFonts w:ascii="Times New Roman" w:eastAsia="Times New Roman" w:hAnsi="Times New Roman" w:cs="Times New Roman"/>
          <w:sz w:val="24"/>
          <w:szCs w:val="24"/>
        </w:rPr>
      </w:pPr>
      <w:r w:rsidRPr="007C64F3">
        <w:rPr>
          <w:rFonts w:ascii="Times New Roman" w:eastAsia="Times New Roman" w:hAnsi="Times New Roman" w:cs="Times New Roman"/>
          <w:w w:val="120"/>
          <w:sz w:val="24"/>
          <w:szCs w:val="24"/>
        </w:rPr>
        <w:t>вистхиларан (къамелан) текстана гайтаман материал (дехкина суьрташ, даьхна суьрташ,</w:t>
      </w:r>
      <w:r w:rsidRPr="007C64F3">
        <w:rPr>
          <w:rFonts w:ascii="Times New Roman" w:eastAsia="Times New Roman" w:hAnsi="Times New Roman" w:cs="Times New Roman"/>
          <w:spacing w:val="1"/>
          <w:w w:val="120"/>
          <w:sz w:val="24"/>
          <w:szCs w:val="24"/>
        </w:rPr>
        <w:t xml:space="preserve"> </w:t>
      </w:r>
      <w:r w:rsidRPr="007C64F3">
        <w:rPr>
          <w:rFonts w:ascii="Times New Roman" w:eastAsia="Times New Roman" w:hAnsi="Times New Roman" w:cs="Times New Roman"/>
          <w:w w:val="120"/>
          <w:sz w:val="24"/>
          <w:szCs w:val="24"/>
        </w:rPr>
        <w:t>плакаташ)</w:t>
      </w:r>
      <w:r w:rsidRPr="007C64F3">
        <w:rPr>
          <w:rFonts w:ascii="Times New Roman" w:eastAsia="Times New Roman" w:hAnsi="Times New Roman" w:cs="Times New Roman"/>
          <w:spacing w:val="12"/>
          <w:w w:val="120"/>
          <w:sz w:val="24"/>
          <w:szCs w:val="24"/>
        </w:rPr>
        <w:t xml:space="preserve"> </w:t>
      </w:r>
      <w:r w:rsidRPr="007C64F3">
        <w:rPr>
          <w:rFonts w:ascii="Times New Roman" w:eastAsia="Times New Roman" w:hAnsi="Times New Roman" w:cs="Times New Roman"/>
          <w:w w:val="120"/>
          <w:sz w:val="24"/>
          <w:szCs w:val="24"/>
        </w:rPr>
        <w:t>кечйан (къастон).</w:t>
      </w:r>
    </w:p>
    <w:p w:rsidR="007C64F3" w:rsidRPr="007C64F3" w:rsidRDefault="007C64F3" w:rsidP="007C64F3">
      <w:pPr>
        <w:widowControl w:val="0"/>
        <w:autoSpaceDE w:val="0"/>
        <w:autoSpaceDN w:val="0"/>
        <w:spacing w:after="0" w:line="228" w:lineRule="exact"/>
        <w:jc w:val="both"/>
        <w:outlineLvl w:val="4"/>
        <w:rPr>
          <w:rFonts w:ascii="Times New Roman" w:eastAsia="Times New Roman" w:hAnsi="Times New Roman" w:cs="Times New Roman"/>
          <w:b/>
          <w:bCs/>
          <w:i/>
          <w:iCs/>
          <w:sz w:val="24"/>
          <w:szCs w:val="24"/>
        </w:rPr>
      </w:pPr>
      <w:r w:rsidRPr="007C64F3">
        <w:rPr>
          <w:rFonts w:ascii="Times New Roman" w:eastAsia="Times New Roman" w:hAnsi="Times New Roman" w:cs="Times New Roman"/>
          <w:b/>
          <w:bCs/>
          <w:i/>
          <w:iCs/>
          <w:w w:val="125"/>
          <w:sz w:val="24"/>
          <w:szCs w:val="24"/>
        </w:rPr>
        <w:t>Цхьаьна кхочушден гӀуллакхаш:</w:t>
      </w:r>
    </w:p>
    <w:p w:rsidR="007C64F3" w:rsidRPr="007C64F3" w:rsidRDefault="007C64F3" w:rsidP="007C64F3">
      <w:pPr>
        <w:widowControl w:val="0"/>
        <w:numPr>
          <w:ilvl w:val="0"/>
          <w:numId w:val="34"/>
        </w:numPr>
        <w:tabs>
          <w:tab w:val="left" w:pos="837"/>
        </w:tabs>
        <w:autoSpaceDE w:val="0"/>
        <w:autoSpaceDN w:val="0"/>
        <w:spacing w:before="6" w:after="0" w:line="254" w:lineRule="auto"/>
        <w:ind w:left="0" w:right="114"/>
        <w:jc w:val="both"/>
        <w:rPr>
          <w:rFonts w:ascii="Times New Roman" w:eastAsia="Times New Roman" w:hAnsi="Times New Roman" w:cs="Times New Roman"/>
          <w:sz w:val="24"/>
          <w:szCs w:val="24"/>
        </w:rPr>
      </w:pPr>
      <w:r w:rsidRPr="007C64F3">
        <w:rPr>
          <w:rFonts w:ascii="Times New Roman" w:eastAsia="Times New Roman" w:hAnsi="Times New Roman" w:cs="Times New Roman"/>
          <w:w w:val="115"/>
          <w:sz w:val="24"/>
          <w:szCs w:val="24"/>
        </w:rPr>
        <w:t xml:space="preserve">йоццачу а, йехачу а ханна лерина Ӏалашонаш (цхьаьна кхочушдаран декхаршкахь дакъалацар тидаме оьцуш индивидуале) хьехархочо йалийнчу план хӀотторан кепан буха тӀехь стандартан </w:t>
      </w:r>
      <w:r w:rsidRPr="007C64F3">
        <w:rPr>
          <w:rFonts w:ascii="Times New Roman" w:eastAsia="Times New Roman" w:hAnsi="Times New Roman" w:cs="Times New Roman"/>
          <w:spacing w:val="1"/>
          <w:w w:val="115"/>
          <w:sz w:val="24"/>
          <w:szCs w:val="24"/>
        </w:rPr>
        <w:t xml:space="preserve"> </w:t>
      </w:r>
      <w:r w:rsidRPr="007C64F3">
        <w:rPr>
          <w:rFonts w:ascii="Times New Roman" w:eastAsia="Times New Roman" w:hAnsi="Times New Roman" w:cs="Times New Roman"/>
          <w:w w:val="115"/>
          <w:sz w:val="24"/>
          <w:szCs w:val="24"/>
        </w:rPr>
        <w:t>хьолехь,</w:t>
      </w:r>
      <w:r w:rsidRPr="007C64F3">
        <w:rPr>
          <w:rFonts w:ascii="Times New Roman" w:eastAsia="Times New Roman" w:hAnsi="Times New Roman" w:cs="Times New Roman"/>
          <w:spacing w:val="1"/>
          <w:w w:val="115"/>
          <w:sz w:val="24"/>
          <w:szCs w:val="24"/>
        </w:rPr>
        <w:t xml:space="preserve"> йукъара гӀулчаш а, хенаш а дӀасайекъар</w:t>
      </w:r>
      <w:r w:rsidRPr="007C64F3">
        <w:rPr>
          <w:rFonts w:ascii="Times New Roman" w:eastAsia="Times New Roman" w:hAnsi="Times New Roman" w:cs="Times New Roman"/>
          <w:w w:val="115"/>
          <w:sz w:val="24"/>
          <w:szCs w:val="24"/>
        </w:rPr>
        <w:t>;</w:t>
      </w:r>
    </w:p>
    <w:p w:rsidR="007C64F3" w:rsidRPr="007C64F3" w:rsidRDefault="007C64F3" w:rsidP="007C64F3">
      <w:pPr>
        <w:widowControl w:val="0"/>
        <w:numPr>
          <w:ilvl w:val="0"/>
          <w:numId w:val="34"/>
        </w:numPr>
        <w:tabs>
          <w:tab w:val="left" w:pos="837"/>
        </w:tabs>
        <w:autoSpaceDE w:val="0"/>
        <w:autoSpaceDN w:val="0"/>
        <w:spacing w:before="70" w:after="0" w:line="254" w:lineRule="auto"/>
        <w:ind w:left="0" w:right="114"/>
        <w:jc w:val="both"/>
        <w:rPr>
          <w:rFonts w:ascii="Times New Roman" w:eastAsia="Times New Roman" w:hAnsi="Times New Roman" w:cs="Times New Roman"/>
          <w:sz w:val="24"/>
          <w:szCs w:val="24"/>
        </w:rPr>
      </w:pPr>
      <w:r w:rsidRPr="007C64F3">
        <w:rPr>
          <w:rFonts w:ascii="Times New Roman" w:eastAsia="Times New Roman" w:hAnsi="Times New Roman" w:cs="Times New Roman"/>
          <w:w w:val="115"/>
          <w:sz w:val="24"/>
          <w:szCs w:val="24"/>
        </w:rPr>
        <w:t>цхьаьна болх баран Ӏалашо тӀелаца, и кхочушйарехь дан дезарг цхьаьна вовшахтоха: ролаш дӀасайекъа, цхьаьна беш болчу белхан процесс а, жамӀ а дийцаре дан;</w:t>
      </w:r>
    </w:p>
    <w:p w:rsidR="007C64F3" w:rsidRPr="007C64F3" w:rsidRDefault="007C64F3" w:rsidP="007C64F3">
      <w:pPr>
        <w:widowControl w:val="0"/>
        <w:numPr>
          <w:ilvl w:val="0"/>
          <w:numId w:val="34"/>
        </w:numPr>
        <w:tabs>
          <w:tab w:val="left" w:pos="837"/>
        </w:tabs>
        <w:autoSpaceDE w:val="0"/>
        <w:autoSpaceDN w:val="0"/>
        <w:spacing w:after="0" w:line="254" w:lineRule="auto"/>
        <w:ind w:left="0" w:right="114"/>
        <w:jc w:val="both"/>
        <w:rPr>
          <w:rFonts w:ascii="Times New Roman" w:eastAsia="Times New Roman" w:hAnsi="Times New Roman" w:cs="Times New Roman"/>
          <w:sz w:val="24"/>
          <w:szCs w:val="24"/>
        </w:rPr>
      </w:pPr>
      <w:r w:rsidRPr="007C64F3">
        <w:rPr>
          <w:rFonts w:ascii="Times New Roman" w:eastAsia="Times New Roman" w:hAnsi="Times New Roman" w:cs="Times New Roman"/>
          <w:w w:val="115"/>
          <w:sz w:val="24"/>
          <w:szCs w:val="24"/>
        </w:rPr>
        <w:t>куьйгалла дан, тӀедиллар кхочушдан, ладогӀа, хӀоьттина хьал ша листа кийча хилар;</w:t>
      </w:r>
    </w:p>
    <w:p w:rsidR="007C64F3" w:rsidRPr="007C64F3" w:rsidRDefault="007C64F3" w:rsidP="007C64F3">
      <w:pPr>
        <w:widowControl w:val="0"/>
        <w:numPr>
          <w:ilvl w:val="0"/>
          <w:numId w:val="34"/>
        </w:numPr>
        <w:tabs>
          <w:tab w:val="left" w:pos="837"/>
        </w:tabs>
        <w:autoSpaceDE w:val="0"/>
        <w:autoSpaceDN w:val="0"/>
        <w:spacing w:after="0" w:line="228" w:lineRule="exact"/>
        <w:ind w:left="0"/>
        <w:jc w:val="both"/>
        <w:rPr>
          <w:rFonts w:ascii="Times New Roman" w:eastAsia="Times New Roman" w:hAnsi="Times New Roman" w:cs="Times New Roman"/>
          <w:sz w:val="24"/>
          <w:szCs w:val="24"/>
        </w:rPr>
      </w:pPr>
      <w:r w:rsidRPr="007C64F3">
        <w:rPr>
          <w:rFonts w:ascii="Times New Roman" w:eastAsia="Times New Roman" w:hAnsi="Times New Roman" w:cs="Times New Roman"/>
          <w:w w:val="115"/>
          <w:sz w:val="24"/>
          <w:szCs w:val="24"/>
        </w:rPr>
        <w:t>шен белхан дакъа жоьпалле кхочушдан;</w:t>
      </w:r>
    </w:p>
    <w:p w:rsidR="007C64F3" w:rsidRPr="007C64F3" w:rsidRDefault="007C64F3" w:rsidP="007C64F3">
      <w:pPr>
        <w:widowControl w:val="0"/>
        <w:numPr>
          <w:ilvl w:val="0"/>
          <w:numId w:val="34"/>
        </w:numPr>
        <w:tabs>
          <w:tab w:val="left" w:pos="837"/>
        </w:tabs>
        <w:autoSpaceDE w:val="0"/>
        <w:autoSpaceDN w:val="0"/>
        <w:spacing w:before="10" w:after="0" w:line="240" w:lineRule="auto"/>
        <w:ind w:left="0"/>
        <w:jc w:val="both"/>
        <w:rPr>
          <w:rFonts w:ascii="Times New Roman" w:eastAsia="Times New Roman" w:hAnsi="Times New Roman" w:cs="Times New Roman"/>
          <w:sz w:val="24"/>
          <w:szCs w:val="24"/>
        </w:rPr>
      </w:pPr>
      <w:r w:rsidRPr="007C64F3">
        <w:rPr>
          <w:rFonts w:ascii="Times New Roman" w:eastAsia="Times New Roman" w:hAnsi="Times New Roman" w:cs="Times New Roman"/>
          <w:w w:val="115"/>
          <w:sz w:val="24"/>
          <w:szCs w:val="24"/>
        </w:rPr>
        <w:t>йукъарчу жамӀе ша диллинчу декъан мах хадон;</w:t>
      </w:r>
    </w:p>
    <w:p w:rsidR="007C64F3" w:rsidRPr="007C64F3" w:rsidRDefault="007C64F3" w:rsidP="007C64F3">
      <w:pPr>
        <w:widowControl w:val="0"/>
        <w:numPr>
          <w:ilvl w:val="0"/>
          <w:numId w:val="34"/>
        </w:numPr>
        <w:tabs>
          <w:tab w:val="left" w:pos="837"/>
        </w:tabs>
        <w:autoSpaceDE w:val="0"/>
        <w:autoSpaceDN w:val="0"/>
        <w:spacing w:before="13" w:after="0" w:line="254" w:lineRule="auto"/>
        <w:ind w:left="0" w:right="115"/>
        <w:jc w:val="both"/>
        <w:rPr>
          <w:rFonts w:ascii="Times New Roman" w:eastAsia="Times New Roman" w:hAnsi="Times New Roman" w:cs="Times New Roman"/>
          <w:sz w:val="24"/>
          <w:szCs w:val="24"/>
        </w:rPr>
      </w:pPr>
      <w:r w:rsidRPr="007C64F3">
        <w:rPr>
          <w:rFonts w:ascii="Times New Roman" w:eastAsia="Times New Roman" w:hAnsi="Times New Roman" w:cs="Times New Roman"/>
          <w:w w:val="115"/>
          <w:sz w:val="24"/>
          <w:szCs w:val="24"/>
        </w:rPr>
        <w:t>схьаделлачу масалшна тӀе а тийжаш, цхьаьна вовшахтоьхна проектийн тӀедахкарш кхочушдан.</w:t>
      </w:r>
    </w:p>
    <w:p w:rsidR="007C64F3" w:rsidRPr="007C64F3" w:rsidRDefault="007C64F3" w:rsidP="007C64F3">
      <w:pPr>
        <w:widowControl w:val="0"/>
        <w:autoSpaceDE w:val="0"/>
        <w:autoSpaceDN w:val="0"/>
        <w:spacing w:before="11" w:after="0" w:line="240" w:lineRule="auto"/>
        <w:jc w:val="both"/>
        <w:rPr>
          <w:rFonts w:ascii="Times New Roman" w:eastAsia="Times New Roman" w:hAnsi="Times New Roman" w:cs="Times New Roman"/>
          <w:sz w:val="24"/>
          <w:szCs w:val="24"/>
          <w:lang w:val="x-none"/>
        </w:rPr>
      </w:pPr>
    </w:p>
    <w:p w:rsidR="007C64F3" w:rsidRPr="007C64F3" w:rsidRDefault="007C64F3" w:rsidP="007C64F3">
      <w:pPr>
        <w:widowControl w:val="0"/>
        <w:autoSpaceDE w:val="0"/>
        <w:autoSpaceDN w:val="0"/>
        <w:spacing w:after="0" w:line="249" w:lineRule="auto"/>
        <w:ind w:firstLine="720"/>
        <w:jc w:val="both"/>
        <w:rPr>
          <w:rFonts w:ascii="Times New Roman" w:eastAsia="Times New Roman" w:hAnsi="Times New Roman" w:cs="Times New Roman"/>
          <w:sz w:val="24"/>
          <w:szCs w:val="24"/>
          <w:lang w:val="x-none"/>
        </w:rPr>
      </w:pPr>
      <w:r w:rsidRPr="007C64F3">
        <w:rPr>
          <w:rFonts w:ascii="Times New Roman" w:eastAsia="Times New Roman" w:hAnsi="Times New Roman" w:cs="Times New Roman"/>
          <w:w w:val="115"/>
          <w:sz w:val="24"/>
          <w:szCs w:val="24"/>
          <w:lang w:val="x-none"/>
        </w:rPr>
        <w:t xml:space="preserve">Йуьхьанцарчу школехь дешар чекхдолучу хенахь дешархочун кхоллало </w:t>
      </w:r>
      <w:r w:rsidRPr="007C64F3">
        <w:rPr>
          <w:rFonts w:ascii="Times New Roman" w:eastAsia="Times New Roman" w:hAnsi="Times New Roman" w:cs="Times New Roman"/>
          <w:b/>
          <w:w w:val="110"/>
          <w:sz w:val="24"/>
          <w:szCs w:val="24"/>
          <w:lang w:val="x-none"/>
        </w:rPr>
        <w:t>регулятивни</w:t>
      </w:r>
      <w:r w:rsidRPr="007C64F3">
        <w:rPr>
          <w:rFonts w:ascii="Times New Roman" w:eastAsia="Times New Roman" w:hAnsi="Times New Roman" w:cs="Times New Roman"/>
          <w:b/>
          <w:spacing w:val="44"/>
          <w:w w:val="110"/>
          <w:sz w:val="24"/>
          <w:szCs w:val="24"/>
          <w:lang w:val="x-none"/>
        </w:rPr>
        <w:t xml:space="preserve"> </w:t>
      </w:r>
      <w:r w:rsidRPr="007C64F3">
        <w:rPr>
          <w:rFonts w:ascii="Times New Roman" w:eastAsia="Times New Roman" w:hAnsi="Times New Roman" w:cs="Times New Roman"/>
          <w:w w:val="110"/>
          <w:sz w:val="24"/>
          <w:szCs w:val="24"/>
          <w:lang w:val="x-none"/>
        </w:rPr>
        <w:t>дешаран дараш.</w:t>
      </w:r>
    </w:p>
    <w:p w:rsidR="007C64F3" w:rsidRPr="007C64F3" w:rsidRDefault="007C64F3" w:rsidP="007C64F3">
      <w:pPr>
        <w:widowControl w:val="0"/>
        <w:autoSpaceDE w:val="0"/>
        <w:autoSpaceDN w:val="0"/>
        <w:spacing w:before="2" w:after="0" w:line="240" w:lineRule="auto"/>
        <w:jc w:val="both"/>
        <w:outlineLvl w:val="4"/>
        <w:rPr>
          <w:rFonts w:ascii="Times New Roman" w:eastAsia="Times New Roman" w:hAnsi="Times New Roman" w:cs="Times New Roman"/>
          <w:b/>
          <w:bCs/>
          <w:i/>
          <w:iCs/>
          <w:sz w:val="24"/>
          <w:szCs w:val="24"/>
        </w:rPr>
      </w:pPr>
      <w:r w:rsidRPr="007C64F3">
        <w:rPr>
          <w:rFonts w:ascii="Times New Roman" w:eastAsia="Times New Roman" w:hAnsi="Times New Roman" w:cs="Times New Roman"/>
          <w:b/>
          <w:bCs/>
          <w:i/>
          <w:iCs/>
          <w:w w:val="130"/>
          <w:sz w:val="24"/>
          <w:szCs w:val="24"/>
        </w:rPr>
        <w:t>Шен низам хилар:</w:t>
      </w:r>
    </w:p>
    <w:p w:rsidR="007C64F3" w:rsidRPr="007C64F3" w:rsidRDefault="007C64F3" w:rsidP="007C64F3">
      <w:pPr>
        <w:widowControl w:val="0"/>
        <w:numPr>
          <w:ilvl w:val="0"/>
          <w:numId w:val="34"/>
        </w:numPr>
        <w:tabs>
          <w:tab w:val="left" w:pos="837"/>
        </w:tabs>
        <w:autoSpaceDE w:val="0"/>
        <w:autoSpaceDN w:val="0"/>
        <w:spacing w:before="13" w:after="0" w:line="254" w:lineRule="auto"/>
        <w:ind w:left="0" w:right="114"/>
        <w:jc w:val="both"/>
        <w:rPr>
          <w:rFonts w:ascii="Times New Roman" w:eastAsia="Times New Roman" w:hAnsi="Times New Roman" w:cs="Times New Roman"/>
          <w:sz w:val="24"/>
          <w:szCs w:val="24"/>
        </w:rPr>
      </w:pPr>
      <w:r w:rsidRPr="007C64F3">
        <w:rPr>
          <w:rFonts w:ascii="Times New Roman" w:eastAsia="Times New Roman" w:hAnsi="Times New Roman" w:cs="Times New Roman"/>
          <w:w w:val="120"/>
          <w:sz w:val="24"/>
          <w:szCs w:val="24"/>
        </w:rPr>
        <w:t>жамӀ хилийтархьама дешаран декхарш кхочушдарехь шен гӀуллакхийн план хӀоттон;</w:t>
      </w:r>
    </w:p>
    <w:p w:rsidR="007C64F3" w:rsidRPr="007C64F3" w:rsidRDefault="007C64F3" w:rsidP="007C64F3">
      <w:pPr>
        <w:widowControl w:val="0"/>
        <w:numPr>
          <w:ilvl w:val="0"/>
          <w:numId w:val="34"/>
        </w:numPr>
        <w:tabs>
          <w:tab w:val="left" w:pos="837"/>
        </w:tabs>
        <w:autoSpaceDE w:val="0"/>
        <w:autoSpaceDN w:val="0"/>
        <w:spacing w:after="0" w:line="228" w:lineRule="exact"/>
        <w:ind w:left="0"/>
        <w:jc w:val="both"/>
        <w:rPr>
          <w:rFonts w:ascii="Times New Roman" w:eastAsia="Times New Roman" w:hAnsi="Times New Roman" w:cs="Times New Roman"/>
          <w:sz w:val="24"/>
          <w:szCs w:val="24"/>
        </w:rPr>
      </w:pPr>
      <w:r w:rsidRPr="007C64F3">
        <w:rPr>
          <w:rFonts w:ascii="Times New Roman" w:eastAsia="Times New Roman" w:hAnsi="Times New Roman" w:cs="Times New Roman"/>
          <w:w w:val="115"/>
          <w:sz w:val="24"/>
          <w:szCs w:val="24"/>
        </w:rPr>
        <w:t>ша билгалдинчу кхочушдарийн рогӀалла хӀоттон.</w:t>
      </w:r>
    </w:p>
    <w:p w:rsidR="007C64F3" w:rsidRPr="007C64F3" w:rsidRDefault="007C64F3" w:rsidP="007C64F3">
      <w:pPr>
        <w:widowControl w:val="0"/>
        <w:autoSpaceDE w:val="0"/>
        <w:autoSpaceDN w:val="0"/>
        <w:spacing w:before="13" w:after="0" w:line="240" w:lineRule="auto"/>
        <w:jc w:val="both"/>
        <w:outlineLvl w:val="4"/>
        <w:rPr>
          <w:rFonts w:ascii="Times New Roman" w:eastAsia="Times New Roman" w:hAnsi="Times New Roman" w:cs="Times New Roman"/>
          <w:b/>
          <w:bCs/>
          <w:i/>
          <w:iCs/>
          <w:sz w:val="24"/>
          <w:szCs w:val="24"/>
        </w:rPr>
      </w:pPr>
      <w:r w:rsidRPr="007C64F3">
        <w:rPr>
          <w:rFonts w:ascii="Times New Roman" w:eastAsia="Times New Roman" w:hAnsi="Times New Roman" w:cs="Times New Roman"/>
          <w:b/>
          <w:bCs/>
          <w:i/>
          <w:iCs/>
          <w:w w:val="125"/>
          <w:sz w:val="24"/>
          <w:szCs w:val="24"/>
        </w:rPr>
        <w:t>Шаталлар:</w:t>
      </w:r>
    </w:p>
    <w:p w:rsidR="007C64F3" w:rsidRPr="007C64F3" w:rsidRDefault="007C64F3" w:rsidP="007C64F3">
      <w:pPr>
        <w:widowControl w:val="0"/>
        <w:numPr>
          <w:ilvl w:val="0"/>
          <w:numId w:val="34"/>
        </w:numPr>
        <w:tabs>
          <w:tab w:val="left" w:pos="837"/>
        </w:tabs>
        <w:autoSpaceDE w:val="0"/>
        <w:autoSpaceDN w:val="0"/>
        <w:spacing w:before="13" w:after="0" w:line="254" w:lineRule="auto"/>
        <w:ind w:left="0" w:right="114"/>
        <w:jc w:val="both"/>
        <w:rPr>
          <w:rFonts w:ascii="Times New Roman" w:eastAsia="Times New Roman" w:hAnsi="Times New Roman" w:cs="Times New Roman"/>
          <w:sz w:val="24"/>
          <w:szCs w:val="24"/>
        </w:rPr>
      </w:pPr>
      <w:r w:rsidRPr="007C64F3">
        <w:rPr>
          <w:rFonts w:ascii="Times New Roman" w:eastAsia="Times New Roman" w:hAnsi="Times New Roman" w:cs="Times New Roman"/>
          <w:w w:val="120"/>
          <w:sz w:val="24"/>
          <w:szCs w:val="24"/>
        </w:rPr>
        <w:t>дешаран гӀуллакхан кхиаман/эшаман бахьанаш билгалдан;</w:t>
      </w:r>
    </w:p>
    <w:p w:rsidR="007C64F3" w:rsidRPr="007C64F3" w:rsidRDefault="007C64F3" w:rsidP="007C64F3">
      <w:pPr>
        <w:widowControl w:val="0"/>
        <w:numPr>
          <w:ilvl w:val="0"/>
          <w:numId w:val="34"/>
        </w:numPr>
        <w:tabs>
          <w:tab w:val="left" w:pos="837"/>
        </w:tabs>
        <w:autoSpaceDE w:val="0"/>
        <w:autoSpaceDN w:val="0"/>
        <w:spacing w:after="0" w:line="254" w:lineRule="auto"/>
        <w:ind w:left="0" w:right="114"/>
        <w:jc w:val="both"/>
        <w:rPr>
          <w:rFonts w:ascii="Times New Roman" w:eastAsia="Times New Roman" w:hAnsi="Times New Roman" w:cs="Times New Roman"/>
          <w:sz w:val="24"/>
          <w:szCs w:val="24"/>
        </w:rPr>
      </w:pPr>
      <w:r w:rsidRPr="007C64F3">
        <w:rPr>
          <w:rFonts w:ascii="Times New Roman" w:eastAsia="Times New Roman" w:hAnsi="Times New Roman" w:cs="Times New Roman"/>
          <w:w w:val="120"/>
          <w:sz w:val="24"/>
          <w:szCs w:val="24"/>
        </w:rPr>
        <w:t>къамелан гӀалаташ а, текстан анализ йарца доьзна гӀалаташ а дӀадахархьама шен дешаран кхочушдарш нисдан;</w:t>
      </w:r>
    </w:p>
    <w:p w:rsidR="007C64F3" w:rsidRPr="007C64F3" w:rsidRDefault="007C64F3" w:rsidP="007C64F3">
      <w:pPr>
        <w:widowControl w:val="0"/>
        <w:numPr>
          <w:ilvl w:val="0"/>
          <w:numId w:val="34"/>
        </w:numPr>
        <w:tabs>
          <w:tab w:val="left" w:pos="837"/>
        </w:tabs>
        <w:autoSpaceDE w:val="0"/>
        <w:autoSpaceDN w:val="0"/>
        <w:spacing w:after="0" w:line="254" w:lineRule="auto"/>
        <w:ind w:left="0" w:right="114"/>
        <w:jc w:val="both"/>
        <w:rPr>
          <w:rFonts w:ascii="Times New Roman" w:eastAsia="Times New Roman" w:hAnsi="Times New Roman" w:cs="Times New Roman"/>
          <w:sz w:val="24"/>
          <w:szCs w:val="24"/>
        </w:rPr>
      </w:pPr>
      <w:r w:rsidRPr="007C64F3">
        <w:rPr>
          <w:rFonts w:ascii="Times New Roman" w:eastAsia="Times New Roman" w:hAnsi="Times New Roman" w:cs="Times New Roman"/>
          <w:w w:val="115"/>
          <w:sz w:val="24"/>
          <w:szCs w:val="24"/>
        </w:rPr>
        <w:t>текстийн анализ йарехь хӀоттинйчу декхарца жамӀ дуста;</w:t>
      </w:r>
    </w:p>
    <w:p w:rsidR="007C64F3" w:rsidRPr="007C64F3" w:rsidRDefault="007C64F3" w:rsidP="007C64F3">
      <w:pPr>
        <w:widowControl w:val="0"/>
        <w:numPr>
          <w:ilvl w:val="0"/>
          <w:numId w:val="34"/>
        </w:numPr>
        <w:tabs>
          <w:tab w:val="left" w:pos="837"/>
        </w:tabs>
        <w:autoSpaceDE w:val="0"/>
        <w:autoSpaceDN w:val="0"/>
        <w:spacing w:after="0" w:line="228" w:lineRule="exact"/>
        <w:ind w:left="0"/>
        <w:jc w:val="both"/>
        <w:rPr>
          <w:rFonts w:ascii="Times New Roman" w:eastAsia="Times New Roman" w:hAnsi="Times New Roman" w:cs="Times New Roman"/>
          <w:sz w:val="24"/>
          <w:szCs w:val="24"/>
        </w:rPr>
      </w:pPr>
      <w:r w:rsidRPr="007C64F3">
        <w:rPr>
          <w:rFonts w:ascii="Times New Roman" w:eastAsia="Times New Roman" w:hAnsi="Times New Roman" w:cs="Times New Roman"/>
          <w:w w:val="115"/>
          <w:sz w:val="24"/>
          <w:szCs w:val="24"/>
        </w:rPr>
        <w:t>тексташца болх бечу хенахь далийтина гӀалат карон;</w:t>
      </w:r>
    </w:p>
    <w:p w:rsidR="007C64F3" w:rsidRPr="007C64F3" w:rsidRDefault="007C64F3" w:rsidP="007C64F3">
      <w:pPr>
        <w:widowControl w:val="0"/>
        <w:numPr>
          <w:ilvl w:val="0"/>
          <w:numId w:val="34"/>
        </w:numPr>
        <w:tabs>
          <w:tab w:val="left" w:pos="837"/>
        </w:tabs>
        <w:autoSpaceDE w:val="0"/>
        <w:autoSpaceDN w:val="0"/>
        <w:spacing w:before="9" w:after="0" w:line="254" w:lineRule="auto"/>
        <w:ind w:left="0" w:right="114"/>
        <w:jc w:val="both"/>
        <w:rPr>
          <w:rFonts w:ascii="Times New Roman" w:eastAsia="Times New Roman" w:hAnsi="Times New Roman" w:cs="Times New Roman"/>
          <w:sz w:val="24"/>
          <w:szCs w:val="24"/>
        </w:rPr>
      </w:pPr>
      <w:r w:rsidRPr="007C64F3">
        <w:rPr>
          <w:rFonts w:ascii="Times New Roman" w:eastAsia="Times New Roman" w:hAnsi="Times New Roman" w:cs="Times New Roman"/>
          <w:w w:val="115"/>
          <w:sz w:val="24"/>
          <w:szCs w:val="24"/>
        </w:rPr>
        <w:t>шен а, шеца цхьаьна доьшучеран а кхочушдарийн жамӀаш дуста, схьайеллачу критеришца церан богӀу мах хадон.</w:t>
      </w:r>
    </w:p>
    <w:p w:rsidR="007C64F3" w:rsidRPr="007C64F3" w:rsidRDefault="007C64F3" w:rsidP="007C64F3">
      <w:pPr>
        <w:widowControl w:val="0"/>
        <w:autoSpaceDE w:val="0"/>
        <w:autoSpaceDN w:val="0"/>
        <w:spacing w:before="10" w:after="0" w:line="240" w:lineRule="auto"/>
        <w:jc w:val="both"/>
        <w:rPr>
          <w:rFonts w:ascii="Times New Roman" w:eastAsia="Times New Roman" w:hAnsi="Times New Roman" w:cs="Times New Roman"/>
          <w:sz w:val="24"/>
          <w:szCs w:val="24"/>
          <w:lang w:val="x-none"/>
        </w:rPr>
      </w:pPr>
    </w:p>
    <w:p w:rsidR="007C64F3" w:rsidRPr="007C64F3" w:rsidRDefault="007C64F3" w:rsidP="007C64F3">
      <w:pPr>
        <w:widowControl w:val="0"/>
        <w:autoSpaceDE w:val="0"/>
        <w:autoSpaceDN w:val="0"/>
        <w:spacing w:after="0" w:line="240" w:lineRule="auto"/>
        <w:jc w:val="both"/>
        <w:outlineLvl w:val="2"/>
        <w:rPr>
          <w:rFonts w:ascii="Times New Roman" w:eastAsia="Trebuchet MS" w:hAnsi="Times New Roman" w:cs="Times New Roman"/>
          <w:b/>
          <w:bCs/>
          <w:sz w:val="24"/>
          <w:szCs w:val="24"/>
        </w:rPr>
      </w:pPr>
      <w:bookmarkStart w:id="2" w:name="_TOC_250001"/>
      <w:r w:rsidRPr="007C64F3">
        <w:rPr>
          <w:rFonts w:ascii="Times New Roman" w:eastAsia="Trebuchet MS" w:hAnsi="Times New Roman" w:cs="Times New Roman"/>
          <w:b/>
          <w:bCs/>
          <w:w w:val="90"/>
          <w:sz w:val="24"/>
          <w:szCs w:val="24"/>
        </w:rPr>
        <w:t>ПРЕДМЕТАН ЖАМӀАШ</w:t>
      </w:r>
      <w:bookmarkEnd w:id="2"/>
    </w:p>
    <w:p w:rsidR="007C64F3" w:rsidRPr="007C64F3" w:rsidRDefault="007C64F3" w:rsidP="007C64F3">
      <w:pPr>
        <w:widowControl w:val="0"/>
        <w:autoSpaceDE w:val="0"/>
        <w:autoSpaceDN w:val="0"/>
        <w:spacing w:before="177" w:after="0" w:line="254" w:lineRule="auto"/>
        <w:ind w:right="114" w:firstLine="340"/>
        <w:jc w:val="both"/>
        <w:rPr>
          <w:rFonts w:ascii="Times New Roman" w:eastAsia="Times New Roman" w:hAnsi="Times New Roman" w:cs="Times New Roman"/>
          <w:w w:val="115"/>
          <w:sz w:val="24"/>
          <w:szCs w:val="24"/>
          <w:lang w:val="x-none"/>
        </w:rPr>
      </w:pPr>
      <w:r w:rsidRPr="007C64F3">
        <w:rPr>
          <w:rFonts w:ascii="Times New Roman" w:eastAsia="Times New Roman" w:hAnsi="Times New Roman" w:cs="Times New Roman"/>
          <w:w w:val="115"/>
          <w:sz w:val="24"/>
          <w:szCs w:val="24"/>
          <w:lang w:val="x-none"/>
        </w:rPr>
        <w:t>«Ненан (нохчийн) маттахь литературни йешар» дешаран предмет деа шарахь Ӏаморо кхочушдан дан деза:</w:t>
      </w:r>
    </w:p>
    <w:p w:rsidR="007C64F3" w:rsidRPr="007C64F3" w:rsidRDefault="007C64F3" w:rsidP="007C64F3">
      <w:pPr>
        <w:widowControl w:val="0"/>
        <w:autoSpaceDE w:val="0"/>
        <w:autoSpaceDN w:val="0"/>
        <w:spacing w:before="177" w:after="0" w:line="254" w:lineRule="auto"/>
        <w:ind w:right="114" w:firstLine="340"/>
        <w:jc w:val="both"/>
        <w:rPr>
          <w:rFonts w:ascii="Times New Roman" w:eastAsia="Times New Roman" w:hAnsi="Times New Roman" w:cs="Times New Roman"/>
          <w:sz w:val="24"/>
          <w:szCs w:val="24"/>
          <w:lang w:val="x-none"/>
        </w:rPr>
      </w:pPr>
      <w:r w:rsidRPr="007C64F3">
        <w:rPr>
          <w:rFonts w:ascii="Times New Roman" w:eastAsia="Times New Roman" w:hAnsi="Times New Roman" w:cs="Times New Roman"/>
          <w:w w:val="115"/>
          <w:sz w:val="24"/>
          <w:szCs w:val="24"/>
          <w:lang w:val="x-none"/>
        </w:rPr>
        <w:t>Ӏамочу маттахь йолчу литературин Россин Федерацин цхьаъйолчу культурин шораллехь а, Россин Федерацин халкъийн литератураш йукъахь а, в сохранении и передаче от поколения к поколению историко-культурин, оьздангаллин, эстетекин мехаллаш Ӏалашйарехь а, цхьана тӀаьхьенера вукху тӀаьхьене йаларехь а йолчу меттигах а, ролах а кхетар:</w:t>
      </w:r>
    </w:p>
    <w:p w:rsidR="007C64F3" w:rsidRPr="007C64F3" w:rsidRDefault="007C64F3" w:rsidP="007C64F3">
      <w:pPr>
        <w:widowControl w:val="0"/>
        <w:numPr>
          <w:ilvl w:val="0"/>
          <w:numId w:val="37"/>
        </w:numPr>
        <w:autoSpaceDE w:val="0"/>
        <w:autoSpaceDN w:val="0"/>
        <w:spacing w:after="0" w:line="254" w:lineRule="auto"/>
        <w:ind w:left="0" w:right="114"/>
        <w:jc w:val="both"/>
        <w:rPr>
          <w:rFonts w:ascii="Times New Roman" w:eastAsia="Times New Roman" w:hAnsi="Times New Roman" w:cs="Times New Roman"/>
          <w:w w:val="115"/>
          <w:sz w:val="24"/>
          <w:szCs w:val="24"/>
          <w:lang w:val="x-none"/>
        </w:rPr>
      </w:pPr>
      <w:r w:rsidRPr="007C64F3">
        <w:rPr>
          <w:rFonts w:ascii="Times New Roman" w:eastAsia="Times New Roman" w:hAnsi="Times New Roman" w:cs="Times New Roman"/>
          <w:w w:val="115"/>
          <w:sz w:val="24"/>
          <w:szCs w:val="24"/>
          <w:lang w:val="x-none"/>
        </w:rPr>
        <w:t>Исбаьхьаллин литература искусствон (дешан искусствон) цхьа башха дакъа санна, тӀелаца;</w:t>
      </w:r>
    </w:p>
    <w:p w:rsidR="007C64F3" w:rsidRPr="007C64F3" w:rsidRDefault="007C64F3" w:rsidP="007C64F3">
      <w:pPr>
        <w:widowControl w:val="0"/>
        <w:numPr>
          <w:ilvl w:val="0"/>
          <w:numId w:val="37"/>
        </w:numPr>
        <w:autoSpaceDE w:val="0"/>
        <w:autoSpaceDN w:val="0"/>
        <w:spacing w:after="0" w:line="254" w:lineRule="auto"/>
        <w:ind w:left="0" w:right="114"/>
        <w:jc w:val="both"/>
        <w:rPr>
          <w:rFonts w:ascii="Times New Roman" w:eastAsia="Times New Roman" w:hAnsi="Times New Roman" w:cs="Times New Roman"/>
          <w:w w:val="115"/>
          <w:sz w:val="24"/>
          <w:szCs w:val="24"/>
          <w:lang w:val="x-none"/>
        </w:rPr>
      </w:pPr>
      <w:r w:rsidRPr="007C64F3">
        <w:rPr>
          <w:rFonts w:ascii="Times New Roman" w:eastAsia="Times New Roman" w:hAnsi="Times New Roman" w:cs="Times New Roman"/>
          <w:w w:val="115"/>
          <w:sz w:val="24"/>
          <w:szCs w:val="24"/>
          <w:lang w:val="x-none"/>
        </w:rPr>
        <w:t>Дешан кхоллараллин говзарш искусствон кхечу кепашца (суртдиллар, музыка, суртдаккхар, кино) цхьаьнайуста;</w:t>
      </w:r>
    </w:p>
    <w:p w:rsidR="007C64F3" w:rsidRPr="007C64F3" w:rsidRDefault="007C64F3" w:rsidP="007C64F3">
      <w:pPr>
        <w:widowControl w:val="0"/>
        <w:numPr>
          <w:ilvl w:val="0"/>
          <w:numId w:val="37"/>
        </w:numPr>
        <w:autoSpaceDE w:val="0"/>
        <w:autoSpaceDN w:val="0"/>
        <w:spacing w:after="0" w:line="254" w:lineRule="auto"/>
        <w:ind w:left="0" w:right="114"/>
        <w:jc w:val="both"/>
        <w:rPr>
          <w:rFonts w:ascii="Times New Roman" w:eastAsia="Times New Roman" w:hAnsi="Times New Roman" w:cs="Times New Roman"/>
          <w:w w:val="115"/>
          <w:sz w:val="24"/>
          <w:szCs w:val="24"/>
          <w:lang w:val="x-none"/>
        </w:rPr>
      </w:pPr>
      <w:r w:rsidRPr="007C64F3">
        <w:rPr>
          <w:rFonts w:ascii="Times New Roman" w:eastAsia="Times New Roman" w:hAnsi="Times New Roman" w:cs="Times New Roman"/>
          <w:w w:val="115"/>
          <w:sz w:val="24"/>
          <w:szCs w:val="24"/>
          <w:lang w:val="x-none"/>
        </w:rPr>
        <w:t>Тайп-тайпанчу къаьмнийн литератураша вовшашца цхьаьна болх барх а, вовшашна тӀеӀаткъам барх а, Россин Федерацин субъектан  культурин а, гӀиллакх-оьздангаллин а, эстетикин а йуьхь кхолларехь къоман фольклоро а, исбаьхьаллин литературо а лоцучу декъах йуьхьанцара хьежам (хаарш) хила;</w:t>
      </w:r>
    </w:p>
    <w:p w:rsidR="007C64F3" w:rsidRPr="007C64F3" w:rsidRDefault="007C64F3" w:rsidP="007C64F3">
      <w:pPr>
        <w:widowControl w:val="0"/>
        <w:numPr>
          <w:ilvl w:val="0"/>
          <w:numId w:val="37"/>
        </w:numPr>
        <w:autoSpaceDE w:val="0"/>
        <w:autoSpaceDN w:val="0"/>
        <w:spacing w:after="0" w:line="254" w:lineRule="auto"/>
        <w:ind w:left="0" w:right="114"/>
        <w:jc w:val="both"/>
        <w:rPr>
          <w:rFonts w:ascii="Times New Roman" w:eastAsia="Times New Roman" w:hAnsi="Times New Roman" w:cs="Times New Roman"/>
          <w:w w:val="115"/>
          <w:sz w:val="24"/>
          <w:szCs w:val="24"/>
          <w:lang w:val="x-none"/>
        </w:rPr>
      </w:pPr>
      <w:r w:rsidRPr="007C64F3">
        <w:rPr>
          <w:rFonts w:ascii="Times New Roman" w:eastAsia="Times New Roman" w:hAnsi="Times New Roman" w:cs="Times New Roman"/>
          <w:w w:val="115"/>
          <w:sz w:val="24"/>
          <w:szCs w:val="24"/>
          <w:lang w:val="x-none"/>
        </w:rPr>
        <w:t>Россин Федарийн къаьмнийн а, дуьненан къаьмнийн а исбаьхьаллин говзарш йустучу хенахь йукъара дерг а, башха дерг а карон;</w:t>
      </w:r>
    </w:p>
    <w:p w:rsidR="007C64F3" w:rsidRPr="007C64F3" w:rsidRDefault="007C64F3" w:rsidP="007C64F3">
      <w:pPr>
        <w:widowControl w:val="0"/>
        <w:numPr>
          <w:ilvl w:val="0"/>
          <w:numId w:val="36"/>
        </w:numPr>
        <w:autoSpaceDE w:val="0"/>
        <w:autoSpaceDN w:val="0"/>
        <w:spacing w:after="0" w:line="254" w:lineRule="auto"/>
        <w:ind w:left="0" w:right="114"/>
        <w:jc w:val="both"/>
        <w:rPr>
          <w:rFonts w:ascii="Times New Roman" w:eastAsia="Times New Roman" w:hAnsi="Times New Roman" w:cs="Times New Roman"/>
          <w:w w:val="115"/>
          <w:sz w:val="24"/>
          <w:szCs w:val="24"/>
          <w:lang w:val="x-none"/>
        </w:rPr>
      </w:pPr>
      <w:r w:rsidRPr="007C64F3">
        <w:rPr>
          <w:rFonts w:ascii="Times New Roman" w:eastAsia="Times New Roman" w:hAnsi="Times New Roman" w:cs="Times New Roman"/>
          <w:w w:val="115"/>
          <w:sz w:val="24"/>
          <w:szCs w:val="24"/>
          <w:lang w:val="x-none"/>
        </w:rPr>
        <w:t>МаьӀна даран йешар карадерзор а, литературин теорин коьртачу элементийн маьӀнех а, ойланех а кхетар:</w:t>
      </w:r>
    </w:p>
    <w:p w:rsidR="007C64F3" w:rsidRPr="007C64F3" w:rsidRDefault="007C64F3" w:rsidP="007C64F3">
      <w:pPr>
        <w:widowControl w:val="0"/>
        <w:numPr>
          <w:ilvl w:val="0"/>
          <w:numId w:val="38"/>
        </w:numPr>
        <w:autoSpaceDE w:val="0"/>
        <w:autoSpaceDN w:val="0"/>
        <w:spacing w:after="0" w:line="254" w:lineRule="auto"/>
        <w:ind w:left="0" w:right="114"/>
        <w:jc w:val="both"/>
        <w:rPr>
          <w:rFonts w:ascii="Times New Roman" w:eastAsia="Times New Roman" w:hAnsi="Times New Roman" w:cs="Times New Roman"/>
          <w:w w:val="115"/>
          <w:sz w:val="24"/>
          <w:szCs w:val="24"/>
          <w:lang w:val="x-none"/>
        </w:rPr>
      </w:pPr>
      <w:r w:rsidRPr="007C64F3">
        <w:rPr>
          <w:rFonts w:ascii="Times New Roman" w:eastAsia="Times New Roman" w:hAnsi="Times New Roman" w:cs="Times New Roman"/>
          <w:w w:val="115"/>
          <w:sz w:val="24"/>
          <w:szCs w:val="24"/>
          <w:lang w:val="x-none"/>
        </w:rPr>
        <w:t>МаьӀна даран хезаш йешаран техника карайерзор (дешаран тайп-тайпана декхарш а, киншкица хьан-сан хиларан хьогамах садузоран а Ӏалашонца тайп-тайпанчу кепийн, жанрийн, тӀехьажорийн текстийн маьӀнех  кхета а, тӀелаца а, маьӀна дан а  тар луш долу нийса шера йешар, йешар ладогӀархоша кхеташ тӀелацар);</w:t>
      </w:r>
    </w:p>
    <w:p w:rsidR="007C64F3" w:rsidRPr="007C64F3" w:rsidRDefault="007C64F3" w:rsidP="007C64F3">
      <w:pPr>
        <w:widowControl w:val="0"/>
        <w:numPr>
          <w:ilvl w:val="0"/>
          <w:numId w:val="38"/>
        </w:numPr>
        <w:autoSpaceDE w:val="0"/>
        <w:autoSpaceDN w:val="0"/>
        <w:spacing w:after="0" w:line="254" w:lineRule="auto"/>
        <w:ind w:left="0" w:right="114"/>
        <w:jc w:val="both"/>
        <w:rPr>
          <w:rFonts w:ascii="Times New Roman" w:eastAsia="Times New Roman" w:hAnsi="Times New Roman" w:cs="Times New Roman"/>
          <w:w w:val="115"/>
          <w:sz w:val="24"/>
          <w:szCs w:val="24"/>
          <w:lang w:val="x-none"/>
        </w:rPr>
      </w:pPr>
      <w:r w:rsidRPr="007C64F3">
        <w:rPr>
          <w:rFonts w:ascii="Times New Roman" w:eastAsia="Times New Roman" w:hAnsi="Times New Roman" w:cs="Times New Roman"/>
          <w:w w:val="115"/>
          <w:sz w:val="24"/>
          <w:szCs w:val="24"/>
          <w:lang w:val="x-none"/>
        </w:rPr>
        <w:t>МаьӀна даран дагахь йешаран техника карайерзор (йешначун маьӀнех а, чулацамах а кхетар, хаамийн мах хадор, текстан маьӀна нийсад даран а, и тӀелацаран а кхачаме хиларна тӀехь тергам латтор);</w:t>
      </w:r>
    </w:p>
    <w:p w:rsidR="007C64F3" w:rsidRPr="007C64F3" w:rsidRDefault="007C64F3" w:rsidP="007C64F3">
      <w:pPr>
        <w:widowControl w:val="0"/>
        <w:numPr>
          <w:ilvl w:val="0"/>
          <w:numId w:val="38"/>
        </w:numPr>
        <w:autoSpaceDE w:val="0"/>
        <w:autoSpaceDN w:val="0"/>
        <w:spacing w:after="0" w:line="254" w:lineRule="auto"/>
        <w:ind w:left="0" w:right="114"/>
        <w:jc w:val="both"/>
        <w:rPr>
          <w:rFonts w:ascii="Times New Roman" w:eastAsia="Times New Roman" w:hAnsi="Times New Roman" w:cs="Times New Roman"/>
          <w:w w:val="115"/>
          <w:sz w:val="24"/>
          <w:szCs w:val="24"/>
          <w:lang w:val="x-none"/>
        </w:rPr>
      </w:pPr>
      <w:r w:rsidRPr="007C64F3">
        <w:rPr>
          <w:rFonts w:ascii="Times New Roman" w:eastAsia="Times New Roman" w:hAnsi="Times New Roman" w:cs="Times New Roman"/>
          <w:w w:val="115"/>
          <w:sz w:val="24"/>
          <w:szCs w:val="24"/>
          <w:lang w:val="x-none"/>
        </w:rPr>
        <w:t>Фольклоран говзарийн кегий жанраш вовшах къастон (фольклоран кегий жанраш, туьйранаш, легендаш, мифаш);</w:t>
      </w:r>
    </w:p>
    <w:p w:rsidR="007C64F3" w:rsidRPr="007C64F3" w:rsidRDefault="007C64F3" w:rsidP="007C64F3">
      <w:pPr>
        <w:widowControl w:val="0"/>
        <w:numPr>
          <w:ilvl w:val="0"/>
          <w:numId w:val="38"/>
        </w:numPr>
        <w:autoSpaceDE w:val="0"/>
        <w:autoSpaceDN w:val="0"/>
        <w:spacing w:after="0" w:line="254" w:lineRule="auto"/>
        <w:ind w:left="0" w:right="114"/>
        <w:jc w:val="both"/>
        <w:rPr>
          <w:rFonts w:ascii="Times New Roman" w:eastAsia="Times New Roman" w:hAnsi="Times New Roman" w:cs="Times New Roman"/>
          <w:w w:val="115"/>
          <w:sz w:val="24"/>
          <w:szCs w:val="24"/>
          <w:lang w:val="x-none"/>
        </w:rPr>
      </w:pPr>
      <w:r w:rsidRPr="007C64F3">
        <w:rPr>
          <w:rFonts w:ascii="Times New Roman" w:eastAsia="Times New Roman" w:hAnsi="Times New Roman" w:cs="Times New Roman"/>
          <w:w w:val="115"/>
          <w:sz w:val="24"/>
          <w:szCs w:val="24"/>
          <w:lang w:val="x-none"/>
        </w:rPr>
        <w:t>Шен къоман фольклоран говзарийн коьртачу маьӀнех а, тӀехьажорах а кхета (хазахетар дан, Ӏамон, ловзарехь пайдаэца), шен къоман (кхечу къаьмнийн) туьйранийн, хӀетал-металийн, кицанийн, аганан иллийн масалш далон;</w:t>
      </w:r>
    </w:p>
    <w:p w:rsidR="007C64F3" w:rsidRPr="007C64F3" w:rsidRDefault="007C64F3" w:rsidP="007C64F3">
      <w:pPr>
        <w:widowControl w:val="0"/>
        <w:numPr>
          <w:ilvl w:val="0"/>
          <w:numId w:val="38"/>
        </w:numPr>
        <w:autoSpaceDE w:val="0"/>
        <w:autoSpaceDN w:val="0"/>
        <w:spacing w:after="0" w:line="254" w:lineRule="auto"/>
        <w:ind w:left="0" w:right="114"/>
        <w:jc w:val="both"/>
        <w:rPr>
          <w:rFonts w:ascii="Times New Roman" w:eastAsia="Times New Roman" w:hAnsi="Times New Roman" w:cs="Times New Roman"/>
          <w:w w:val="115"/>
          <w:sz w:val="24"/>
          <w:szCs w:val="24"/>
          <w:lang w:val="x-none"/>
        </w:rPr>
      </w:pPr>
      <w:r w:rsidRPr="007C64F3">
        <w:rPr>
          <w:rFonts w:ascii="Times New Roman" w:eastAsia="Times New Roman" w:hAnsi="Times New Roman" w:cs="Times New Roman"/>
          <w:w w:val="115"/>
          <w:sz w:val="24"/>
          <w:szCs w:val="24"/>
          <w:lang w:val="x-none"/>
        </w:rPr>
        <w:t>Гергарчу меттанийн фольклоран говзарш вовшашца йуста (тема, коьрта тема, турпалхой);</w:t>
      </w:r>
    </w:p>
    <w:p w:rsidR="007C64F3" w:rsidRPr="007C64F3" w:rsidRDefault="007C64F3" w:rsidP="007C64F3">
      <w:pPr>
        <w:widowControl w:val="0"/>
        <w:numPr>
          <w:ilvl w:val="0"/>
          <w:numId w:val="38"/>
        </w:numPr>
        <w:autoSpaceDE w:val="0"/>
        <w:autoSpaceDN w:val="0"/>
        <w:spacing w:after="0" w:line="254" w:lineRule="auto"/>
        <w:ind w:left="0" w:right="114"/>
        <w:jc w:val="both"/>
        <w:rPr>
          <w:rFonts w:ascii="Times New Roman" w:eastAsia="Times New Roman" w:hAnsi="Times New Roman" w:cs="Times New Roman"/>
          <w:w w:val="115"/>
          <w:sz w:val="24"/>
          <w:szCs w:val="24"/>
          <w:lang w:val="x-none"/>
        </w:rPr>
      </w:pPr>
      <w:r w:rsidRPr="007C64F3">
        <w:rPr>
          <w:rFonts w:ascii="Times New Roman" w:eastAsia="Times New Roman" w:hAnsi="Times New Roman" w:cs="Times New Roman"/>
          <w:w w:val="115"/>
          <w:sz w:val="24"/>
          <w:szCs w:val="24"/>
          <w:lang w:val="x-none"/>
        </w:rPr>
        <w:t>Говзаран цӀе цуьнан темица (Ӏаламах, историх, берех, диканах, вонах) цхьаьнайалон (йуста);</w:t>
      </w:r>
    </w:p>
    <w:p w:rsidR="007C64F3" w:rsidRPr="007C64F3" w:rsidRDefault="007C64F3" w:rsidP="007C64F3">
      <w:pPr>
        <w:widowControl w:val="0"/>
        <w:numPr>
          <w:ilvl w:val="0"/>
          <w:numId w:val="38"/>
        </w:numPr>
        <w:autoSpaceDE w:val="0"/>
        <w:autoSpaceDN w:val="0"/>
        <w:spacing w:after="0" w:line="254" w:lineRule="auto"/>
        <w:ind w:left="0" w:right="114"/>
        <w:jc w:val="both"/>
        <w:rPr>
          <w:rFonts w:ascii="Times New Roman" w:eastAsia="Times New Roman" w:hAnsi="Times New Roman" w:cs="Times New Roman"/>
          <w:w w:val="115"/>
          <w:sz w:val="24"/>
          <w:szCs w:val="24"/>
          <w:lang w:val="x-none"/>
        </w:rPr>
      </w:pPr>
      <w:r w:rsidRPr="007C64F3">
        <w:rPr>
          <w:rFonts w:ascii="Times New Roman" w:eastAsia="Times New Roman" w:hAnsi="Times New Roman" w:cs="Times New Roman"/>
          <w:w w:val="115"/>
          <w:sz w:val="24"/>
          <w:szCs w:val="24"/>
          <w:lang w:val="x-none"/>
        </w:rPr>
        <w:t>Шен къоман (кхечу къаьмнийн) берийн литературин исбаьхьаллин йоца жанраш вовшех къастон – байт, дийцар, басня;</w:t>
      </w:r>
    </w:p>
    <w:p w:rsidR="007C64F3" w:rsidRPr="007C64F3" w:rsidRDefault="007C64F3" w:rsidP="007C64F3">
      <w:pPr>
        <w:widowControl w:val="0"/>
        <w:numPr>
          <w:ilvl w:val="0"/>
          <w:numId w:val="38"/>
        </w:numPr>
        <w:autoSpaceDE w:val="0"/>
        <w:autoSpaceDN w:val="0"/>
        <w:spacing w:after="0" w:line="254" w:lineRule="auto"/>
        <w:ind w:left="0" w:right="114"/>
        <w:jc w:val="both"/>
        <w:rPr>
          <w:rFonts w:ascii="Times New Roman" w:eastAsia="Times New Roman" w:hAnsi="Times New Roman" w:cs="Times New Roman"/>
          <w:w w:val="115"/>
          <w:sz w:val="24"/>
          <w:szCs w:val="24"/>
          <w:lang w:val="x-none"/>
        </w:rPr>
      </w:pPr>
      <w:r w:rsidRPr="007C64F3">
        <w:rPr>
          <w:rFonts w:ascii="Times New Roman" w:eastAsia="Times New Roman" w:hAnsi="Times New Roman" w:cs="Times New Roman"/>
          <w:w w:val="115"/>
          <w:sz w:val="24"/>
          <w:szCs w:val="24"/>
          <w:lang w:val="x-none"/>
        </w:rPr>
        <w:t>йешначу литературин говзаран анализ йан: тема, коьрта Ӏалашо, хиламийн рогӀалла, исбаьхьаллин вастийн гӀирсаш билгалбан;</w:t>
      </w:r>
    </w:p>
    <w:p w:rsidR="007C64F3" w:rsidRPr="007C64F3" w:rsidRDefault="007C64F3" w:rsidP="007C64F3">
      <w:pPr>
        <w:widowControl w:val="0"/>
        <w:numPr>
          <w:ilvl w:val="0"/>
          <w:numId w:val="38"/>
        </w:numPr>
        <w:autoSpaceDE w:val="0"/>
        <w:autoSpaceDN w:val="0"/>
        <w:spacing w:after="0" w:line="254" w:lineRule="auto"/>
        <w:ind w:left="0" w:right="114"/>
        <w:jc w:val="both"/>
        <w:rPr>
          <w:rFonts w:ascii="Times New Roman" w:eastAsia="Times New Roman" w:hAnsi="Times New Roman" w:cs="Times New Roman"/>
          <w:w w:val="115"/>
          <w:sz w:val="24"/>
          <w:szCs w:val="24"/>
          <w:lang w:val="x-none"/>
        </w:rPr>
      </w:pPr>
      <w:r w:rsidRPr="007C64F3">
        <w:rPr>
          <w:rFonts w:ascii="Times New Roman" w:eastAsia="Times New Roman" w:hAnsi="Times New Roman" w:cs="Times New Roman"/>
          <w:w w:val="115"/>
          <w:sz w:val="24"/>
          <w:szCs w:val="24"/>
          <w:lang w:val="x-none"/>
        </w:rPr>
        <w:t>текстан чулацамехула хаттаршна жоьпаш дала;</w:t>
      </w:r>
    </w:p>
    <w:p w:rsidR="007C64F3" w:rsidRPr="007C64F3" w:rsidRDefault="007C64F3" w:rsidP="007C64F3">
      <w:pPr>
        <w:widowControl w:val="0"/>
        <w:numPr>
          <w:ilvl w:val="0"/>
          <w:numId w:val="38"/>
        </w:numPr>
        <w:autoSpaceDE w:val="0"/>
        <w:autoSpaceDN w:val="0"/>
        <w:spacing w:after="0" w:line="254" w:lineRule="auto"/>
        <w:ind w:left="0" w:right="114"/>
        <w:jc w:val="both"/>
        <w:rPr>
          <w:rFonts w:ascii="Times New Roman" w:eastAsia="Times New Roman" w:hAnsi="Times New Roman" w:cs="Times New Roman"/>
          <w:w w:val="115"/>
          <w:sz w:val="24"/>
          <w:szCs w:val="24"/>
          <w:lang w:val="x-none"/>
        </w:rPr>
      </w:pPr>
      <w:r w:rsidRPr="007C64F3">
        <w:rPr>
          <w:rFonts w:ascii="Times New Roman" w:eastAsia="Times New Roman" w:hAnsi="Times New Roman" w:cs="Times New Roman"/>
          <w:w w:val="115"/>
          <w:sz w:val="24"/>
          <w:szCs w:val="24"/>
          <w:lang w:val="x-none"/>
        </w:rPr>
        <w:t>текстехь ненан меттан суртхӀотторна а, вастийн а гӀирсаш карон  (эпитеташ, дустарш, олицетворениш);</w:t>
      </w:r>
    </w:p>
    <w:p w:rsidR="007C64F3" w:rsidRPr="007C64F3" w:rsidRDefault="007C64F3" w:rsidP="007C64F3">
      <w:pPr>
        <w:widowControl w:val="0"/>
        <w:numPr>
          <w:ilvl w:val="0"/>
          <w:numId w:val="36"/>
        </w:numPr>
        <w:autoSpaceDE w:val="0"/>
        <w:autoSpaceDN w:val="0"/>
        <w:spacing w:after="0" w:line="254" w:lineRule="auto"/>
        <w:ind w:left="0" w:right="114"/>
        <w:jc w:val="both"/>
        <w:rPr>
          <w:rFonts w:ascii="Times New Roman" w:eastAsia="Times New Roman" w:hAnsi="Times New Roman" w:cs="Times New Roman"/>
          <w:w w:val="115"/>
          <w:sz w:val="24"/>
          <w:szCs w:val="24"/>
          <w:lang w:val="x-none"/>
        </w:rPr>
      </w:pPr>
      <w:r w:rsidRPr="007C64F3">
        <w:rPr>
          <w:rFonts w:ascii="Times New Roman" w:eastAsia="Times New Roman" w:hAnsi="Times New Roman" w:cs="Times New Roman"/>
          <w:w w:val="115"/>
          <w:sz w:val="24"/>
          <w:szCs w:val="24"/>
          <w:lang w:val="x-none"/>
        </w:rPr>
        <w:t>тестехь беллачу хаамах кхетарна а, тӀелацарна а Ӏамор, дешархойн йешаран а, эстетикин а чам кхоллар:</w:t>
      </w:r>
    </w:p>
    <w:p w:rsidR="007C64F3" w:rsidRPr="007C64F3" w:rsidRDefault="007C64F3" w:rsidP="007C64F3">
      <w:pPr>
        <w:widowControl w:val="0"/>
        <w:numPr>
          <w:ilvl w:val="0"/>
          <w:numId w:val="39"/>
        </w:numPr>
        <w:autoSpaceDE w:val="0"/>
        <w:autoSpaceDN w:val="0"/>
        <w:spacing w:after="0" w:line="254" w:lineRule="auto"/>
        <w:ind w:left="0" w:right="114"/>
        <w:jc w:val="both"/>
        <w:rPr>
          <w:rFonts w:ascii="Times New Roman" w:eastAsia="Times New Roman" w:hAnsi="Times New Roman" w:cs="Times New Roman"/>
          <w:w w:val="115"/>
          <w:sz w:val="24"/>
          <w:szCs w:val="24"/>
          <w:lang w:val="x-none"/>
        </w:rPr>
      </w:pPr>
      <w:r w:rsidRPr="007C64F3">
        <w:rPr>
          <w:rFonts w:ascii="Times New Roman" w:eastAsia="Times New Roman" w:hAnsi="Times New Roman" w:cs="Times New Roman"/>
          <w:w w:val="115"/>
          <w:sz w:val="24"/>
          <w:szCs w:val="24"/>
          <w:lang w:val="x-none"/>
        </w:rPr>
        <w:t>тайп-тайпана (исбаьхьаллин, Ӏилманан, куьйгаллин) тексташ йешаран Ӏалашо билгалйан;</w:t>
      </w:r>
    </w:p>
    <w:p w:rsidR="007C64F3" w:rsidRPr="007C64F3" w:rsidRDefault="007C64F3" w:rsidP="007C64F3">
      <w:pPr>
        <w:widowControl w:val="0"/>
        <w:numPr>
          <w:ilvl w:val="0"/>
          <w:numId w:val="39"/>
        </w:numPr>
        <w:autoSpaceDE w:val="0"/>
        <w:autoSpaceDN w:val="0"/>
        <w:spacing w:after="0" w:line="254" w:lineRule="auto"/>
        <w:ind w:left="0" w:right="114"/>
        <w:jc w:val="both"/>
        <w:rPr>
          <w:rFonts w:ascii="Times New Roman" w:eastAsia="Times New Roman" w:hAnsi="Times New Roman" w:cs="Times New Roman"/>
          <w:w w:val="115"/>
          <w:sz w:val="24"/>
          <w:szCs w:val="24"/>
          <w:lang w:val="x-none"/>
        </w:rPr>
      </w:pPr>
      <w:r w:rsidRPr="007C64F3">
        <w:rPr>
          <w:rFonts w:ascii="Times New Roman" w:eastAsia="Times New Roman" w:hAnsi="Times New Roman" w:cs="Times New Roman"/>
          <w:w w:val="115"/>
          <w:sz w:val="24"/>
          <w:szCs w:val="24"/>
          <w:lang w:val="x-none"/>
        </w:rPr>
        <w:t>йешаран хьагам йухатоха (кхочушбан), хаамаш карон, хаарийн гуо шорбан;</w:t>
      </w:r>
    </w:p>
    <w:p w:rsidR="007C64F3" w:rsidRPr="007C64F3" w:rsidRDefault="007C64F3" w:rsidP="007C64F3">
      <w:pPr>
        <w:widowControl w:val="0"/>
        <w:numPr>
          <w:ilvl w:val="0"/>
          <w:numId w:val="39"/>
        </w:numPr>
        <w:autoSpaceDE w:val="0"/>
        <w:autoSpaceDN w:val="0"/>
        <w:spacing w:after="0" w:line="254" w:lineRule="auto"/>
        <w:ind w:left="0" w:right="114"/>
        <w:jc w:val="both"/>
        <w:rPr>
          <w:rFonts w:ascii="Times New Roman" w:eastAsia="Times New Roman" w:hAnsi="Times New Roman" w:cs="Times New Roman"/>
          <w:w w:val="115"/>
          <w:sz w:val="24"/>
          <w:szCs w:val="24"/>
          <w:lang w:val="x-none"/>
        </w:rPr>
      </w:pPr>
      <w:r w:rsidRPr="007C64F3">
        <w:rPr>
          <w:rFonts w:ascii="Times New Roman" w:eastAsia="Times New Roman" w:hAnsi="Times New Roman" w:cs="Times New Roman"/>
          <w:w w:val="115"/>
          <w:sz w:val="24"/>
          <w:szCs w:val="24"/>
          <w:lang w:val="x-none"/>
        </w:rPr>
        <w:t>Ӏаморан а, практикин а декхарш кхочушдархьама, йешаран тайп-тайпана кепаш (довзаран, талларан, къастийна, лахаран) карон;</w:t>
      </w:r>
    </w:p>
    <w:p w:rsidR="007C64F3" w:rsidRPr="007C64F3" w:rsidRDefault="007C64F3" w:rsidP="007C64F3">
      <w:pPr>
        <w:widowControl w:val="0"/>
        <w:numPr>
          <w:ilvl w:val="0"/>
          <w:numId w:val="39"/>
        </w:numPr>
        <w:autoSpaceDE w:val="0"/>
        <w:autoSpaceDN w:val="0"/>
        <w:spacing w:after="0" w:line="254" w:lineRule="auto"/>
        <w:ind w:left="0" w:right="114"/>
        <w:jc w:val="both"/>
        <w:rPr>
          <w:rFonts w:ascii="Times New Roman" w:eastAsia="Times New Roman" w:hAnsi="Times New Roman" w:cs="Times New Roman"/>
          <w:w w:val="115"/>
          <w:sz w:val="24"/>
          <w:szCs w:val="24"/>
          <w:lang w:val="x-none"/>
        </w:rPr>
      </w:pPr>
      <w:r w:rsidRPr="007C64F3">
        <w:rPr>
          <w:rFonts w:ascii="Times New Roman" w:eastAsia="Times New Roman" w:hAnsi="Times New Roman" w:cs="Times New Roman"/>
          <w:w w:val="115"/>
          <w:sz w:val="24"/>
          <w:szCs w:val="24"/>
          <w:lang w:val="x-none"/>
        </w:rPr>
        <w:t>Текстана хаттарш хӀиттон, и схьайийцаран а, изложени йазйаран а план хӀоттон;</w:t>
      </w:r>
    </w:p>
    <w:p w:rsidR="007C64F3" w:rsidRPr="007C64F3" w:rsidRDefault="007C64F3" w:rsidP="007C64F3">
      <w:pPr>
        <w:widowControl w:val="0"/>
        <w:numPr>
          <w:ilvl w:val="0"/>
          <w:numId w:val="39"/>
        </w:numPr>
        <w:autoSpaceDE w:val="0"/>
        <w:autoSpaceDN w:val="0"/>
        <w:spacing w:after="0" w:line="254" w:lineRule="auto"/>
        <w:ind w:left="0" w:right="114"/>
        <w:jc w:val="both"/>
        <w:rPr>
          <w:rFonts w:ascii="Times New Roman" w:eastAsia="Times New Roman" w:hAnsi="Times New Roman" w:cs="Times New Roman"/>
          <w:w w:val="115"/>
          <w:sz w:val="24"/>
          <w:szCs w:val="24"/>
          <w:lang w:val="x-none"/>
        </w:rPr>
      </w:pPr>
      <w:r w:rsidRPr="007C64F3">
        <w:rPr>
          <w:rFonts w:ascii="Times New Roman" w:eastAsia="Times New Roman" w:hAnsi="Times New Roman" w:cs="Times New Roman"/>
          <w:w w:val="115"/>
          <w:sz w:val="24"/>
          <w:szCs w:val="24"/>
          <w:lang w:val="x-none"/>
        </w:rPr>
        <w:t>Шаьш йеша лаам гайтар, авторан цӀарна, говзаран жанрана, киншкина йолчу иллюстрацина тӀе а тийжаш, шайн йешаран сатийсар билгалдар;</w:t>
      </w:r>
    </w:p>
    <w:p w:rsidR="007C64F3" w:rsidRPr="007C64F3" w:rsidRDefault="007C64F3" w:rsidP="007C64F3">
      <w:pPr>
        <w:widowControl w:val="0"/>
        <w:numPr>
          <w:ilvl w:val="0"/>
          <w:numId w:val="39"/>
        </w:numPr>
        <w:autoSpaceDE w:val="0"/>
        <w:autoSpaceDN w:val="0"/>
        <w:spacing w:after="0" w:line="254" w:lineRule="auto"/>
        <w:ind w:left="0" w:right="114"/>
        <w:jc w:val="both"/>
        <w:rPr>
          <w:rFonts w:ascii="Times New Roman" w:eastAsia="Times New Roman" w:hAnsi="Times New Roman" w:cs="Times New Roman"/>
          <w:w w:val="115"/>
          <w:sz w:val="24"/>
          <w:szCs w:val="24"/>
          <w:lang w:val="x-none"/>
        </w:rPr>
      </w:pPr>
      <w:r w:rsidRPr="007C64F3">
        <w:rPr>
          <w:rFonts w:ascii="Times New Roman" w:eastAsia="Times New Roman" w:hAnsi="Times New Roman" w:cs="Times New Roman"/>
          <w:w w:val="115"/>
          <w:sz w:val="24"/>
          <w:szCs w:val="24"/>
          <w:lang w:val="x-none"/>
        </w:rPr>
        <w:t>Фольклоран говзарш ролашца йеша, уьш драме йерзорехь дакъалаца;</w:t>
      </w:r>
    </w:p>
    <w:p w:rsidR="007C64F3" w:rsidRPr="007C64F3" w:rsidRDefault="007C64F3" w:rsidP="007C64F3">
      <w:pPr>
        <w:widowControl w:val="0"/>
        <w:numPr>
          <w:ilvl w:val="0"/>
          <w:numId w:val="39"/>
        </w:numPr>
        <w:autoSpaceDE w:val="0"/>
        <w:autoSpaceDN w:val="0"/>
        <w:spacing w:after="0" w:line="254" w:lineRule="auto"/>
        <w:ind w:left="0" w:right="114"/>
        <w:jc w:val="both"/>
        <w:rPr>
          <w:rFonts w:ascii="Times New Roman" w:eastAsia="Times New Roman" w:hAnsi="Times New Roman" w:cs="Times New Roman"/>
          <w:w w:val="115"/>
          <w:sz w:val="24"/>
          <w:szCs w:val="24"/>
          <w:lang w:val="x-none"/>
        </w:rPr>
      </w:pPr>
      <w:r w:rsidRPr="007C64F3">
        <w:rPr>
          <w:rFonts w:ascii="Times New Roman" w:eastAsia="Times New Roman" w:hAnsi="Times New Roman" w:cs="Times New Roman"/>
          <w:w w:val="115"/>
          <w:sz w:val="24"/>
          <w:szCs w:val="24"/>
          <w:lang w:val="x-none"/>
        </w:rPr>
        <w:t>Нийсархошца долчу литературин темина дийцаре даршкахь дакъалаца, шайн хьежамийн бух балон;</w:t>
      </w:r>
    </w:p>
    <w:p w:rsidR="007C64F3" w:rsidRPr="007C64F3" w:rsidRDefault="007C64F3" w:rsidP="007C64F3">
      <w:pPr>
        <w:widowControl w:val="0"/>
        <w:numPr>
          <w:ilvl w:val="0"/>
          <w:numId w:val="39"/>
        </w:numPr>
        <w:autoSpaceDE w:val="0"/>
        <w:autoSpaceDN w:val="0"/>
        <w:spacing w:after="0" w:line="254" w:lineRule="auto"/>
        <w:ind w:left="0" w:right="114"/>
        <w:jc w:val="both"/>
        <w:rPr>
          <w:rFonts w:ascii="Times New Roman" w:eastAsia="Times New Roman" w:hAnsi="Times New Roman" w:cs="Times New Roman"/>
          <w:w w:val="115"/>
          <w:sz w:val="24"/>
          <w:szCs w:val="24"/>
          <w:lang w:val="x-none"/>
        </w:rPr>
      </w:pPr>
      <w:r w:rsidRPr="007C64F3">
        <w:rPr>
          <w:rFonts w:ascii="Times New Roman" w:eastAsia="Times New Roman" w:hAnsi="Times New Roman" w:cs="Times New Roman"/>
          <w:w w:val="115"/>
          <w:sz w:val="24"/>
          <w:szCs w:val="24"/>
          <w:lang w:val="x-none"/>
        </w:rPr>
        <w:t>фольклоран материала тӀехь тӀехь кхоллараллин белхан кхочушбан (туьйранан чаккхе, хӀетал-метал кхоллар, дакъалоцуш верг (турпалхо) хийца а хуьйцуш, схьайийцар</w:t>
      </w:r>
    </w:p>
    <w:p w:rsidR="007C64F3" w:rsidRPr="007C64F3" w:rsidRDefault="007C64F3" w:rsidP="007C64F3">
      <w:pPr>
        <w:widowControl w:val="0"/>
        <w:autoSpaceDE w:val="0"/>
        <w:autoSpaceDN w:val="0"/>
        <w:spacing w:after="0" w:line="254" w:lineRule="auto"/>
        <w:ind w:right="114"/>
        <w:jc w:val="both"/>
        <w:rPr>
          <w:rFonts w:ascii="Times New Roman" w:eastAsia="Times New Roman" w:hAnsi="Times New Roman" w:cs="Times New Roman"/>
          <w:w w:val="115"/>
          <w:sz w:val="24"/>
          <w:szCs w:val="24"/>
          <w:lang w:val="x-none"/>
        </w:rPr>
      </w:pPr>
    </w:p>
    <w:p w:rsidR="007C64F3" w:rsidRPr="007C64F3" w:rsidRDefault="007C64F3" w:rsidP="007C64F3">
      <w:pPr>
        <w:widowControl w:val="0"/>
        <w:autoSpaceDE w:val="0"/>
        <w:autoSpaceDN w:val="0"/>
        <w:spacing w:after="0" w:line="254" w:lineRule="auto"/>
        <w:ind w:right="114"/>
        <w:jc w:val="both"/>
        <w:rPr>
          <w:rFonts w:ascii="Times New Roman" w:eastAsia="Times New Roman" w:hAnsi="Times New Roman" w:cs="Times New Roman"/>
          <w:w w:val="115"/>
          <w:sz w:val="24"/>
          <w:szCs w:val="24"/>
          <w:lang w:val="x-none"/>
        </w:rPr>
      </w:pPr>
    </w:p>
    <w:p w:rsidR="007C64F3" w:rsidRPr="007C64F3" w:rsidRDefault="007C64F3" w:rsidP="007C64F3">
      <w:pPr>
        <w:widowControl w:val="0"/>
        <w:autoSpaceDE w:val="0"/>
        <w:autoSpaceDN w:val="0"/>
        <w:spacing w:after="0" w:line="254" w:lineRule="auto"/>
        <w:ind w:right="114"/>
        <w:jc w:val="both"/>
        <w:rPr>
          <w:rFonts w:ascii="Times New Roman" w:eastAsia="Times New Roman" w:hAnsi="Times New Roman" w:cs="Times New Roman"/>
          <w:w w:val="115"/>
          <w:sz w:val="24"/>
          <w:szCs w:val="24"/>
          <w:lang w:val="x-none"/>
        </w:rPr>
      </w:pPr>
    </w:p>
    <w:p w:rsidR="007C64F3" w:rsidRPr="007C64F3" w:rsidRDefault="007C64F3" w:rsidP="007C64F3">
      <w:pPr>
        <w:widowControl w:val="0"/>
        <w:autoSpaceDE w:val="0"/>
        <w:autoSpaceDN w:val="0"/>
        <w:spacing w:after="0" w:line="254" w:lineRule="auto"/>
        <w:ind w:right="114"/>
        <w:jc w:val="both"/>
        <w:rPr>
          <w:rFonts w:ascii="Times New Roman" w:eastAsia="Times New Roman" w:hAnsi="Times New Roman" w:cs="Times New Roman"/>
          <w:w w:val="115"/>
          <w:sz w:val="24"/>
          <w:szCs w:val="24"/>
          <w:lang w:val="x-none"/>
        </w:rPr>
      </w:pPr>
    </w:p>
    <w:p w:rsidR="007C64F3" w:rsidRPr="007C64F3" w:rsidRDefault="007C64F3" w:rsidP="007C64F3">
      <w:pPr>
        <w:widowControl w:val="0"/>
        <w:autoSpaceDE w:val="0"/>
        <w:autoSpaceDN w:val="0"/>
        <w:spacing w:after="0" w:line="254" w:lineRule="auto"/>
        <w:ind w:right="114"/>
        <w:jc w:val="both"/>
        <w:rPr>
          <w:rFonts w:ascii="Times New Roman" w:eastAsia="Times New Roman" w:hAnsi="Times New Roman" w:cs="Times New Roman"/>
          <w:w w:val="115"/>
          <w:sz w:val="24"/>
          <w:szCs w:val="24"/>
          <w:lang w:val="x-none"/>
        </w:rPr>
      </w:pPr>
    </w:p>
    <w:p w:rsidR="007C64F3" w:rsidRPr="007C64F3" w:rsidRDefault="007C64F3" w:rsidP="007C64F3">
      <w:pPr>
        <w:widowControl w:val="0"/>
        <w:autoSpaceDE w:val="0"/>
        <w:autoSpaceDN w:val="0"/>
        <w:spacing w:after="0" w:line="254" w:lineRule="auto"/>
        <w:ind w:right="114"/>
        <w:jc w:val="both"/>
        <w:rPr>
          <w:rFonts w:ascii="Times New Roman" w:eastAsia="Times New Roman" w:hAnsi="Times New Roman" w:cs="Times New Roman"/>
          <w:w w:val="115"/>
          <w:sz w:val="24"/>
          <w:szCs w:val="24"/>
          <w:lang w:val="x-none"/>
        </w:rPr>
      </w:pPr>
    </w:p>
    <w:p w:rsidR="007C64F3" w:rsidRPr="007C64F3" w:rsidRDefault="007C64F3" w:rsidP="007C64F3">
      <w:pPr>
        <w:widowControl w:val="0"/>
        <w:autoSpaceDE w:val="0"/>
        <w:autoSpaceDN w:val="0"/>
        <w:spacing w:after="0" w:line="254" w:lineRule="auto"/>
        <w:ind w:right="114"/>
        <w:jc w:val="both"/>
        <w:rPr>
          <w:rFonts w:ascii="Times New Roman" w:eastAsia="Times New Roman" w:hAnsi="Times New Roman" w:cs="Times New Roman"/>
          <w:w w:val="115"/>
          <w:sz w:val="24"/>
          <w:szCs w:val="24"/>
          <w:lang w:val="x-none"/>
        </w:rPr>
      </w:pPr>
    </w:p>
    <w:p w:rsidR="007C64F3" w:rsidRPr="007C64F3" w:rsidRDefault="007C64F3" w:rsidP="007C64F3">
      <w:pPr>
        <w:widowControl w:val="0"/>
        <w:autoSpaceDE w:val="0"/>
        <w:autoSpaceDN w:val="0"/>
        <w:spacing w:after="0" w:line="254" w:lineRule="auto"/>
        <w:ind w:right="114"/>
        <w:jc w:val="both"/>
        <w:rPr>
          <w:rFonts w:ascii="Times New Roman" w:eastAsia="Times New Roman" w:hAnsi="Times New Roman" w:cs="Times New Roman"/>
          <w:w w:val="115"/>
          <w:sz w:val="24"/>
          <w:szCs w:val="24"/>
          <w:lang w:val="x-none"/>
        </w:rPr>
      </w:pPr>
    </w:p>
    <w:p w:rsidR="007C64F3" w:rsidRPr="007C64F3" w:rsidRDefault="007C64F3" w:rsidP="007C64F3">
      <w:pPr>
        <w:widowControl w:val="0"/>
        <w:autoSpaceDE w:val="0"/>
        <w:autoSpaceDN w:val="0"/>
        <w:spacing w:after="0" w:line="254" w:lineRule="auto"/>
        <w:ind w:right="114"/>
        <w:jc w:val="both"/>
        <w:rPr>
          <w:rFonts w:ascii="Times New Roman" w:eastAsia="Times New Roman" w:hAnsi="Times New Roman" w:cs="Times New Roman"/>
          <w:w w:val="115"/>
          <w:sz w:val="24"/>
          <w:szCs w:val="24"/>
          <w:lang w:val="x-none"/>
        </w:rPr>
      </w:pPr>
    </w:p>
    <w:p w:rsidR="007C64F3" w:rsidRPr="007C64F3" w:rsidRDefault="007C64F3" w:rsidP="007C64F3">
      <w:pPr>
        <w:widowControl w:val="0"/>
        <w:autoSpaceDE w:val="0"/>
        <w:autoSpaceDN w:val="0"/>
        <w:spacing w:after="0" w:line="254" w:lineRule="auto"/>
        <w:ind w:right="114"/>
        <w:jc w:val="both"/>
        <w:rPr>
          <w:rFonts w:ascii="Times New Roman" w:eastAsia="Times New Roman" w:hAnsi="Times New Roman" w:cs="Times New Roman"/>
          <w:w w:val="115"/>
          <w:sz w:val="24"/>
          <w:szCs w:val="24"/>
          <w:lang w:val="x-none"/>
        </w:rPr>
      </w:pPr>
    </w:p>
    <w:p w:rsidR="00B35EE6" w:rsidRDefault="00B35EE6" w:rsidP="00E732C4">
      <w:pPr>
        <w:spacing w:line="240" w:lineRule="auto"/>
        <w:rPr>
          <w:rFonts w:ascii="Times New Roman" w:hAnsi="Times New Roman" w:cs="Times New Roman"/>
          <w:sz w:val="24"/>
          <w:szCs w:val="24"/>
        </w:rPr>
      </w:pPr>
    </w:p>
    <w:p w:rsidR="001C3E1F" w:rsidRDefault="001C3E1F" w:rsidP="00E732C4">
      <w:pPr>
        <w:spacing w:line="240" w:lineRule="auto"/>
        <w:rPr>
          <w:rFonts w:ascii="Times New Roman" w:hAnsi="Times New Roman" w:cs="Times New Roman"/>
          <w:sz w:val="24"/>
          <w:szCs w:val="24"/>
        </w:rPr>
      </w:pPr>
    </w:p>
    <w:p w:rsidR="001C3E1F" w:rsidRDefault="001C3E1F" w:rsidP="00E732C4">
      <w:pPr>
        <w:spacing w:line="240" w:lineRule="auto"/>
        <w:rPr>
          <w:rFonts w:ascii="Times New Roman" w:hAnsi="Times New Roman" w:cs="Times New Roman"/>
          <w:sz w:val="24"/>
          <w:szCs w:val="24"/>
        </w:rPr>
      </w:pPr>
    </w:p>
    <w:p w:rsidR="001C3E1F" w:rsidRDefault="001C3E1F" w:rsidP="00E732C4">
      <w:pPr>
        <w:spacing w:line="240" w:lineRule="auto"/>
        <w:rPr>
          <w:rFonts w:ascii="Times New Roman" w:hAnsi="Times New Roman" w:cs="Times New Roman"/>
          <w:sz w:val="24"/>
          <w:szCs w:val="24"/>
        </w:rPr>
      </w:pPr>
    </w:p>
    <w:p w:rsidR="001C3E1F" w:rsidRDefault="001C3E1F" w:rsidP="00E732C4">
      <w:pPr>
        <w:spacing w:line="240" w:lineRule="auto"/>
        <w:rPr>
          <w:rFonts w:ascii="Times New Roman" w:hAnsi="Times New Roman" w:cs="Times New Roman"/>
          <w:sz w:val="24"/>
          <w:szCs w:val="24"/>
        </w:rPr>
      </w:pPr>
    </w:p>
    <w:p w:rsidR="001C3E1F" w:rsidRDefault="001C3E1F" w:rsidP="00E732C4">
      <w:pPr>
        <w:spacing w:line="240" w:lineRule="auto"/>
        <w:rPr>
          <w:rFonts w:ascii="Times New Roman" w:hAnsi="Times New Roman" w:cs="Times New Roman"/>
          <w:sz w:val="24"/>
          <w:szCs w:val="24"/>
        </w:rPr>
      </w:pPr>
    </w:p>
    <w:p w:rsidR="001C3E1F" w:rsidRDefault="001C3E1F" w:rsidP="00E732C4">
      <w:pPr>
        <w:spacing w:line="240" w:lineRule="auto"/>
        <w:rPr>
          <w:rFonts w:ascii="Times New Roman" w:hAnsi="Times New Roman" w:cs="Times New Roman"/>
          <w:sz w:val="24"/>
          <w:szCs w:val="24"/>
        </w:rPr>
      </w:pPr>
    </w:p>
    <w:p w:rsidR="001C3E1F" w:rsidRDefault="001C3E1F" w:rsidP="00E732C4">
      <w:pPr>
        <w:spacing w:line="240" w:lineRule="auto"/>
        <w:rPr>
          <w:rFonts w:ascii="Times New Roman" w:hAnsi="Times New Roman" w:cs="Times New Roman"/>
          <w:sz w:val="24"/>
          <w:szCs w:val="24"/>
        </w:rPr>
      </w:pPr>
    </w:p>
    <w:p w:rsidR="001C3E1F" w:rsidRDefault="001C3E1F" w:rsidP="00E732C4">
      <w:pPr>
        <w:spacing w:line="240" w:lineRule="auto"/>
        <w:rPr>
          <w:rFonts w:ascii="Times New Roman" w:hAnsi="Times New Roman" w:cs="Times New Roman"/>
          <w:sz w:val="24"/>
          <w:szCs w:val="24"/>
        </w:rPr>
      </w:pPr>
    </w:p>
    <w:p w:rsidR="001C3E1F" w:rsidRDefault="001C3E1F" w:rsidP="00E732C4">
      <w:pPr>
        <w:spacing w:line="240" w:lineRule="auto"/>
        <w:rPr>
          <w:rFonts w:ascii="Times New Roman" w:hAnsi="Times New Roman" w:cs="Times New Roman"/>
          <w:sz w:val="24"/>
          <w:szCs w:val="24"/>
        </w:rPr>
      </w:pPr>
    </w:p>
    <w:p w:rsidR="001C3E1F" w:rsidRDefault="001C3E1F" w:rsidP="00E732C4">
      <w:pPr>
        <w:spacing w:line="240" w:lineRule="auto"/>
        <w:rPr>
          <w:rFonts w:ascii="Times New Roman" w:hAnsi="Times New Roman" w:cs="Times New Roman"/>
          <w:sz w:val="24"/>
          <w:szCs w:val="24"/>
        </w:rPr>
      </w:pPr>
    </w:p>
    <w:p w:rsidR="001C3E1F" w:rsidRDefault="001C3E1F" w:rsidP="00E732C4">
      <w:pPr>
        <w:spacing w:line="240" w:lineRule="auto"/>
        <w:rPr>
          <w:rFonts w:ascii="Times New Roman" w:hAnsi="Times New Roman" w:cs="Times New Roman"/>
          <w:sz w:val="24"/>
          <w:szCs w:val="24"/>
        </w:rPr>
      </w:pPr>
    </w:p>
    <w:p w:rsidR="001C3E1F" w:rsidRDefault="001C3E1F" w:rsidP="00E732C4">
      <w:pPr>
        <w:spacing w:line="240" w:lineRule="auto"/>
        <w:rPr>
          <w:rFonts w:ascii="Times New Roman" w:hAnsi="Times New Roman" w:cs="Times New Roman"/>
          <w:sz w:val="24"/>
          <w:szCs w:val="24"/>
        </w:rPr>
      </w:pPr>
    </w:p>
    <w:p w:rsidR="001C3E1F" w:rsidRDefault="001C3E1F" w:rsidP="00E732C4">
      <w:pPr>
        <w:spacing w:line="240" w:lineRule="auto"/>
        <w:rPr>
          <w:rFonts w:ascii="Times New Roman" w:hAnsi="Times New Roman" w:cs="Times New Roman"/>
          <w:sz w:val="24"/>
          <w:szCs w:val="24"/>
        </w:rPr>
        <w:sectPr w:rsidR="001C3E1F" w:rsidSect="00B35EE6">
          <w:pgSz w:w="11906" w:h="16838"/>
          <w:pgMar w:top="1134" w:right="850" w:bottom="1134" w:left="1134" w:header="708" w:footer="708" w:gutter="0"/>
          <w:cols w:space="708"/>
          <w:docGrid w:linePitch="360"/>
        </w:sectPr>
      </w:pPr>
    </w:p>
    <w:p w:rsidR="001C3E1F" w:rsidRDefault="001C3E1F" w:rsidP="00E732C4">
      <w:pPr>
        <w:spacing w:line="240" w:lineRule="auto"/>
        <w:rPr>
          <w:rFonts w:ascii="Times New Roman" w:hAnsi="Times New Roman" w:cs="Times New Roman"/>
          <w:sz w:val="24"/>
          <w:szCs w:val="24"/>
        </w:rPr>
      </w:pPr>
    </w:p>
    <w:p w:rsidR="001C3E1F" w:rsidRPr="001C3E1F" w:rsidRDefault="001C3E1F" w:rsidP="001C3E1F">
      <w:pPr>
        <w:tabs>
          <w:tab w:val="left" w:pos="1116"/>
          <w:tab w:val="center" w:pos="7497"/>
        </w:tabs>
        <w:spacing w:after="0" w:line="240" w:lineRule="auto"/>
        <w:rPr>
          <w:rFonts w:ascii="Times New Roman" w:eastAsia="Calibri" w:hAnsi="Times New Roman" w:cs="Times New Roman"/>
          <w:b/>
          <w:sz w:val="24"/>
          <w:szCs w:val="24"/>
        </w:rPr>
      </w:pPr>
    </w:p>
    <w:p w:rsidR="001C3E1F" w:rsidRPr="001C3E1F" w:rsidRDefault="001C3E1F" w:rsidP="001C3E1F">
      <w:pPr>
        <w:spacing w:after="0" w:line="240" w:lineRule="auto"/>
        <w:jc w:val="center"/>
        <w:rPr>
          <w:rFonts w:ascii="Times New Roman" w:eastAsia="Calibri" w:hAnsi="Times New Roman" w:cs="Times New Roman"/>
          <w:b/>
          <w:sz w:val="24"/>
          <w:szCs w:val="24"/>
        </w:rPr>
      </w:pPr>
      <w:r w:rsidRPr="001C3E1F">
        <w:rPr>
          <w:rFonts w:ascii="Times New Roman" w:eastAsia="Calibri" w:hAnsi="Times New Roman" w:cs="Times New Roman"/>
          <w:b/>
          <w:sz w:val="24"/>
          <w:szCs w:val="24"/>
        </w:rPr>
        <w:t>Тематикин планировани</w:t>
      </w:r>
    </w:p>
    <w:p w:rsidR="001C3E1F" w:rsidRPr="001C3E1F" w:rsidRDefault="001C3E1F" w:rsidP="001C3E1F">
      <w:pPr>
        <w:spacing w:after="0" w:line="276" w:lineRule="auto"/>
        <w:jc w:val="center"/>
        <w:rPr>
          <w:rFonts w:ascii="Times New Roman" w:eastAsia="Calibri" w:hAnsi="Times New Roman" w:cs="Times New Roman"/>
          <w:b/>
          <w:sz w:val="24"/>
          <w:szCs w:val="24"/>
        </w:rPr>
      </w:pPr>
      <w:r w:rsidRPr="001C3E1F">
        <w:rPr>
          <w:rFonts w:ascii="Times New Roman" w:eastAsia="Calibri" w:hAnsi="Times New Roman" w:cs="Times New Roman"/>
          <w:b/>
          <w:sz w:val="24"/>
          <w:szCs w:val="24"/>
        </w:rPr>
        <w:t>1 класс (165 сахьт)</w:t>
      </w:r>
    </w:p>
    <w:tbl>
      <w:tblPr>
        <w:tblStyle w:val="38"/>
        <w:tblW w:w="14634" w:type="dxa"/>
        <w:tblInd w:w="-38" w:type="dxa"/>
        <w:tblLook w:val="04A0" w:firstRow="1" w:lastRow="0" w:firstColumn="1" w:lastColumn="0" w:noHBand="0" w:noVBand="1"/>
      </w:tblPr>
      <w:tblGrid>
        <w:gridCol w:w="856"/>
        <w:gridCol w:w="1490"/>
        <w:gridCol w:w="86"/>
        <w:gridCol w:w="5535"/>
        <w:gridCol w:w="6667"/>
      </w:tblGrid>
      <w:tr w:rsidR="001C3E1F" w:rsidRPr="001C3E1F" w:rsidTr="001C3E1F">
        <w:tc>
          <w:tcPr>
            <w:tcW w:w="856" w:type="dxa"/>
            <w:tcBorders>
              <w:top w:val="single" w:sz="4" w:space="0" w:color="auto"/>
              <w:left w:val="single" w:sz="4" w:space="0" w:color="auto"/>
              <w:bottom w:val="single" w:sz="4" w:space="0" w:color="auto"/>
              <w:right w:val="single" w:sz="4" w:space="0" w:color="auto"/>
            </w:tcBorders>
            <w:vAlign w:val="center"/>
            <w:hideMark/>
          </w:tcPr>
          <w:p w:rsidR="001C3E1F" w:rsidRPr="001C3E1F" w:rsidRDefault="001C3E1F" w:rsidP="001C3E1F">
            <w:pPr>
              <w:jc w:val="center"/>
              <w:rPr>
                <w:rFonts w:ascii="Times New Roman" w:hAnsi="Times New Roman"/>
                <w:b/>
                <w:sz w:val="24"/>
                <w:szCs w:val="24"/>
              </w:rPr>
            </w:pPr>
            <w:r w:rsidRPr="001C3E1F">
              <w:rPr>
                <w:rFonts w:ascii="Times New Roman" w:hAnsi="Times New Roman"/>
                <w:b/>
                <w:sz w:val="24"/>
                <w:szCs w:val="24"/>
              </w:rPr>
              <w:t>№</w:t>
            </w:r>
          </w:p>
          <w:p w:rsidR="001C3E1F" w:rsidRPr="001C3E1F" w:rsidRDefault="001C3E1F" w:rsidP="001C3E1F">
            <w:pPr>
              <w:jc w:val="center"/>
              <w:rPr>
                <w:rFonts w:ascii="Times New Roman" w:hAnsi="Times New Roman"/>
                <w:b/>
                <w:sz w:val="24"/>
                <w:szCs w:val="24"/>
              </w:rPr>
            </w:pPr>
            <w:r w:rsidRPr="001C3E1F">
              <w:rPr>
                <w:rFonts w:ascii="Times New Roman" w:hAnsi="Times New Roman"/>
                <w:b/>
                <w:sz w:val="24"/>
                <w:szCs w:val="24"/>
              </w:rPr>
              <w:t>п/п</w:t>
            </w:r>
          </w:p>
        </w:tc>
        <w:tc>
          <w:tcPr>
            <w:tcW w:w="1576" w:type="dxa"/>
            <w:gridSpan w:val="2"/>
            <w:tcBorders>
              <w:top w:val="single" w:sz="4" w:space="0" w:color="auto"/>
              <w:left w:val="single" w:sz="4" w:space="0" w:color="auto"/>
              <w:bottom w:val="single" w:sz="4" w:space="0" w:color="auto"/>
              <w:right w:val="single" w:sz="4" w:space="0" w:color="auto"/>
            </w:tcBorders>
            <w:vAlign w:val="center"/>
            <w:hideMark/>
          </w:tcPr>
          <w:p w:rsidR="001C3E1F" w:rsidRPr="001C3E1F" w:rsidRDefault="001C3E1F" w:rsidP="001C3E1F">
            <w:pPr>
              <w:jc w:val="center"/>
              <w:rPr>
                <w:rFonts w:ascii="Times New Roman" w:hAnsi="Times New Roman"/>
                <w:b/>
                <w:sz w:val="24"/>
                <w:szCs w:val="24"/>
              </w:rPr>
            </w:pPr>
            <w:r w:rsidRPr="001C3E1F">
              <w:rPr>
                <w:rFonts w:ascii="Times New Roman" w:hAnsi="Times New Roman"/>
                <w:b/>
                <w:sz w:val="24"/>
                <w:szCs w:val="24"/>
              </w:rPr>
              <w:t>Дакъа</w:t>
            </w:r>
          </w:p>
        </w:tc>
        <w:tc>
          <w:tcPr>
            <w:tcW w:w="5535" w:type="dxa"/>
            <w:tcBorders>
              <w:top w:val="single" w:sz="4" w:space="0" w:color="auto"/>
              <w:left w:val="single" w:sz="4" w:space="0" w:color="auto"/>
              <w:bottom w:val="single" w:sz="4" w:space="0" w:color="auto"/>
              <w:right w:val="single" w:sz="4" w:space="0" w:color="auto"/>
            </w:tcBorders>
            <w:vAlign w:val="center"/>
            <w:hideMark/>
          </w:tcPr>
          <w:p w:rsidR="001C3E1F" w:rsidRPr="001C3E1F" w:rsidRDefault="001C3E1F" w:rsidP="001C3E1F">
            <w:pPr>
              <w:jc w:val="center"/>
              <w:rPr>
                <w:rFonts w:ascii="Times New Roman" w:hAnsi="Times New Roman"/>
                <w:b/>
                <w:sz w:val="24"/>
                <w:szCs w:val="24"/>
              </w:rPr>
            </w:pPr>
            <w:r w:rsidRPr="001C3E1F">
              <w:rPr>
                <w:rFonts w:ascii="Times New Roman" w:hAnsi="Times New Roman"/>
                <w:b/>
                <w:sz w:val="24"/>
                <w:szCs w:val="24"/>
              </w:rPr>
              <w:t>Чулацам</w:t>
            </w:r>
          </w:p>
        </w:tc>
        <w:tc>
          <w:tcPr>
            <w:tcW w:w="6667" w:type="dxa"/>
            <w:tcBorders>
              <w:top w:val="single" w:sz="4" w:space="0" w:color="auto"/>
              <w:left w:val="single" w:sz="4" w:space="0" w:color="auto"/>
              <w:bottom w:val="single" w:sz="4" w:space="0" w:color="auto"/>
              <w:right w:val="single" w:sz="4" w:space="0" w:color="auto"/>
            </w:tcBorders>
            <w:vAlign w:val="center"/>
          </w:tcPr>
          <w:p w:rsidR="001C3E1F" w:rsidRPr="001C3E1F" w:rsidRDefault="001C3E1F" w:rsidP="001C3E1F">
            <w:pPr>
              <w:rPr>
                <w:rFonts w:ascii="Times New Roman" w:hAnsi="Times New Roman"/>
                <w:b/>
                <w:sz w:val="24"/>
                <w:szCs w:val="24"/>
              </w:rPr>
            </w:pPr>
            <w:r w:rsidRPr="001C3E1F">
              <w:rPr>
                <w:rFonts w:ascii="Times New Roman" w:hAnsi="Times New Roman"/>
                <w:b/>
                <w:sz w:val="24"/>
                <w:szCs w:val="24"/>
              </w:rPr>
              <w:t>Ӏамор вовшахтохаран некъаш а, кепаш а.                                                                 Дешархойн гӀуллакхдаран характеристика</w:t>
            </w:r>
          </w:p>
          <w:p w:rsidR="001C3E1F" w:rsidRPr="001C3E1F" w:rsidRDefault="001C3E1F" w:rsidP="001C3E1F">
            <w:pPr>
              <w:rPr>
                <w:rFonts w:ascii="Times New Roman" w:hAnsi="Times New Roman"/>
                <w:b/>
                <w:sz w:val="24"/>
                <w:szCs w:val="24"/>
              </w:rPr>
            </w:pPr>
          </w:p>
        </w:tc>
      </w:tr>
      <w:tr w:rsidR="001C3E1F" w:rsidRPr="001C3E1F" w:rsidTr="001C3E1F">
        <w:trPr>
          <w:trHeight w:val="555"/>
        </w:trPr>
        <w:tc>
          <w:tcPr>
            <w:tcW w:w="14634" w:type="dxa"/>
            <w:gridSpan w:val="5"/>
            <w:tcBorders>
              <w:top w:val="single" w:sz="4" w:space="0" w:color="auto"/>
              <w:left w:val="single" w:sz="4" w:space="0" w:color="auto"/>
              <w:bottom w:val="single" w:sz="4" w:space="0" w:color="auto"/>
              <w:right w:val="single" w:sz="4" w:space="0" w:color="auto"/>
            </w:tcBorders>
          </w:tcPr>
          <w:p w:rsidR="001C3E1F" w:rsidRPr="001C3E1F" w:rsidRDefault="001C3E1F" w:rsidP="001C3E1F">
            <w:pPr>
              <w:rPr>
                <w:rFonts w:ascii="Times New Roman" w:hAnsi="Times New Roman"/>
                <w:b/>
                <w:sz w:val="24"/>
                <w:szCs w:val="24"/>
              </w:rPr>
            </w:pPr>
          </w:p>
          <w:p w:rsidR="001C3E1F" w:rsidRPr="001C3E1F" w:rsidRDefault="001C3E1F" w:rsidP="001C3E1F">
            <w:pPr>
              <w:jc w:val="center"/>
              <w:rPr>
                <w:rFonts w:ascii="Times New Roman" w:hAnsi="Times New Roman"/>
                <w:b/>
                <w:sz w:val="24"/>
                <w:szCs w:val="24"/>
              </w:rPr>
            </w:pPr>
            <w:r w:rsidRPr="001C3E1F">
              <w:rPr>
                <w:rFonts w:ascii="Times New Roman" w:hAnsi="Times New Roman"/>
                <w:b/>
                <w:sz w:val="24"/>
                <w:szCs w:val="24"/>
              </w:rPr>
              <w:t xml:space="preserve">Йоза-дешар Ӏамор  </w:t>
            </w:r>
          </w:p>
          <w:p w:rsidR="001C3E1F" w:rsidRPr="001C3E1F" w:rsidRDefault="001C3E1F" w:rsidP="001C3E1F">
            <w:pPr>
              <w:jc w:val="center"/>
              <w:rPr>
                <w:rFonts w:ascii="Times New Roman" w:hAnsi="Times New Roman"/>
                <w:b/>
                <w:sz w:val="24"/>
                <w:szCs w:val="24"/>
              </w:rPr>
            </w:pPr>
          </w:p>
        </w:tc>
      </w:tr>
      <w:tr w:rsidR="001C3E1F" w:rsidRPr="001C3E1F" w:rsidTr="001C3E1F">
        <w:tc>
          <w:tcPr>
            <w:tcW w:w="856" w:type="dxa"/>
            <w:tcBorders>
              <w:top w:val="single" w:sz="4" w:space="0" w:color="auto"/>
              <w:left w:val="single" w:sz="4" w:space="0" w:color="auto"/>
              <w:bottom w:val="single" w:sz="4" w:space="0" w:color="auto"/>
              <w:right w:val="single" w:sz="4" w:space="0" w:color="auto"/>
            </w:tcBorders>
            <w:hideMark/>
          </w:tcPr>
          <w:p w:rsidR="001C3E1F" w:rsidRPr="001C3E1F" w:rsidRDefault="001C3E1F" w:rsidP="001C3E1F">
            <w:pPr>
              <w:rPr>
                <w:rFonts w:ascii="Times New Roman" w:hAnsi="Times New Roman"/>
                <w:b/>
                <w:sz w:val="24"/>
                <w:szCs w:val="24"/>
              </w:rPr>
            </w:pPr>
            <w:r w:rsidRPr="001C3E1F">
              <w:rPr>
                <w:rFonts w:ascii="Times New Roman" w:hAnsi="Times New Roman"/>
                <w:b/>
                <w:sz w:val="24"/>
                <w:szCs w:val="24"/>
              </w:rPr>
              <w:t>1.</w:t>
            </w:r>
          </w:p>
        </w:tc>
        <w:tc>
          <w:tcPr>
            <w:tcW w:w="1576" w:type="dxa"/>
            <w:gridSpan w:val="2"/>
            <w:tcBorders>
              <w:top w:val="single" w:sz="4" w:space="0" w:color="auto"/>
              <w:left w:val="single" w:sz="4" w:space="0" w:color="auto"/>
              <w:bottom w:val="single" w:sz="4" w:space="0" w:color="auto"/>
              <w:right w:val="single" w:sz="4" w:space="0" w:color="auto"/>
            </w:tcBorders>
            <w:hideMark/>
          </w:tcPr>
          <w:p w:rsidR="001C3E1F" w:rsidRPr="001C3E1F" w:rsidRDefault="001C3E1F" w:rsidP="001C3E1F">
            <w:pPr>
              <w:rPr>
                <w:rFonts w:ascii="Times New Roman" w:hAnsi="Times New Roman"/>
                <w:b/>
                <w:sz w:val="24"/>
                <w:szCs w:val="24"/>
              </w:rPr>
            </w:pPr>
            <w:r w:rsidRPr="001C3E1F">
              <w:rPr>
                <w:rFonts w:ascii="Times New Roman" w:hAnsi="Times New Roman"/>
                <w:b/>
                <w:sz w:val="24"/>
                <w:szCs w:val="24"/>
              </w:rPr>
              <w:t>Къамел кхиор</w:t>
            </w:r>
          </w:p>
          <w:p w:rsidR="001C3E1F" w:rsidRPr="001C3E1F" w:rsidRDefault="001C3E1F" w:rsidP="001C3E1F">
            <w:pPr>
              <w:rPr>
                <w:rFonts w:ascii="Times New Roman" w:hAnsi="Times New Roman"/>
                <w:b/>
                <w:sz w:val="24"/>
                <w:szCs w:val="24"/>
              </w:rPr>
            </w:pPr>
            <w:r w:rsidRPr="001C3E1F">
              <w:rPr>
                <w:rFonts w:ascii="Times New Roman" w:hAnsi="Times New Roman"/>
                <w:b/>
                <w:bCs/>
                <w:sz w:val="24"/>
                <w:szCs w:val="24"/>
              </w:rPr>
              <w:t xml:space="preserve"> </w:t>
            </w:r>
          </w:p>
        </w:tc>
        <w:tc>
          <w:tcPr>
            <w:tcW w:w="5535" w:type="dxa"/>
            <w:tcBorders>
              <w:top w:val="single" w:sz="4" w:space="0" w:color="auto"/>
              <w:left w:val="single" w:sz="4" w:space="0" w:color="auto"/>
              <w:bottom w:val="single" w:sz="4" w:space="0" w:color="auto"/>
              <w:right w:val="single" w:sz="4" w:space="0" w:color="auto"/>
            </w:tcBorders>
          </w:tcPr>
          <w:p w:rsidR="001C3E1F" w:rsidRPr="001C3E1F" w:rsidRDefault="001C3E1F" w:rsidP="001C3E1F">
            <w:pPr>
              <w:rPr>
                <w:rFonts w:ascii="Times New Roman" w:hAnsi="Times New Roman"/>
                <w:sz w:val="24"/>
                <w:szCs w:val="24"/>
              </w:rPr>
            </w:pPr>
            <w:r w:rsidRPr="001C3E1F">
              <w:rPr>
                <w:rFonts w:ascii="Times New Roman" w:hAnsi="Times New Roman"/>
                <w:sz w:val="24"/>
                <w:szCs w:val="24"/>
              </w:rPr>
              <w:t>Гайтаме-васте моделийн гӀоьнца къамелах  болу йуьхьанцара  кхетам.</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Къамел суьртийн а, схемийн а гӀоьнца маьӀнийн дакъошка (предложенешка) декъар.</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Текстах болу йуьхьанцара кхетам. Хозуьйтуш ша йоьшуш а, ладугӀуш а текстах кхетар.</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ХӀума а, цуьнан цӀе йоккху дош а. (Мила?), (хӀун?) бохучу хаттаршна жоьпаш лун дешнаш.  ХӀуманийн дараш гойту дешнаш. Дашах а, предложенех а йукъара кхетам.</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 xml:space="preserve">Ӏаморан диалогехь дакъалацар. Билгалйаьхначу теманашна а, хьелашна а йуьхьанцара диалог хӀоттор. </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Сюжетан суьртех а, шайн ловзарех а, занятех а, тергамех а дийцаран кепехь кегий дийцарш хӀиттор.</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Къамелан  гӀиллакхаш. Нохчийн меттан гӀиллакхе дешнаш (маршалла хаттар</w:t>
            </w:r>
            <w:r w:rsidRPr="001C3E1F">
              <w:rPr>
                <w:rFonts w:ascii="Times New Roman" w:hAnsi="Times New Roman"/>
                <w:i/>
                <w:sz w:val="24"/>
                <w:szCs w:val="24"/>
              </w:rPr>
              <w:t>– Iуьйре дика хуьлда! Суьйре дика хуьлда! Де дика хуьлда! Ӏодика йар – Iодика йойла! благодарность – Дела реза хуьлда! Баркалла!  ...).</w:t>
            </w:r>
            <w:r w:rsidRPr="001C3E1F">
              <w:rPr>
                <w:rFonts w:ascii="Times New Roman" w:hAnsi="Times New Roman"/>
                <w:sz w:val="24"/>
                <w:szCs w:val="24"/>
              </w:rPr>
              <w:t xml:space="preserve"> </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Хаттаран предложенин интонаци (йиш).</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Нохчийн маттехула йолчу тексташкахь оьрсийн маттара тӀеэцна дешнаш довзар.</w:t>
            </w:r>
          </w:p>
          <w:p w:rsidR="001C3E1F" w:rsidRPr="001C3E1F" w:rsidRDefault="001C3E1F" w:rsidP="001C3E1F">
            <w:pPr>
              <w:ind w:firstLine="708"/>
              <w:rPr>
                <w:rFonts w:ascii="Times New Roman" w:hAnsi="Times New Roman"/>
                <w:sz w:val="24"/>
                <w:szCs w:val="24"/>
              </w:rPr>
            </w:pPr>
          </w:p>
          <w:p w:rsidR="001C3E1F" w:rsidRPr="001C3E1F" w:rsidRDefault="001C3E1F" w:rsidP="001C3E1F">
            <w:pPr>
              <w:rPr>
                <w:rFonts w:ascii="Times New Roman" w:hAnsi="Times New Roman"/>
                <w:sz w:val="24"/>
                <w:szCs w:val="24"/>
              </w:rPr>
            </w:pPr>
          </w:p>
        </w:tc>
        <w:tc>
          <w:tcPr>
            <w:tcW w:w="6667" w:type="dxa"/>
            <w:tcBorders>
              <w:top w:val="single" w:sz="4" w:space="0" w:color="auto"/>
              <w:left w:val="single" w:sz="4" w:space="0" w:color="auto"/>
              <w:bottom w:val="single" w:sz="4" w:space="0" w:color="auto"/>
              <w:right w:val="single" w:sz="4" w:space="0" w:color="auto"/>
            </w:tcBorders>
            <w:hideMark/>
          </w:tcPr>
          <w:p w:rsidR="001C3E1F" w:rsidRPr="001C3E1F" w:rsidRDefault="001C3E1F" w:rsidP="001C3E1F">
            <w:pPr>
              <w:rPr>
                <w:rFonts w:ascii="Times New Roman" w:hAnsi="Times New Roman"/>
                <w:sz w:val="24"/>
                <w:szCs w:val="24"/>
              </w:rPr>
            </w:pPr>
            <w:r w:rsidRPr="001C3E1F">
              <w:rPr>
                <w:rFonts w:ascii="Times New Roman" w:hAnsi="Times New Roman"/>
                <w:sz w:val="24"/>
                <w:szCs w:val="24"/>
              </w:rPr>
              <w:t>Хьехархочун къамел тӀеэцар.</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Къамелан аьзнаш довзар.</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Аьзнаш, дешнаш, цхьалхе предложенеш йухаалар (хьехархочунна тӀаьххье).</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Хьалх-тӀаьхьалла нийса йолчу сюжетан суьрташца болх бар: суьрташ тӀехь гайтинчу хиламийн анализ, сюжет йийцаре йар, суьрташна тӀе а тевжаш, барта дийцар хӀоттор.</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Хьалх-тӀаьхьалла нийса йоцчу (талхийна йолчу) сюжетан суьрташца болх бар: суьрташ тӀехь гайтинчу хиламийн анализ, хиламийн хьалх-тӀаьхьалла нисйар, хиламийн хьалх-тӀаьхьалла нисйинчу сюжетан суьрташна тӀехула барта дийцар хӀоттор.</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ХӀума а, цуьнан цӀе йоккхуш долу дош а довзар.</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 xml:space="preserve">Мила? ХӀун? бохучу хатаршна жоп луш долу дешнаш довзар.  </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Ши хӀума йа дуккха а йолу хӀуманаш а, церан цӀе йоккху дешнаш а довзар.</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ХӀуманаш а, дараш а довзар а, цаьрца догӀу дешнаш цхьаьнадалор (соотнесение) а.</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ХӀуманийн а, церан цӀераш йохучу дешнийн а тобанаш йар.</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 xml:space="preserve">Тобанаш йаран билгало къастор, </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 xml:space="preserve">тобанера совнаха элемент (хӀума йа дош) дӀайаккхар. </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Графикин хаамца болх бар.</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Дош а, предложени а йовзар.</w:t>
            </w:r>
          </w:p>
          <w:p w:rsidR="001C3E1F" w:rsidRPr="001C3E1F" w:rsidRDefault="001C3E1F" w:rsidP="001C3E1F">
            <w:pPr>
              <w:rPr>
                <w:rFonts w:ascii="Times New Roman" w:hAnsi="Times New Roman"/>
                <w:sz w:val="24"/>
                <w:szCs w:val="24"/>
                <w:highlight w:val="cyan"/>
              </w:rPr>
            </w:pPr>
            <w:r w:rsidRPr="001C3E1F">
              <w:rPr>
                <w:rFonts w:ascii="Times New Roman" w:hAnsi="Times New Roman"/>
                <w:sz w:val="24"/>
                <w:szCs w:val="24"/>
              </w:rPr>
              <w:t>Тексте ладогӀар, ладугӀучу хенахь текстах кхетар.</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Билгалйинчу схемица  предложенеш хӀиттор (барта).</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2-3 предложенех йолу текст хӀоттор (барта).</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Хьехархочун хаттаршна жоьпаш далар.                                         Билгалйинчу  моделаца диалогаш хӀиттор.</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 xml:space="preserve">Дийцаран кепехь даккхий доцу дийцарш хӀиторехь цхьаьна болх бар (масала, школера дахарх лаьцна дийцар, и.д.кх.).  </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Ша бен болх: тӀетовжаран дешнашца доцца дийцар хӀотор.</w:t>
            </w:r>
          </w:p>
          <w:p w:rsidR="001C3E1F" w:rsidRPr="001C3E1F" w:rsidRDefault="001C3E1F" w:rsidP="001C3E1F">
            <w:pPr>
              <w:rPr>
                <w:rFonts w:ascii="Times New Roman" w:hAnsi="Times New Roman"/>
                <w:i/>
                <w:sz w:val="24"/>
                <w:szCs w:val="24"/>
              </w:rPr>
            </w:pPr>
            <w:r w:rsidRPr="001C3E1F">
              <w:rPr>
                <w:rFonts w:ascii="Times New Roman" w:hAnsi="Times New Roman"/>
                <w:sz w:val="24"/>
                <w:szCs w:val="24"/>
              </w:rPr>
              <w:t>Этикетан кепех (</w:t>
            </w:r>
            <w:r w:rsidRPr="001C3E1F">
              <w:rPr>
                <w:rFonts w:ascii="Times New Roman" w:hAnsi="Times New Roman"/>
                <w:i/>
                <w:iCs/>
                <w:sz w:val="24"/>
                <w:szCs w:val="24"/>
              </w:rPr>
              <w:t>Ӏуьйре</w:t>
            </w:r>
            <w:r w:rsidRPr="001C3E1F">
              <w:rPr>
                <w:rFonts w:ascii="Times New Roman" w:hAnsi="Times New Roman"/>
                <w:i/>
                <w:sz w:val="24"/>
                <w:szCs w:val="24"/>
              </w:rPr>
              <w:t xml:space="preserve"> дика хуьлда! Де дика хуьлда! Ӏодика йойла! Дела реза хуьлда! Баркалла! и.дӀ.кх.)</w:t>
            </w:r>
            <w:r w:rsidRPr="001C3E1F">
              <w:rPr>
                <w:rFonts w:ascii="Times New Roman" w:hAnsi="Times New Roman"/>
                <w:sz w:val="24"/>
                <w:szCs w:val="24"/>
              </w:rPr>
              <w:t xml:space="preserve"> пайда а оьцуш, дешаран диалог хӀоттор</w:t>
            </w:r>
            <w:r w:rsidRPr="001C3E1F">
              <w:rPr>
                <w:rFonts w:ascii="Times New Roman" w:hAnsi="Times New Roman"/>
                <w:i/>
                <w:sz w:val="24"/>
                <w:szCs w:val="24"/>
              </w:rPr>
              <w:t>.</w:t>
            </w:r>
          </w:p>
          <w:p w:rsidR="001C3E1F" w:rsidRPr="001C3E1F" w:rsidRDefault="001C3E1F" w:rsidP="001C3E1F">
            <w:pPr>
              <w:rPr>
                <w:rFonts w:ascii="Times New Roman" w:hAnsi="Times New Roman"/>
                <w:i/>
                <w:sz w:val="24"/>
                <w:szCs w:val="24"/>
              </w:rPr>
            </w:pPr>
            <w:r w:rsidRPr="001C3E1F">
              <w:rPr>
                <w:rFonts w:ascii="Times New Roman" w:hAnsi="Times New Roman"/>
                <w:sz w:val="24"/>
                <w:szCs w:val="24"/>
              </w:rPr>
              <w:t xml:space="preserve">Хаттаран предложенех пайдаэцар: </w:t>
            </w:r>
            <w:r w:rsidRPr="001C3E1F">
              <w:rPr>
                <w:rFonts w:ascii="Times New Roman" w:hAnsi="Times New Roman"/>
                <w:i/>
                <w:sz w:val="24"/>
                <w:szCs w:val="24"/>
              </w:rPr>
              <w:t>ХӀара хӀун ю? Иза мила ву?</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Нохчийн къамелан этикетан кепех тайп-тайпанчу теманашкахула дешаран процессехь а, классал арахьарчу мероприятешкахь а пайдаэцар.</w:t>
            </w:r>
          </w:p>
          <w:p w:rsidR="001C3E1F" w:rsidRPr="001C3E1F" w:rsidRDefault="001C3E1F" w:rsidP="001C3E1F">
            <w:pPr>
              <w:rPr>
                <w:rFonts w:ascii="Times New Roman" w:hAnsi="Times New Roman"/>
                <w:sz w:val="24"/>
                <w:szCs w:val="24"/>
                <w:highlight w:val="cyan"/>
              </w:rPr>
            </w:pPr>
            <w:r w:rsidRPr="001C3E1F">
              <w:rPr>
                <w:rFonts w:ascii="Times New Roman" w:hAnsi="Times New Roman"/>
                <w:sz w:val="24"/>
                <w:szCs w:val="24"/>
              </w:rPr>
              <w:t>Хаттаран иэшар лар а йеш, хаттаран предложенеш йалор.</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Нохчийн маттахь йолчу  тексташкахь оьрсийн маттера тӀеэцна дешнаш довзар.</w:t>
            </w:r>
          </w:p>
        </w:tc>
      </w:tr>
      <w:tr w:rsidR="001C3E1F" w:rsidRPr="001C3E1F" w:rsidTr="001C3E1F">
        <w:tc>
          <w:tcPr>
            <w:tcW w:w="856" w:type="dxa"/>
            <w:tcBorders>
              <w:top w:val="single" w:sz="4" w:space="0" w:color="auto"/>
              <w:left w:val="single" w:sz="4" w:space="0" w:color="auto"/>
              <w:bottom w:val="single" w:sz="4" w:space="0" w:color="auto"/>
              <w:right w:val="single" w:sz="4" w:space="0" w:color="auto"/>
            </w:tcBorders>
            <w:hideMark/>
          </w:tcPr>
          <w:p w:rsidR="001C3E1F" w:rsidRPr="001C3E1F" w:rsidRDefault="001C3E1F" w:rsidP="001C3E1F">
            <w:pPr>
              <w:rPr>
                <w:rFonts w:ascii="Times New Roman" w:hAnsi="Times New Roman"/>
                <w:b/>
                <w:sz w:val="24"/>
                <w:szCs w:val="24"/>
              </w:rPr>
            </w:pPr>
            <w:r w:rsidRPr="001C3E1F">
              <w:rPr>
                <w:rFonts w:ascii="Times New Roman" w:hAnsi="Times New Roman"/>
                <w:b/>
                <w:sz w:val="24"/>
                <w:szCs w:val="24"/>
              </w:rPr>
              <w:t>2.</w:t>
            </w:r>
          </w:p>
        </w:tc>
        <w:tc>
          <w:tcPr>
            <w:tcW w:w="1576" w:type="dxa"/>
            <w:gridSpan w:val="2"/>
            <w:tcBorders>
              <w:top w:val="single" w:sz="4" w:space="0" w:color="auto"/>
              <w:left w:val="single" w:sz="4" w:space="0" w:color="auto"/>
              <w:bottom w:val="single" w:sz="4" w:space="0" w:color="auto"/>
              <w:right w:val="single" w:sz="4" w:space="0" w:color="auto"/>
            </w:tcBorders>
            <w:hideMark/>
          </w:tcPr>
          <w:p w:rsidR="001C3E1F" w:rsidRPr="001C3E1F" w:rsidRDefault="001C3E1F" w:rsidP="001C3E1F">
            <w:pPr>
              <w:rPr>
                <w:rFonts w:ascii="Times New Roman" w:hAnsi="Times New Roman"/>
                <w:b/>
                <w:sz w:val="24"/>
                <w:szCs w:val="24"/>
              </w:rPr>
            </w:pPr>
            <w:r w:rsidRPr="001C3E1F">
              <w:rPr>
                <w:rFonts w:ascii="Times New Roman" w:hAnsi="Times New Roman"/>
                <w:b/>
                <w:sz w:val="24"/>
                <w:szCs w:val="24"/>
              </w:rPr>
              <w:t xml:space="preserve"> Дош а, предложени а</w:t>
            </w:r>
          </w:p>
          <w:p w:rsidR="001C3E1F" w:rsidRPr="001C3E1F" w:rsidRDefault="001C3E1F" w:rsidP="001C3E1F">
            <w:pPr>
              <w:rPr>
                <w:rFonts w:ascii="Times New Roman" w:hAnsi="Times New Roman"/>
                <w:b/>
                <w:sz w:val="24"/>
                <w:szCs w:val="24"/>
              </w:rPr>
            </w:pPr>
            <w:r w:rsidRPr="001C3E1F">
              <w:rPr>
                <w:rFonts w:ascii="Times New Roman" w:hAnsi="Times New Roman"/>
                <w:b/>
                <w:bCs/>
                <w:sz w:val="24"/>
                <w:szCs w:val="24"/>
              </w:rPr>
              <w:t xml:space="preserve"> </w:t>
            </w:r>
          </w:p>
        </w:tc>
        <w:tc>
          <w:tcPr>
            <w:tcW w:w="5535" w:type="dxa"/>
            <w:tcBorders>
              <w:top w:val="single" w:sz="4" w:space="0" w:color="auto"/>
              <w:left w:val="single" w:sz="4" w:space="0" w:color="auto"/>
              <w:bottom w:val="single" w:sz="4" w:space="0" w:color="auto"/>
              <w:right w:val="single" w:sz="4" w:space="0" w:color="auto"/>
            </w:tcBorders>
          </w:tcPr>
          <w:p w:rsidR="001C3E1F" w:rsidRPr="001C3E1F" w:rsidRDefault="001C3E1F" w:rsidP="001C3E1F">
            <w:pPr>
              <w:rPr>
                <w:rFonts w:ascii="Times New Roman" w:hAnsi="Times New Roman"/>
                <w:sz w:val="24"/>
                <w:szCs w:val="24"/>
              </w:rPr>
            </w:pPr>
            <w:r w:rsidRPr="001C3E1F">
              <w:rPr>
                <w:rFonts w:ascii="Times New Roman" w:hAnsi="Times New Roman"/>
                <w:sz w:val="24"/>
                <w:szCs w:val="24"/>
              </w:rPr>
              <w:t>Дешан маьӀнин тергам. Гергара а, дуьхьалара а маьӀна долу дешнаш. Уьйр лелорехь дешан меттиг а, цуьнан гӀуллакх а. Къамелехь хӀуманаш, хӀуманийн билгалонаш, дараш  билгалдечу дешнех нийса пайдаэцар.</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Дош а, дешнийн цхьаьнакхетар а.</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ХӀума (объект) йовзар санна дош тӀеэцар. Дешан маьӀнина тӀехь тергам.</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 xml:space="preserve">Дош а, цо билгалйо хӀума а йовзар (къастар). </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 xml:space="preserve">Дош а, предложени а йовзар. Предложеница болх бар: дешнаш билгалдахар, церан хьалх-тӀаьхьалла (рогӀалла) хийцар.  Предложенин йозанан кеп йалор. </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Тайп-тайпанчу эшарца (интонацица) предложенеш дӀайешар. Интонированин (иэшарца йешаран) хаарш шардар. Текстера предложенийн барам билгалбар.</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Диалог.</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1-на тӀера 10-на тӀекхаччалц дагардар.</w:t>
            </w:r>
          </w:p>
          <w:p w:rsidR="001C3E1F" w:rsidRPr="001C3E1F" w:rsidRDefault="001C3E1F" w:rsidP="001C3E1F">
            <w:pPr>
              <w:rPr>
                <w:rFonts w:ascii="Times New Roman" w:hAnsi="Times New Roman"/>
                <w:sz w:val="24"/>
                <w:szCs w:val="24"/>
              </w:rPr>
            </w:pPr>
          </w:p>
        </w:tc>
        <w:tc>
          <w:tcPr>
            <w:tcW w:w="6667" w:type="dxa"/>
            <w:tcBorders>
              <w:top w:val="single" w:sz="4" w:space="0" w:color="auto"/>
              <w:left w:val="single" w:sz="4" w:space="0" w:color="auto"/>
              <w:bottom w:val="single" w:sz="4" w:space="0" w:color="auto"/>
              <w:right w:val="single" w:sz="4" w:space="0" w:color="auto"/>
            </w:tcBorders>
            <w:hideMark/>
          </w:tcPr>
          <w:p w:rsidR="001C3E1F" w:rsidRPr="001C3E1F" w:rsidRDefault="001C3E1F" w:rsidP="001C3E1F">
            <w:pPr>
              <w:rPr>
                <w:rFonts w:ascii="Times New Roman" w:hAnsi="Times New Roman"/>
                <w:sz w:val="24"/>
                <w:szCs w:val="24"/>
              </w:rPr>
            </w:pPr>
            <w:r w:rsidRPr="001C3E1F">
              <w:rPr>
                <w:rFonts w:ascii="Times New Roman" w:hAnsi="Times New Roman"/>
                <w:sz w:val="24"/>
                <w:szCs w:val="24"/>
              </w:rPr>
              <w:t>Хьехархочо/дешархоша  йоьшу говзар (дийцар) хазарца тӀеэцар.</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 xml:space="preserve">Дешдакъошца, тӀаьхьа (хӀораннан амалца йогӀучу йешаран чехкаллица) дийнна дешнашца а,  шера йешар. </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Дешнаш дешдакъошка декъар, дешнашкахь  дешдакъойн барам къастор.</w:t>
            </w:r>
          </w:p>
          <w:p w:rsidR="001C3E1F" w:rsidRPr="001C3E1F" w:rsidRDefault="001C3E1F" w:rsidP="001C3E1F">
            <w:pPr>
              <w:rPr>
                <w:rFonts w:ascii="Times New Roman" w:hAnsi="Times New Roman"/>
                <w:sz w:val="24"/>
                <w:szCs w:val="24"/>
                <w:highlight w:val="cyan"/>
              </w:rPr>
            </w:pPr>
            <w:r w:rsidRPr="001C3E1F">
              <w:rPr>
                <w:rFonts w:ascii="Times New Roman" w:hAnsi="Times New Roman"/>
                <w:sz w:val="24"/>
                <w:szCs w:val="24"/>
              </w:rPr>
              <w:t>Дашехь аьзнийн хьалх-тӀаьхьалла къастор.</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Текстера аларехула а, йешаран техникехула а хала долу дешнаш дешар.</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Текстан анализ: йешначу текстехула хӀиттийнчу хаттаршна жоьпаш далар, текстехь оьшу хаам схьакарор.</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Говзаран чулацам цӀарца бустар (соотнесение).</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Шен жоьпаш одноклассникийн жоьпашца дустар, йешначу говзаран хьокъехь шен а, кхечуьнан а аларан мах хадор.</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Иллюстраци а, говзаран чулацам а дуьх-дуьхьал хӀоттор.</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Цхьаьна бен болх: билгалдинчу дашца предложени йалор.</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 xml:space="preserve">Ловзаран кепехь шардар «Лайн мижарг»: </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 xml:space="preserve"> цхьацца дош тӀе а тухуш (по цепочке), предложенеш йаржор.</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Ловзар «Дийна дешнаш» (дешархоша предложенера дешнийн роль ловзайо, предложенехь дешнийн меттиг хуьйцу, нисделларг дӀадоьшу).</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Предложенин модель хӀоттор: предложенехь маса дош ду къастор а, хӀора дош асанца (полоской) билгалдар а.</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Ша бен болх: предложенехь маса дош ду къастор а, дешнаш асанашца билгалдар а.</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Предложенин моделаца болх: моделан хийцаре хьаьжжина, предложени  хийцар.</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Ловзаран кепехь шардар «Моделехула предложени  кхолла».</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Ловзар «Предложенехь гӀалат нисде» (грамматикин а, маьӀнин а гӀалаташ долу предложенеш нисйар).</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Дешаран диалог «ХӀун дан мега хӀуманах а, ткъа иштта оцу хӀуманан цӀе йоккхучу дашах а?», диалогехь дакъалацаро гӀо до хьалхарчу классан дешархошна дош а, цу дашо билгалйо хӀума а йовза буьйлабала.</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Барта а, йозанехь а цхьанна тӀера иттана тӀе кхаччалц дагардар.</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Тобанехь болх: Нохчийн маттахь йолчу  тексташкахь оьрсийн маттера тӀеэцна дешнаш довзар.</w:t>
            </w:r>
          </w:p>
        </w:tc>
      </w:tr>
      <w:tr w:rsidR="001C3E1F" w:rsidRPr="001C3E1F" w:rsidTr="001C3E1F">
        <w:tc>
          <w:tcPr>
            <w:tcW w:w="856" w:type="dxa"/>
            <w:tcBorders>
              <w:top w:val="single" w:sz="4" w:space="0" w:color="auto"/>
              <w:left w:val="single" w:sz="4" w:space="0" w:color="auto"/>
              <w:bottom w:val="single" w:sz="4" w:space="0" w:color="auto"/>
              <w:right w:val="single" w:sz="4" w:space="0" w:color="auto"/>
            </w:tcBorders>
            <w:hideMark/>
          </w:tcPr>
          <w:p w:rsidR="001C3E1F" w:rsidRPr="001C3E1F" w:rsidRDefault="001C3E1F" w:rsidP="001C3E1F">
            <w:pPr>
              <w:rPr>
                <w:rFonts w:ascii="Times New Roman" w:hAnsi="Times New Roman"/>
                <w:b/>
                <w:sz w:val="24"/>
                <w:szCs w:val="24"/>
              </w:rPr>
            </w:pPr>
            <w:r w:rsidRPr="001C3E1F">
              <w:rPr>
                <w:rFonts w:ascii="Times New Roman" w:hAnsi="Times New Roman"/>
                <w:b/>
                <w:sz w:val="24"/>
                <w:szCs w:val="24"/>
              </w:rPr>
              <w:t>3.</w:t>
            </w:r>
          </w:p>
        </w:tc>
        <w:tc>
          <w:tcPr>
            <w:tcW w:w="1576" w:type="dxa"/>
            <w:gridSpan w:val="2"/>
            <w:tcBorders>
              <w:top w:val="single" w:sz="4" w:space="0" w:color="auto"/>
              <w:left w:val="single" w:sz="4" w:space="0" w:color="auto"/>
              <w:bottom w:val="single" w:sz="4" w:space="0" w:color="auto"/>
              <w:right w:val="single" w:sz="4" w:space="0" w:color="auto"/>
            </w:tcBorders>
            <w:hideMark/>
          </w:tcPr>
          <w:p w:rsidR="001C3E1F" w:rsidRPr="001C3E1F" w:rsidRDefault="001C3E1F" w:rsidP="001C3E1F">
            <w:pPr>
              <w:rPr>
                <w:rFonts w:ascii="Times New Roman" w:hAnsi="Times New Roman"/>
                <w:b/>
                <w:sz w:val="24"/>
                <w:szCs w:val="24"/>
              </w:rPr>
            </w:pPr>
            <w:r w:rsidRPr="001C3E1F">
              <w:rPr>
                <w:rFonts w:ascii="Times New Roman" w:hAnsi="Times New Roman"/>
                <w:b/>
                <w:sz w:val="24"/>
                <w:szCs w:val="24"/>
              </w:rPr>
              <w:t xml:space="preserve">Фонетика </w:t>
            </w:r>
          </w:p>
          <w:p w:rsidR="001C3E1F" w:rsidRPr="001C3E1F" w:rsidRDefault="001C3E1F" w:rsidP="001C3E1F">
            <w:pPr>
              <w:rPr>
                <w:rFonts w:ascii="Times New Roman" w:hAnsi="Times New Roman"/>
                <w:b/>
                <w:sz w:val="24"/>
                <w:szCs w:val="24"/>
              </w:rPr>
            </w:pPr>
            <w:r w:rsidRPr="001C3E1F">
              <w:rPr>
                <w:rFonts w:ascii="Times New Roman" w:hAnsi="Times New Roman"/>
                <w:b/>
                <w:bCs/>
                <w:sz w:val="24"/>
                <w:szCs w:val="24"/>
              </w:rPr>
              <w:t xml:space="preserve"> </w:t>
            </w:r>
          </w:p>
        </w:tc>
        <w:tc>
          <w:tcPr>
            <w:tcW w:w="5535" w:type="dxa"/>
            <w:tcBorders>
              <w:top w:val="single" w:sz="4" w:space="0" w:color="auto"/>
              <w:left w:val="single" w:sz="4" w:space="0" w:color="auto"/>
              <w:bottom w:val="single" w:sz="4" w:space="0" w:color="auto"/>
              <w:right w:val="single" w:sz="4" w:space="0" w:color="auto"/>
            </w:tcBorders>
          </w:tcPr>
          <w:p w:rsidR="001C3E1F" w:rsidRPr="001C3E1F" w:rsidRDefault="001C3E1F" w:rsidP="001C3E1F">
            <w:pPr>
              <w:rPr>
                <w:rFonts w:ascii="Times New Roman" w:hAnsi="Times New Roman"/>
                <w:bCs/>
                <w:sz w:val="24"/>
                <w:szCs w:val="24"/>
              </w:rPr>
            </w:pPr>
            <w:r w:rsidRPr="001C3E1F">
              <w:rPr>
                <w:rFonts w:ascii="Times New Roman" w:hAnsi="Times New Roman"/>
                <w:bCs/>
                <w:sz w:val="24"/>
                <w:szCs w:val="24"/>
              </w:rPr>
              <w:t xml:space="preserve">Къамелан аьзнаш. Дешан аьзнийн хӀоттаман а, цуьнан маьӀнийн а цхьаалла. Дашехь долчу аьзнийн хьалх-тӀаьхьалла а, аьзнийн барам а къастор. Схемина тӀе а тевжаш, къамелан аьзнийн  характеристика йар. Нохчийн меттан аьзнаш оьрсийн меттан аьзнашца дустар.  </w:t>
            </w:r>
            <w:r w:rsidRPr="001C3E1F">
              <w:rPr>
                <w:rFonts w:ascii="Times New Roman" w:hAnsi="Times New Roman"/>
                <w:sz w:val="24"/>
                <w:szCs w:val="24"/>
                <w:highlight w:val="cyan"/>
              </w:rPr>
              <w:t xml:space="preserve"> </w:t>
            </w:r>
          </w:p>
          <w:p w:rsidR="001C3E1F" w:rsidRPr="001C3E1F" w:rsidRDefault="001C3E1F" w:rsidP="001C3E1F">
            <w:pPr>
              <w:rPr>
                <w:rFonts w:ascii="Times New Roman" w:hAnsi="Times New Roman"/>
                <w:bCs/>
                <w:sz w:val="24"/>
                <w:szCs w:val="24"/>
              </w:rPr>
            </w:pPr>
            <w:r w:rsidRPr="001C3E1F">
              <w:rPr>
                <w:rFonts w:ascii="Times New Roman" w:hAnsi="Times New Roman"/>
                <w:bCs/>
                <w:sz w:val="24"/>
                <w:szCs w:val="24"/>
              </w:rPr>
              <w:t>«</w:t>
            </w:r>
            <w:r w:rsidRPr="001C3E1F">
              <w:rPr>
                <w:rFonts w:ascii="Times New Roman" w:hAnsi="Times New Roman"/>
                <w:bCs/>
                <w:i/>
                <w:iCs/>
                <w:sz w:val="24"/>
                <w:szCs w:val="24"/>
              </w:rPr>
              <w:t>К</w:t>
            </w:r>
            <w:r w:rsidRPr="001C3E1F">
              <w:rPr>
                <w:rFonts w:ascii="Times New Roman" w:hAnsi="Times New Roman"/>
                <w:bCs/>
                <w:sz w:val="24"/>
                <w:szCs w:val="24"/>
              </w:rPr>
              <w:t>» элпаца билгалде аьзнаш.</w:t>
            </w:r>
          </w:p>
          <w:p w:rsidR="001C3E1F" w:rsidRPr="001C3E1F" w:rsidRDefault="001C3E1F" w:rsidP="001C3E1F">
            <w:pPr>
              <w:rPr>
                <w:rFonts w:ascii="Times New Roman" w:hAnsi="Times New Roman"/>
                <w:bCs/>
                <w:sz w:val="24"/>
                <w:szCs w:val="24"/>
              </w:rPr>
            </w:pPr>
            <w:r w:rsidRPr="001C3E1F">
              <w:rPr>
                <w:rFonts w:ascii="Times New Roman" w:hAnsi="Times New Roman"/>
                <w:bCs/>
                <w:sz w:val="24"/>
                <w:szCs w:val="24"/>
              </w:rPr>
              <w:t xml:space="preserve">Цхьана йа масех озаца къаьсташ долу дешнаш дуьхь-дуьхьал хӀиттор: </w:t>
            </w:r>
            <w:r w:rsidRPr="001C3E1F">
              <w:rPr>
                <w:rFonts w:ascii="Times New Roman" w:hAnsi="Times New Roman"/>
                <w:bCs/>
                <w:i/>
                <w:iCs/>
                <w:sz w:val="24"/>
                <w:szCs w:val="24"/>
              </w:rPr>
              <w:t xml:space="preserve">лом, лам, кхор, кор, лу, ло. </w:t>
            </w:r>
            <w:r w:rsidRPr="001C3E1F">
              <w:rPr>
                <w:rFonts w:ascii="Times New Roman" w:hAnsi="Times New Roman"/>
                <w:bCs/>
                <w:sz w:val="24"/>
                <w:szCs w:val="24"/>
              </w:rPr>
              <w:t>Дешан аьзнийн анализ, аьзнийн моделашца болх бар: дешан аьзнийн хӀоттаман модель йиллар, билгалйинчу моделаца догӀу дешнаш далор.</w:t>
            </w:r>
          </w:p>
          <w:p w:rsidR="001C3E1F" w:rsidRPr="001C3E1F" w:rsidRDefault="001C3E1F" w:rsidP="001C3E1F">
            <w:pPr>
              <w:rPr>
                <w:rFonts w:ascii="Times New Roman" w:hAnsi="Times New Roman"/>
                <w:bCs/>
                <w:sz w:val="24"/>
                <w:szCs w:val="24"/>
              </w:rPr>
            </w:pPr>
            <w:r w:rsidRPr="001C3E1F">
              <w:rPr>
                <w:rFonts w:ascii="Times New Roman" w:hAnsi="Times New Roman"/>
                <w:bCs/>
                <w:sz w:val="24"/>
                <w:szCs w:val="24"/>
              </w:rPr>
              <w:t xml:space="preserve">Мукъа, мукъаза аьзнаш а, зевне, къора мукъаза аьзнаш а довзар (къастар). </w:t>
            </w:r>
          </w:p>
          <w:p w:rsidR="001C3E1F" w:rsidRPr="001C3E1F" w:rsidRDefault="001C3E1F" w:rsidP="001C3E1F">
            <w:pPr>
              <w:rPr>
                <w:rFonts w:ascii="Times New Roman" w:hAnsi="Times New Roman"/>
                <w:b/>
                <w:i/>
                <w:sz w:val="24"/>
                <w:szCs w:val="24"/>
              </w:rPr>
            </w:pPr>
            <w:r w:rsidRPr="001C3E1F">
              <w:rPr>
                <w:rFonts w:ascii="Times New Roman" w:hAnsi="Times New Roman"/>
                <w:iCs/>
                <w:sz w:val="24"/>
                <w:szCs w:val="24"/>
              </w:rPr>
              <w:t>Нохчийн меттан ша-тайпа аьзнаш:</w:t>
            </w:r>
            <w:r w:rsidRPr="001C3E1F">
              <w:rPr>
                <w:rFonts w:ascii="Times New Roman" w:hAnsi="Times New Roman"/>
                <w:i/>
                <w:sz w:val="24"/>
                <w:szCs w:val="24"/>
              </w:rPr>
              <w:t xml:space="preserve"> кх, къ, кI, аь, оь, уь, юь, яь, хь, гI, пI, тI, хI, цI, чI, I.</w:t>
            </w:r>
          </w:p>
          <w:p w:rsidR="001C3E1F" w:rsidRPr="001C3E1F" w:rsidRDefault="001C3E1F" w:rsidP="001C3E1F">
            <w:pPr>
              <w:rPr>
                <w:rFonts w:ascii="Times New Roman" w:hAnsi="Times New Roman"/>
                <w:bCs/>
                <w:sz w:val="24"/>
                <w:szCs w:val="24"/>
              </w:rPr>
            </w:pPr>
            <w:r w:rsidRPr="001C3E1F">
              <w:rPr>
                <w:rFonts w:ascii="Times New Roman" w:hAnsi="Times New Roman"/>
                <w:bCs/>
                <w:sz w:val="24"/>
                <w:szCs w:val="24"/>
              </w:rPr>
              <w:t>Дешдакъа аларан уггаре жима дакъа санна. Дешнаш дешдакъошка декъар. Дашехь дешдакъойн барам. Дешнаш дешдакъошца дешар.</w:t>
            </w:r>
          </w:p>
          <w:p w:rsidR="001C3E1F" w:rsidRPr="001C3E1F" w:rsidRDefault="001C3E1F" w:rsidP="001C3E1F">
            <w:pPr>
              <w:rPr>
                <w:rFonts w:ascii="Times New Roman" w:hAnsi="Times New Roman"/>
                <w:bCs/>
                <w:sz w:val="24"/>
                <w:szCs w:val="24"/>
              </w:rPr>
            </w:pPr>
            <w:r w:rsidRPr="001C3E1F">
              <w:rPr>
                <w:rFonts w:ascii="Times New Roman" w:hAnsi="Times New Roman"/>
                <w:sz w:val="24"/>
                <w:szCs w:val="24"/>
              </w:rPr>
              <w:t xml:space="preserve">Нохчийн меттан аьзнаш. </w:t>
            </w:r>
            <w:r w:rsidRPr="001C3E1F">
              <w:rPr>
                <w:rFonts w:ascii="Times New Roman" w:hAnsi="Times New Roman"/>
                <w:bCs/>
                <w:sz w:val="24"/>
                <w:szCs w:val="24"/>
              </w:rPr>
              <w:t xml:space="preserve"> </w:t>
            </w:r>
            <w:r w:rsidRPr="001C3E1F">
              <w:rPr>
                <w:rFonts w:ascii="Times New Roman" w:hAnsi="Times New Roman"/>
                <w:sz w:val="24"/>
                <w:szCs w:val="24"/>
              </w:rPr>
              <w:t>Абат (алфавит). Нохчийн алфавитан оьрсийн алфавитах къастар.</w:t>
            </w:r>
          </w:p>
          <w:p w:rsidR="001C3E1F" w:rsidRPr="001C3E1F" w:rsidRDefault="001C3E1F" w:rsidP="001C3E1F">
            <w:pPr>
              <w:rPr>
                <w:rFonts w:ascii="Times New Roman" w:hAnsi="Times New Roman"/>
                <w:sz w:val="24"/>
                <w:szCs w:val="24"/>
              </w:rPr>
            </w:pPr>
          </w:p>
        </w:tc>
        <w:tc>
          <w:tcPr>
            <w:tcW w:w="6667" w:type="dxa"/>
            <w:tcBorders>
              <w:top w:val="single" w:sz="4" w:space="0" w:color="auto"/>
              <w:left w:val="single" w:sz="4" w:space="0" w:color="auto"/>
              <w:bottom w:val="single" w:sz="4" w:space="0" w:color="auto"/>
              <w:right w:val="single" w:sz="4" w:space="0" w:color="auto"/>
            </w:tcBorders>
            <w:hideMark/>
          </w:tcPr>
          <w:p w:rsidR="001C3E1F" w:rsidRPr="001C3E1F" w:rsidRDefault="001C3E1F" w:rsidP="001C3E1F">
            <w:pPr>
              <w:rPr>
                <w:rFonts w:ascii="Times New Roman" w:hAnsi="Times New Roman"/>
                <w:sz w:val="24"/>
                <w:szCs w:val="24"/>
              </w:rPr>
            </w:pPr>
            <w:r w:rsidRPr="001C3E1F">
              <w:rPr>
                <w:rFonts w:ascii="Times New Roman" w:hAnsi="Times New Roman"/>
                <w:sz w:val="24"/>
                <w:szCs w:val="24"/>
              </w:rPr>
              <w:t>Схемина тӀе а тевжаш, къамелан аьзнийн характеристика йар.</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 xml:space="preserve">Аьзнийн а, элпийн а бараман базар (соотношение). </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 xml:space="preserve">Аларе а, декаре а хьаьжжина, нохчийн меттан мукъачу, мукъазчу аьзнийн артикуляци. </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Мукъачу а, мукъазчу а аьзнийн характеристика.</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Мукъа а, мукъаза а аьзнаш билгалден элпийн башхалла (различие).</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Дешнийн  аларехь аьзнаш билгалдар.</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Хьалхарчу/тӀаьхьарчу озаца дешнйин классификаци йар.</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Таблицина тӀе а тевжаш, билгалдинчу аьзнийн характеристика йар.</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Цхьана озаца къаьсташ долу дешнаш дуьхь-дуьхьал хӀиттор.</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Билгалдинчу озаца дош харжар.</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Ӏамош долу нохчийн меттан аьзнаш оьрсийн меттан аьзнашца дустар.</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Нохчийн меттан ша-тайпанчу аьзнийн дифференциаци йар.</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 xml:space="preserve">Ша-тайпа мукъазчу </w:t>
            </w:r>
            <w:r w:rsidRPr="001C3E1F">
              <w:rPr>
                <w:rFonts w:ascii="Times New Roman" w:hAnsi="Times New Roman"/>
                <w:i/>
                <w:sz w:val="24"/>
                <w:szCs w:val="24"/>
              </w:rPr>
              <w:t>кх, къ, кI, аь, оь, уь, юь, яь, хь, гI, пI, тI, хI, цI, чI, I</w:t>
            </w:r>
            <w:r w:rsidRPr="001C3E1F">
              <w:rPr>
                <w:rFonts w:ascii="Times New Roman" w:hAnsi="Times New Roman"/>
                <w:sz w:val="24"/>
                <w:szCs w:val="24"/>
              </w:rPr>
              <w:t xml:space="preserve"> аьзнийн алар.</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 xml:space="preserve">Долахьчу цӀерашкахь аьзнийн а, элпийн а бараман богӀуш хилар. </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Шимма цхьаьна болх беш, алфавитан къепехь элпаш дӀанисдар.</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Нохчийн меттан алфавитан оьрсийн алфавитах къастар.</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Ловзаран кепехь шардар: «Суна тӀаьхьара ала»</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(аьзнашка ладогӀар а, карладахар а).</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Мукъа а, мукъаза а аьзнаш довзар (къастор).</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Дешан модель хӀоттор.</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Моделаца болх: дашехь аз билгалдечу метте хьаьжжина, оьшу модель харжар</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(дешан йуьххьехь, йуккъехь, чаккхенгахь:</w:t>
            </w:r>
            <w:r w:rsidRPr="001C3E1F">
              <w:rPr>
                <w:rFonts w:ascii="Times New Roman" w:hAnsi="Times New Roman"/>
                <w:i/>
                <w:sz w:val="24"/>
                <w:szCs w:val="24"/>
              </w:rPr>
              <w:t xml:space="preserve"> урс, бурч, зу, москал, лами, тӀадам</w:t>
            </w:r>
            <w:r w:rsidRPr="001C3E1F">
              <w:rPr>
                <w:rFonts w:ascii="Times New Roman" w:hAnsi="Times New Roman"/>
                <w:sz w:val="24"/>
                <w:szCs w:val="24"/>
              </w:rPr>
              <w:t xml:space="preserve">.). </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Шардар: билгалдинчу озаца дешнаш харжар.</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Дешан аьзнийн анализ кхочушйар.</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Цхьаьна бен болх: хьалхарчу озе хьаьжжина, дешнаш тобанашкахь цхьаьнатохар.</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Дешаран диалог: «Стенца къаьста аларехь мукъа аьзнаш мукъазчу аьзнех?», диалогехь дакъалацаран жамӀ санна: дуьхьало йолуш/йоцуш долу мукъа а, мукъаза а аьзнаш довзар.</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Шимма цхьаьна бен болх: озан хӀоттаман моделаш йустар (цхьатералла, башхаллаш).</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Дешнаш дешдакъошца алар. Дош дешдакъошца декъар.                                    Дешдакъойн билгалбинчу барамца дешнаш харжар.</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Тобанашкахь болх: дашехь дешдакъойн бараме хьаьжжина, дешнаш вовшахтохар.</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Дашехь маса дешдакъа ду билгалдоккхуш, тӀечӀагӀдар а далош, комментарешца шардар кхочушдар.</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Шимма цхьаьна бен болх: дешдакъойн билгалбинчу барамца дешнаш харжар.</w:t>
            </w:r>
          </w:p>
        </w:tc>
      </w:tr>
      <w:tr w:rsidR="001C3E1F" w:rsidRPr="001C3E1F" w:rsidTr="001C3E1F">
        <w:tc>
          <w:tcPr>
            <w:tcW w:w="856" w:type="dxa"/>
            <w:tcBorders>
              <w:top w:val="single" w:sz="4" w:space="0" w:color="auto"/>
              <w:left w:val="single" w:sz="4" w:space="0" w:color="auto"/>
              <w:bottom w:val="single" w:sz="4" w:space="0" w:color="auto"/>
              <w:right w:val="single" w:sz="4" w:space="0" w:color="auto"/>
            </w:tcBorders>
            <w:hideMark/>
          </w:tcPr>
          <w:p w:rsidR="001C3E1F" w:rsidRPr="001C3E1F" w:rsidRDefault="001C3E1F" w:rsidP="001C3E1F">
            <w:pPr>
              <w:rPr>
                <w:rFonts w:ascii="Times New Roman" w:hAnsi="Times New Roman"/>
                <w:b/>
                <w:sz w:val="24"/>
                <w:szCs w:val="24"/>
              </w:rPr>
            </w:pPr>
            <w:r w:rsidRPr="001C3E1F">
              <w:rPr>
                <w:rFonts w:ascii="Times New Roman" w:hAnsi="Times New Roman"/>
                <w:b/>
                <w:sz w:val="24"/>
                <w:szCs w:val="24"/>
              </w:rPr>
              <w:t>4.</w:t>
            </w:r>
          </w:p>
        </w:tc>
        <w:tc>
          <w:tcPr>
            <w:tcW w:w="1576" w:type="dxa"/>
            <w:gridSpan w:val="2"/>
            <w:tcBorders>
              <w:top w:val="single" w:sz="4" w:space="0" w:color="auto"/>
              <w:left w:val="single" w:sz="4" w:space="0" w:color="auto"/>
              <w:bottom w:val="single" w:sz="4" w:space="0" w:color="auto"/>
              <w:right w:val="single" w:sz="4" w:space="0" w:color="auto"/>
            </w:tcBorders>
          </w:tcPr>
          <w:p w:rsidR="001C3E1F" w:rsidRPr="001C3E1F" w:rsidRDefault="001C3E1F" w:rsidP="001C3E1F">
            <w:pPr>
              <w:rPr>
                <w:rFonts w:ascii="Times New Roman" w:hAnsi="Times New Roman"/>
                <w:b/>
                <w:sz w:val="24"/>
                <w:szCs w:val="24"/>
              </w:rPr>
            </w:pPr>
            <w:r w:rsidRPr="001C3E1F">
              <w:rPr>
                <w:rFonts w:ascii="Times New Roman" w:hAnsi="Times New Roman"/>
                <w:b/>
                <w:sz w:val="24"/>
                <w:szCs w:val="24"/>
              </w:rPr>
              <w:t>Графика</w:t>
            </w:r>
          </w:p>
          <w:p w:rsidR="001C3E1F" w:rsidRPr="001C3E1F" w:rsidRDefault="001C3E1F" w:rsidP="001C3E1F">
            <w:pPr>
              <w:rPr>
                <w:rFonts w:ascii="Times New Roman" w:hAnsi="Times New Roman"/>
                <w:b/>
                <w:sz w:val="24"/>
                <w:szCs w:val="24"/>
              </w:rPr>
            </w:pPr>
            <w:r w:rsidRPr="001C3E1F">
              <w:rPr>
                <w:rFonts w:ascii="Times New Roman" w:hAnsi="Times New Roman"/>
                <w:b/>
                <w:sz w:val="24"/>
                <w:szCs w:val="24"/>
              </w:rPr>
              <w:t xml:space="preserve">(«Дешар» декъаца цхьаьна </w:t>
            </w:r>
            <w:r w:rsidRPr="001C3E1F">
              <w:rPr>
                <w:rFonts w:ascii="Times New Roman" w:hAnsi="Times New Roman"/>
                <w:b/>
                <w:iCs/>
                <w:sz w:val="24"/>
                <w:szCs w:val="24"/>
              </w:rPr>
              <w:t>Ӏ</w:t>
            </w:r>
            <w:r w:rsidRPr="001C3E1F">
              <w:rPr>
                <w:rFonts w:ascii="Times New Roman" w:hAnsi="Times New Roman"/>
                <w:b/>
                <w:sz w:val="24"/>
                <w:szCs w:val="24"/>
              </w:rPr>
              <w:t>амош йу)</w:t>
            </w:r>
          </w:p>
          <w:p w:rsidR="001C3E1F" w:rsidRPr="001C3E1F" w:rsidRDefault="001C3E1F" w:rsidP="001C3E1F">
            <w:pPr>
              <w:rPr>
                <w:rFonts w:ascii="Times New Roman" w:hAnsi="Times New Roman"/>
                <w:b/>
                <w:sz w:val="24"/>
                <w:szCs w:val="24"/>
              </w:rPr>
            </w:pPr>
          </w:p>
        </w:tc>
        <w:tc>
          <w:tcPr>
            <w:tcW w:w="5535" w:type="dxa"/>
            <w:tcBorders>
              <w:top w:val="single" w:sz="4" w:space="0" w:color="auto"/>
              <w:left w:val="single" w:sz="4" w:space="0" w:color="auto"/>
              <w:bottom w:val="single" w:sz="4" w:space="0" w:color="auto"/>
              <w:right w:val="single" w:sz="4" w:space="0" w:color="auto"/>
            </w:tcBorders>
            <w:hideMark/>
          </w:tcPr>
          <w:p w:rsidR="001C3E1F" w:rsidRPr="001C3E1F" w:rsidRDefault="001C3E1F" w:rsidP="001C3E1F">
            <w:pPr>
              <w:rPr>
                <w:rFonts w:ascii="Times New Roman" w:hAnsi="Times New Roman"/>
                <w:sz w:val="24"/>
                <w:szCs w:val="24"/>
              </w:rPr>
            </w:pPr>
            <w:r w:rsidRPr="001C3E1F">
              <w:rPr>
                <w:rFonts w:ascii="Times New Roman" w:hAnsi="Times New Roman"/>
                <w:sz w:val="24"/>
                <w:szCs w:val="24"/>
              </w:rPr>
              <w:t>Аз а, элп а довзар (къастар): элп аз билгалден хьаьрк санна. Доккха а, могӀанан а элп. Нохчийн меттан элпаш. Абат (алфавит).</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Нохчийн алфавитан оьрсийн алфавитах къастар.</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Нохчийн графикийн дешдакъойн принцип. Нохчийн меттан шина хьаьркаца билгалдо ша-тайпа мукъа</w:t>
            </w:r>
            <w:r w:rsidRPr="001C3E1F">
              <w:rPr>
                <w:rFonts w:ascii="Times New Roman" w:hAnsi="Times New Roman"/>
                <w:i/>
                <w:sz w:val="24"/>
                <w:szCs w:val="24"/>
              </w:rPr>
              <w:t xml:space="preserve"> (аь, уь, оь)</w:t>
            </w:r>
            <w:r w:rsidRPr="001C3E1F">
              <w:rPr>
                <w:rFonts w:ascii="Times New Roman" w:hAnsi="Times New Roman"/>
                <w:sz w:val="24"/>
                <w:szCs w:val="24"/>
              </w:rPr>
              <w:t xml:space="preserve"> а, мукъаза (</w:t>
            </w:r>
            <w:r w:rsidRPr="001C3E1F">
              <w:rPr>
                <w:rFonts w:ascii="Times New Roman" w:hAnsi="Times New Roman"/>
                <w:i/>
                <w:sz w:val="24"/>
                <w:szCs w:val="24"/>
              </w:rPr>
              <w:t>гI, кх, къ, кI, пI, тI, хI, хь, цI, чI</w:t>
            </w:r>
            <w:r w:rsidRPr="001C3E1F">
              <w:rPr>
                <w:rFonts w:ascii="Times New Roman" w:hAnsi="Times New Roman"/>
                <w:sz w:val="24"/>
                <w:szCs w:val="24"/>
              </w:rPr>
              <w:t xml:space="preserve">) а аьзнаш. Нохчийн меттан элп </w:t>
            </w:r>
            <w:r w:rsidRPr="001C3E1F">
              <w:rPr>
                <w:rFonts w:ascii="Times New Roman" w:hAnsi="Times New Roman"/>
                <w:i/>
                <w:iCs/>
                <w:sz w:val="24"/>
                <w:szCs w:val="24"/>
              </w:rPr>
              <w:t>Ӏ</w:t>
            </w:r>
            <w:r w:rsidRPr="001C3E1F">
              <w:rPr>
                <w:rFonts w:ascii="Times New Roman" w:hAnsi="Times New Roman"/>
                <w:sz w:val="24"/>
                <w:szCs w:val="24"/>
              </w:rPr>
              <w:t>. Дешнийн аьзнийн-элпийн анализ.</w:t>
            </w:r>
          </w:p>
          <w:p w:rsidR="001C3E1F" w:rsidRPr="001C3E1F" w:rsidRDefault="001C3E1F" w:rsidP="001C3E1F">
            <w:pPr>
              <w:rPr>
                <w:rFonts w:ascii="Times New Roman" w:hAnsi="Times New Roman"/>
                <w:sz w:val="24"/>
                <w:szCs w:val="24"/>
              </w:rPr>
            </w:pPr>
            <w:r w:rsidRPr="001C3E1F">
              <w:rPr>
                <w:rFonts w:ascii="Times New Roman" w:hAnsi="Times New Roman"/>
                <w:i/>
                <w:sz w:val="24"/>
                <w:szCs w:val="24"/>
              </w:rPr>
              <w:t xml:space="preserve">Е, ё, ю, я, й </w:t>
            </w:r>
            <w:r w:rsidRPr="001C3E1F">
              <w:rPr>
                <w:rFonts w:ascii="Times New Roman" w:hAnsi="Times New Roman"/>
                <w:iCs/>
                <w:sz w:val="24"/>
                <w:szCs w:val="24"/>
              </w:rPr>
              <w:t>элпийн гӀуллакх.</w:t>
            </w:r>
          </w:p>
          <w:p w:rsidR="001C3E1F" w:rsidRPr="001C3E1F" w:rsidRDefault="001C3E1F" w:rsidP="001C3E1F">
            <w:pPr>
              <w:rPr>
                <w:rFonts w:ascii="Times New Roman" w:hAnsi="Times New Roman"/>
                <w:iCs/>
                <w:sz w:val="24"/>
                <w:szCs w:val="24"/>
              </w:rPr>
            </w:pPr>
            <w:r w:rsidRPr="001C3E1F">
              <w:rPr>
                <w:rFonts w:ascii="Times New Roman" w:hAnsi="Times New Roman"/>
                <w:iCs/>
                <w:sz w:val="24"/>
                <w:szCs w:val="24"/>
              </w:rPr>
              <w:t>Адамийн фамилешкахь а, цӀерашкахь а, дийнатийн а, гӀалийн, йартийн, урамийн цӀерашкахь а</w:t>
            </w:r>
            <w:r w:rsidRPr="001C3E1F">
              <w:rPr>
                <w:rFonts w:ascii="Times New Roman" w:hAnsi="Times New Roman"/>
                <w:sz w:val="24"/>
                <w:szCs w:val="24"/>
              </w:rPr>
              <w:t xml:space="preserve"> доккха элп е</w:t>
            </w:r>
            <w:r w:rsidRPr="001C3E1F">
              <w:rPr>
                <w:rFonts w:ascii="Times New Roman" w:hAnsi="Times New Roman"/>
                <w:i/>
                <w:sz w:val="24"/>
                <w:szCs w:val="24"/>
              </w:rPr>
              <w:t xml:space="preserve">, ё, я, яь, ю, юь </w:t>
            </w:r>
            <w:r w:rsidRPr="001C3E1F">
              <w:rPr>
                <w:rFonts w:ascii="Times New Roman" w:hAnsi="Times New Roman"/>
                <w:iCs/>
                <w:sz w:val="24"/>
                <w:szCs w:val="24"/>
              </w:rPr>
              <w:t xml:space="preserve">йаздар. </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Нохчийн алфавитехь элпийн хьалх-тӀаьхьалла.</w:t>
            </w:r>
          </w:p>
          <w:p w:rsidR="001C3E1F" w:rsidRPr="001C3E1F" w:rsidRDefault="001C3E1F" w:rsidP="001C3E1F">
            <w:pPr>
              <w:rPr>
                <w:rFonts w:ascii="Times New Roman" w:hAnsi="Times New Roman"/>
                <w:color w:val="000000" w:themeColor="text1"/>
                <w:sz w:val="24"/>
                <w:szCs w:val="24"/>
              </w:rPr>
            </w:pPr>
            <w:r w:rsidRPr="001C3E1F">
              <w:rPr>
                <w:rFonts w:ascii="Times New Roman" w:hAnsi="Times New Roman"/>
                <w:color w:val="000000" w:themeColor="text1"/>
                <w:sz w:val="24"/>
                <w:szCs w:val="24"/>
              </w:rPr>
              <w:t xml:space="preserve">Нохчийн меттан элпаш. </w:t>
            </w:r>
            <w:r w:rsidRPr="001C3E1F">
              <w:rPr>
                <w:rFonts w:ascii="Times New Roman" w:hAnsi="Times New Roman"/>
                <w:bCs/>
                <w:color w:val="000000" w:themeColor="text1"/>
                <w:sz w:val="24"/>
                <w:szCs w:val="24"/>
              </w:rPr>
              <w:t xml:space="preserve">Доккха а, могӀанан а элп. </w:t>
            </w:r>
            <w:r w:rsidRPr="001C3E1F">
              <w:rPr>
                <w:rFonts w:ascii="Times New Roman" w:hAnsi="Times New Roman"/>
                <w:color w:val="000000" w:themeColor="text1"/>
                <w:sz w:val="24"/>
                <w:szCs w:val="24"/>
              </w:rPr>
              <w:t>Абат (алфавит). Нохчийн алфавитан оьрсийн алфавитах къастар.</w:t>
            </w:r>
          </w:p>
        </w:tc>
        <w:tc>
          <w:tcPr>
            <w:tcW w:w="6667" w:type="dxa"/>
            <w:tcBorders>
              <w:top w:val="single" w:sz="4" w:space="0" w:color="auto"/>
              <w:left w:val="single" w:sz="4" w:space="0" w:color="auto"/>
              <w:bottom w:val="single" w:sz="4" w:space="0" w:color="auto"/>
              <w:right w:val="single" w:sz="4" w:space="0" w:color="auto"/>
            </w:tcBorders>
            <w:hideMark/>
          </w:tcPr>
          <w:p w:rsidR="001C3E1F" w:rsidRPr="001C3E1F" w:rsidRDefault="001C3E1F" w:rsidP="001C3E1F">
            <w:pPr>
              <w:shd w:val="clear" w:color="auto" w:fill="FFFFFF"/>
              <w:contextualSpacing/>
              <w:rPr>
                <w:rFonts w:ascii="Times New Roman" w:eastAsia="Sylfaen" w:hAnsi="Times New Roman"/>
                <w:sz w:val="24"/>
                <w:szCs w:val="24"/>
                <w:lang w:eastAsia="ru-RU"/>
              </w:rPr>
            </w:pPr>
            <w:r w:rsidRPr="001C3E1F">
              <w:rPr>
                <w:rFonts w:ascii="Times New Roman" w:eastAsia="Sylfaen" w:hAnsi="Times New Roman"/>
                <w:sz w:val="24"/>
                <w:szCs w:val="24"/>
                <w:lang w:eastAsia="ru-RU"/>
              </w:rPr>
              <w:t>Алфавитан къепехь дешнаш билгалдахар.</w:t>
            </w:r>
          </w:p>
          <w:p w:rsidR="001C3E1F" w:rsidRPr="001C3E1F" w:rsidRDefault="001C3E1F" w:rsidP="001C3E1F">
            <w:pPr>
              <w:shd w:val="clear" w:color="auto" w:fill="FFFFFF"/>
              <w:contextualSpacing/>
              <w:rPr>
                <w:rFonts w:ascii="Times New Roman" w:hAnsi="Times New Roman"/>
                <w:sz w:val="24"/>
                <w:szCs w:val="24"/>
              </w:rPr>
            </w:pPr>
            <w:r w:rsidRPr="001C3E1F">
              <w:rPr>
                <w:rFonts w:ascii="Times New Roman" w:hAnsi="Times New Roman"/>
                <w:sz w:val="24"/>
                <w:szCs w:val="24"/>
              </w:rPr>
              <w:t>Ӏамийнчу элпашца долу дешнаш дешар.</w:t>
            </w:r>
          </w:p>
          <w:p w:rsidR="001C3E1F" w:rsidRPr="001C3E1F" w:rsidRDefault="001C3E1F" w:rsidP="001C3E1F">
            <w:pPr>
              <w:shd w:val="clear" w:color="auto" w:fill="FFFFFF"/>
              <w:contextualSpacing/>
              <w:rPr>
                <w:rFonts w:ascii="Times New Roman" w:hAnsi="Times New Roman"/>
                <w:sz w:val="24"/>
                <w:szCs w:val="24"/>
              </w:rPr>
            </w:pPr>
            <w:r w:rsidRPr="001C3E1F">
              <w:rPr>
                <w:rFonts w:ascii="Times New Roman" w:hAnsi="Times New Roman"/>
                <w:sz w:val="24"/>
                <w:szCs w:val="24"/>
              </w:rPr>
              <w:t>Шардар: «Аз элпаца билгалде».</w:t>
            </w:r>
          </w:p>
          <w:p w:rsidR="001C3E1F" w:rsidRPr="001C3E1F" w:rsidRDefault="001C3E1F" w:rsidP="001C3E1F">
            <w:pPr>
              <w:shd w:val="clear" w:color="auto" w:fill="FFFFFF"/>
              <w:contextualSpacing/>
              <w:rPr>
                <w:rFonts w:ascii="Times New Roman" w:eastAsia="Sylfaen" w:hAnsi="Times New Roman"/>
                <w:sz w:val="24"/>
                <w:szCs w:val="24"/>
                <w:lang w:eastAsia="ru-RU"/>
              </w:rPr>
            </w:pPr>
            <w:r w:rsidRPr="001C3E1F">
              <w:rPr>
                <w:rFonts w:ascii="Times New Roman" w:eastAsia="Sylfaen" w:hAnsi="Times New Roman"/>
                <w:sz w:val="24"/>
                <w:szCs w:val="24"/>
                <w:lang w:eastAsia="ru-RU"/>
              </w:rPr>
              <w:t>Билгалдинчу озаца долу дешнаш харжар.</w:t>
            </w:r>
          </w:p>
          <w:p w:rsidR="001C3E1F" w:rsidRPr="001C3E1F" w:rsidRDefault="001C3E1F" w:rsidP="001C3E1F">
            <w:pPr>
              <w:shd w:val="clear" w:color="auto" w:fill="FFFFFF"/>
              <w:contextualSpacing/>
              <w:rPr>
                <w:rFonts w:ascii="Times New Roman" w:eastAsia="Sylfaen" w:hAnsi="Times New Roman"/>
                <w:sz w:val="24"/>
                <w:szCs w:val="24"/>
                <w:lang w:eastAsia="ru-RU"/>
              </w:rPr>
            </w:pPr>
            <w:r w:rsidRPr="001C3E1F">
              <w:rPr>
                <w:rFonts w:ascii="Times New Roman" w:eastAsia="Sylfaen" w:hAnsi="Times New Roman"/>
                <w:sz w:val="24"/>
                <w:szCs w:val="24"/>
                <w:lang w:eastAsia="ru-RU"/>
              </w:rPr>
              <w:t xml:space="preserve">Йазден а, тайп-тайпана аьзнаш билгалден а элпийн тоба йар. </w:t>
            </w:r>
          </w:p>
          <w:p w:rsidR="001C3E1F" w:rsidRPr="001C3E1F" w:rsidRDefault="001C3E1F" w:rsidP="001C3E1F">
            <w:pPr>
              <w:shd w:val="clear" w:color="auto" w:fill="FFFFFF"/>
              <w:contextualSpacing/>
              <w:rPr>
                <w:rFonts w:ascii="Times New Roman" w:hAnsi="Times New Roman"/>
                <w:sz w:val="24"/>
                <w:szCs w:val="24"/>
              </w:rPr>
            </w:pPr>
            <w:r w:rsidRPr="001C3E1F">
              <w:rPr>
                <w:rFonts w:ascii="Times New Roman" w:eastAsia="Sylfaen" w:hAnsi="Times New Roman"/>
                <w:sz w:val="24"/>
                <w:szCs w:val="24"/>
                <w:lang w:eastAsia="ru-RU"/>
              </w:rPr>
              <w:t>Шалхачу элпашца долу дешнаш дӀайаздар</w:t>
            </w:r>
            <w:r w:rsidRPr="001C3E1F">
              <w:rPr>
                <w:rFonts w:ascii="Times New Roman" w:hAnsi="Times New Roman"/>
                <w:sz w:val="24"/>
                <w:szCs w:val="24"/>
              </w:rPr>
              <w:t>.</w:t>
            </w:r>
          </w:p>
          <w:p w:rsidR="001C3E1F" w:rsidRPr="001C3E1F" w:rsidRDefault="001C3E1F" w:rsidP="001C3E1F">
            <w:pPr>
              <w:shd w:val="clear" w:color="auto" w:fill="FFFFFF"/>
              <w:contextualSpacing/>
              <w:rPr>
                <w:rFonts w:ascii="Times New Roman" w:eastAsia="Sylfaen" w:hAnsi="Times New Roman"/>
                <w:sz w:val="24"/>
                <w:szCs w:val="24"/>
                <w:lang w:eastAsia="ru-RU"/>
              </w:rPr>
            </w:pPr>
            <w:r w:rsidRPr="001C3E1F">
              <w:rPr>
                <w:rFonts w:ascii="Times New Roman" w:eastAsia="Sylfaen" w:hAnsi="Times New Roman"/>
                <w:sz w:val="24"/>
                <w:szCs w:val="24"/>
                <w:lang w:eastAsia="ru-RU"/>
              </w:rPr>
              <w:t>Аьзнаш аларна а, довзарна а тӀехь массара цхьаьна бен болх.</w:t>
            </w:r>
          </w:p>
          <w:p w:rsidR="001C3E1F" w:rsidRPr="001C3E1F" w:rsidRDefault="001C3E1F" w:rsidP="001C3E1F">
            <w:pPr>
              <w:shd w:val="clear" w:color="auto" w:fill="FFFFFF"/>
              <w:contextualSpacing/>
              <w:rPr>
                <w:rFonts w:ascii="Times New Roman" w:eastAsia="Sylfaen" w:hAnsi="Times New Roman"/>
                <w:sz w:val="24"/>
                <w:szCs w:val="24"/>
                <w:lang w:eastAsia="ru-RU"/>
              </w:rPr>
            </w:pPr>
            <w:r w:rsidRPr="001C3E1F">
              <w:rPr>
                <w:rFonts w:ascii="Times New Roman" w:eastAsia="Sylfaen" w:hAnsi="Times New Roman"/>
                <w:sz w:val="24"/>
                <w:szCs w:val="24"/>
                <w:lang w:eastAsia="ru-RU"/>
              </w:rPr>
              <w:t>Нохчийн алфавитан элпаш бӀаьран (визуальное) довзийтар.</w:t>
            </w:r>
          </w:p>
          <w:p w:rsidR="001C3E1F" w:rsidRPr="001C3E1F" w:rsidRDefault="001C3E1F" w:rsidP="001C3E1F">
            <w:pPr>
              <w:shd w:val="clear" w:color="auto" w:fill="FFFFFF"/>
              <w:contextualSpacing/>
              <w:rPr>
                <w:rFonts w:ascii="Times New Roman" w:eastAsia="Sylfaen" w:hAnsi="Times New Roman"/>
                <w:sz w:val="24"/>
                <w:szCs w:val="24"/>
                <w:lang w:eastAsia="ru-RU"/>
              </w:rPr>
            </w:pPr>
            <w:r w:rsidRPr="001C3E1F">
              <w:rPr>
                <w:rFonts w:ascii="Times New Roman" w:eastAsia="Sylfaen" w:hAnsi="Times New Roman"/>
                <w:sz w:val="24"/>
                <w:szCs w:val="24"/>
                <w:lang w:eastAsia="ru-RU"/>
              </w:rPr>
              <w:t>Даккхийчу а, кегийчу а элпийн дифференциаци.</w:t>
            </w:r>
          </w:p>
          <w:p w:rsidR="001C3E1F" w:rsidRPr="001C3E1F" w:rsidRDefault="001C3E1F" w:rsidP="001C3E1F">
            <w:pPr>
              <w:shd w:val="clear" w:color="auto" w:fill="FFFFFF"/>
              <w:contextualSpacing/>
              <w:rPr>
                <w:rFonts w:ascii="Times New Roman" w:eastAsia="Sylfaen" w:hAnsi="Times New Roman"/>
                <w:sz w:val="24"/>
                <w:szCs w:val="24"/>
                <w:lang w:eastAsia="ru-RU"/>
              </w:rPr>
            </w:pPr>
            <w:r w:rsidRPr="001C3E1F">
              <w:rPr>
                <w:rFonts w:ascii="Times New Roman" w:eastAsia="Sylfaen" w:hAnsi="Times New Roman"/>
                <w:sz w:val="24"/>
                <w:szCs w:val="24"/>
                <w:lang w:eastAsia="ru-RU"/>
              </w:rPr>
              <w:t>Йаздина элп хьехархочо йеллачу кепаца  догӀуш хилар билгалдар.</w:t>
            </w:r>
          </w:p>
          <w:p w:rsidR="001C3E1F" w:rsidRPr="001C3E1F" w:rsidRDefault="001C3E1F" w:rsidP="001C3E1F">
            <w:pPr>
              <w:shd w:val="clear" w:color="auto" w:fill="FFFFFF"/>
              <w:contextualSpacing/>
              <w:rPr>
                <w:rFonts w:ascii="Times New Roman" w:eastAsia="Sylfaen" w:hAnsi="Times New Roman"/>
                <w:sz w:val="24"/>
                <w:szCs w:val="24"/>
                <w:lang w:eastAsia="ru-RU"/>
              </w:rPr>
            </w:pPr>
            <w:r w:rsidRPr="001C3E1F">
              <w:rPr>
                <w:rFonts w:ascii="Times New Roman" w:eastAsia="Sylfaen" w:hAnsi="Times New Roman"/>
                <w:sz w:val="24"/>
                <w:szCs w:val="24"/>
                <w:lang w:eastAsia="ru-RU"/>
              </w:rPr>
              <w:t>Ловзаран процессехь элпаш довзар.</w:t>
            </w:r>
          </w:p>
          <w:p w:rsidR="001C3E1F" w:rsidRPr="001C3E1F" w:rsidRDefault="001C3E1F" w:rsidP="001C3E1F">
            <w:pPr>
              <w:shd w:val="clear" w:color="auto" w:fill="FFFFFF"/>
              <w:contextualSpacing/>
              <w:rPr>
                <w:rFonts w:ascii="Times New Roman" w:hAnsi="Times New Roman"/>
                <w:i/>
                <w:sz w:val="24"/>
                <w:szCs w:val="24"/>
              </w:rPr>
            </w:pPr>
            <w:r w:rsidRPr="001C3E1F">
              <w:rPr>
                <w:rFonts w:ascii="Times New Roman" w:eastAsia="Sylfaen" w:hAnsi="Times New Roman"/>
                <w:sz w:val="24"/>
                <w:szCs w:val="24"/>
                <w:lang w:eastAsia="ru-RU"/>
              </w:rPr>
              <w:t xml:space="preserve">Тобанашкахь болх: шалхачу элпашца долу дешнаш тобанашка дерзор </w:t>
            </w:r>
            <w:r w:rsidRPr="001C3E1F">
              <w:rPr>
                <w:rFonts w:ascii="Times New Roman" w:hAnsi="Times New Roman"/>
                <w:i/>
                <w:sz w:val="24"/>
                <w:szCs w:val="24"/>
              </w:rPr>
              <w:t>(аь, оь, гӀ, чӀ, къ…).</w:t>
            </w:r>
          </w:p>
          <w:p w:rsidR="001C3E1F" w:rsidRPr="001C3E1F" w:rsidRDefault="001C3E1F" w:rsidP="001C3E1F">
            <w:pPr>
              <w:shd w:val="clear" w:color="auto" w:fill="FFFFFF"/>
              <w:contextualSpacing/>
              <w:rPr>
                <w:rFonts w:ascii="Times New Roman" w:eastAsia="Sylfaen" w:hAnsi="Times New Roman"/>
                <w:sz w:val="24"/>
                <w:szCs w:val="24"/>
                <w:lang w:eastAsia="ru-RU"/>
              </w:rPr>
            </w:pPr>
            <w:r w:rsidRPr="001C3E1F">
              <w:rPr>
                <w:rFonts w:ascii="Times New Roman" w:eastAsia="Sylfaen" w:hAnsi="Times New Roman"/>
                <w:sz w:val="24"/>
                <w:szCs w:val="24"/>
                <w:lang w:eastAsia="ru-RU"/>
              </w:rPr>
              <w:t>Ша бен болх: алфавитан рогӀаллехь дешнаш дӀайаздар.</w:t>
            </w:r>
          </w:p>
          <w:p w:rsidR="001C3E1F" w:rsidRPr="001C3E1F" w:rsidRDefault="001C3E1F" w:rsidP="001C3E1F">
            <w:pPr>
              <w:shd w:val="clear" w:color="auto" w:fill="FFFFFF"/>
              <w:contextualSpacing/>
              <w:rPr>
                <w:rFonts w:ascii="Times New Roman" w:eastAsia="Sylfaen" w:hAnsi="Times New Roman"/>
                <w:sz w:val="24"/>
                <w:szCs w:val="24"/>
                <w:lang w:eastAsia="ru-RU"/>
              </w:rPr>
            </w:pPr>
            <w:r w:rsidRPr="001C3E1F">
              <w:rPr>
                <w:rFonts w:ascii="Times New Roman" w:eastAsia="Sylfaen" w:hAnsi="Times New Roman"/>
                <w:sz w:val="24"/>
                <w:szCs w:val="24"/>
                <w:lang w:eastAsia="ru-RU"/>
              </w:rPr>
              <w:t>Алфавитах, нохчийн алфавитан элпийн рогӀаллех долчу хаарех а лаьцна хьехархочун дийцар.</w:t>
            </w:r>
          </w:p>
          <w:p w:rsidR="001C3E1F" w:rsidRPr="001C3E1F" w:rsidRDefault="001C3E1F" w:rsidP="001C3E1F">
            <w:pPr>
              <w:shd w:val="clear" w:color="auto" w:fill="FFFFFF"/>
              <w:contextualSpacing/>
              <w:rPr>
                <w:rFonts w:ascii="Times New Roman" w:eastAsia="Sylfaen" w:hAnsi="Times New Roman"/>
                <w:sz w:val="24"/>
                <w:szCs w:val="24"/>
                <w:lang w:eastAsia="ru-RU"/>
              </w:rPr>
            </w:pPr>
            <w:r w:rsidRPr="001C3E1F">
              <w:rPr>
                <w:rFonts w:ascii="Times New Roman" w:eastAsia="Sylfaen" w:hAnsi="Times New Roman"/>
                <w:sz w:val="24"/>
                <w:szCs w:val="24"/>
                <w:lang w:eastAsia="ru-RU"/>
              </w:rPr>
              <w:t>Ловзаран кепехь шардар: «Алфавит кхидӀа дӀахьо (йийца)».</w:t>
            </w:r>
          </w:p>
          <w:p w:rsidR="001C3E1F" w:rsidRPr="001C3E1F" w:rsidRDefault="001C3E1F" w:rsidP="001C3E1F">
            <w:pPr>
              <w:rPr>
                <w:rFonts w:ascii="Times New Roman" w:hAnsi="Times New Roman"/>
                <w:sz w:val="24"/>
                <w:szCs w:val="24"/>
              </w:rPr>
            </w:pPr>
            <w:r w:rsidRPr="001C3E1F">
              <w:rPr>
                <w:rFonts w:ascii="Times New Roman" w:eastAsia="Sylfaen" w:hAnsi="Times New Roman"/>
                <w:sz w:val="24"/>
                <w:szCs w:val="24"/>
                <w:lang w:eastAsia="ru-RU"/>
              </w:rPr>
              <w:t>Шимма цхьаьна бен болх: дешнаш алфавитан къепе далорехь гӀалаташ къастор.</w:t>
            </w:r>
          </w:p>
        </w:tc>
      </w:tr>
      <w:tr w:rsidR="001C3E1F" w:rsidRPr="001C3E1F" w:rsidTr="001C3E1F">
        <w:tc>
          <w:tcPr>
            <w:tcW w:w="856" w:type="dxa"/>
            <w:tcBorders>
              <w:top w:val="single" w:sz="4" w:space="0" w:color="auto"/>
              <w:left w:val="single" w:sz="4" w:space="0" w:color="auto"/>
              <w:bottom w:val="single" w:sz="4" w:space="0" w:color="auto"/>
              <w:right w:val="single" w:sz="4" w:space="0" w:color="auto"/>
            </w:tcBorders>
            <w:hideMark/>
          </w:tcPr>
          <w:p w:rsidR="001C3E1F" w:rsidRPr="001C3E1F" w:rsidRDefault="001C3E1F" w:rsidP="001C3E1F">
            <w:pPr>
              <w:rPr>
                <w:rFonts w:ascii="Times New Roman" w:hAnsi="Times New Roman"/>
                <w:b/>
                <w:sz w:val="24"/>
                <w:szCs w:val="24"/>
              </w:rPr>
            </w:pPr>
            <w:r w:rsidRPr="001C3E1F">
              <w:rPr>
                <w:rFonts w:ascii="Times New Roman" w:hAnsi="Times New Roman"/>
                <w:b/>
                <w:sz w:val="24"/>
                <w:szCs w:val="24"/>
              </w:rPr>
              <w:t>5.</w:t>
            </w:r>
          </w:p>
        </w:tc>
        <w:tc>
          <w:tcPr>
            <w:tcW w:w="1576" w:type="dxa"/>
            <w:gridSpan w:val="2"/>
            <w:tcBorders>
              <w:top w:val="single" w:sz="4" w:space="0" w:color="auto"/>
              <w:left w:val="single" w:sz="4" w:space="0" w:color="auto"/>
              <w:bottom w:val="single" w:sz="4" w:space="0" w:color="auto"/>
              <w:right w:val="single" w:sz="4" w:space="0" w:color="auto"/>
            </w:tcBorders>
            <w:hideMark/>
          </w:tcPr>
          <w:p w:rsidR="001C3E1F" w:rsidRPr="001C3E1F" w:rsidRDefault="001C3E1F" w:rsidP="001C3E1F">
            <w:pPr>
              <w:rPr>
                <w:rFonts w:ascii="Times New Roman" w:hAnsi="Times New Roman"/>
                <w:b/>
                <w:sz w:val="24"/>
                <w:szCs w:val="24"/>
              </w:rPr>
            </w:pPr>
            <w:r w:rsidRPr="001C3E1F">
              <w:rPr>
                <w:rFonts w:ascii="Times New Roman" w:hAnsi="Times New Roman"/>
                <w:b/>
                <w:sz w:val="24"/>
                <w:szCs w:val="24"/>
              </w:rPr>
              <w:t>Йешар</w:t>
            </w:r>
          </w:p>
          <w:p w:rsidR="001C3E1F" w:rsidRPr="001C3E1F" w:rsidRDefault="001C3E1F" w:rsidP="001C3E1F">
            <w:pPr>
              <w:rPr>
                <w:rFonts w:ascii="Times New Roman" w:hAnsi="Times New Roman"/>
                <w:b/>
                <w:sz w:val="24"/>
                <w:szCs w:val="24"/>
              </w:rPr>
            </w:pPr>
            <w:r w:rsidRPr="001C3E1F">
              <w:rPr>
                <w:rFonts w:ascii="Times New Roman" w:hAnsi="Times New Roman"/>
                <w:b/>
                <w:bCs/>
                <w:sz w:val="24"/>
                <w:szCs w:val="24"/>
              </w:rPr>
              <w:t xml:space="preserve"> </w:t>
            </w:r>
          </w:p>
        </w:tc>
        <w:tc>
          <w:tcPr>
            <w:tcW w:w="5535" w:type="dxa"/>
            <w:tcBorders>
              <w:top w:val="single" w:sz="4" w:space="0" w:color="auto"/>
              <w:left w:val="single" w:sz="4" w:space="0" w:color="auto"/>
              <w:bottom w:val="single" w:sz="4" w:space="0" w:color="auto"/>
              <w:right w:val="single" w:sz="4" w:space="0" w:color="auto"/>
            </w:tcBorders>
            <w:hideMark/>
          </w:tcPr>
          <w:p w:rsidR="001C3E1F" w:rsidRPr="001C3E1F" w:rsidRDefault="001C3E1F" w:rsidP="001C3E1F">
            <w:pPr>
              <w:rPr>
                <w:rFonts w:ascii="Times New Roman" w:hAnsi="Times New Roman"/>
                <w:sz w:val="24"/>
                <w:szCs w:val="24"/>
              </w:rPr>
            </w:pPr>
            <w:r w:rsidRPr="001C3E1F">
              <w:rPr>
                <w:rFonts w:ascii="Times New Roman" w:hAnsi="Times New Roman"/>
                <w:sz w:val="24"/>
                <w:szCs w:val="24"/>
              </w:rPr>
              <w:t>Дешдакъошца йешар (мукъа аз билгалдечу элпе хьаьжжина). Дешдакъошца шера а, индивидуальни темпаца йогӀучу сихаллица дийнна дешнашца а йешар. Сацаран хьаьркашца йогӀучу соцунгӀашца а, интонацица (иэшарца) а йешар. Дешнаш, дешнийн цхьаьнакхетарш, предложенеш, йаккхий йоцу тексташ кхеташ йешар. Йаккхий йоцчу прозин текстийн а, стихотворенийн а исбаьхьаллин йешар. Хьехархочун хаттаршна тӀетевжаш а, шеггара а текст схьайийцар.</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 xml:space="preserve">  Нийсааларан (орфоэпин) йешар (дийнна дешнаш деша дуьйлалуш). Нийсайаздаран (орфографин) йешар (проговаривание), дӀайоьшуш йазйарехь а, схьайазйарехь а ша шен таллам (самоконтроль) баран гӀирс санна.</w:t>
            </w:r>
          </w:p>
        </w:tc>
        <w:tc>
          <w:tcPr>
            <w:tcW w:w="6667" w:type="dxa"/>
            <w:tcBorders>
              <w:top w:val="single" w:sz="4" w:space="0" w:color="auto"/>
              <w:left w:val="single" w:sz="4" w:space="0" w:color="auto"/>
              <w:bottom w:val="single" w:sz="4" w:space="0" w:color="auto"/>
              <w:right w:val="single" w:sz="4" w:space="0" w:color="auto"/>
            </w:tcBorders>
            <w:hideMark/>
          </w:tcPr>
          <w:p w:rsidR="001C3E1F" w:rsidRPr="001C3E1F" w:rsidRDefault="001C3E1F" w:rsidP="001C3E1F">
            <w:pPr>
              <w:autoSpaceDE w:val="0"/>
              <w:autoSpaceDN w:val="0"/>
              <w:adjustRightInd w:val="0"/>
              <w:textAlignment w:val="center"/>
              <w:rPr>
                <w:rFonts w:ascii="Times New Roman" w:hAnsi="Times New Roman"/>
                <w:sz w:val="24"/>
                <w:szCs w:val="24"/>
              </w:rPr>
            </w:pPr>
            <w:r w:rsidRPr="001C3E1F">
              <w:rPr>
                <w:rFonts w:ascii="Times New Roman" w:hAnsi="Times New Roman"/>
                <w:sz w:val="24"/>
                <w:szCs w:val="24"/>
              </w:rPr>
              <w:t>Дешдакъош, дешнаш, предложенеш йешаран говзалла  кхиор.</w:t>
            </w:r>
          </w:p>
          <w:p w:rsidR="001C3E1F" w:rsidRPr="001C3E1F" w:rsidRDefault="001C3E1F" w:rsidP="001C3E1F">
            <w:pPr>
              <w:autoSpaceDE w:val="0"/>
              <w:autoSpaceDN w:val="0"/>
              <w:adjustRightInd w:val="0"/>
              <w:textAlignment w:val="center"/>
              <w:rPr>
                <w:rFonts w:ascii="Times New Roman" w:hAnsi="Times New Roman"/>
                <w:sz w:val="24"/>
                <w:szCs w:val="24"/>
              </w:rPr>
            </w:pPr>
            <w:r w:rsidRPr="001C3E1F">
              <w:rPr>
                <w:rFonts w:ascii="Times New Roman" w:hAnsi="Times New Roman"/>
                <w:sz w:val="24"/>
                <w:szCs w:val="24"/>
              </w:rPr>
              <w:t>Дешнаш (схьа)аларан процессехь аьзнаш къастор.</w:t>
            </w:r>
          </w:p>
          <w:p w:rsidR="001C3E1F" w:rsidRPr="001C3E1F" w:rsidRDefault="001C3E1F" w:rsidP="001C3E1F">
            <w:pPr>
              <w:autoSpaceDE w:val="0"/>
              <w:autoSpaceDN w:val="0"/>
              <w:adjustRightInd w:val="0"/>
              <w:textAlignment w:val="center"/>
              <w:rPr>
                <w:rFonts w:ascii="Times New Roman" w:hAnsi="Times New Roman"/>
                <w:sz w:val="24"/>
                <w:szCs w:val="24"/>
              </w:rPr>
            </w:pPr>
            <w:r w:rsidRPr="001C3E1F">
              <w:rPr>
                <w:rFonts w:ascii="Times New Roman" w:hAnsi="Times New Roman"/>
                <w:sz w:val="24"/>
                <w:szCs w:val="24"/>
              </w:rPr>
              <w:t>Хьехархочо билгайаьккхина дашехь аз билгалдаран иэшаран кеп йухаметтахӀоттор.</w:t>
            </w:r>
          </w:p>
          <w:p w:rsidR="001C3E1F" w:rsidRPr="001C3E1F" w:rsidRDefault="001C3E1F" w:rsidP="001C3E1F">
            <w:pPr>
              <w:autoSpaceDE w:val="0"/>
              <w:autoSpaceDN w:val="0"/>
              <w:adjustRightInd w:val="0"/>
              <w:textAlignment w:val="center"/>
              <w:rPr>
                <w:rFonts w:ascii="Times New Roman" w:hAnsi="Times New Roman"/>
                <w:sz w:val="24"/>
                <w:szCs w:val="24"/>
              </w:rPr>
            </w:pPr>
            <w:r w:rsidRPr="001C3E1F">
              <w:rPr>
                <w:rFonts w:ascii="Times New Roman" w:hAnsi="Times New Roman"/>
                <w:sz w:val="24"/>
                <w:szCs w:val="24"/>
              </w:rPr>
              <w:t xml:space="preserve">Шардар: дешна дешдакъа, шен цӀарехь и дешдакъа долчу суьртаца цхьаьнадалор. </w:t>
            </w:r>
          </w:p>
          <w:p w:rsidR="001C3E1F" w:rsidRPr="001C3E1F" w:rsidRDefault="001C3E1F" w:rsidP="001C3E1F">
            <w:pPr>
              <w:autoSpaceDE w:val="0"/>
              <w:autoSpaceDN w:val="0"/>
              <w:adjustRightInd w:val="0"/>
              <w:textAlignment w:val="center"/>
              <w:rPr>
                <w:rFonts w:ascii="Times New Roman" w:hAnsi="Times New Roman"/>
                <w:i/>
                <w:sz w:val="24"/>
                <w:szCs w:val="24"/>
              </w:rPr>
            </w:pPr>
            <w:r w:rsidRPr="001C3E1F">
              <w:rPr>
                <w:rFonts w:ascii="Times New Roman" w:hAnsi="Times New Roman"/>
                <w:sz w:val="24"/>
                <w:szCs w:val="24"/>
              </w:rPr>
              <w:t xml:space="preserve">Шардар: билгалдинчу элпашца дешдакъош кхоллар: </w:t>
            </w:r>
            <w:r w:rsidRPr="001C3E1F">
              <w:rPr>
                <w:rFonts w:ascii="Times New Roman" w:hAnsi="Times New Roman"/>
                <w:i/>
                <w:sz w:val="24"/>
                <w:szCs w:val="24"/>
              </w:rPr>
              <w:t>а, аь, оь, у, уь…</w:t>
            </w:r>
          </w:p>
          <w:p w:rsidR="001C3E1F" w:rsidRPr="001C3E1F" w:rsidRDefault="001C3E1F" w:rsidP="001C3E1F">
            <w:pPr>
              <w:autoSpaceDE w:val="0"/>
              <w:autoSpaceDN w:val="0"/>
              <w:adjustRightInd w:val="0"/>
              <w:textAlignment w:val="center"/>
              <w:rPr>
                <w:rFonts w:ascii="Times New Roman" w:hAnsi="Times New Roman"/>
                <w:i/>
                <w:sz w:val="24"/>
                <w:szCs w:val="24"/>
              </w:rPr>
            </w:pPr>
            <w:r w:rsidRPr="001C3E1F">
              <w:rPr>
                <w:rFonts w:ascii="Times New Roman" w:hAnsi="Times New Roman"/>
                <w:sz w:val="24"/>
                <w:szCs w:val="24"/>
              </w:rPr>
              <w:t>Шимма цхьаьна бен болх: мукъазчу элпаца керла дешдакъош кхолла:</w:t>
            </w:r>
            <w:r w:rsidRPr="001C3E1F">
              <w:rPr>
                <w:rFonts w:ascii="Times New Roman" w:hAnsi="Times New Roman"/>
                <w:i/>
                <w:sz w:val="24"/>
                <w:szCs w:val="24"/>
              </w:rPr>
              <w:t xml:space="preserve"> кх, къ, хӀ, чӀ…</w:t>
            </w:r>
          </w:p>
          <w:p w:rsidR="001C3E1F" w:rsidRPr="001C3E1F" w:rsidRDefault="001C3E1F" w:rsidP="001C3E1F">
            <w:pPr>
              <w:autoSpaceDE w:val="0"/>
              <w:autoSpaceDN w:val="0"/>
              <w:adjustRightInd w:val="0"/>
              <w:textAlignment w:val="center"/>
              <w:rPr>
                <w:rFonts w:ascii="Times New Roman" w:hAnsi="Times New Roman"/>
                <w:i/>
                <w:sz w:val="24"/>
                <w:szCs w:val="24"/>
              </w:rPr>
            </w:pPr>
            <w:r w:rsidRPr="001C3E1F">
              <w:rPr>
                <w:rFonts w:ascii="Times New Roman" w:hAnsi="Times New Roman"/>
                <w:sz w:val="24"/>
                <w:szCs w:val="24"/>
              </w:rPr>
              <w:t>Билгалдина дешдакъош цхьатеррачу дешдекъаца тӀедуза, масала: …</w:t>
            </w:r>
            <w:r w:rsidRPr="001C3E1F">
              <w:rPr>
                <w:rFonts w:ascii="Times New Roman" w:hAnsi="Times New Roman"/>
                <w:i/>
                <w:sz w:val="24"/>
                <w:szCs w:val="24"/>
              </w:rPr>
              <w:t xml:space="preserve">ми (лами), …маз (ламаз), …зар (лазар), и.дӀ.кх. </w:t>
            </w:r>
          </w:p>
          <w:p w:rsidR="001C3E1F" w:rsidRPr="001C3E1F" w:rsidRDefault="001C3E1F" w:rsidP="001C3E1F">
            <w:pPr>
              <w:autoSpaceDE w:val="0"/>
              <w:autoSpaceDN w:val="0"/>
              <w:adjustRightInd w:val="0"/>
              <w:textAlignment w:val="center"/>
              <w:rPr>
                <w:rFonts w:ascii="Times New Roman" w:hAnsi="Times New Roman"/>
                <w:sz w:val="24"/>
                <w:szCs w:val="24"/>
              </w:rPr>
            </w:pPr>
            <w:r w:rsidRPr="001C3E1F">
              <w:rPr>
                <w:rFonts w:ascii="Times New Roman" w:hAnsi="Times New Roman"/>
                <w:sz w:val="24"/>
                <w:szCs w:val="24"/>
              </w:rPr>
              <w:t>ТӀедожоран, хаттаран, дийцаран, айдаран иэшарца предложенеш алар.</w:t>
            </w:r>
          </w:p>
          <w:p w:rsidR="001C3E1F" w:rsidRPr="001C3E1F" w:rsidRDefault="001C3E1F" w:rsidP="001C3E1F">
            <w:pPr>
              <w:autoSpaceDE w:val="0"/>
              <w:autoSpaceDN w:val="0"/>
              <w:adjustRightInd w:val="0"/>
              <w:textAlignment w:val="center"/>
              <w:rPr>
                <w:rFonts w:ascii="Times New Roman" w:hAnsi="Times New Roman"/>
                <w:sz w:val="24"/>
                <w:szCs w:val="24"/>
              </w:rPr>
            </w:pPr>
            <w:r w:rsidRPr="001C3E1F">
              <w:rPr>
                <w:rFonts w:ascii="Times New Roman" w:hAnsi="Times New Roman"/>
                <w:sz w:val="24"/>
                <w:szCs w:val="24"/>
              </w:rPr>
              <w:t>Ловзаран кепехь шардар: «Чекхйаккха предложени», предложенин коьртачу ойланна тӀе а тевжаш, йешна чекхйахаза йолу предложенеш чекхйаха хаар шардар.</w:t>
            </w:r>
          </w:p>
          <w:p w:rsidR="001C3E1F" w:rsidRPr="001C3E1F" w:rsidRDefault="001C3E1F" w:rsidP="001C3E1F">
            <w:pPr>
              <w:autoSpaceDE w:val="0"/>
              <w:autoSpaceDN w:val="0"/>
              <w:adjustRightInd w:val="0"/>
              <w:textAlignment w:val="center"/>
              <w:rPr>
                <w:rFonts w:ascii="Times New Roman" w:hAnsi="Times New Roman"/>
                <w:sz w:val="24"/>
                <w:szCs w:val="24"/>
              </w:rPr>
            </w:pPr>
            <w:r w:rsidRPr="001C3E1F">
              <w:rPr>
                <w:rFonts w:ascii="Times New Roman" w:hAnsi="Times New Roman"/>
                <w:sz w:val="24"/>
                <w:szCs w:val="24"/>
              </w:rPr>
              <w:t>Йешаран шина тайпанан мехалаллех хьехархочун дийцар: нийсайаздаран а, нийсааларан (орфоэпин) а; оцу  шина тайпанан йешаран Ӏалашонех а.</w:t>
            </w:r>
          </w:p>
          <w:p w:rsidR="001C3E1F" w:rsidRPr="001C3E1F" w:rsidRDefault="001C3E1F" w:rsidP="001C3E1F">
            <w:pPr>
              <w:autoSpaceDE w:val="0"/>
              <w:autoSpaceDN w:val="0"/>
              <w:adjustRightInd w:val="0"/>
              <w:textAlignment w:val="center"/>
              <w:rPr>
                <w:rFonts w:ascii="Times New Roman" w:hAnsi="Times New Roman"/>
                <w:sz w:val="24"/>
                <w:szCs w:val="24"/>
              </w:rPr>
            </w:pPr>
            <w:r w:rsidRPr="001C3E1F">
              <w:rPr>
                <w:rFonts w:ascii="Times New Roman" w:hAnsi="Times New Roman"/>
                <w:sz w:val="24"/>
                <w:szCs w:val="24"/>
              </w:rPr>
              <w:t>Йаздина ма-дарра (нийсайаздаран йешар) дешнаш алар.</w:t>
            </w:r>
          </w:p>
        </w:tc>
      </w:tr>
      <w:tr w:rsidR="001C3E1F" w:rsidRPr="001C3E1F" w:rsidTr="001C3E1F">
        <w:tc>
          <w:tcPr>
            <w:tcW w:w="856" w:type="dxa"/>
            <w:tcBorders>
              <w:top w:val="single" w:sz="4" w:space="0" w:color="auto"/>
              <w:left w:val="single" w:sz="4" w:space="0" w:color="auto"/>
              <w:bottom w:val="single" w:sz="4" w:space="0" w:color="auto"/>
              <w:right w:val="single" w:sz="4" w:space="0" w:color="auto"/>
            </w:tcBorders>
            <w:hideMark/>
          </w:tcPr>
          <w:p w:rsidR="001C3E1F" w:rsidRPr="001C3E1F" w:rsidRDefault="001C3E1F" w:rsidP="001C3E1F">
            <w:pPr>
              <w:rPr>
                <w:rFonts w:ascii="Times New Roman" w:hAnsi="Times New Roman"/>
                <w:b/>
                <w:sz w:val="24"/>
                <w:szCs w:val="24"/>
              </w:rPr>
            </w:pPr>
            <w:r w:rsidRPr="001C3E1F">
              <w:rPr>
                <w:rFonts w:ascii="Times New Roman" w:hAnsi="Times New Roman"/>
                <w:b/>
                <w:sz w:val="24"/>
                <w:szCs w:val="24"/>
              </w:rPr>
              <w:t>6.</w:t>
            </w:r>
          </w:p>
        </w:tc>
        <w:tc>
          <w:tcPr>
            <w:tcW w:w="1576" w:type="dxa"/>
            <w:gridSpan w:val="2"/>
            <w:tcBorders>
              <w:top w:val="single" w:sz="4" w:space="0" w:color="auto"/>
              <w:left w:val="single" w:sz="4" w:space="0" w:color="auto"/>
              <w:bottom w:val="single" w:sz="4" w:space="0" w:color="auto"/>
              <w:right w:val="single" w:sz="4" w:space="0" w:color="auto"/>
            </w:tcBorders>
            <w:hideMark/>
          </w:tcPr>
          <w:p w:rsidR="001C3E1F" w:rsidRPr="001C3E1F" w:rsidRDefault="001C3E1F" w:rsidP="001C3E1F">
            <w:pPr>
              <w:rPr>
                <w:rFonts w:ascii="Times New Roman" w:hAnsi="Times New Roman"/>
                <w:b/>
                <w:sz w:val="24"/>
                <w:szCs w:val="24"/>
              </w:rPr>
            </w:pPr>
            <w:r w:rsidRPr="001C3E1F">
              <w:rPr>
                <w:rFonts w:ascii="Times New Roman" w:hAnsi="Times New Roman"/>
                <w:b/>
                <w:sz w:val="24"/>
                <w:szCs w:val="24"/>
              </w:rPr>
              <w:t xml:space="preserve">Йоза </w:t>
            </w:r>
          </w:p>
          <w:p w:rsidR="001C3E1F" w:rsidRPr="001C3E1F" w:rsidRDefault="001C3E1F" w:rsidP="001C3E1F">
            <w:pPr>
              <w:rPr>
                <w:rFonts w:ascii="Times New Roman" w:hAnsi="Times New Roman"/>
                <w:b/>
                <w:sz w:val="24"/>
                <w:szCs w:val="24"/>
              </w:rPr>
            </w:pPr>
            <w:r w:rsidRPr="001C3E1F">
              <w:rPr>
                <w:rFonts w:ascii="Times New Roman" w:hAnsi="Times New Roman"/>
                <w:b/>
                <w:sz w:val="24"/>
                <w:szCs w:val="24"/>
              </w:rPr>
              <w:t xml:space="preserve"> </w:t>
            </w:r>
          </w:p>
        </w:tc>
        <w:tc>
          <w:tcPr>
            <w:tcW w:w="5535" w:type="dxa"/>
            <w:tcBorders>
              <w:top w:val="single" w:sz="4" w:space="0" w:color="auto"/>
              <w:left w:val="single" w:sz="4" w:space="0" w:color="auto"/>
              <w:bottom w:val="single" w:sz="4" w:space="0" w:color="auto"/>
              <w:right w:val="single" w:sz="4" w:space="0" w:color="auto"/>
            </w:tcBorders>
          </w:tcPr>
          <w:p w:rsidR="001C3E1F" w:rsidRPr="001C3E1F" w:rsidRDefault="001C3E1F" w:rsidP="001C3E1F">
            <w:pPr>
              <w:rPr>
                <w:rFonts w:ascii="Times New Roman" w:eastAsia="Times New Roman" w:hAnsi="Times New Roman"/>
                <w:sz w:val="24"/>
                <w:szCs w:val="24"/>
                <w:lang w:eastAsia="ru-RU"/>
              </w:rPr>
            </w:pPr>
            <w:r w:rsidRPr="001C3E1F">
              <w:rPr>
                <w:rFonts w:ascii="Times New Roman" w:eastAsia="Times New Roman" w:hAnsi="Times New Roman"/>
                <w:sz w:val="24"/>
                <w:szCs w:val="24"/>
                <w:lang w:eastAsia="ru-RU"/>
              </w:rPr>
              <w:t xml:space="preserve">Йоза Ӏамор а, каллиграфин говзалла кхоллар а. Йоза кхочушдечу хенахь, ларбан оьшу уьнахцӀоналлин лехамаш бовзийтар. Куьйган пӀелгаш лелоран жигаралла (мелкая моторика) а, паргӀат куьг лелор а кхиор. </w:t>
            </w:r>
          </w:p>
          <w:p w:rsidR="001C3E1F" w:rsidRPr="001C3E1F" w:rsidRDefault="001C3E1F" w:rsidP="001C3E1F">
            <w:pPr>
              <w:rPr>
                <w:rFonts w:ascii="Times New Roman" w:eastAsia="Times New Roman" w:hAnsi="Times New Roman"/>
                <w:sz w:val="24"/>
                <w:szCs w:val="24"/>
                <w:lang w:eastAsia="ru-RU"/>
              </w:rPr>
            </w:pPr>
            <w:r w:rsidRPr="001C3E1F">
              <w:rPr>
                <w:rFonts w:ascii="Times New Roman" w:eastAsia="Times New Roman" w:hAnsi="Times New Roman"/>
                <w:sz w:val="24"/>
                <w:szCs w:val="24"/>
                <w:lang w:eastAsia="ru-RU"/>
              </w:rPr>
              <w:t>Тетрадь тӀехь кехатан агӀонан шортонехь а, классан уьнан шортонехь а ориентаци йан хаар кхиор.</w:t>
            </w:r>
          </w:p>
          <w:p w:rsidR="001C3E1F" w:rsidRPr="001C3E1F" w:rsidRDefault="001C3E1F" w:rsidP="001C3E1F">
            <w:pPr>
              <w:rPr>
                <w:rFonts w:ascii="Times New Roman" w:eastAsia="Times New Roman" w:hAnsi="Times New Roman"/>
                <w:sz w:val="24"/>
                <w:szCs w:val="24"/>
                <w:lang w:eastAsia="ru-RU"/>
              </w:rPr>
            </w:pPr>
            <w:r w:rsidRPr="001C3E1F">
              <w:rPr>
                <w:rFonts w:ascii="Times New Roman" w:eastAsia="Times New Roman" w:hAnsi="Times New Roman"/>
                <w:sz w:val="24"/>
                <w:szCs w:val="24"/>
                <w:lang w:eastAsia="ru-RU"/>
              </w:rPr>
              <w:t xml:space="preserve">Йозанан даккхий а, могӀанан а элпаш дӀайаздар карадерзор. ЦӀена а, къаьсташ долчу а хотӀаца йаздар. ДӀадоьшуш дешнаш а, предложенеш а йазйар. </w:t>
            </w:r>
          </w:p>
          <w:p w:rsidR="001C3E1F" w:rsidRPr="001C3E1F" w:rsidRDefault="001C3E1F" w:rsidP="001C3E1F">
            <w:pPr>
              <w:rPr>
                <w:rFonts w:ascii="Times New Roman" w:eastAsia="Times New Roman" w:hAnsi="Times New Roman"/>
                <w:sz w:val="24"/>
                <w:szCs w:val="24"/>
                <w:lang w:eastAsia="ru-RU"/>
              </w:rPr>
            </w:pPr>
            <w:r w:rsidRPr="001C3E1F">
              <w:rPr>
                <w:rFonts w:ascii="Times New Roman" w:eastAsia="Times New Roman" w:hAnsi="Times New Roman"/>
                <w:sz w:val="24"/>
                <w:szCs w:val="24"/>
                <w:lang w:eastAsia="ru-RU"/>
              </w:rPr>
              <w:t>Текст нийса схьайазйаран приемаш а, хьалха-тӀаьхьалла а.</w:t>
            </w:r>
          </w:p>
          <w:p w:rsidR="001C3E1F" w:rsidRPr="001C3E1F" w:rsidRDefault="001C3E1F" w:rsidP="001C3E1F">
            <w:pPr>
              <w:rPr>
                <w:rFonts w:ascii="Times New Roman" w:eastAsia="Times New Roman" w:hAnsi="Times New Roman"/>
                <w:sz w:val="24"/>
                <w:szCs w:val="24"/>
                <w:lang w:eastAsia="ru-RU"/>
              </w:rPr>
            </w:pPr>
            <w:r w:rsidRPr="001C3E1F">
              <w:rPr>
                <w:rFonts w:ascii="Times New Roman" w:eastAsia="Times New Roman" w:hAnsi="Times New Roman"/>
                <w:sz w:val="24"/>
                <w:szCs w:val="24"/>
                <w:lang w:eastAsia="ru-RU"/>
              </w:rPr>
              <w:t>Элпийн боцу графикин гӀирсийн гӀуллакхах кхетар: дешнашна йукъарчу кӀайдарган, сехьадаккхаран хьаьркан.</w:t>
            </w:r>
          </w:p>
          <w:p w:rsidR="001C3E1F" w:rsidRPr="001C3E1F" w:rsidRDefault="001C3E1F" w:rsidP="001C3E1F">
            <w:pPr>
              <w:rPr>
                <w:rFonts w:ascii="Times New Roman" w:hAnsi="Times New Roman"/>
                <w:sz w:val="24"/>
                <w:szCs w:val="24"/>
              </w:rPr>
            </w:pPr>
          </w:p>
        </w:tc>
        <w:tc>
          <w:tcPr>
            <w:tcW w:w="6667" w:type="dxa"/>
            <w:tcBorders>
              <w:top w:val="single" w:sz="4" w:space="0" w:color="auto"/>
              <w:left w:val="single" w:sz="4" w:space="0" w:color="auto"/>
              <w:bottom w:val="single" w:sz="4" w:space="0" w:color="auto"/>
              <w:right w:val="single" w:sz="4" w:space="0" w:color="auto"/>
            </w:tcBorders>
            <w:hideMark/>
          </w:tcPr>
          <w:p w:rsidR="001C3E1F" w:rsidRPr="001C3E1F" w:rsidRDefault="001C3E1F" w:rsidP="001C3E1F">
            <w:pPr>
              <w:rPr>
                <w:rFonts w:ascii="Times New Roman" w:hAnsi="Times New Roman"/>
                <w:sz w:val="24"/>
                <w:szCs w:val="24"/>
              </w:rPr>
            </w:pPr>
            <w:r w:rsidRPr="001C3E1F">
              <w:rPr>
                <w:rFonts w:ascii="Times New Roman" w:hAnsi="Times New Roman"/>
                <w:sz w:val="24"/>
                <w:szCs w:val="24"/>
              </w:rPr>
              <w:t>Йозанехь уьнахцӀоналлин бакъонаш ларйар.</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 xml:space="preserve">Даккхий, кегий  элпаш, элпийн цхьаьнакхетарш, дешдакъош, дешнаш йаздаран говзалла кхиор.    </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Йозанан доккха а, жима а элп диллар карадерзор.</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Элпийн боцчу графикин гӀирсийн гӀуллакхах кхетар – дешнашна йукъахь кӀайдарг, сехьадаккхаран хьаьрк.</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Предложенийн йуьххьехь а, долахь цӀераш йазйарехь а доккхачу элпах нийса пайдаэцар.</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Зорбанан а, йозанан а тексташ тӀера дешнаш а, йаккхий йоцу предложенеш а схьайазйар.</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 xml:space="preserve"> Йазйинчу предложенийн нийса кечйаран мах хадор (предложенин йуьххьехь доккха элп, чаккхенгахь тӀадам).</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 xml:space="preserve">Дешнаш а, предложенеш а, 25 дашал сов барам боцу тексташ а нийса схьайазйан (йукъахдитарш а доцуш, элпаш а ца талхош); </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 xml:space="preserve">Нийсайаздар аларца ца къаьсташ долу дешнаш а,  3-5 дашах лаьтта предложенеш а, 20 дашал сов барам боцу тексташ а олуш дӀайазйан (йукъахдитарш а доцуш, элпаш а ца талхош); </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Ловзар: Элпаш стенах лаьтташ ду?</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Элпийн модель хӀоттор (кехат, картон, пластилин)</w:t>
            </w:r>
          </w:p>
          <w:p w:rsidR="001C3E1F" w:rsidRPr="001C3E1F" w:rsidRDefault="001C3E1F" w:rsidP="001C3E1F">
            <w:pPr>
              <w:rPr>
                <w:rFonts w:ascii="Times New Roman" w:hAnsi="Times New Roman"/>
                <w:i/>
                <w:sz w:val="24"/>
                <w:szCs w:val="24"/>
              </w:rPr>
            </w:pPr>
            <w:r w:rsidRPr="001C3E1F">
              <w:rPr>
                <w:rFonts w:ascii="Times New Roman" w:hAnsi="Times New Roman"/>
                <w:sz w:val="24"/>
                <w:szCs w:val="24"/>
              </w:rPr>
              <w:t xml:space="preserve">Шардар: Элп нийса ала </w:t>
            </w:r>
            <w:r w:rsidRPr="001C3E1F">
              <w:rPr>
                <w:rFonts w:ascii="Times New Roman" w:hAnsi="Times New Roman"/>
                <w:i/>
                <w:sz w:val="24"/>
                <w:szCs w:val="24"/>
              </w:rPr>
              <w:t>(к, къ, кӀ, кх…).</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Ловзаран кепехь шардар «Элпана хӀун хилла?»: кеп талхийнчу элпийн анализ йар,</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 xml:space="preserve">тӀеоьшу элементаш билгалйар. </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Практикин болх: элпан дӀайаздар нийса хилар таллар, шен элпаш йеллачу кепаца дустар.</w:t>
            </w:r>
          </w:p>
          <w:p w:rsidR="001C3E1F" w:rsidRPr="001C3E1F" w:rsidRDefault="001C3E1F" w:rsidP="001C3E1F">
            <w:pPr>
              <w:rPr>
                <w:rFonts w:ascii="Times New Roman" w:hAnsi="Times New Roman"/>
                <w:i/>
                <w:sz w:val="24"/>
                <w:szCs w:val="24"/>
              </w:rPr>
            </w:pPr>
            <w:r w:rsidRPr="001C3E1F">
              <w:rPr>
                <w:rFonts w:ascii="Times New Roman" w:hAnsi="Times New Roman"/>
                <w:sz w:val="24"/>
                <w:szCs w:val="24"/>
              </w:rPr>
              <w:t>Шардар: шина-кхаа дашах лаьташ йолу предложенеш олуш дӀайазйар, масала:</w:t>
            </w:r>
            <w:r w:rsidRPr="001C3E1F">
              <w:rPr>
                <w:rFonts w:ascii="Times New Roman" w:hAnsi="Times New Roman"/>
                <w:i/>
                <w:sz w:val="24"/>
                <w:szCs w:val="24"/>
              </w:rPr>
              <w:t xml:space="preserve"> Лала илли ала.</w:t>
            </w:r>
            <w:r w:rsidRPr="001C3E1F">
              <w:rPr>
                <w:rFonts w:ascii="Times New Roman" w:hAnsi="Times New Roman"/>
                <w:sz w:val="24"/>
                <w:szCs w:val="24"/>
              </w:rPr>
              <w:t xml:space="preserve"> </w:t>
            </w:r>
            <w:r w:rsidRPr="001C3E1F">
              <w:rPr>
                <w:rFonts w:ascii="Times New Roman" w:hAnsi="Times New Roman"/>
                <w:i/>
                <w:sz w:val="24"/>
                <w:szCs w:val="24"/>
              </w:rPr>
              <w:t>Нана хи мала.</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Шимма цхьаьна бен болх: зорбанан а, йозанан а шрифтаца йаздина долу цхьа дешнаш вовшашца дустар.</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Шардар: зорбанан кепехь йаздина дешнаш йозанан кепехь дӀайаздар.</w:t>
            </w:r>
          </w:p>
        </w:tc>
      </w:tr>
      <w:tr w:rsidR="001C3E1F" w:rsidRPr="001C3E1F" w:rsidTr="001C3E1F">
        <w:tc>
          <w:tcPr>
            <w:tcW w:w="856" w:type="dxa"/>
            <w:tcBorders>
              <w:top w:val="single" w:sz="4" w:space="0" w:color="auto"/>
              <w:left w:val="single" w:sz="4" w:space="0" w:color="auto"/>
              <w:bottom w:val="single" w:sz="4" w:space="0" w:color="auto"/>
              <w:right w:val="single" w:sz="4" w:space="0" w:color="auto"/>
            </w:tcBorders>
            <w:hideMark/>
          </w:tcPr>
          <w:p w:rsidR="001C3E1F" w:rsidRPr="001C3E1F" w:rsidRDefault="001C3E1F" w:rsidP="001C3E1F">
            <w:pPr>
              <w:rPr>
                <w:rFonts w:ascii="Times New Roman" w:hAnsi="Times New Roman"/>
                <w:b/>
                <w:sz w:val="24"/>
                <w:szCs w:val="24"/>
              </w:rPr>
            </w:pPr>
            <w:r w:rsidRPr="001C3E1F">
              <w:rPr>
                <w:rFonts w:ascii="Times New Roman" w:hAnsi="Times New Roman"/>
                <w:b/>
                <w:sz w:val="24"/>
                <w:szCs w:val="24"/>
              </w:rPr>
              <w:t>7.</w:t>
            </w:r>
          </w:p>
        </w:tc>
        <w:tc>
          <w:tcPr>
            <w:tcW w:w="1490" w:type="dxa"/>
            <w:tcBorders>
              <w:top w:val="single" w:sz="4" w:space="0" w:color="auto"/>
              <w:left w:val="single" w:sz="4" w:space="0" w:color="auto"/>
              <w:bottom w:val="single" w:sz="4" w:space="0" w:color="auto"/>
              <w:right w:val="single" w:sz="4" w:space="0" w:color="auto"/>
            </w:tcBorders>
            <w:hideMark/>
          </w:tcPr>
          <w:p w:rsidR="001C3E1F" w:rsidRPr="001C3E1F" w:rsidRDefault="001C3E1F" w:rsidP="001C3E1F">
            <w:pPr>
              <w:rPr>
                <w:rFonts w:ascii="Times New Roman" w:hAnsi="Times New Roman"/>
                <w:b/>
                <w:sz w:val="24"/>
                <w:szCs w:val="24"/>
              </w:rPr>
            </w:pPr>
            <w:r w:rsidRPr="001C3E1F">
              <w:rPr>
                <w:rFonts w:ascii="Times New Roman" w:hAnsi="Times New Roman"/>
                <w:b/>
                <w:sz w:val="24"/>
                <w:szCs w:val="24"/>
              </w:rPr>
              <w:t>Орфографи а, пунктуаци а</w:t>
            </w:r>
          </w:p>
          <w:p w:rsidR="001C3E1F" w:rsidRPr="001C3E1F" w:rsidRDefault="001C3E1F" w:rsidP="001C3E1F">
            <w:pPr>
              <w:rPr>
                <w:rFonts w:ascii="Times New Roman" w:hAnsi="Times New Roman"/>
                <w:b/>
                <w:sz w:val="24"/>
                <w:szCs w:val="24"/>
              </w:rPr>
            </w:pPr>
            <w:r w:rsidRPr="001C3E1F">
              <w:rPr>
                <w:rFonts w:ascii="Times New Roman" w:hAnsi="Times New Roman"/>
                <w:b/>
                <w:sz w:val="24"/>
                <w:szCs w:val="24"/>
              </w:rPr>
              <w:t xml:space="preserve">(«Йоза» декъаца цхьаьна </w:t>
            </w:r>
            <w:r w:rsidRPr="001C3E1F">
              <w:rPr>
                <w:rFonts w:ascii="Times New Roman" w:hAnsi="Times New Roman"/>
                <w:b/>
                <w:bCs/>
                <w:sz w:val="24"/>
                <w:szCs w:val="24"/>
              </w:rPr>
              <w:t>Ӏ</w:t>
            </w:r>
            <w:r w:rsidRPr="001C3E1F">
              <w:rPr>
                <w:rFonts w:ascii="Times New Roman" w:hAnsi="Times New Roman"/>
                <w:b/>
                <w:sz w:val="24"/>
                <w:szCs w:val="24"/>
              </w:rPr>
              <w:t>амош йу)</w:t>
            </w:r>
          </w:p>
        </w:tc>
        <w:tc>
          <w:tcPr>
            <w:tcW w:w="5621" w:type="dxa"/>
            <w:gridSpan w:val="2"/>
            <w:tcBorders>
              <w:top w:val="single" w:sz="4" w:space="0" w:color="auto"/>
              <w:left w:val="single" w:sz="4" w:space="0" w:color="auto"/>
              <w:bottom w:val="single" w:sz="4" w:space="0" w:color="auto"/>
              <w:right w:val="single" w:sz="4" w:space="0" w:color="auto"/>
            </w:tcBorders>
            <w:hideMark/>
          </w:tcPr>
          <w:p w:rsidR="001C3E1F" w:rsidRPr="001C3E1F" w:rsidRDefault="001C3E1F" w:rsidP="001C3E1F">
            <w:pPr>
              <w:rPr>
                <w:rFonts w:ascii="Times New Roman" w:hAnsi="Times New Roman"/>
                <w:bCs/>
                <w:sz w:val="24"/>
                <w:szCs w:val="24"/>
              </w:rPr>
            </w:pPr>
            <w:r w:rsidRPr="001C3E1F">
              <w:rPr>
                <w:rFonts w:ascii="Times New Roman" w:hAnsi="Times New Roman"/>
                <w:bCs/>
                <w:sz w:val="24"/>
                <w:szCs w:val="24"/>
              </w:rPr>
              <w:t xml:space="preserve">Нийсайаздаран бакъонаш а, царах пайдаэцар а: дешнаш къаьстина йаздар; предложенин йуьххьехь а, долахь цӀерашкахь а (адамийн цӀерашкахь, дийнатийн, гӀалийн, йартийн, урамийн а цӀерашкахь) а доккха элп йаздар; адамийн цӀерашкахь, фамилешкахь, дайн цӀерашкахь а  </w:t>
            </w:r>
            <w:r w:rsidRPr="001C3E1F">
              <w:rPr>
                <w:rFonts w:ascii="Times New Roman" w:hAnsi="Times New Roman"/>
                <w:i/>
                <w:sz w:val="24"/>
                <w:szCs w:val="24"/>
              </w:rPr>
              <w:t xml:space="preserve">я, яь, ю, юь, е, ё </w:t>
            </w:r>
            <w:r w:rsidRPr="001C3E1F">
              <w:rPr>
                <w:rFonts w:ascii="Times New Roman" w:hAnsi="Times New Roman"/>
                <w:iCs/>
                <w:sz w:val="24"/>
                <w:szCs w:val="24"/>
              </w:rPr>
              <w:t xml:space="preserve">элпийн а, долахьчу цӀерашкахь а, тӀеэцначу дешнашкахь а </w:t>
            </w:r>
            <w:r w:rsidRPr="001C3E1F">
              <w:rPr>
                <w:rFonts w:ascii="Times New Roman" w:hAnsi="Times New Roman"/>
                <w:i/>
                <w:sz w:val="24"/>
                <w:szCs w:val="24"/>
              </w:rPr>
              <w:t xml:space="preserve"> я, ю, е, ё </w:t>
            </w:r>
            <w:r w:rsidRPr="001C3E1F">
              <w:rPr>
                <w:rFonts w:ascii="Times New Roman" w:hAnsi="Times New Roman"/>
                <w:iCs/>
                <w:sz w:val="24"/>
                <w:szCs w:val="24"/>
              </w:rPr>
              <w:t>элпийн</w:t>
            </w:r>
            <w:r w:rsidRPr="001C3E1F">
              <w:rPr>
                <w:rFonts w:ascii="Times New Roman" w:hAnsi="Times New Roman"/>
                <w:bCs/>
                <w:sz w:val="24"/>
                <w:szCs w:val="24"/>
              </w:rPr>
              <w:t xml:space="preserve"> а нийсайаздар;  нохчийн меттан шалхачу  мукъазчу элпийн (</w:t>
            </w:r>
            <w:r w:rsidRPr="001C3E1F">
              <w:rPr>
                <w:rFonts w:ascii="Times New Roman" w:hAnsi="Times New Roman"/>
                <w:bCs/>
                <w:i/>
                <w:iCs/>
                <w:sz w:val="24"/>
                <w:szCs w:val="24"/>
              </w:rPr>
              <w:t>хь,кх,цӀ, къ, пӀ,...)</w:t>
            </w:r>
            <w:r w:rsidRPr="001C3E1F">
              <w:rPr>
                <w:rFonts w:ascii="Times New Roman" w:hAnsi="Times New Roman"/>
                <w:bCs/>
                <w:sz w:val="24"/>
                <w:szCs w:val="24"/>
              </w:rPr>
              <w:t xml:space="preserve"> нийсайаздар; </w:t>
            </w:r>
            <w:r w:rsidRPr="001C3E1F">
              <w:rPr>
                <w:rFonts w:ascii="Times New Roman" w:hAnsi="Times New Roman"/>
                <w:i/>
                <w:sz w:val="24"/>
                <w:szCs w:val="24"/>
              </w:rPr>
              <w:t xml:space="preserve">ю, ы, ф, я, щ </w:t>
            </w:r>
            <w:r w:rsidRPr="001C3E1F">
              <w:rPr>
                <w:rFonts w:ascii="Times New Roman" w:hAnsi="Times New Roman"/>
                <w:iCs/>
                <w:sz w:val="24"/>
                <w:szCs w:val="24"/>
              </w:rPr>
              <w:t>элпашца долчу дешнийн</w:t>
            </w:r>
            <w:r w:rsidRPr="001C3E1F">
              <w:rPr>
                <w:rFonts w:ascii="Times New Roman" w:hAnsi="Times New Roman"/>
                <w:i/>
                <w:sz w:val="24"/>
                <w:szCs w:val="24"/>
              </w:rPr>
              <w:t xml:space="preserve"> </w:t>
            </w:r>
            <w:r w:rsidRPr="001C3E1F">
              <w:rPr>
                <w:rFonts w:ascii="Times New Roman" w:hAnsi="Times New Roman"/>
                <w:bCs/>
                <w:sz w:val="24"/>
                <w:szCs w:val="24"/>
              </w:rPr>
              <w:t xml:space="preserve"> нийсайаздар; мукъазчу аьзнийн цхьаьнакхетарш доцчу дешдакъошца долу дешнаш сехьадахар; предложенин чаккхенгахь сацаран хьаьркаш.</w:t>
            </w:r>
          </w:p>
        </w:tc>
        <w:tc>
          <w:tcPr>
            <w:tcW w:w="6667" w:type="dxa"/>
            <w:tcBorders>
              <w:top w:val="single" w:sz="4" w:space="0" w:color="auto"/>
              <w:left w:val="single" w:sz="4" w:space="0" w:color="auto"/>
              <w:bottom w:val="single" w:sz="4" w:space="0" w:color="auto"/>
              <w:right w:val="single" w:sz="4" w:space="0" w:color="auto"/>
            </w:tcBorders>
            <w:hideMark/>
          </w:tcPr>
          <w:p w:rsidR="001C3E1F" w:rsidRPr="001C3E1F" w:rsidRDefault="001C3E1F" w:rsidP="001C3E1F">
            <w:pPr>
              <w:rPr>
                <w:rFonts w:ascii="Times New Roman" w:hAnsi="Times New Roman"/>
                <w:sz w:val="24"/>
                <w:szCs w:val="24"/>
              </w:rPr>
            </w:pPr>
            <w:r w:rsidRPr="001C3E1F">
              <w:rPr>
                <w:rFonts w:ascii="Times New Roman" w:hAnsi="Times New Roman"/>
                <w:sz w:val="24"/>
                <w:szCs w:val="24"/>
              </w:rPr>
              <w:t>Шардар: предложенин йуьхь а, чаккхе а нийса кечйарца а, дешнашна йукъара кӀайдаргаш ларйарца а дешнийн гуламах хӀоттийна предложени дӀайазйар.</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Доккхачу элпах пайдаэцаран меттигех тӀедоьжначу кепехь кхета а веш, комментарешца предложенеш дӀайазйар.</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 xml:space="preserve">Доккхачу элпах пайдаэцаран меттигех кхетош комментари йеш предложенеш д1аязйар. </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Ловзар «Дукха хьан?»: билгалдинчу элпана долахь цӀераш лахар (йалор) а, дӀайазйар а.</w:t>
            </w:r>
          </w:p>
          <w:p w:rsidR="001C3E1F" w:rsidRPr="001C3E1F" w:rsidRDefault="001C3E1F" w:rsidP="001C3E1F">
            <w:pPr>
              <w:rPr>
                <w:rFonts w:ascii="Times New Roman" w:hAnsi="Times New Roman"/>
                <w:sz w:val="24"/>
                <w:szCs w:val="24"/>
                <w:highlight w:val="cyan"/>
              </w:rPr>
            </w:pPr>
            <w:r w:rsidRPr="001C3E1F">
              <w:rPr>
                <w:rFonts w:ascii="Times New Roman" w:hAnsi="Times New Roman"/>
                <w:sz w:val="24"/>
                <w:szCs w:val="24"/>
              </w:rPr>
              <w:t>Практикин болх: Ӏамийнчу нийсайаздаран норманаш  ма-бохху, текстан олуш дӀайазйар.</w:t>
            </w:r>
          </w:p>
        </w:tc>
      </w:tr>
      <w:tr w:rsidR="001C3E1F" w:rsidRPr="001C3E1F" w:rsidTr="001C3E1F">
        <w:tc>
          <w:tcPr>
            <w:tcW w:w="856" w:type="dxa"/>
            <w:tcBorders>
              <w:top w:val="single" w:sz="4" w:space="0" w:color="auto"/>
              <w:left w:val="single" w:sz="4" w:space="0" w:color="auto"/>
              <w:bottom w:val="single" w:sz="4" w:space="0" w:color="auto"/>
              <w:right w:val="single" w:sz="4" w:space="0" w:color="auto"/>
            </w:tcBorders>
            <w:hideMark/>
          </w:tcPr>
          <w:p w:rsidR="001C3E1F" w:rsidRPr="001C3E1F" w:rsidRDefault="001C3E1F" w:rsidP="001C3E1F">
            <w:pPr>
              <w:rPr>
                <w:rFonts w:ascii="Times New Roman" w:hAnsi="Times New Roman"/>
                <w:b/>
                <w:sz w:val="24"/>
                <w:szCs w:val="24"/>
              </w:rPr>
            </w:pPr>
            <w:r w:rsidRPr="001C3E1F">
              <w:rPr>
                <w:rFonts w:ascii="Times New Roman" w:hAnsi="Times New Roman"/>
                <w:b/>
                <w:sz w:val="24"/>
                <w:szCs w:val="24"/>
              </w:rPr>
              <w:t>8.</w:t>
            </w:r>
          </w:p>
        </w:tc>
        <w:tc>
          <w:tcPr>
            <w:tcW w:w="1490" w:type="dxa"/>
            <w:tcBorders>
              <w:top w:val="single" w:sz="4" w:space="0" w:color="auto"/>
              <w:left w:val="single" w:sz="4" w:space="0" w:color="auto"/>
              <w:bottom w:val="single" w:sz="4" w:space="0" w:color="auto"/>
              <w:right w:val="single" w:sz="4" w:space="0" w:color="auto"/>
            </w:tcBorders>
            <w:hideMark/>
          </w:tcPr>
          <w:p w:rsidR="001C3E1F" w:rsidRPr="001C3E1F" w:rsidRDefault="001C3E1F" w:rsidP="001C3E1F">
            <w:pPr>
              <w:rPr>
                <w:rFonts w:ascii="Times New Roman" w:hAnsi="Times New Roman"/>
                <w:b/>
                <w:sz w:val="24"/>
                <w:szCs w:val="24"/>
              </w:rPr>
            </w:pPr>
            <w:r w:rsidRPr="001C3E1F">
              <w:rPr>
                <w:rFonts w:ascii="Times New Roman" w:hAnsi="Times New Roman"/>
                <w:b/>
                <w:sz w:val="24"/>
                <w:szCs w:val="24"/>
              </w:rPr>
              <w:t>Маттах болу йукъара хаамаш</w:t>
            </w:r>
          </w:p>
          <w:p w:rsidR="001C3E1F" w:rsidRPr="001C3E1F" w:rsidRDefault="001C3E1F" w:rsidP="001C3E1F">
            <w:pPr>
              <w:rPr>
                <w:rFonts w:ascii="Times New Roman" w:hAnsi="Times New Roman"/>
                <w:b/>
                <w:sz w:val="24"/>
                <w:szCs w:val="24"/>
              </w:rPr>
            </w:pPr>
            <w:r w:rsidRPr="001C3E1F">
              <w:rPr>
                <w:rFonts w:ascii="Times New Roman" w:hAnsi="Times New Roman"/>
                <w:b/>
                <w:bCs/>
                <w:sz w:val="24"/>
                <w:szCs w:val="24"/>
              </w:rPr>
              <w:t>(1 сахьт, кхидӀа курсан массо декъехь Ӏамош ду)</w:t>
            </w:r>
          </w:p>
        </w:tc>
        <w:tc>
          <w:tcPr>
            <w:tcW w:w="5621" w:type="dxa"/>
            <w:gridSpan w:val="2"/>
            <w:tcBorders>
              <w:top w:val="single" w:sz="4" w:space="0" w:color="auto"/>
              <w:left w:val="single" w:sz="4" w:space="0" w:color="auto"/>
              <w:bottom w:val="single" w:sz="4" w:space="0" w:color="auto"/>
              <w:right w:val="single" w:sz="4" w:space="0" w:color="auto"/>
            </w:tcBorders>
          </w:tcPr>
          <w:p w:rsidR="001C3E1F" w:rsidRPr="001C3E1F" w:rsidRDefault="001C3E1F" w:rsidP="001C3E1F">
            <w:pPr>
              <w:tabs>
                <w:tab w:val="left" w:pos="1014"/>
              </w:tabs>
              <w:rPr>
                <w:rFonts w:ascii="Times New Roman" w:hAnsi="Times New Roman"/>
                <w:bCs/>
                <w:sz w:val="24"/>
                <w:szCs w:val="24"/>
              </w:rPr>
            </w:pPr>
            <w:r w:rsidRPr="001C3E1F">
              <w:rPr>
                <w:rFonts w:ascii="Times New Roman" w:hAnsi="Times New Roman"/>
                <w:bCs/>
                <w:sz w:val="24"/>
                <w:szCs w:val="24"/>
              </w:rPr>
              <w:t>Мотт адамийн уьйр лелоран коьрта гӀирс санна. Уьйр лелоран Ӏалашонаш а, хьелаш а.</w:t>
            </w:r>
          </w:p>
          <w:p w:rsidR="001C3E1F" w:rsidRPr="001C3E1F" w:rsidRDefault="001C3E1F" w:rsidP="001C3E1F">
            <w:pPr>
              <w:rPr>
                <w:rFonts w:ascii="Times New Roman" w:hAnsi="Times New Roman"/>
                <w:sz w:val="24"/>
                <w:szCs w:val="24"/>
              </w:rPr>
            </w:pPr>
          </w:p>
          <w:p w:rsidR="001C3E1F" w:rsidRPr="001C3E1F" w:rsidRDefault="001C3E1F" w:rsidP="001C3E1F">
            <w:pPr>
              <w:rPr>
                <w:rFonts w:ascii="Times New Roman" w:hAnsi="Times New Roman"/>
                <w:sz w:val="24"/>
                <w:szCs w:val="24"/>
              </w:rPr>
            </w:pPr>
          </w:p>
        </w:tc>
        <w:tc>
          <w:tcPr>
            <w:tcW w:w="6667" w:type="dxa"/>
            <w:tcBorders>
              <w:top w:val="single" w:sz="4" w:space="0" w:color="auto"/>
              <w:left w:val="single" w:sz="4" w:space="0" w:color="auto"/>
              <w:bottom w:val="single" w:sz="4" w:space="0" w:color="auto"/>
              <w:right w:val="single" w:sz="4" w:space="0" w:color="auto"/>
            </w:tcBorders>
            <w:hideMark/>
          </w:tcPr>
          <w:p w:rsidR="001C3E1F" w:rsidRPr="001C3E1F" w:rsidRDefault="001C3E1F" w:rsidP="001C3E1F">
            <w:pPr>
              <w:rPr>
                <w:rFonts w:ascii="Times New Roman" w:hAnsi="Times New Roman"/>
                <w:sz w:val="24"/>
                <w:szCs w:val="24"/>
              </w:rPr>
            </w:pPr>
            <w:r w:rsidRPr="001C3E1F">
              <w:rPr>
                <w:rFonts w:ascii="Times New Roman" w:hAnsi="Times New Roman"/>
                <w:sz w:val="24"/>
                <w:szCs w:val="24"/>
              </w:rPr>
              <w:t>«Мотт – адамийн уьйран мехала гӀирс» темина хьехархочун дийцар.</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Мотт адамийн уьйран, хаамийн, зӀенийн гӀирс хиларан йукъара кхетам.</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Тексташца, суьрташца бечу балхахула барта а, йозанан кепехь а тӀекере лелор.</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Кхоллараллин тӀедиллар: йозанан къамелах  пайдаэца оьшу хьал гайтар.</w:t>
            </w:r>
          </w:p>
        </w:tc>
      </w:tr>
    </w:tbl>
    <w:p w:rsidR="001C3E1F" w:rsidRPr="001C3E1F" w:rsidRDefault="001C3E1F" w:rsidP="001C3E1F">
      <w:pPr>
        <w:spacing w:after="0" w:line="240" w:lineRule="auto"/>
        <w:rPr>
          <w:rFonts w:ascii="Times New Roman" w:eastAsia="Calibri" w:hAnsi="Times New Roman" w:cs="Times New Roman"/>
          <w:sz w:val="24"/>
          <w:szCs w:val="24"/>
        </w:rPr>
      </w:pPr>
    </w:p>
    <w:p w:rsidR="001C3E1F" w:rsidRPr="001C3E1F" w:rsidRDefault="001C3E1F" w:rsidP="001C3E1F">
      <w:pPr>
        <w:spacing w:after="0" w:line="240" w:lineRule="auto"/>
        <w:rPr>
          <w:rFonts w:ascii="Times New Roman" w:eastAsia="Calibri" w:hAnsi="Times New Roman" w:cs="Times New Roman"/>
          <w:sz w:val="24"/>
          <w:szCs w:val="24"/>
        </w:rPr>
      </w:pPr>
    </w:p>
    <w:tbl>
      <w:tblPr>
        <w:tblStyle w:val="38"/>
        <w:tblW w:w="14630" w:type="dxa"/>
        <w:tblInd w:w="-34" w:type="dxa"/>
        <w:tblLook w:val="04A0" w:firstRow="1" w:lastRow="0" w:firstColumn="1" w:lastColumn="0" w:noHBand="0" w:noVBand="1"/>
      </w:tblPr>
      <w:tblGrid>
        <w:gridCol w:w="870"/>
        <w:gridCol w:w="1490"/>
        <w:gridCol w:w="5895"/>
        <w:gridCol w:w="6375"/>
      </w:tblGrid>
      <w:tr w:rsidR="001C3E1F" w:rsidRPr="001C3E1F" w:rsidTr="001C3E1F">
        <w:tc>
          <w:tcPr>
            <w:tcW w:w="870" w:type="dxa"/>
            <w:tcBorders>
              <w:top w:val="single" w:sz="4" w:space="0" w:color="auto"/>
              <w:left w:val="single" w:sz="4" w:space="0" w:color="auto"/>
              <w:bottom w:val="single" w:sz="4" w:space="0" w:color="auto"/>
              <w:right w:val="single" w:sz="4" w:space="0" w:color="auto"/>
            </w:tcBorders>
            <w:hideMark/>
          </w:tcPr>
          <w:p w:rsidR="001C3E1F" w:rsidRPr="001C3E1F" w:rsidRDefault="001C3E1F" w:rsidP="001C3E1F">
            <w:pPr>
              <w:rPr>
                <w:rFonts w:ascii="Times New Roman" w:hAnsi="Times New Roman"/>
                <w:b/>
                <w:sz w:val="24"/>
                <w:szCs w:val="24"/>
              </w:rPr>
            </w:pPr>
            <w:r w:rsidRPr="001C3E1F">
              <w:rPr>
                <w:rFonts w:ascii="Times New Roman" w:hAnsi="Times New Roman"/>
                <w:b/>
                <w:sz w:val="24"/>
                <w:szCs w:val="24"/>
              </w:rPr>
              <w:t>9.</w:t>
            </w:r>
          </w:p>
        </w:tc>
        <w:tc>
          <w:tcPr>
            <w:tcW w:w="1490" w:type="dxa"/>
            <w:tcBorders>
              <w:top w:val="single" w:sz="4" w:space="0" w:color="auto"/>
              <w:left w:val="single" w:sz="4" w:space="0" w:color="auto"/>
              <w:bottom w:val="single" w:sz="4" w:space="0" w:color="auto"/>
              <w:right w:val="single" w:sz="4" w:space="0" w:color="auto"/>
            </w:tcBorders>
            <w:hideMark/>
          </w:tcPr>
          <w:p w:rsidR="001C3E1F" w:rsidRPr="001C3E1F" w:rsidRDefault="001C3E1F" w:rsidP="001C3E1F">
            <w:pPr>
              <w:rPr>
                <w:rFonts w:ascii="Times New Roman" w:hAnsi="Times New Roman"/>
                <w:b/>
                <w:sz w:val="24"/>
                <w:szCs w:val="24"/>
              </w:rPr>
            </w:pPr>
            <w:r w:rsidRPr="001C3E1F">
              <w:rPr>
                <w:rFonts w:ascii="Times New Roman" w:hAnsi="Times New Roman"/>
                <w:b/>
                <w:sz w:val="24"/>
                <w:szCs w:val="24"/>
              </w:rPr>
              <w:t xml:space="preserve">Фонетика </w:t>
            </w:r>
          </w:p>
          <w:p w:rsidR="001C3E1F" w:rsidRPr="001C3E1F" w:rsidRDefault="001C3E1F" w:rsidP="001C3E1F">
            <w:pPr>
              <w:rPr>
                <w:rFonts w:ascii="Times New Roman" w:hAnsi="Times New Roman"/>
                <w:b/>
                <w:sz w:val="24"/>
                <w:szCs w:val="24"/>
              </w:rPr>
            </w:pPr>
            <w:r w:rsidRPr="001C3E1F">
              <w:rPr>
                <w:rFonts w:ascii="Times New Roman" w:hAnsi="Times New Roman"/>
                <w:b/>
                <w:bCs/>
                <w:sz w:val="24"/>
                <w:szCs w:val="24"/>
              </w:rPr>
              <w:t xml:space="preserve"> </w:t>
            </w:r>
          </w:p>
        </w:tc>
        <w:tc>
          <w:tcPr>
            <w:tcW w:w="5895" w:type="dxa"/>
            <w:tcBorders>
              <w:top w:val="single" w:sz="4" w:space="0" w:color="auto"/>
              <w:left w:val="single" w:sz="4" w:space="0" w:color="auto"/>
              <w:bottom w:val="single" w:sz="4" w:space="0" w:color="auto"/>
              <w:right w:val="single" w:sz="4" w:space="0" w:color="auto"/>
            </w:tcBorders>
          </w:tcPr>
          <w:p w:rsidR="001C3E1F" w:rsidRPr="001C3E1F" w:rsidRDefault="001C3E1F" w:rsidP="001C3E1F">
            <w:pPr>
              <w:contextualSpacing/>
              <w:rPr>
                <w:rFonts w:ascii="Times New Roman" w:hAnsi="Times New Roman"/>
                <w:sz w:val="24"/>
                <w:szCs w:val="24"/>
              </w:rPr>
            </w:pPr>
            <w:r w:rsidRPr="001C3E1F">
              <w:rPr>
                <w:rFonts w:ascii="Times New Roman" w:hAnsi="Times New Roman"/>
                <w:sz w:val="24"/>
                <w:szCs w:val="24"/>
              </w:rPr>
              <w:t>Къамелан аьзнаш. Мукъа, мукъаза аьзнаш а, уьш довзар а. Зевне, къора мукъаза аьзнаш а, уьш довзар а. Нохчийн меттан ша-тайпа аьзнаш.</w:t>
            </w:r>
          </w:p>
          <w:p w:rsidR="001C3E1F" w:rsidRPr="001C3E1F" w:rsidRDefault="001C3E1F" w:rsidP="001C3E1F">
            <w:pPr>
              <w:contextualSpacing/>
              <w:rPr>
                <w:rFonts w:ascii="Times New Roman" w:hAnsi="Times New Roman"/>
                <w:sz w:val="24"/>
                <w:szCs w:val="24"/>
              </w:rPr>
            </w:pPr>
            <w:r w:rsidRPr="001C3E1F">
              <w:rPr>
                <w:rFonts w:ascii="Times New Roman" w:hAnsi="Times New Roman"/>
                <w:sz w:val="24"/>
                <w:szCs w:val="24"/>
              </w:rPr>
              <w:t xml:space="preserve">Дешдакъа. Дашехь дешдакъойн барам. Дешнаш дешдакъошка декъар (мукъазчу аьзнийн цхьаьнакхетарш доцу атта дешнаш). </w:t>
            </w:r>
          </w:p>
          <w:p w:rsidR="001C3E1F" w:rsidRPr="001C3E1F" w:rsidRDefault="001C3E1F" w:rsidP="001C3E1F">
            <w:pPr>
              <w:rPr>
                <w:rFonts w:ascii="Times New Roman" w:hAnsi="Times New Roman"/>
                <w:sz w:val="24"/>
                <w:szCs w:val="24"/>
              </w:rPr>
            </w:pPr>
          </w:p>
        </w:tc>
        <w:tc>
          <w:tcPr>
            <w:tcW w:w="6375" w:type="dxa"/>
            <w:tcBorders>
              <w:top w:val="single" w:sz="4" w:space="0" w:color="auto"/>
              <w:left w:val="single" w:sz="4" w:space="0" w:color="auto"/>
              <w:bottom w:val="single" w:sz="4" w:space="0" w:color="auto"/>
              <w:right w:val="single" w:sz="4" w:space="0" w:color="auto"/>
            </w:tcBorders>
            <w:hideMark/>
          </w:tcPr>
          <w:p w:rsidR="001C3E1F" w:rsidRPr="001C3E1F" w:rsidRDefault="001C3E1F" w:rsidP="001C3E1F">
            <w:pPr>
              <w:rPr>
                <w:rFonts w:ascii="Times New Roman" w:hAnsi="Times New Roman"/>
                <w:sz w:val="24"/>
                <w:szCs w:val="24"/>
              </w:rPr>
            </w:pPr>
            <w:r w:rsidRPr="001C3E1F">
              <w:rPr>
                <w:rFonts w:ascii="Times New Roman" w:hAnsi="Times New Roman"/>
                <w:sz w:val="24"/>
                <w:szCs w:val="24"/>
              </w:rPr>
              <w:t>Аьзнийн, элпийн йукъара башхаллин сурт хӀоттор.</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Олучу дешнашкахь аьзнаш билгалдар, артикуляцина тӀе тидам бохуьйтуш, аьзнаш алар.</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Дешнийн аьзнийн моделаш хӀиттор.</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Дешан аьзнийн а, элпийн а билгалдар (обозначение) дустар.</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Мукъачу а, мукъазчу а аьзнийн къастар а, царна йукъара башхалла (разница) а.</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Нохчийн меттан ша-тайпа мукъа а, мукъаза а аьзнаш дагардар.</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 xml:space="preserve">Мукъий, мукъазий аьзнаш билгалден мукъачу а, мукъазчу а аьзнийн а, элпийн а маьӀна къастаран меттигна тӀехь тергам. </w:t>
            </w:r>
          </w:p>
          <w:p w:rsidR="001C3E1F" w:rsidRPr="001C3E1F" w:rsidRDefault="001C3E1F" w:rsidP="001C3E1F">
            <w:pPr>
              <w:rPr>
                <w:rFonts w:ascii="Times New Roman" w:hAnsi="Times New Roman"/>
                <w:sz w:val="24"/>
                <w:szCs w:val="24"/>
              </w:rPr>
            </w:pPr>
            <w:r w:rsidRPr="001C3E1F">
              <w:rPr>
                <w:rFonts w:ascii="Times New Roman" w:hAnsi="Times New Roman"/>
                <w:i/>
                <w:sz w:val="24"/>
                <w:szCs w:val="24"/>
              </w:rPr>
              <w:t xml:space="preserve">е, ё, ю, я </w:t>
            </w:r>
            <w:r w:rsidRPr="001C3E1F">
              <w:rPr>
                <w:rFonts w:ascii="Times New Roman" w:hAnsi="Times New Roman"/>
                <w:sz w:val="24"/>
                <w:szCs w:val="24"/>
              </w:rPr>
              <w:t>элпийн маьӀна билгалдаккхар.</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ТӀеэцначу дешнашкахь бен лелаш доцчу элпийн  (</w:t>
            </w:r>
            <w:r w:rsidRPr="001C3E1F">
              <w:rPr>
                <w:rFonts w:ascii="Times New Roman" w:hAnsi="Times New Roman"/>
                <w:i/>
                <w:sz w:val="24"/>
                <w:szCs w:val="24"/>
              </w:rPr>
              <w:t>ё, я, ю, ы, ф, щ</w:t>
            </w:r>
            <w:r w:rsidRPr="001C3E1F">
              <w:rPr>
                <w:rFonts w:ascii="Times New Roman" w:hAnsi="Times New Roman"/>
                <w:sz w:val="24"/>
                <w:szCs w:val="24"/>
              </w:rPr>
              <w:t>) алар (воспроизведение).</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Дош а, дешдакъа а билгалдар, царна йукъарчу башхаллех кхетор.</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Тайп-тайпанчу дешнийн дешдакъойн хӀоттамна тӀехь тергам.</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Дашехь маса дешдакъа ду билгалдар.</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Дешнаш цхьана могӀанера вукху могӀане сехьадахар.</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Дешнаш дешдакъошка декъар.</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Предложенехь дешнаш вовшех къаьстина (кӀайдаргехула) йаздар.</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Долахь цӀераш (адамийн цӀераш, ден цӀе, фамилеш, дийнатийн цӀераш) доккхачу элпаца йазйан, иштта йаздарх кхето.</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 xml:space="preserve"> «Нохчийн меттан аьзнех лаьцна вайна хӀун хаьа?» темина къамел, йоза-дешар Ӏаморехь долу хаарш карладахар.</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Дешан схема хӀоттор.</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Озана характеристика йала хаар.</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Оьрсийн маттехь доцчу шалхачу элпийн нийса йаздар а, аьзнийн схьаалар а кхочушдар.</w:t>
            </w:r>
          </w:p>
          <w:p w:rsidR="001C3E1F" w:rsidRPr="001C3E1F" w:rsidRDefault="001C3E1F" w:rsidP="001C3E1F">
            <w:pPr>
              <w:rPr>
                <w:rFonts w:ascii="Times New Roman" w:hAnsi="Times New Roman"/>
                <w:i/>
                <w:sz w:val="24"/>
                <w:szCs w:val="24"/>
              </w:rPr>
            </w:pPr>
            <w:r w:rsidRPr="001C3E1F">
              <w:rPr>
                <w:rFonts w:ascii="Times New Roman" w:hAnsi="Times New Roman"/>
                <w:sz w:val="24"/>
                <w:szCs w:val="24"/>
              </w:rPr>
              <w:t>Ловзаран кепехь шардар «Билгалдинчу озана дош даладе»: (</w:t>
            </w:r>
            <w:r w:rsidRPr="001C3E1F">
              <w:rPr>
                <w:rFonts w:ascii="Times New Roman" w:hAnsi="Times New Roman"/>
                <w:b/>
                <w:i/>
                <w:sz w:val="24"/>
                <w:szCs w:val="24"/>
              </w:rPr>
              <w:t>Д</w:t>
            </w:r>
            <w:r w:rsidRPr="001C3E1F">
              <w:rPr>
                <w:rFonts w:ascii="Times New Roman" w:hAnsi="Times New Roman"/>
                <w:i/>
                <w:sz w:val="24"/>
                <w:szCs w:val="24"/>
              </w:rPr>
              <w:t>ада, ху</w:t>
            </w:r>
            <w:r w:rsidRPr="001C3E1F">
              <w:rPr>
                <w:rFonts w:ascii="Times New Roman" w:hAnsi="Times New Roman"/>
                <w:b/>
                <w:i/>
                <w:sz w:val="24"/>
                <w:szCs w:val="24"/>
              </w:rPr>
              <w:t>д</w:t>
            </w:r>
            <w:r w:rsidRPr="001C3E1F">
              <w:rPr>
                <w:rFonts w:ascii="Times New Roman" w:hAnsi="Times New Roman"/>
                <w:i/>
                <w:sz w:val="24"/>
                <w:szCs w:val="24"/>
              </w:rPr>
              <w:t>ар, бо</w:t>
            </w:r>
            <w:r w:rsidRPr="001C3E1F">
              <w:rPr>
                <w:rFonts w:ascii="Times New Roman" w:hAnsi="Times New Roman"/>
                <w:b/>
                <w:i/>
                <w:sz w:val="24"/>
                <w:szCs w:val="24"/>
              </w:rPr>
              <w:t>д</w:t>
            </w:r>
            <w:r w:rsidRPr="001C3E1F">
              <w:rPr>
                <w:rFonts w:ascii="Times New Roman" w:hAnsi="Times New Roman"/>
                <w:i/>
                <w:sz w:val="24"/>
                <w:szCs w:val="24"/>
              </w:rPr>
              <w:t>а, ба</w:t>
            </w:r>
            <w:r w:rsidRPr="001C3E1F">
              <w:rPr>
                <w:rFonts w:ascii="Times New Roman" w:hAnsi="Times New Roman"/>
                <w:b/>
                <w:i/>
                <w:sz w:val="24"/>
                <w:szCs w:val="24"/>
              </w:rPr>
              <w:t>д)</w:t>
            </w:r>
            <w:r w:rsidRPr="001C3E1F">
              <w:rPr>
                <w:rFonts w:ascii="Times New Roman" w:hAnsi="Times New Roman"/>
                <w:i/>
                <w:sz w:val="24"/>
                <w:szCs w:val="24"/>
              </w:rPr>
              <w:t>.</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Массо а дешнашкахь муьлха аз ду цхьаттера хезаш? Оцу озана дош даладе: дашна йуьххьехь, йуккъехь, чаккхенгахь.</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Шардар: йалийнчу билгалонашца аьзнаш билгалдахар (барта).</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Шимма цхьаьна бен болх: билгалбинчу бухца аьзнаш тобанашка дерзор.</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Дош, дешдакъа билгалдар, коьртачу башхаллех (различие) кхетор.</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Тайп-тайпанчу дешнийн дешдакъойн хӀоттамна тӀехь тергам.</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Дош сехьадаккхархьама дешдакъошка декъар.</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Дашехь маса дешдакъа ду билгалдар.</w:t>
            </w:r>
          </w:p>
        </w:tc>
      </w:tr>
      <w:tr w:rsidR="001C3E1F" w:rsidRPr="001C3E1F" w:rsidTr="001C3E1F">
        <w:tc>
          <w:tcPr>
            <w:tcW w:w="870" w:type="dxa"/>
            <w:tcBorders>
              <w:top w:val="single" w:sz="4" w:space="0" w:color="auto"/>
              <w:left w:val="single" w:sz="4" w:space="0" w:color="auto"/>
              <w:bottom w:val="single" w:sz="4" w:space="0" w:color="auto"/>
              <w:right w:val="single" w:sz="4" w:space="0" w:color="auto"/>
            </w:tcBorders>
            <w:hideMark/>
          </w:tcPr>
          <w:p w:rsidR="001C3E1F" w:rsidRPr="001C3E1F" w:rsidRDefault="001C3E1F" w:rsidP="001C3E1F">
            <w:pPr>
              <w:rPr>
                <w:rFonts w:ascii="Times New Roman" w:hAnsi="Times New Roman"/>
                <w:b/>
                <w:sz w:val="24"/>
                <w:szCs w:val="24"/>
              </w:rPr>
            </w:pPr>
            <w:r w:rsidRPr="001C3E1F">
              <w:rPr>
                <w:rFonts w:ascii="Times New Roman" w:hAnsi="Times New Roman"/>
                <w:b/>
                <w:sz w:val="24"/>
                <w:szCs w:val="24"/>
              </w:rPr>
              <w:t>10.</w:t>
            </w:r>
          </w:p>
        </w:tc>
        <w:tc>
          <w:tcPr>
            <w:tcW w:w="1490" w:type="dxa"/>
            <w:tcBorders>
              <w:top w:val="single" w:sz="4" w:space="0" w:color="auto"/>
              <w:left w:val="single" w:sz="4" w:space="0" w:color="auto"/>
              <w:bottom w:val="single" w:sz="4" w:space="0" w:color="auto"/>
              <w:right w:val="single" w:sz="4" w:space="0" w:color="auto"/>
            </w:tcBorders>
            <w:hideMark/>
          </w:tcPr>
          <w:p w:rsidR="001C3E1F" w:rsidRPr="001C3E1F" w:rsidRDefault="001C3E1F" w:rsidP="001C3E1F">
            <w:pPr>
              <w:rPr>
                <w:rFonts w:ascii="Times New Roman" w:hAnsi="Times New Roman"/>
                <w:b/>
                <w:sz w:val="24"/>
                <w:szCs w:val="24"/>
              </w:rPr>
            </w:pPr>
            <w:r w:rsidRPr="001C3E1F">
              <w:rPr>
                <w:rFonts w:ascii="Times New Roman" w:hAnsi="Times New Roman"/>
                <w:b/>
                <w:sz w:val="24"/>
                <w:szCs w:val="24"/>
              </w:rPr>
              <w:t>Графика</w:t>
            </w:r>
          </w:p>
          <w:p w:rsidR="001C3E1F" w:rsidRPr="001C3E1F" w:rsidRDefault="001C3E1F" w:rsidP="001C3E1F">
            <w:pPr>
              <w:rPr>
                <w:rFonts w:ascii="Times New Roman" w:hAnsi="Times New Roman"/>
                <w:b/>
                <w:sz w:val="24"/>
                <w:szCs w:val="24"/>
              </w:rPr>
            </w:pPr>
            <w:r w:rsidRPr="001C3E1F">
              <w:rPr>
                <w:rFonts w:ascii="Times New Roman" w:hAnsi="Times New Roman"/>
                <w:b/>
                <w:bCs/>
                <w:sz w:val="24"/>
                <w:szCs w:val="24"/>
              </w:rPr>
              <w:t xml:space="preserve"> </w:t>
            </w:r>
          </w:p>
        </w:tc>
        <w:tc>
          <w:tcPr>
            <w:tcW w:w="5895" w:type="dxa"/>
            <w:tcBorders>
              <w:top w:val="single" w:sz="4" w:space="0" w:color="auto"/>
              <w:left w:val="single" w:sz="4" w:space="0" w:color="auto"/>
              <w:bottom w:val="single" w:sz="4" w:space="0" w:color="auto"/>
              <w:right w:val="single" w:sz="4" w:space="0" w:color="auto"/>
            </w:tcBorders>
          </w:tcPr>
          <w:p w:rsidR="001C3E1F" w:rsidRPr="001C3E1F" w:rsidRDefault="001C3E1F" w:rsidP="001C3E1F">
            <w:pPr>
              <w:rPr>
                <w:rFonts w:ascii="Times New Roman" w:hAnsi="Times New Roman"/>
                <w:bCs/>
                <w:sz w:val="24"/>
                <w:szCs w:val="24"/>
              </w:rPr>
            </w:pPr>
            <w:r w:rsidRPr="001C3E1F">
              <w:rPr>
                <w:rFonts w:ascii="Times New Roman" w:hAnsi="Times New Roman"/>
                <w:bCs/>
                <w:sz w:val="24"/>
                <w:szCs w:val="24"/>
              </w:rPr>
              <w:t xml:space="preserve">Аз а, элп а. Аьзнаш а, элпаш а довзар. Нохчийн меттан ша-тайпа (шалха) элпаш. </w:t>
            </w:r>
          </w:p>
          <w:p w:rsidR="001C3E1F" w:rsidRPr="001C3E1F" w:rsidRDefault="001C3E1F" w:rsidP="001C3E1F">
            <w:pPr>
              <w:rPr>
                <w:rFonts w:ascii="Times New Roman" w:hAnsi="Times New Roman"/>
                <w:iCs/>
                <w:sz w:val="24"/>
                <w:szCs w:val="24"/>
              </w:rPr>
            </w:pPr>
            <w:r w:rsidRPr="001C3E1F">
              <w:rPr>
                <w:rFonts w:ascii="Times New Roman" w:hAnsi="Times New Roman"/>
                <w:iCs/>
                <w:sz w:val="24"/>
                <w:szCs w:val="24"/>
              </w:rPr>
              <w:t xml:space="preserve">ТӀеэцначу дешнашкахь бен  пайда ца оьцу </w:t>
            </w:r>
            <w:r w:rsidRPr="001C3E1F">
              <w:rPr>
                <w:rFonts w:ascii="Times New Roman" w:hAnsi="Times New Roman"/>
                <w:i/>
                <w:sz w:val="24"/>
                <w:szCs w:val="24"/>
              </w:rPr>
              <w:t>е, ё, ю, я</w:t>
            </w:r>
            <w:r w:rsidRPr="001C3E1F">
              <w:rPr>
                <w:rFonts w:ascii="Times New Roman" w:hAnsi="Times New Roman"/>
                <w:iCs/>
                <w:sz w:val="24"/>
                <w:szCs w:val="24"/>
              </w:rPr>
              <w:t xml:space="preserve"> элпаш. Адамийн цӀерашкахь, фамилешкахь, дайн цӀерашкахь а, дийнатийн цӀерашкахь а доккха элп.</w:t>
            </w:r>
          </w:p>
          <w:p w:rsidR="001C3E1F" w:rsidRPr="001C3E1F" w:rsidRDefault="001C3E1F" w:rsidP="001C3E1F">
            <w:pPr>
              <w:rPr>
                <w:rFonts w:ascii="Times New Roman" w:hAnsi="Times New Roman"/>
                <w:iCs/>
                <w:sz w:val="24"/>
                <w:szCs w:val="24"/>
              </w:rPr>
            </w:pPr>
            <w:r w:rsidRPr="001C3E1F">
              <w:rPr>
                <w:rFonts w:ascii="Times New Roman" w:hAnsi="Times New Roman"/>
                <w:iCs/>
                <w:sz w:val="24"/>
                <w:szCs w:val="24"/>
              </w:rPr>
              <w:t xml:space="preserve">Нохчийн абат (алфавит): элпийн цӀераш, церан хьалх-тӀаьхьалла. Дешнийн къепйоза рогӀаллехь нисдархьама, абатах пайдаэцар. </w:t>
            </w:r>
          </w:p>
          <w:p w:rsidR="001C3E1F" w:rsidRPr="001C3E1F" w:rsidRDefault="001C3E1F" w:rsidP="001C3E1F">
            <w:pPr>
              <w:rPr>
                <w:rFonts w:ascii="Times New Roman" w:hAnsi="Times New Roman"/>
                <w:iCs/>
                <w:sz w:val="24"/>
                <w:szCs w:val="24"/>
              </w:rPr>
            </w:pPr>
            <w:r w:rsidRPr="001C3E1F">
              <w:rPr>
                <w:rFonts w:ascii="Times New Roman" w:hAnsi="Times New Roman"/>
                <w:iCs/>
                <w:sz w:val="24"/>
                <w:szCs w:val="24"/>
              </w:rPr>
              <w:t>Элпийн боцу графикин гӀирсаш: дешнашна йукъара кӀайдарг, сехьадаккхаран хьаьрк.</w:t>
            </w:r>
          </w:p>
          <w:p w:rsidR="001C3E1F" w:rsidRPr="001C3E1F" w:rsidRDefault="001C3E1F" w:rsidP="001C3E1F">
            <w:pPr>
              <w:rPr>
                <w:rFonts w:ascii="Times New Roman" w:hAnsi="Times New Roman"/>
                <w:sz w:val="24"/>
                <w:szCs w:val="24"/>
              </w:rPr>
            </w:pPr>
          </w:p>
        </w:tc>
        <w:tc>
          <w:tcPr>
            <w:tcW w:w="6375" w:type="dxa"/>
            <w:tcBorders>
              <w:top w:val="single" w:sz="4" w:space="0" w:color="auto"/>
              <w:left w:val="single" w:sz="4" w:space="0" w:color="auto"/>
              <w:bottom w:val="single" w:sz="4" w:space="0" w:color="auto"/>
              <w:right w:val="single" w:sz="4" w:space="0" w:color="auto"/>
            </w:tcBorders>
            <w:hideMark/>
          </w:tcPr>
          <w:p w:rsidR="001C3E1F" w:rsidRPr="001C3E1F" w:rsidRDefault="001C3E1F" w:rsidP="001C3E1F">
            <w:pPr>
              <w:rPr>
                <w:rFonts w:ascii="Times New Roman" w:hAnsi="Times New Roman"/>
                <w:bCs/>
                <w:sz w:val="24"/>
                <w:szCs w:val="24"/>
              </w:rPr>
            </w:pPr>
            <w:r w:rsidRPr="001C3E1F">
              <w:rPr>
                <w:rFonts w:ascii="Times New Roman" w:hAnsi="Times New Roman"/>
                <w:bCs/>
                <w:sz w:val="24"/>
                <w:szCs w:val="24"/>
              </w:rPr>
              <w:t>Долахь цӀераш доккхачу элпаца йазйар.</w:t>
            </w:r>
          </w:p>
          <w:p w:rsidR="001C3E1F" w:rsidRPr="001C3E1F" w:rsidRDefault="001C3E1F" w:rsidP="001C3E1F">
            <w:pPr>
              <w:rPr>
                <w:rFonts w:ascii="Times New Roman" w:hAnsi="Times New Roman"/>
                <w:bCs/>
                <w:sz w:val="24"/>
                <w:szCs w:val="24"/>
              </w:rPr>
            </w:pPr>
            <w:r w:rsidRPr="001C3E1F">
              <w:rPr>
                <w:rFonts w:ascii="Times New Roman" w:hAnsi="Times New Roman"/>
                <w:bCs/>
                <w:sz w:val="24"/>
                <w:szCs w:val="24"/>
              </w:rPr>
              <w:t>Долахьчу цӀерех пайда а оьцуш, шимма цхьаьна предложенеш хӀиттор.</w:t>
            </w:r>
          </w:p>
          <w:p w:rsidR="001C3E1F" w:rsidRPr="001C3E1F" w:rsidRDefault="001C3E1F" w:rsidP="001C3E1F">
            <w:pPr>
              <w:rPr>
                <w:rFonts w:ascii="Times New Roman" w:hAnsi="Times New Roman"/>
                <w:bCs/>
                <w:sz w:val="24"/>
                <w:szCs w:val="24"/>
              </w:rPr>
            </w:pPr>
            <w:r w:rsidRPr="001C3E1F">
              <w:rPr>
                <w:rFonts w:ascii="Times New Roman" w:hAnsi="Times New Roman"/>
                <w:bCs/>
                <w:sz w:val="24"/>
                <w:szCs w:val="24"/>
              </w:rPr>
              <w:t>Дешнийн  аьзнийн-элпийн хӀоттаман моделаш хӀиттор.</w:t>
            </w:r>
          </w:p>
          <w:p w:rsidR="001C3E1F" w:rsidRPr="001C3E1F" w:rsidRDefault="001C3E1F" w:rsidP="001C3E1F">
            <w:pPr>
              <w:rPr>
                <w:rFonts w:ascii="Times New Roman" w:hAnsi="Times New Roman"/>
                <w:bCs/>
                <w:sz w:val="24"/>
                <w:szCs w:val="24"/>
              </w:rPr>
            </w:pPr>
            <w:r w:rsidRPr="001C3E1F">
              <w:rPr>
                <w:rFonts w:ascii="Times New Roman" w:hAnsi="Times New Roman"/>
                <w:bCs/>
                <w:sz w:val="24"/>
                <w:szCs w:val="24"/>
              </w:rPr>
              <w:t>Дешаран диалог «Дешнийн аьзнийн а, элпийн а хӀоттам бустар».</w:t>
            </w:r>
          </w:p>
          <w:p w:rsidR="001C3E1F" w:rsidRPr="001C3E1F" w:rsidRDefault="001C3E1F" w:rsidP="001C3E1F">
            <w:pPr>
              <w:rPr>
                <w:rFonts w:ascii="Times New Roman" w:hAnsi="Times New Roman"/>
                <w:bCs/>
                <w:sz w:val="24"/>
                <w:szCs w:val="24"/>
              </w:rPr>
            </w:pPr>
            <w:r w:rsidRPr="001C3E1F">
              <w:rPr>
                <w:rFonts w:ascii="Times New Roman" w:hAnsi="Times New Roman"/>
                <w:bCs/>
                <w:sz w:val="24"/>
                <w:szCs w:val="24"/>
              </w:rPr>
              <w:t>Шардар: дашехь маса дешдакъа ду билгалдар,</w:t>
            </w:r>
          </w:p>
          <w:p w:rsidR="001C3E1F" w:rsidRPr="001C3E1F" w:rsidRDefault="001C3E1F" w:rsidP="001C3E1F">
            <w:pPr>
              <w:rPr>
                <w:rFonts w:ascii="Times New Roman" w:hAnsi="Times New Roman"/>
                <w:bCs/>
                <w:sz w:val="24"/>
                <w:szCs w:val="24"/>
              </w:rPr>
            </w:pPr>
            <w:r w:rsidRPr="001C3E1F">
              <w:rPr>
                <w:rFonts w:ascii="Times New Roman" w:hAnsi="Times New Roman"/>
                <w:bCs/>
                <w:sz w:val="24"/>
                <w:szCs w:val="24"/>
              </w:rPr>
              <w:t>дош дешдакъошка декъаран бакъонах кхетор.</w:t>
            </w:r>
          </w:p>
          <w:p w:rsidR="001C3E1F" w:rsidRPr="001C3E1F" w:rsidRDefault="001C3E1F" w:rsidP="001C3E1F">
            <w:pPr>
              <w:rPr>
                <w:rFonts w:ascii="Times New Roman" w:hAnsi="Times New Roman"/>
                <w:sz w:val="24"/>
                <w:szCs w:val="24"/>
              </w:rPr>
            </w:pPr>
            <w:r w:rsidRPr="001C3E1F">
              <w:rPr>
                <w:rFonts w:ascii="Times New Roman" w:hAnsi="Times New Roman"/>
                <w:i/>
                <w:sz w:val="24"/>
                <w:szCs w:val="24"/>
              </w:rPr>
              <w:t xml:space="preserve">е, ё, ю, я </w:t>
            </w:r>
            <w:r w:rsidRPr="001C3E1F">
              <w:rPr>
                <w:rFonts w:ascii="Times New Roman" w:hAnsi="Times New Roman"/>
                <w:sz w:val="24"/>
                <w:szCs w:val="24"/>
              </w:rPr>
              <w:t>элпийн маьӀна билгалдаккхар.</w:t>
            </w:r>
          </w:p>
          <w:p w:rsidR="001C3E1F" w:rsidRPr="001C3E1F" w:rsidRDefault="001C3E1F" w:rsidP="001C3E1F">
            <w:pPr>
              <w:rPr>
                <w:rFonts w:ascii="Times New Roman" w:hAnsi="Times New Roman"/>
                <w:iCs/>
                <w:sz w:val="24"/>
                <w:szCs w:val="24"/>
              </w:rPr>
            </w:pPr>
            <w:r w:rsidRPr="001C3E1F">
              <w:rPr>
                <w:rFonts w:ascii="Times New Roman" w:hAnsi="Times New Roman"/>
                <w:sz w:val="24"/>
                <w:szCs w:val="24"/>
              </w:rPr>
              <w:t xml:space="preserve">ТӀеэцначу дешнашкахь бен лелаш доцчу элпийн </w:t>
            </w:r>
            <w:r w:rsidRPr="001C3E1F">
              <w:rPr>
                <w:rFonts w:ascii="Times New Roman" w:hAnsi="Times New Roman"/>
                <w:i/>
                <w:sz w:val="24"/>
                <w:szCs w:val="24"/>
              </w:rPr>
              <w:t xml:space="preserve">(ф, ё, ю, ы, щ) </w:t>
            </w:r>
            <w:r w:rsidRPr="001C3E1F">
              <w:rPr>
                <w:rFonts w:ascii="Times New Roman" w:hAnsi="Times New Roman"/>
                <w:iCs/>
                <w:sz w:val="24"/>
                <w:szCs w:val="24"/>
              </w:rPr>
              <w:t>цӀе йаккхар, алар.</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Ловзаран кепехь шардар: «Дашах лаьцна дика хьан дуьйцур дара?», шардар кхочушдарехь, аьзнаш элпашца билгалдарх; дешан аьзнийн а, элпийн а хӀоттамах барта къамелан алар хӀотто хаар карадерзадо.</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Ловзар-къовсадалар «Карлайаккха абат»</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Шимма цхьаьна бен болх: йукъахдитина мукъа а, мукъаза а элпаш йукъа а хӀиттош, дешнаш кхоллар.</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 xml:space="preserve">Предложенин йуьххьехь а, долахь цӀерашкахь а доккхачу элпан нийсайаздар. </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Шардар: Дешнашкахь йукъахдитина элпаш йукъахӀиттор.</w:t>
            </w:r>
          </w:p>
        </w:tc>
      </w:tr>
      <w:tr w:rsidR="001C3E1F" w:rsidRPr="001C3E1F" w:rsidTr="001C3E1F">
        <w:tc>
          <w:tcPr>
            <w:tcW w:w="870" w:type="dxa"/>
            <w:tcBorders>
              <w:top w:val="single" w:sz="4" w:space="0" w:color="auto"/>
              <w:left w:val="single" w:sz="4" w:space="0" w:color="auto"/>
              <w:bottom w:val="single" w:sz="4" w:space="0" w:color="auto"/>
              <w:right w:val="single" w:sz="4" w:space="0" w:color="auto"/>
            </w:tcBorders>
            <w:hideMark/>
          </w:tcPr>
          <w:p w:rsidR="001C3E1F" w:rsidRPr="001C3E1F" w:rsidRDefault="001C3E1F" w:rsidP="001C3E1F">
            <w:pPr>
              <w:rPr>
                <w:rFonts w:ascii="Times New Roman" w:hAnsi="Times New Roman"/>
                <w:b/>
                <w:sz w:val="24"/>
                <w:szCs w:val="24"/>
              </w:rPr>
            </w:pPr>
            <w:r w:rsidRPr="001C3E1F">
              <w:rPr>
                <w:rFonts w:ascii="Times New Roman" w:hAnsi="Times New Roman"/>
                <w:b/>
                <w:sz w:val="24"/>
                <w:szCs w:val="24"/>
              </w:rPr>
              <w:t>11.</w:t>
            </w:r>
          </w:p>
        </w:tc>
        <w:tc>
          <w:tcPr>
            <w:tcW w:w="1490" w:type="dxa"/>
            <w:tcBorders>
              <w:top w:val="single" w:sz="4" w:space="0" w:color="auto"/>
              <w:left w:val="single" w:sz="4" w:space="0" w:color="auto"/>
              <w:bottom w:val="single" w:sz="4" w:space="0" w:color="auto"/>
              <w:right w:val="single" w:sz="4" w:space="0" w:color="auto"/>
            </w:tcBorders>
          </w:tcPr>
          <w:p w:rsidR="001C3E1F" w:rsidRPr="001C3E1F" w:rsidRDefault="001C3E1F" w:rsidP="001C3E1F">
            <w:pPr>
              <w:rPr>
                <w:rFonts w:ascii="Times New Roman" w:hAnsi="Times New Roman"/>
                <w:b/>
                <w:sz w:val="24"/>
                <w:szCs w:val="24"/>
              </w:rPr>
            </w:pPr>
            <w:r w:rsidRPr="001C3E1F">
              <w:rPr>
                <w:rFonts w:ascii="Times New Roman" w:hAnsi="Times New Roman"/>
                <w:b/>
                <w:sz w:val="24"/>
                <w:szCs w:val="24"/>
              </w:rPr>
              <w:t>Орфоэпи</w:t>
            </w:r>
          </w:p>
          <w:p w:rsidR="001C3E1F" w:rsidRPr="001C3E1F" w:rsidRDefault="001C3E1F" w:rsidP="001C3E1F">
            <w:pPr>
              <w:rPr>
                <w:rFonts w:ascii="Times New Roman" w:hAnsi="Times New Roman"/>
                <w:b/>
                <w:spacing w:val="-37"/>
                <w:sz w:val="24"/>
                <w:szCs w:val="24"/>
              </w:rPr>
            </w:pPr>
            <w:r w:rsidRPr="001C3E1F">
              <w:rPr>
                <w:rFonts w:ascii="Times New Roman" w:hAnsi="Times New Roman"/>
                <w:b/>
                <w:sz w:val="24"/>
                <w:szCs w:val="24"/>
              </w:rPr>
              <w:t>(курсан массо декъехь Ӏамош йу</w:t>
            </w:r>
            <w:r w:rsidRPr="001C3E1F">
              <w:rPr>
                <w:rFonts w:ascii="Times New Roman" w:hAnsi="Times New Roman"/>
                <w:b/>
                <w:w w:val="105"/>
                <w:sz w:val="24"/>
                <w:szCs w:val="24"/>
              </w:rPr>
              <w:t>)</w:t>
            </w:r>
          </w:p>
          <w:p w:rsidR="001C3E1F" w:rsidRPr="001C3E1F" w:rsidRDefault="001C3E1F" w:rsidP="001C3E1F">
            <w:pPr>
              <w:rPr>
                <w:rFonts w:ascii="Times New Roman" w:hAnsi="Times New Roman"/>
                <w:b/>
                <w:sz w:val="24"/>
                <w:szCs w:val="24"/>
              </w:rPr>
            </w:pPr>
          </w:p>
        </w:tc>
        <w:tc>
          <w:tcPr>
            <w:tcW w:w="5895" w:type="dxa"/>
            <w:tcBorders>
              <w:top w:val="single" w:sz="4" w:space="0" w:color="auto"/>
              <w:left w:val="single" w:sz="4" w:space="0" w:color="auto"/>
              <w:bottom w:val="single" w:sz="4" w:space="0" w:color="auto"/>
              <w:right w:val="single" w:sz="4" w:space="0" w:color="auto"/>
            </w:tcBorders>
          </w:tcPr>
          <w:p w:rsidR="001C3E1F" w:rsidRPr="001C3E1F" w:rsidRDefault="001C3E1F" w:rsidP="001C3E1F">
            <w:pPr>
              <w:rPr>
                <w:rFonts w:ascii="Times New Roman" w:hAnsi="Times New Roman"/>
                <w:i/>
                <w:sz w:val="24"/>
                <w:szCs w:val="24"/>
              </w:rPr>
            </w:pPr>
            <w:r w:rsidRPr="001C3E1F">
              <w:rPr>
                <w:rFonts w:ascii="Times New Roman" w:hAnsi="Times New Roman"/>
                <w:bCs/>
                <w:sz w:val="24"/>
                <w:szCs w:val="24"/>
              </w:rPr>
              <w:t xml:space="preserve">Аьзнаш а, аьзнийн цхьаьнадараш а алар: шала мукъаза </w:t>
            </w:r>
            <w:r w:rsidRPr="001C3E1F">
              <w:rPr>
                <w:rFonts w:ascii="Times New Roman" w:hAnsi="Times New Roman"/>
                <w:i/>
                <w:sz w:val="24"/>
                <w:szCs w:val="24"/>
              </w:rPr>
              <w:t>ккх, тт, лл, и.д.кх.</w:t>
            </w:r>
          </w:p>
          <w:p w:rsidR="001C3E1F" w:rsidRPr="001C3E1F" w:rsidRDefault="001C3E1F" w:rsidP="001C3E1F">
            <w:pPr>
              <w:rPr>
                <w:rFonts w:ascii="Times New Roman" w:hAnsi="Times New Roman"/>
                <w:sz w:val="24"/>
                <w:szCs w:val="24"/>
              </w:rPr>
            </w:pPr>
          </w:p>
        </w:tc>
        <w:tc>
          <w:tcPr>
            <w:tcW w:w="6375" w:type="dxa"/>
            <w:tcBorders>
              <w:top w:val="single" w:sz="4" w:space="0" w:color="auto"/>
              <w:left w:val="single" w:sz="4" w:space="0" w:color="auto"/>
              <w:bottom w:val="single" w:sz="4" w:space="0" w:color="auto"/>
              <w:right w:val="single" w:sz="4" w:space="0" w:color="auto"/>
            </w:tcBorders>
            <w:hideMark/>
          </w:tcPr>
          <w:p w:rsidR="001C3E1F" w:rsidRPr="001C3E1F" w:rsidRDefault="001C3E1F" w:rsidP="001C3E1F">
            <w:pPr>
              <w:rPr>
                <w:rFonts w:ascii="Times New Roman" w:hAnsi="Times New Roman"/>
                <w:sz w:val="24"/>
                <w:szCs w:val="24"/>
              </w:rPr>
            </w:pPr>
            <w:r w:rsidRPr="001C3E1F">
              <w:rPr>
                <w:rFonts w:ascii="Times New Roman" w:hAnsi="Times New Roman"/>
                <w:sz w:val="24"/>
                <w:szCs w:val="24"/>
              </w:rPr>
              <w:t>Дешнашкахь йукъахдитина элпаш хӀиттор.</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 xml:space="preserve">Шалха элпаш </w:t>
            </w:r>
            <w:r w:rsidRPr="001C3E1F">
              <w:rPr>
                <w:rFonts w:ascii="Times New Roman" w:hAnsi="Times New Roman"/>
                <w:i/>
                <w:sz w:val="24"/>
                <w:szCs w:val="24"/>
              </w:rPr>
              <w:t xml:space="preserve">ккх, тт, лл и.дӀ.кх. </w:t>
            </w:r>
            <w:r w:rsidRPr="001C3E1F">
              <w:rPr>
                <w:rFonts w:ascii="Times New Roman" w:hAnsi="Times New Roman"/>
                <w:sz w:val="24"/>
                <w:szCs w:val="24"/>
              </w:rPr>
              <w:t>дехха, цхьа аз санна, алар.</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Билгалдинчу элпан меттиг алфавитехь билгалйаккхар.</w:t>
            </w:r>
          </w:p>
          <w:p w:rsidR="001C3E1F" w:rsidRPr="001C3E1F" w:rsidRDefault="001C3E1F" w:rsidP="001C3E1F">
            <w:pPr>
              <w:rPr>
                <w:rFonts w:ascii="Times New Roman" w:hAnsi="Times New Roman"/>
                <w:i/>
                <w:sz w:val="24"/>
                <w:szCs w:val="24"/>
              </w:rPr>
            </w:pPr>
            <w:r w:rsidRPr="001C3E1F">
              <w:rPr>
                <w:rFonts w:ascii="Times New Roman" w:hAnsi="Times New Roman"/>
                <w:sz w:val="24"/>
                <w:szCs w:val="24"/>
              </w:rPr>
              <w:t>Шардар: предложенехь дош нийса дӀадеша, масала: Арахь</w:t>
            </w:r>
            <w:r w:rsidRPr="001C3E1F">
              <w:rPr>
                <w:rFonts w:ascii="Times New Roman" w:hAnsi="Times New Roman"/>
                <w:i/>
                <w:sz w:val="24"/>
                <w:szCs w:val="24"/>
              </w:rPr>
              <w:t xml:space="preserve"> догӀа ду. НеӀаран догӀа ду.</w:t>
            </w:r>
          </w:p>
        </w:tc>
      </w:tr>
      <w:tr w:rsidR="001C3E1F" w:rsidRPr="001C3E1F" w:rsidTr="001C3E1F">
        <w:tc>
          <w:tcPr>
            <w:tcW w:w="870" w:type="dxa"/>
            <w:tcBorders>
              <w:top w:val="single" w:sz="4" w:space="0" w:color="auto"/>
              <w:left w:val="single" w:sz="4" w:space="0" w:color="auto"/>
              <w:bottom w:val="single" w:sz="4" w:space="0" w:color="auto"/>
              <w:right w:val="single" w:sz="4" w:space="0" w:color="auto"/>
            </w:tcBorders>
            <w:hideMark/>
          </w:tcPr>
          <w:p w:rsidR="001C3E1F" w:rsidRPr="001C3E1F" w:rsidRDefault="001C3E1F" w:rsidP="001C3E1F">
            <w:pPr>
              <w:rPr>
                <w:rFonts w:ascii="Times New Roman" w:hAnsi="Times New Roman"/>
                <w:b/>
                <w:sz w:val="24"/>
                <w:szCs w:val="24"/>
              </w:rPr>
            </w:pPr>
            <w:r w:rsidRPr="001C3E1F">
              <w:rPr>
                <w:rFonts w:ascii="Times New Roman" w:hAnsi="Times New Roman"/>
                <w:b/>
                <w:sz w:val="24"/>
                <w:szCs w:val="24"/>
              </w:rPr>
              <w:t>12.</w:t>
            </w:r>
          </w:p>
        </w:tc>
        <w:tc>
          <w:tcPr>
            <w:tcW w:w="1490" w:type="dxa"/>
            <w:tcBorders>
              <w:top w:val="single" w:sz="4" w:space="0" w:color="auto"/>
              <w:left w:val="single" w:sz="4" w:space="0" w:color="auto"/>
              <w:bottom w:val="single" w:sz="4" w:space="0" w:color="auto"/>
              <w:right w:val="single" w:sz="4" w:space="0" w:color="auto"/>
            </w:tcBorders>
          </w:tcPr>
          <w:p w:rsidR="001C3E1F" w:rsidRPr="001C3E1F" w:rsidRDefault="001C3E1F" w:rsidP="001C3E1F">
            <w:pPr>
              <w:rPr>
                <w:rFonts w:ascii="Times New Roman" w:hAnsi="Times New Roman"/>
                <w:b/>
                <w:sz w:val="24"/>
                <w:szCs w:val="24"/>
              </w:rPr>
            </w:pPr>
            <w:r w:rsidRPr="001C3E1F">
              <w:rPr>
                <w:rFonts w:ascii="Times New Roman" w:hAnsi="Times New Roman"/>
                <w:b/>
                <w:sz w:val="24"/>
                <w:szCs w:val="24"/>
              </w:rPr>
              <w:t xml:space="preserve">Лексика </w:t>
            </w:r>
          </w:p>
          <w:p w:rsidR="001C3E1F" w:rsidRPr="001C3E1F" w:rsidRDefault="001C3E1F" w:rsidP="001C3E1F">
            <w:pPr>
              <w:rPr>
                <w:rFonts w:ascii="Times New Roman" w:hAnsi="Times New Roman"/>
                <w:b/>
                <w:w w:val="105"/>
                <w:sz w:val="24"/>
                <w:szCs w:val="24"/>
              </w:rPr>
            </w:pPr>
            <w:r w:rsidRPr="001C3E1F">
              <w:rPr>
                <w:rFonts w:ascii="Times New Roman" w:hAnsi="Times New Roman"/>
                <w:b/>
                <w:spacing w:val="-3"/>
                <w:w w:val="105"/>
                <w:sz w:val="24"/>
                <w:szCs w:val="24"/>
              </w:rPr>
              <w:t>а, морфо</w:t>
            </w:r>
            <w:r w:rsidRPr="001C3E1F">
              <w:rPr>
                <w:rFonts w:ascii="Times New Roman" w:hAnsi="Times New Roman"/>
                <w:b/>
                <w:w w:val="105"/>
                <w:sz w:val="24"/>
                <w:szCs w:val="24"/>
              </w:rPr>
              <w:t>логи а</w:t>
            </w:r>
          </w:p>
          <w:p w:rsidR="001C3E1F" w:rsidRPr="001C3E1F" w:rsidRDefault="001C3E1F" w:rsidP="001C3E1F">
            <w:pPr>
              <w:rPr>
                <w:rFonts w:ascii="Times New Roman" w:hAnsi="Times New Roman"/>
                <w:b/>
                <w:sz w:val="24"/>
                <w:szCs w:val="24"/>
              </w:rPr>
            </w:pPr>
            <w:r w:rsidRPr="001C3E1F">
              <w:rPr>
                <w:rFonts w:ascii="Times New Roman" w:hAnsi="Times New Roman"/>
                <w:b/>
                <w:sz w:val="24"/>
                <w:szCs w:val="24"/>
              </w:rPr>
              <w:t xml:space="preserve"> </w:t>
            </w:r>
          </w:p>
          <w:p w:rsidR="001C3E1F" w:rsidRPr="001C3E1F" w:rsidRDefault="001C3E1F" w:rsidP="001C3E1F">
            <w:pPr>
              <w:rPr>
                <w:rFonts w:ascii="Times New Roman" w:hAnsi="Times New Roman"/>
                <w:b/>
                <w:sz w:val="24"/>
                <w:szCs w:val="24"/>
              </w:rPr>
            </w:pPr>
          </w:p>
        </w:tc>
        <w:tc>
          <w:tcPr>
            <w:tcW w:w="5895" w:type="dxa"/>
            <w:tcBorders>
              <w:top w:val="single" w:sz="4" w:space="0" w:color="auto"/>
              <w:left w:val="single" w:sz="4" w:space="0" w:color="auto"/>
              <w:bottom w:val="single" w:sz="4" w:space="0" w:color="auto"/>
              <w:right w:val="single" w:sz="4" w:space="0" w:color="auto"/>
            </w:tcBorders>
          </w:tcPr>
          <w:p w:rsidR="001C3E1F" w:rsidRPr="001C3E1F" w:rsidRDefault="001C3E1F" w:rsidP="001C3E1F">
            <w:pPr>
              <w:rPr>
                <w:rFonts w:ascii="Times New Roman" w:hAnsi="Times New Roman"/>
                <w:bCs/>
                <w:sz w:val="24"/>
                <w:szCs w:val="24"/>
              </w:rPr>
            </w:pPr>
            <w:r w:rsidRPr="001C3E1F">
              <w:rPr>
                <w:rFonts w:ascii="Times New Roman" w:hAnsi="Times New Roman"/>
                <w:bCs/>
                <w:sz w:val="24"/>
                <w:szCs w:val="24"/>
              </w:rPr>
              <w:t xml:space="preserve">Дош меттан   дакъа санна (довзийтар). </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 xml:space="preserve">Дош хӀуманан, хӀуманан билгалонан, хӀуманан даран цӀе санна </w:t>
            </w:r>
            <w:r w:rsidRPr="001C3E1F">
              <w:rPr>
                <w:rFonts w:ascii="Times New Roman" w:hAnsi="Times New Roman"/>
                <w:bCs/>
                <w:sz w:val="24"/>
                <w:szCs w:val="24"/>
              </w:rPr>
              <w:t xml:space="preserve">(довзийтар). </w:t>
            </w:r>
            <w:r w:rsidRPr="001C3E1F">
              <w:rPr>
                <w:rFonts w:ascii="Times New Roman" w:hAnsi="Times New Roman"/>
                <w:sz w:val="24"/>
                <w:szCs w:val="24"/>
              </w:rPr>
              <w:t xml:space="preserve">   </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Синонимаш а, антонимаш а (йукъара кхетам, терминаш а ца йалош).</w:t>
            </w:r>
          </w:p>
          <w:p w:rsidR="001C3E1F" w:rsidRPr="001C3E1F" w:rsidRDefault="001C3E1F" w:rsidP="001C3E1F">
            <w:pPr>
              <w:rPr>
                <w:rFonts w:ascii="Times New Roman" w:hAnsi="Times New Roman"/>
                <w:sz w:val="24"/>
                <w:szCs w:val="24"/>
              </w:rPr>
            </w:pPr>
          </w:p>
        </w:tc>
        <w:tc>
          <w:tcPr>
            <w:tcW w:w="6375" w:type="dxa"/>
            <w:tcBorders>
              <w:top w:val="single" w:sz="4" w:space="0" w:color="auto"/>
              <w:left w:val="single" w:sz="4" w:space="0" w:color="auto"/>
              <w:bottom w:val="single" w:sz="4" w:space="0" w:color="auto"/>
              <w:right w:val="single" w:sz="4" w:space="0" w:color="auto"/>
            </w:tcBorders>
            <w:hideMark/>
          </w:tcPr>
          <w:p w:rsidR="001C3E1F" w:rsidRPr="001C3E1F" w:rsidRDefault="001C3E1F" w:rsidP="001C3E1F">
            <w:pPr>
              <w:rPr>
                <w:rFonts w:ascii="Times New Roman" w:hAnsi="Times New Roman"/>
                <w:sz w:val="24"/>
                <w:szCs w:val="24"/>
              </w:rPr>
            </w:pPr>
            <w:r w:rsidRPr="001C3E1F">
              <w:rPr>
                <w:rFonts w:ascii="Times New Roman" w:hAnsi="Times New Roman"/>
                <w:sz w:val="24"/>
                <w:szCs w:val="24"/>
              </w:rPr>
              <w:t xml:space="preserve">Дешаран диалог: Муьлхачу хаттаршна жоп дала тарло дешнаша? </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ХӀума а, хӀуманан билгало а, дар а гойту дешнаш (</w:t>
            </w:r>
            <w:r w:rsidRPr="001C3E1F">
              <w:rPr>
                <w:rFonts w:ascii="Times New Roman" w:hAnsi="Times New Roman"/>
                <w:i/>
                <w:sz w:val="24"/>
                <w:szCs w:val="24"/>
              </w:rPr>
              <w:t>мила? хӀун? хӀун дина? и.д.кх.)</w:t>
            </w:r>
            <w:r w:rsidRPr="001C3E1F">
              <w:rPr>
                <w:rFonts w:ascii="Times New Roman" w:hAnsi="Times New Roman"/>
                <w:iCs/>
                <w:sz w:val="24"/>
                <w:szCs w:val="24"/>
              </w:rPr>
              <w:t xml:space="preserve"> хаттаршкахула къастор</w:t>
            </w:r>
            <w:r w:rsidRPr="001C3E1F">
              <w:rPr>
                <w:rFonts w:ascii="Times New Roman" w:hAnsi="Times New Roman"/>
                <w:sz w:val="24"/>
                <w:szCs w:val="24"/>
              </w:rPr>
              <w:t>.</w:t>
            </w:r>
          </w:p>
          <w:p w:rsidR="001C3E1F" w:rsidRPr="001C3E1F" w:rsidRDefault="001C3E1F" w:rsidP="001C3E1F">
            <w:pPr>
              <w:rPr>
                <w:rFonts w:ascii="Times New Roman" w:hAnsi="Times New Roman"/>
                <w:i/>
                <w:sz w:val="24"/>
                <w:szCs w:val="24"/>
              </w:rPr>
            </w:pPr>
            <w:r w:rsidRPr="001C3E1F">
              <w:rPr>
                <w:rFonts w:ascii="Times New Roman" w:hAnsi="Times New Roman"/>
                <w:sz w:val="24"/>
                <w:szCs w:val="24"/>
              </w:rPr>
              <w:t xml:space="preserve">Шардар: предложенешкахь тера, дуьхьал маьӀна долу дешнаш карор а, кхин тӀе лахар а </w:t>
            </w:r>
            <w:r w:rsidRPr="001C3E1F">
              <w:rPr>
                <w:rFonts w:ascii="Times New Roman" w:hAnsi="Times New Roman"/>
                <w:i/>
                <w:sz w:val="24"/>
                <w:szCs w:val="24"/>
              </w:rPr>
              <w:t>(йоккха-жима, лекха-лоха).</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 xml:space="preserve">Шардар: </w:t>
            </w:r>
            <w:r w:rsidRPr="001C3E1F">
              <w:rPr>
                <w:rFonts w:ascii="Times New Roman" w:hAnsi="Times New Roman"/>
                <w:i/>
                <w:sz w:val="24"/>
                <w:szCs w:val="24"/>
              </w:rPr>
              <w:t xml:space="preserve">мила? </w:t>
            </w:r>
            <w:r w:rsidRPr="001C3E1F">
              <w:rPr>
                <w:rFonts w:ascii="Times New Roman" w:hAnsi="Times New Roman"/>
                <w:sz w:val="24"/>
                <w:szCs w:val="24"/>
              </w:rPr>
              <w:t xml:space="preserve">бохучу хаттарна жоп лун, адам билгалден а, </w:t>
            </w:r>
            <w:r w:rsidRPr="001C3E1F">
              <w:rPr>
                <w:rFonts w:ascii="Times New Roman" w:hAnsi="Times New Roman"/>
                <w:i/>
                <w:sz w:val="24"/>
                <w:szCs w:val="24"/>
              </w:rPr>
              <w:t>хӀун?</w:t>
            </w:r>
            <w:r w:rsidRPr="001C3E1F">
              <w:rPr>
                <w:rFonts w:ascii="Times New Roman" w:hAnsi="Times New Roman"/>
                <w:sz w:val="24"/>
                <w:szCs w:val="24"/>
              </w:rPr>
              <w:t xml:space="preserve"> бохучу хаттарна жоп лун, адам доцург билгалден а, дешнаш текстехь харжар.</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 xml:space="preserve">Шимма цхьаьна бен болх: </w:t>
            </w:r>
            <w:r w:rsidRPr="001C3E1F">
              <w:rPr>
                <w:rFonts w:ascii="Times New Roman" w:hAnsi="Times New Roman"/>
                <w:i/>
                <w:sz w:val="24"/>
                <w:szCs w:val="24"/>
              </w:rPr>
              <w:t xml:space="preserve">цхьаъ, шиъ, дуккха а </w:t>
            </w:r>
            <w:r w:rsidRPr="001C3E1F">
              <w:rPr>
                <w:rFonts w:ascii="Times New Roman" w:hAnsi="Times New Roman"/>
                <w:sz w:val="24"/>
                <w:szCs w:val="24"/>
              </w:rPr>
              <w:t>бохучу дешнашца дешнийн цхьаьнакхетарш хӀиттор а, къамелехь царех нийса пайдаэцар а.</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Тобанашкахь болх: адам билгалден а, хӀуманаш билгалйен а дешнаш довзар.</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Шимма цхьаьна бен болх: хӀуманан цӀе суьртаца цхьаьнайалор (</w:t>
            </w:r>
            <w:r w:rsidRPr="001C3E1F">
              <w:rPr>
                <w:rFonts w:ascii="Times New Roman" w:hAnsi="Times New Roman"/>
                <w:i/>
                <w:sz w:val="24"/>
                <w:szCs w:val="24"/>
              </w:rPr>
              <w:t xml:space="preserve">кхор, Ӏаж…); </w:t>
            </w:r>
            <w:r w:rsidRPr="001C3E1F">
              <w:rPr>
                <w:rFonts w:ascii="Times New Roman" w:hAnsi="Times New Roman"/>
                <w:sz w:val="24"/>
                <w:szCs w:val="24"/>
              </w:rPr>
              <w:t>дийнатийн цӀераш церан суьрташца цхьаьнайалор (</w:t>
            </w:r>
            <w:r w:rsidRPr="001C3E1F">
              <w:rPr>
                <w:rFonts w:ascii="Times New Roman" w:hAnsi="Times New Roman"/>
                <w:i/>
                <w:iCs/>
                <w:sz w:val="24"/>
                <w:szCs w:val="24"/>
              </w:rPr>
              <w:t>цициг, жӀаьла…</w:t>
            </w:r>
            <w:r w:rsidRPr="001C3E1F">
              <w:rPr>
                <w:rFonts w:ascii="Times New Roman" w:hAnsi="Times New Roman"/>
                <w:sz w:val="24"/>
                <w:szCs w:val="24"/>
              </w:rPr>
              <w:t>), и.дӀ.кх.</w:t>
            </w:r>
          </w:p>
          <w:p w:rsidR="001C3E1F" w:rsidRPr="001C3E1F" w:rsidRDefault="001C3E1F" w:rsidP="001C3E1F">
            <w:pPr>
              <w:rPr>
                <w:rFonts w:ascii="Times New Roman" w:hAnsi="Times New Roman"/>
                <w:sz w:val="24"/>
                <w:szCs w:val="24"/>
                <w:highlight w:val="cyan"/>
              </w:rPr>
            </w:pPr>
            <w:r w:rsidRPr="001C3E1F">
              <w:rPr>
                <w:rFonts w:ascii="Times New Roman" w:hAnsi="Times New Roman"/>
                <w:sz w:val="24"/>
                <w:szCs w:val="24"/>
              </w:rPr>
              <w:t>Бос билгалбен цӀе а, бос (бесан сурт) а цхьаьнабалор.</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Шимма цхьаьна бен болх: кху тайпа «</w:t>
            </w:r>
            <w:r w:rsidRPr="001C3E1F">
              <w:rPr>
                <w:rFonts w:ascii="Times New Roman" w:hAnsi="Times New Roman"/>
                <w:i/>
                <w:sz w:val="24"/>
                <w:szCs w:val="24"/>
              </w:rPr>
              <w:t xml:space="preserve">хӀума + хӀуманан билгало» </w:t>
            </w:r>
            <w:r w:rsidRPr="001C3E1F">
              <w:rPr>
                <w:rFonts w:ascii="Times New Roman" w:hAnsi="Times New Roman"/>
                <w:sz w:val="24"/>
                <w:szCs w:val="24"/>
              </w:rPr>
              <w:t>дешнаш цхьаьнадалор.</w:t>
            </w:r>
          </w:p>
        </w:tc>
      </w:tr>
      <w:tr w:rsidR="001C3E1F" w:rsidRPr="001C3E1F" w:rsidTr="001C3E1F">
        <w:tc>
          <w:tcPr>
            <w:tcW w:w="870" w:type="dxa"/>
            <w:tcBorders>
              <w:top w:val="single" w:sz="4" w:space="0" w:color="auto"/>
              <w:left w:val="single" w:sz="4" w:space="0" w:color="auto"/>
              <w:bottom w:val="single" w:sz="4" w:space="0" w:color="auto"/>
              <w:right w:val="single" w:sz="4" w:space="0" w:color="auto"/>
            </w:tcBorders>
            <w:hideMark/>
          </w:tcPr>
          <w:p w:rsidR="001C3E1F" w:rsidRPr="001C3E1F" w:rsidRDefault="001C3E1F" w:rsidP="001C3E1F">
            <w:pPr>
              <w:rPr>
                <w:rFonts w:ascii="Times New Roman" w:hAnsi="Times New Roman"/>
                <w:b/>
                <w:sz w:val="24"/>
                <w:szCs w:val="24"/>
              </w:rPr>
            </w:pPr>
            <w:r w:rsidRPr="001C3E1F">
              <w:rPr>
                <w:rFonts w:ascii="Times New Roman" w:hAnsi="Times New Roman"/>
                <w:b/>
                <w:sz w:val="24"/>
                <w:szCs w:val="24"/>
              </w:rPr>
              <w:t>13.</w:t>
            </w:r>
          </w:p>
        </w:tc>
        <w:tc>
          <w:tcPr>
            <w:tcW w:w="1490" w:type="dxa"/>
            <w:tcBorders>
              <w:top w:val="single" w:sz="4" w:space="0" w:color="auto"/>
              <w:left w:val="single" w:sz="4" w:space="0" w:color="auto"/>
              <w:bottom w:val="single" w:sz="4" w:space="0" w:color="auto"/>
              <w:right w:val="single" w:sz="4" w:space="0" w:color="auto"/>
            </w:tcBorders>
            <w:hideMark/>
          </w:tcPr>
          <w:p w:rsidR="001C3E1F" w:rsidRPr="001C3E1F" w:rsidRDefault="001C3E1F" w:rsidP="001C3E1F">
            <w:pPr>
              <w:rPr>
                <w:rFonts w:ascii="Times New Roman" w:hAnsi="Times New Roman"/>
                <w:b/>
                <w:sz w:val="24"/>
                <w:szCs w:val="24"/>
              </w:rPr>
            </w:pPr>
            <w:r w:rsidRPr="001C3E1F">
              <w:rPr>
                <w:rFonts w:ascii="Times New Roman" w:hAnsi="Times New Roman"/>
                <w:b/>
                <w:sz w:val="24"/>
                <w:szCs w:val="24"/>
              </w:rPr>
              <w:t>Синтаксис</w:t>
            </w:r>
          </w:p>
          <w:p w:rsidR="001C3E1F" w:rsidRPr="001C3E1F" w:rsidRDefault="001C3E1F" w:rsidP="001C3E1F">
            <w:pPr>
              <w:rPr>
                <w:rFonts w:ascii="Times New Roman" w:hAnsi="Times New Roman"/>
                <w:b/>
                <w:sz w:val="24"/>
                <w:szCs w:val="24"/>
              </w:rPr>
            </w:pPr>
            <w:r w:rsidRPr="001C3E1F">
              <w:rPr>
                <w:rFonts w:ascii="Times New Roman" w:hAnsi="Times New Roman"/>
                <w:b/>
                <w:sz w:val="24"/>
                <w:szCs w:val="24"/>
              </w:rPr>
              <w:t xml:space="preserve"> </w:t>
            </w:r>
          </w:p>
        </w:tc>
        <w:tc>
          <w:tcPr>
            <w:tcW w:w="5895" w:type="dxa"/>
            <w:tcBorders>
              <w:top w:val="single" w:sz="4" w:space="0" w:color="auto"/>
              <w:left w:val="single" w:sz="4" w:space="0" w:color="auto"/>
              <w:bottom w:val="single" w:sz="4" w:space="0" w:color="auto"/>
              <w:right w:val="single" w:sz="4" w:space="0" w:color="auto"/>
            </w:tcBorders>
            <w:hideMark/>
          </w:tcPr>
          <w:p w:rsidR="001C3E1F" w:rsidRPr="001C3E1F" w:rsidRDefault="001C3E1F" w:rsidP="001C3E1F">
            <w:pPr>
              <w:rPr>
                <w:rFonts w:ascii="Times New Roman" w:hAnsi="Times New Roman"/>
                <w:sz w:val="24"/>
                <w:szCs w:val="24"/>
              </w:rPr>
            </w:pPr>
            <w:r w:rsidRPr="001C3E1F">
              <w:rPr>
                <w:rFonts w:ascii="Times New Roman" w:hAnsi="Times New Roman"/>
                <w:bCs/>
                <w:sz w:val="24"/>
                <w:szCs w:val="24"/>
              </w:rPr>
              <w:t xml:space="preserve">Дешнийн цхьаьнакхетар (довзийтар). Предложени меттан дакъа санна (довзийтар). </w:t>
            </w:r>
            <w:r w:rsidRPr="001C3E1F">
              <w:rPr>
                <w:rFonts w:ascii="Times New Roman" w:hAnsi="Times New Roman"/>
                <w:sz w:val="24"/>
                <w:szCs w:val="24"/>
              </w:rPr>
              <w:t>Предложенин схема. Предложенин схема йешар. Предложени а, цуьнан схема а йустар  (соотнесение). Схемехула а, билгалдинчу дешнашкахула а предложенеш хӀиттор.</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 xml:space="preserve"> Предложенехь дешнийн къепе. Предложени дӀайазйаран бакъонаш. МаьӀнийн хаттарийн гӀоьнца предложенехь дешнийн уьйр билгалйаккхар. Кепах йохийна предложенеш йухаметтахӀиттор. Цхьаьнатоьхначу дешнийн кепех предложенеш хӀиттор. </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Текст. Текстан билгалонаш. Текстан тема а, цӀе а.</w:t>
            </w:r>
          </w:p>
        </w:tc>
        <w:tc>
          <w:tcPr>
            <w:tcW w:w="6375" w:type="dxa"/>
            <w:tcBorders>
              <w:top w:val="single" w:sz="4" w:space="0" w:color="auto"/>
              <w:left w:val="single" w:sz="4" w:space="0" w:color="auto"/>
              <w:bottom w:val="single" w:sz="4" w:space="0" w:color="auto"/>
              <w:right w:val="single" w:sz="4" w:space="0" w:color="auto"/>
            </w:tcBorders>
            <w:hideMark/>
          </w:tcPr>
          <w:p w:rsidR="001C3E1F" w:rsidRPr="001C3E1F" w:rsidRDefault="001C3E1F" w:rsidP="001C3E1F">
            <w:pPr>
              <w:rPr>
                <w:rFonts w:ascii="Times New Roman" w:hAnsi="Times New Roman"/>
                <w:sz w:val="24"/>
                <w:szCs w:val="24"/>
              </w:rPr>
            </w:pPr>
            <w:r w:rsidRPr="001C3E1F">
              <w:rPr>
                <w:rFonts w:ascii="Times New Roman" w:hAnsi="Times New Roman"/>
                <w:sz w:val="24"/>
                <w:szCs w:val="24"/>
              </w:rPr>
              <w:t>Предложенин схема йеша хаар.</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Предложени а, цуьнан схема а цхьаьнайалор.</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Билгалдинчу дешнашца а, схемица а предложенеш хӀиттор.</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Хаттаран, айдаран, дийцаран, тӀедожоран предложенеш дифференцировать йар.</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Шардар: предложенеш билгалйинчу иэшарца (интонаци) йешар.</w:t>
            </w:r>
          </w:p>
          <w:p w:rsidR="001C3E1F" w:rsidRPr="001C3E1F" w:rsidRDefault="001C3E1F" w:rsidP="001C3E1F">
            <w:pPr>
              <w:rPr>
                <w:rFonts w:ascii="Times New Roman" w:hAnsi="Times New Roman"/>
                <w:i/>
                <w:sz w:val="24"/>
                <w:szCs w:val="24"/>
              </w:rPr>
            </w:pPr>
            <w:r w:rsidRPr="001C3E1F">
              <w:rPr>
                <w:rFonts w:ascii="Times New Roman" w:hAnsi="Times New Roman"/>
                <w:sz w:val="24"/>
                <w:szCs w:val="24"/>
              </w:rPr>
              <w:t xml:space="preserve">Шимма цхьаьна бен болх: кеп талхийна предложени нисйе (иэделлачу дешнех предложени кхолла), масала: </w:t>
            </w:r>
            <w:r w:rsidRPr="001C3E1F">
              <w:rPr>
                <w:rFonts w:ascii="Times New Roman" w:hAnsi="Times New Roman"/>
                <w:i/>
                <w:sz w:val="24"/>
                <w:szCs w:val="24"/>
              </w:rPr>
              <w:t>дахара, тхо, хьуьнах, селхана.</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Шимма цхьаьна бен болх: текстан дакъош къастор, церан къастор нийса хиларх кхетор.</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Практикин болх: кеп талхийна текст схьайазйар, предложенийн кепаш нийса  йалор (йуьххьехь доккха элп, чаккхенгахь хьаьркаш).</w:t>
            </w:r>
          </w:p>
        </w:tc>
      </w:tr>
      <w:tr w:rsidR="001C3E1F" w:rsidRPr="001C3E1F" w:rsidTr="001C3E1F">
        <w:tc>
          <w:tcPr>
            <w:tcW w:w="870" w:type="dxa"/>
            <w:tcBorders>
              <w:top w:val="single" w:sz="4" w:space="0" w:color="auto"/>
              <w:left w:val="single" w:sz="4" w:space="0" w:color="auto"/>
              <w:bottom w:val="single" w:sz="4" w:space="0" w:color="auto"/>
              <w:right w:val="single" w:sz="4" w:space="0" w:color="auto"/>
            </w:tcBorders>
            <w:hideMark/>
          </w:tcPr>
          <w:p w:rsidR="001C3E1F" w:rsidRPr="001C3E1F" w:rsidRDefault="001C3E1F" w:rsidP="001C3E1F">
            <w:pPr>
              <w:rPr>
                <w:rFonts w:ascii="Times New Roman" w:hAnsi="Times New Roman"/>
                <w:b/>
                <w:sz w:val="24"/>
                <w:szCs w:val="24"/>
              </w:rPr>
            </w:pPr>
            <w:r w:rsidRPr="001C3E1F">
              <w:rPr>
                <w:rFonts w:ascii="Times New Roman" w:hAnsi="Times New Roman"/>
                <w:b/>
                <w:sz w:val="24"/>
                <w:szCs w:val="24"/>
              </w:rPr>
              <w:t>14.</w:t>
            </w:r>
          </w:p>
        </w:tc>
        <w:tc>
          <w:tcPr>
            <w:tcW w:w="1490" w:type="dxa"/>
            <w:tcBorders>
              <w:top w:val="single" w:sz="4" w:space="0" w:color="auto"/>
              <w:left w:val="single" w:sz="4" w:space="0" w:color="auto"/>
              <w:bottom w:val="single" w:sz="4" w:space="0" w:color="auto"/>
              <w:right w:val="single" w:sz="4" w:space="0" w:color="auto"/>
            </w:tcBorders>
          </w:tcPr>
          <w:p w:rsidR="001C3E1F" w:rsidRPr="001C3E1F" w:rsidRDefault="001C3E1F" w:rsidP="001C3E1F">
            <w:pPr>
              <w:rPr>
                <w:rFonts w:ascii="Times New Roman" w:hAnsi="Times New Roman"/>
                <w:b/>
                <w:sz w:val="24"/>
                <w:szCs w:val="24"/>
              </w:rPr>
            </w:pPr>
            <w:r w:rsidRPr="001C3E1F">
              <w:rPr>
                <w:rFonts w:ascii="Times New Roman" w:hAnsi="Times New Roman"/>
                <w:b/>
                <w:sz w:val="24"/>
                <w:szCs w:val="24"/>
              </w:rPr>
              <w:t>Орфографи а, пунктуаци а</w:t>
            </w:r>
          </w:p>
          <w:p w:rsidR="001C3E1F" w:rsidRPr="001C3E1F" w:rsidRDefault="001C3E1F" w:rsidP="001C3E1F">
            <w:pPr>
              <w:rPr>
                <w:rFonts w:ascii="Times New Roman" w:hAnsi="Times New Roman"/>
                <w:b/>
                <w:sz w:val="24"/>
                <w:szCs w:val="24"/>
              </w:rPr>
            </w:pPr>
          </w:p>
        </w:tc>
        <w:tc>
          <w:tcPr>
            <w:tcW w:w="5895" w:type="dxa"/>
            <w:tcBorders>
              <w:top w:val="single" w:sz="4" w:space="0" w:color="auto"/>
              <w:left w:val="single" w:sz="4" w:space="0" w:color="auto"/>
              <w:bottom w:val="single" w:sz="4" w:space="0" w:color="auto"/>
              <w:right w:val="single" w:sz="4" w:space="0" w:color="auto"/>
            </w:tcBorders>
            <w:hideMark/>
          </w:tcPr>
          <w:p w:rsidR="001C3E1F" w:rsidRPr="001C3E1F" w:rsidRDefault="001C3E1F" w:rsidP="001C3E1F">
            <w:pPr>
              <w:rPr>
                <w:rFonts w:ascii="Times New Roman" w:hAnsi="Times New Roman"/>
                <w:sz w:val="24"/>
                <w:szCs w:val="24"/>
              </w:rPr>
            </w:pPr>
            <w:r w:rsidRPr="001C3E1F">
              <w:rPr>
                <w:rFonts w:ascii="Times New Roman" w:hAnsi="Times New Roman"/>
                <w:sz w:val="24"/>
                <w:szCs w:val="24"/>
              </w:rPr>
              <w:t xml:space="preserve">Нийсайазйаран бакъонаш а, царах пайдаэцар а: предложенехь дешнаш къаьстина йаздар; предложенин йуьххьехь а, долахь цӀерашкахь а доккха элп йаздар: адамийн цӀерашкахь а, фамилешкахь а, дийнатийн цӀерашкахь а; адамийн цӀерашкахь, фамилешкахь, ден цӀерашкахь, дийнатийн цӀерашкахь </w:t>
            </w:r>
            <w:r w:rsidRPr="001C3E1F">
              <w:rPr>
                <w:rFonts w:ascii="Times New Roman" w:hAnsi="Times New Roman"/>
                <w:i/>
                <w:sz w:val="24"/>
                <w:szCs w:val="24"/>
              </w:rPr>
              <w:t>я, яь, ю, юь, е, ё</w:t>
            </w:r>
            <w:r w:rsidRPr="001C3E1F">
              <w:rPr>
                <w:rFonts w:ascii="Times New Roman" w:hAnsi="Times New Roman"/>
                <w:sz w:val="24"/>
                <w:szCs w:val="24"/>
              </w:rPr>
              <w:t xml:space="preserve"> элпийн нийсайаздар, тӀеэцначу дешнашкахь </w:t>
            </w:r>
            <w:r w:rsidRPr="001C3E1F">
              <w:rPr>
                <w:rFonts w:ascii="Times New Roman" w:hAnsi="Times New Roman"/>
                <w:i/>
                <w:sz w:val="24"/>
                <w:szCs w:val="24"/>
              </w:rPr>
              <w:t>я, ю, е, ё</w:t>
            </w:r>
            <w:r w:rsidRPr="001C3E1F">
              <w:rPr>
                <w:rFonts w:ascii="Times New Roman" w:hAnsi="Times New Roman"/>
                <w:sz w:val="24"/>
                <w:szCs w:val="24"/>
              </w:rPr>
              <w:t xml:space="preserve"> элпийн нийсайаздар; нохчийн меттан мукъазчу элпийн </w:t>
            </w:r>
            <w:r w:rsidRPr="001C3E1F">
              <w:rPr>
                <w:rFonts w:ascii="Times New Roman" w:hAnsi="Times New Roman"/>
                <w:i/>
                <w:sz w:val="24"/>
                <w:szCs w:val="24"/>
              </w:rPr>
              <w:t xml:space="preserve">(хь, хӀ, кх, чӀ и т.д.) </w:t>
            </w:r>
            <w:r w:rsidRPr="001C3E1F">
              <w:rPr>
                <w:rFonts w:ascii="Times New Roman" w:hAnsi="Times New Roman"/>
                <w:iCs/>
                <w:sz w:val="24"/>
                <w:szCs w:val="24"/>
              </w:rPr>
              <w:t>нийсайаздар</w:t>
            </w:r>
            <w:r w:rsidRPr="001C3E1F">
              <w:rPr>
                <w:rFonts w:ascii="Times New Roman" w:hAnsi="Times New Roman"/>
                <w:i/>
                <w:sz w:val="24"/>
                <w:szCs w:val="24"/>
              </w:rPr>
              <w:t xml:space="preserve">; щ, ь, ы, ф </w:t>
            </w:r>
            <w:r w:rsidRPr="001C3E1F">
              <w:rPr>
                <w:rFonts w:ascii="Times New Roman" w:hAnsi="Times New Roman"/>
                <w:iCs/>
                <w:sz w:val="24"/>
                <w:szCs w:val="24"/>
              </w:rPr>
              <w:t>элпашца долчу дешнийн нийсайаздар</w:t>
            </w:r>
            <w:r w:rsidRPr="001C3E1F">
              <w:rPr>
                <w:rFonts w:ascii="Times New Roman" w:hAnsi="Times New Roman"/>
                <w:sz w:val="24"/>
                <w:szCs w:val="24"/>
              </w:rPr>
              <w:t>; дешнаш сехьадахар; предложенин чаккхенгахь сацаран хьаьркаш: тӀадам, хаттаран а, айдаран а хьаьркаш.</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 xml:space="preserve">Текст схьайазйаран алгоритм.      </w:t>
            </w:r>
          </w:p>
        </w:tc>
        <w:tc>
          <w:tcPr>
            <w:tcW w:w="6375" w:type="dxa"/>
            <w:tcBorders>
              <w:top w:val="single" w:sz="4" w:space="0" w:color="auto"/>
              <w:left w:val="single" w:sz="4" w:space="0" w:color="auto"/>
              <w:bottom w:val="single" w:sz="4" w:space="0" w:color="auto"/>
              <w:right w:val="single" w:sz="4" w:space="0" w:color="auto"/>
            </w:tcBorders>
            <w:hideMark/>
          </w:tcPr>
          <w:p w:rsidR="001C3E1F" w:rsidRPr="001C3E1F" w:rsidRDefault="001C3E1F" w:rsidP="001C3E1F">
            <w:pPr>
              <w:rPr>
                <w:rFonts w:ascii="Times New Roman" w:hAnsi="Times New Roman"/>
                <w:sz w:val="24"/>
                <w:szCs w:val="24"/>
              </w:rPr>
            </w:pPr>
            <w:r w:rsidRPr="001C3E1F">
              <w:rPr>
                <w:rFonts w:ascii="Times New Roman" w:hAnsi="Times New Roman"/>
                <w:sz w:val="24"/>
                <w:szCs w:val="24"/>
              </w:rPr>
              <w:t>Нийсайаздаран а, пунктуацин а бакъонаш Ӏамор.</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Цхьана могӀанера вукху могӀане даха аьтто хиларца дешнаш вовшашца дустар.</w:t>
            </w:r>
          </w:p>
          <w:p w:rsidR="001C3E1F" w:rsidRPr="001C3E1F" w:rsidRDefault="001C3E1F" w:rsidP="001C3E1F">
            <w:pPr>
              <w:rPr>
                <w:rFonts w:ascii="Times New Roman" w:hAnsi="Times New Roman"/>
                <w:i/>
                <w:sz w:val="24"/>
                <w:szCs w:val="24"/>
              </w:rPr>
            </w:pPr>
            <w:r w:rsidRPr="001C3E1F">
              <w:rPr>
                <w:rFonts w:ascii="Times New Roman" w:hAnsi="Times New Roman"/>
                <w:sz w:val="24"/>
                <w:szCs w:val="24"/>
              </w:rPr>
              <w:t xml:space="preserve">Алар цхьаъ долуш, йазйар тайп-тайпана долчу дешнашна тӀехь тергам, масала: </w:t>
            </w:r>
            <w:r w:rsidRPr="001C3E1F">
              <w:rPr>
                <w:rFonts w:ascii="Times New Roman" w:hAnsi="Times New Roman"/>
                <w:i/>
                <w:sz w:val="24"/>
                <w:szCs w:val="24"/>
              </w:rPr>
              <w:t>мотт, цӀе, ча, мӀара.</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Шардар: долахь цӀераш йукъахь йолу предложенеш дӀайазйар.</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Кхоллараллин тӀедиллар: алгоритмана тӀе а тевжаш, долахьчу цӀерийн билгалбаьккхинчу барамца, «Сан доьзал» цӀе йолу доккха доцу дийцар йазде.</w:t>
            </w:r>
          </w:p>
        </w:tc>
      </w:tr>
      <w:tr w:rsidR="001C3E1F" w:rsidRPr="001C3E1F" w:rsidTr="001C3E1F">
        <w:tc>
          <w:tcPr>
            <w:tcW w:w="870" w:type="dxa"/>
            <w:tcBorders>
              <w:top w:val="single" w:sz="4" w:space="0" w:color="auto"/>
              <w:left w:val="single" w:sz="4" w:space="0" w:color="auto"/>
              <w:bottom w:val="single" w:sz="4" w:space="0" w:color="auto"/>
              <w:right w:val="single" w:sz="4" w:space="0" w:color="auto"/>
            </w:tcBorders>
            <w:hideMark/>
          </w:tcPr>
          <w:p w:rsidR="001C3E1F" w:rsidRPr="001C3E1F" w:rsidRDefault="001C3E1F" w:rsidP="001C3E1F">
            <w:pPr>
              <w:rPr>
                <w:rFonts w:ascii="Times New Roman" w:hAnsi="Times New Roman"/>
                <w:b/>
                <w:sz w:val="24"/>
                <w:szCs w:val="24"/>
              </w:rPr>
            </w:pPr>
            <w:r w:rsidRPr="001C3E1F">
              <w:rPr>
                <w:rFonts w:ascii="Times New Roman" w:hAnsi="Times New Roman"/>
                <w:b/>
                <w:sz w:val="24"/>
                <w:szCs w:val="24"/>
              </w:rPr>
              <w:t>15.</w:t>
            </w:r>
          </w:p>
        </w:tc>
        <w:tc>
          <w:tcPr>
            <w:tcW w:w="1490" w:type="dxa"/>
            <w:tcBorders>
              <w:top w:val="single" w:sz="4" w:space="0" w:color="auto"/>
              <w:left w:val="single" w:sz="4" w:space="0" w:color="auto"/>
              <w:bottom w:val="single" w:sz="4" w:space="0" w:color="auto"/>
              <w:right w:val="single" w:sz="4" w:space="0" w:color="auto"/>
            </w:tcBorders>
          </w:tcPr>
          <w:p w:rsidR="001C3E1F" w:rsidRPr="001C3E1F" w:rsidRDefault="001C3E1F" w:rsidP="001C3E1F">
            <w:pPr>
              <w:rPr>
                <w:rFonts w:ascii="Times New Roman" w:hAnsi="Times New Roman"/>
                <w:b/>
                <w:sz w:val="24"/>
                <w:szCs w:val="24"/>
              </w:rPr>
            </w:pPr>
            <w:r w:rsidRPr="001C3E1F">
              <w:rPr>
                <w:rFonts w:ascii="Times New Roman" w:hAnsi="Times New Roman"/>
                <w:b/>
                <w:sz w:val="24"/>
                <w:szCs w:val="24"/>
              </w:rPr>
              <w:t xml:space="preserve"> Къамел кхиор</w:t>
            </w:r>
          </w:p>
          <w:p w:rsidR="001C3E1F" w:rsidRPr="001C3E1F" w:rsidRDefault="001C3E1F" w:rsidP="001C3E1F">
            <w:pPr>
              <w:rPr>
                <w:rFonts w:ascii="Times New Roman" w:hAnsi="Times New Roman"/>
                <w:b/>
                <w:sz w:val="24"/>
                <w:szCs w:val="24"/>
              </w:rPr>
            </w:pPr>
          </w:p>
        </w:tc>
        <w:tc>
          <w:tcPr>
            <w:tcW w:w="5895" w:type="dxa"/>
            <w:tcBorders>
              <w:top w:val="single" w:sz="4" w:space="0" w:color="auto"/>
              <w:left w:val="single" w:sz="4" w:space="0" w:color="auto"/>
              <w:bottom w:val="single" w:sz="4" w:space="0" w:color="auto"/>
              <w:right w:val="single" w:sz="4" w:space="0" w:color="auto"/>
            </w:tcBorders>
          </w:tcPr>
          <w:p w:rsidR="001C3E1F" w:rsidRPr="001C3E1F" w:rsidRDefault="001C3E1F" w:rsidP="001C3E1F">
            <w:pPr>
              <w:rPr>
                <w:rFonts w:ascii="Times New Roman" w:hAnsi="Times New Roman"/>
                <w:bCs/>
                <w:sz w:val="24"/>
                <w:szCs w:val="24"/>
              </w:rPr>
            </w:pPr>
            <w:r w:rsidRPr="001C3E1F">
              <w:rPr>
                <w:rFonts w:ascii="Times New Roman" w:hAnsi="Times New Roman"/>
                <w:bCs/>
                <w:sz w:val="24"/>
                <w:szCs w:val="24"/>
              </w:rPr>
              <w:t xml:space="preserve">Къамел адамашна йукъахь тӀекере лелоран коьрта кеп санна. Барта а, йозанан а къамел: коьрта башхаллаш (отличия). Дош къамелан дакъа санна. Къамелехь дешан маьӀна (роль). Предложени а, текст а къамелан дакъош санна (довзийтар). Текстан цӀе. Шен (долахь) текст хӀоттор. </w:t>
            </w:r>
          </w:p>
          <w:p w:rsidR="001C3E1F" w:rsidRPr="001C3E1F" w:rsidRDefault="001C3E1F" w:rsidP="001C3E1F">
            <w:pPr>
              <w:rPr>
                <w:rFonts w:ascii="Times New Roman" w:hAnsi="Times New Roman"/>
                <w:bCs/>
                <w:sz w:val="24"/>
                <w:szCs w:val="24"/>
              </w:rPr>
            </w:pPr>
            <w:r w:rsidRPr="001C3E1F">
              <w:rPr>
                <w:rFonts w:ascii="Times New Roman" w:hAnsi="Times New Roman"/>
                <w:bCs/>
                <w:sz w:val="24"/>
                <w:szCs w:val="24"/>
              </w:rPr>
              <w:t>ТӀекеренан хьелаш: тӀекеренан Ӏалашо, хьаьнца, мичахь  кхочушхуьлу тӀекере. Барта тӀекеренан хьелаш (диалогаш ролашца йешар, видоматериалашка хьажар, аудиозаписе ладогӀар).</w:t>
            </w:r>
          </w:p>
          <w:p w:rsidR="001C3E1F" w:rsidRPr="001C3E1F" w:rsidRDefault="001C3E1F" w:rsidP="001C3E1F">
            <w:pPr>
              <w:rPr>
                <w:rFonts w:ascii="Times New Roman" w:hAnsi="Times New Roman"/>
                <w:bCs/>
                <w:sz w:val="24"/>
                <w:szCs w:val="24"/>
              </w:rPr>
            </w:pPr>
            <w:r w:rsidRPr="001C3E1F">
              <w:rPr>
                <w:rFonts w:ascii="Times New Roman" w:hAnsi="Times New Roman"/>
                <w:bCs/>
                <w:sz w:val="24"/>
                <w:szCs w:val="24"/>
              </w:rPr>
              <w:t>Дешаран а, Ӏер-дахаран а хьелашкахь къамелан этикетан норманаш (маршала хаттар, Ӏодика йар, бехк цабиллар дехар, баркалла алар, дехар дар).</w:t>
            </w:r>
          </w:p>
          <w:p w:rsidR="001C3E1F" w:rsidRPr="001C3E1F" w:rsidRDefault="001C3E1F" w:rsidP="001C3E1F">
            <w:pPr>
              <w:ind w:firstLine="708"/>
              <w:rPr>
                <w:rFonts w:ascii="Times New Roman" w:hAnsi="Times New Roman"/>
                <w:sz w:val="24"/>
                <w:szCs w:val="24"/>
              </w:rPr>
            </w:pPr>
          </w:p>
          <w:p w:rsidR="001C3E1F" w:rsidRPr="001C3E1F" w:rsidRDefault="001C3E1F" w:rsidP="001C3E1F">
            <w:pPr>
              <w:rPr>
                <w:rFonts w:ascii="Times New Roman" w:hAnsi="Times New Roman"/>
                <w:sz w:val="24"/>
                <w:szCs w:val="24"/>
              </w:rPr>
            </w:pPr>
          </w:p>
        </w:tc>
        <w:tc>
          <w:tcPr>
            <w:tcW w:w="6375" w:type="dxa"/>
            <w:tcBorders>
              <w:top w:val="single" w:sz="4" w:space="0" w:color="auto"/>
              <w:left w:val="single" w:sz="4" w:space="0" w:color="auto"/>
              <w:bottom w:val="single" w:sz="4" w:space="0" w:color="auto"/>
              <w:right w:val="single" w:sz="4" w:space="0" w:color="auto"/>
            </w:tcBorders>
            <w:hideMark/>
          </w:tcPr>
          <w:p w:rsidR="001C3E1F" w:rsidRPr="001C3E1F" w:rsidRDefault="001C3E1F" w:rsidP="001C3E1F">
            <w:pPr>
              <w:rPr>
                <w:rFonts w:ascii="Times New Roman" w:hAnsi="Times New Roman"/>
                <w:sz w:val="24"/>
                <w:szCs w:val="24"/>
              </w:rPr>
            </w:pPr>
            <w:r w:rsidRPr="001C3E1F">
              <w:rPr>
                <w:rFonts w:ascii="Times New Roman" w:hAnsi="Times New Roman"/>
                <w:sz w:val="24"/>
                <w:szCs w:val="24"/>
              </w:rPr>
              <w:t>Ӏаматан элементаш йовзар (форзац, шмуцтитул, чулацам, билламаш, дошам-йуххедиллар).</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Адамийн дахарехь меттан а, къамелан а маьӀнах, кхечу халкъийн меттанийн ларам беш, алар.</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Хьехархочун къамел хазарца тӀеэцар.</w:t>
            </w:r>
          </w:p>
          <w:p w:rsidR="001C3E1F" w:rsidRPr="001C3E1F" w:rsidRDefault="001C3E1F" w:rsidP="001C3E1F">
            <w:pPr>
              <w:rPr>
                <w:rFonts w:ascii="Times New Roman" w:hAnsi="Times New Roman"/>
                <w:i/>
                <w:sz w:val="24"/>
                <w:szCs w:val="24"/>
              </w:rPr>
            </w:pPr>
            <w:r w:rsidRPr="001C3E1F">
              <w:rPr>
                <w:rFonts w:ascii="Times New Roman" w:hAnsi="Times New Roman"/>
                <w:sz w:val="24"/>
                <w:szCs w:val="24"/>
              </w:rPr>
              <w:t>Къамелан гӀуллакхдаран коьрта тайпанаш билгалдар</w:t>
            </w:r>
            <w:r w:rsidRPr="001C3E1F">
              <w:rPr>
                <w:rFonts w:ascii="Times New Roman" w:hAnsi="Times New Roman"/>
                <w:i/>
                <w:sz w:val="24"/>
                <w:szCs w:val="24"/>
              </w:rPr>
              <w:t>: ладогӀар, дийцар (къамел дар), йоза, йешар.</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Хезна текст йозанан кепехь схьайийцар.</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 xml:space="preserve">Къамелан дакъа санна текст, текстан коьрта билгалонаш  йовзийтар. </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Текст а, предложени а вовшех къастор.</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БӀаьрсица а, хазарца а текстера предложенеш къастор.</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ХӀоттийнчу хьесапца цхьаьнайогӀу барта а, йозанан а текст кхоллар.</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ЛадугӀучу/йоьшучу текстана цӀе харжар.</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3-4 къаьстинчу предложенех текст хӀоттор.</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Йозанехь предложенин кеп нийса кхочушйар (йуьххьехь доккха элп, чаккхенгахь тӀадам).</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Предложенийн схемаш хӀиттор а, кийча схемаш билгалйинчу предложенешца йустар а.</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Ӏамийна нийсайаздаран а, пунктуацин а бакъонаш йозанехь ларйар.</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Шимма цхьаьна бен болх: «Муьлха шеран хан дукхайеза хьуна?» темина диалог хӀоттор.</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 xml:space="preserve">ТӀекеренийн тайп-тайпана хьелаш гайтаран суьрташца болх </w:t>
            </w:r>
            <w:r w:rsidRPr="001C3E1F">
              <w:rPr>
                <w:rFonts w:ascii="Times New Roman" w:hAnsi="Times New Roman"/>
                <w:i/>
                <w:sz w:val="24"/>
                <w:szCs w:val="24"/>
              </w:rPr>
              <w:t>(маршалла хаттар, Ӏодика йар, баркалла алар, дехар дар)</w:t>
            </w:r>
            <w:r w:rsidRPr="001C3E1F">
              <w:rPr>
                <w:rFonts w:ascii="Times New Roman" w:hAnsi="Times New Roman"/>
                <w:sz w:val="24"/>
                <w:szCs w:val="24"/>
              </w:rPr>
              <w:t>, хӀора хьолана догӀу этикетан дешнаш харжар.</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 xml:space="preserve">Нохчийн гӀиллакх-оьздангаллин лексикица диалог хӀоттор. </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Ролашца ловзар «Хьеший бахкар»: ламасташца догӀуш, хьеший тӀеэцар.</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 xml:space="preserve">Шимма цхьаьна бен болх: «Цхьаьнакхетар» </w:t>
            </w:r>
          </w:p>
          <w:p w:rsidR="001C3E1F" w:rsidRPr="001C3E1F" w:rsidRDefault="001C3E1F" w:rsidP="001C3E1F">
            <w:pPr>
              <w:rPr>
                <w:rFonts w:ascii="Times New Roman" w:hAnsi="Times New Roman"/>
                <w:sz w:val="24"/>
                <w:szCs w:val="24"/>
              </w:rPr>
            </w:pPr>
            <w:r w:rsidRPr="001C3E1F">
              <w:rPr>
                <w:rFonts w:ascii="Times New Roman" w:hAnsi="Times New Roman"/>
                <w:sz w:val="24"/>
                <w:szCs w:val="24"/>
              </w:rPr>
              <w:t>къамелхочуьнга могашалла, гӀуллакх хаттар.</w:t>
            </w:r>
          </w:p>
        </w:tc>
      </w:tr>
    </w:tbl>
    <w:p w:rsidR="001C3E1F" w:rsidRDefault="001C3E1F" w:rsidP="00E732C4">
      <w:pPr>
        <w:spacing w:line="240" w:lineRule="auto"/>
        <w:rPr>
          <w:rFonts w:ascii="Times New Roman" w:hAnsi="Times New Roman" w:cs="Times New Roman"/>
          <w:sz w:val="24"/>
          <w:szCs w:val="24"/>
        </w:rPr>
      </w:pPr>
    </w:p>
    <w:p w:rsidR="001C3E1F" w:rsidRDefault="001C3E1F" w:rsidP="00E732C4">
      <w:pPr>
        <w:spacing w:line="240" w:lineRule="auto"/>
        <w:rPr>
          <w:rFonts w:ascii="Times New Roman" w:hAnsi="Times New Roman" w:cs="Times New Roman"/>
          <w:sz w:val="24"/>
          <w:szCs w:val="24"/>
        </w:rPr>
      </w:pPr>
    </w:p>
    <w:p w:rsidR="001C3E1F" w:rsidRPr="007C64F3" w:rsidRDefault="001C3E1F" w:rsidP="00E732C4">
      <w:pPr>
        <w:spacing w:line="240" w:lineRule="auto"/>
        <w:rPr>
          <w:rFonts w:ascii="Times New Roman" w:hAnsi="Times New Roman" w:cs="Times New Roman"/>
          <w:sz w:val="24"/>
          <w:szCs w:val="24"/>
        </w:rPr>
        <w:sectPr w:rsidR="001C3E1F" w:rsidRPr="007C64F3" w:rsidSect="001C3E1F">
          <w:pgSz w:w="16838" w:h="11906" w:orient="landscape"/>
          <w:pgMar w:top="1134" w:right="1134" w:bottom="850" w:left="1134" w:header="708" w:footer="708" w:gutter="0"/>
          <w:cols w:space="708"/>
          <w:docGrid w:linePitch="360"/>
        </w:sectPr>
      </w:pPr>
      <w:bookmarkStart w:id="3" w:name="_GoBack"/>
      <w:bookmarkEnd w:id="3"/>
    </w:p>
    <w:p w:rsidR="00B35EE6" w:rsidRPr="007C64F3" w:rsidRDefault="00B35EE6" w:rsidP="00E732C4">
      <w:pPr>
        <w:autoSpaceDE w:val="0"/>
        <w:autoSpaceDN w:val="0"/>
        <w:spacing w:after="258" w:line="240" w:lineRule="auto"/>
        <w:rPr>
          <w:rFonts w:ascii="Times New Roman" w:eastAsia="MS Mincho" w:hAnsi="Times New Roman" w:cs="Times New Roman"/>
          <w:sz w:val="24"/>
          <w:szCs w:val="24"/>
        </w:rPr>
      </w:pPr>
      <w:r w:rsidRPr="007C64F3">
        <w:rPr>
          <w:rFonts w:ascii="Times New Roman" w:eastAsia="Times New Roman" w:hAnsi="Times New Roman" w:cs="Times New Roman"/>
          <w:b/>
          <w:color w:val="000000"/>
          <w:w w:val="101"/>
          <w:sz w:val="24"/>
          <w:szCs w:val="24"/>
          <w:lang w:val="en-US"/>
        </w:rPr>
        <w:t>ТЕМАТИКИН ПЛАНИРОВАНИ</w:t>
      </w:r>
      <w:r w:rsidR="0039486A" w:rsidRPr="007C64F3">
        <w:rPr>
          <w:rFonts w:ascii="Times New Roman" w:eastAsia="Times New Roman" w:hAnsi="Times New Roman" w:cs="Times New Roman"/>
          <w:b/>
          <w:color w:val="000000"/>
          <w:w w:val="101"/>
          <w:sz w:val="24"/>
          <w:szCs w:val="24"/>
        </w:rPr>
        <w:t xml:space="preserve"> 2класс</w:t>
      </w:r>
    </w:p>
    <w:tbl>
      <w:tblPr>
        <w:tblW w:w="15407" w:type="dxa"/>
        <w:tblInd w:w="137" w:type="dxa"/>
        <w:tblLayout w:type="fixed"/>
        <w:tblLook w:val="04A0" w:firstRow="1" w:lastRow="0" w:firstColumn="1" w:lastColumn="0" w:noHBand="0" w:noVBand="1"/>
      </w:tblPr>
      <w:tblGrid>
        <w:gridCol w:w="396"/>
        <w:gridCol w:w="3988"/>
        <w:gridCol w:w="528"/>
        <w:gridCol w:w="1104"/>
        <w:gridCol w:w="1142"/>
        <w:gridCol w:w="1058"/>
        <w:gridCol w:w="3397"/>
        <w:gridCol w:w="2059"/>
        <w:gridCol w:w="1735"/>
      </w:tblGrid>
      <w:tr w:rsidR="00B35EE6" w:rsidRPr="007C64F3" w:rsidTr="0065425B">
        <w:trPr>
          <w:trHeight w:hRule="exact" w:val="348"/>
        </w:trPr>
        <w:tc>
          <w:tcPr>
            <w:tcW w:w="396"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jc w:val="center"/>
              <w:rPr>
                <w:rFonts w:ascii="Times New Roman" w:eastAsia="MS Mincho" w:hAnsi="Times New Roman" w:cs="Times New Roman"/>
                <w:sz w:val="24"/>
                <w:szCs w:val="24"/>
                <w:lang w:val="en-US"/>
              </w:rPr>
            </w:pPr>
            <w:r w:rsidRPr="007C64F3">
              <w:rPr>
                <w:rFonts w:ascii="Times New Roman" w:eastAsia="Times New Roman" w:hAnsi="Times New Roman" w:cs="Times New Roman"/>
                <w:b/>
                <w:color w:val="000000"/>
                <w:w w:val="97"/>
                <w:sz w:val="24"/>
                <w:szCs w:val="24"/>
                <w:lang w:val="en-US"/>
              </w:rPr>
              <w:t>№</w:t>
            </w:r>
            <w:r w:rsidRPr="007C64F3">
              <w:rPr>
                <w:rFonts w:ascii="Times New Roman" w:eastAsia="MS Mincho" w:hAnsi="Times New Roman" w:cs="Times New Roman"/>
                <w:sz w:val="24"/>
                <w:szCs w:val="24"/>
                <w:lang w:val="en-US"/>
              </w:rPr>
              <w:br/>
            </w:r>
            <w:r w:rsidRPr="007C64F3">
              <w:rPr>
                <w:rFonts w:ascii="Times New Roman" w:eastAsia="Times New Roman" w:hAnsi="Times New Roman" w:cs="Times New Roman"/>
                <w:b/>
                <w:color w:val="000000"/>
                <w:w w:val="97"/>
                <w:sz w:val="24"/>
                <w:szCs w:val="24"/>
                <w:lang w:val="en-US"/>
              </w:rPr>
              <w:t>п/п</w:t>
            </w:r>
          </w:p>
        </w:tc>
        <w:tc>
          <w:tcPr>
            <w:tcW w:w="3988"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rPr>
                <w:rFonts w:ascii="Times New Roman" w:eastAsia="MS Mincho" w:hAnsi="Times New Roman" w:cs="Times New Roman"/>
                <w:sz w:val="24"/>
                <w:szCs w:val="24"/>
              </w:rPr>
            </w:pPr>
            <w:r w:rsidRPr="007C64F3">
              <w:rPr>
                <w:rFonts w:ascii="Times New Roman" w:eastAsia="Times New Roman" w:hAnsi="Times New Roman" w:cs="Times New Roman"/>
                <w:b/>
                <w:color w:val="000000"/>
                <w:w w:val="97"/>
                <w:sz w:val="24"/>
                <w:szCs w:val="24"/>
              </w:rPr>
              <w:t>Программийн дакъойн а, темийн а ц1ераш</w:t>
            </w:r>
          </w:p>
        </w:tc>
        <w:tc>
          <w:tcPr>
            <w:tcW w:w="2774"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rPr>
                <w:rFonts w:ascii="Times New Roman" w:eastAsia="MS Mincho" w:hAnsi="Times New Roman" w:cs="Times New Roman"/>
                <w:sz w:val="24"/>
                <w:szCs w:val="24"/>
              </w:rPr>
            </w:pPr>
            <w:r w:rsidRPr="007C64F3">
              <w:rPr>
                <w:rFonts w:ascii="Times New Roman" w:eastAsia="Times New Roman" w:hAnsi="Times New Roman" w:cs="Times New Roman"/>
                <w:b/>
                <w:color w:val="000000"/>
                <w:w w:val="97"/>
                <w:sz w:val="24"/>
                <w:szCs w:val="24"/>
              </w:rPr>
              <w:t xml:space="preserve"> Сахьтийн барам</w:t>
            </w:r>
          </w:p>
        </w:tc>
        <w:tc>
          <w:tcPr>
            <w:tcW w:w="1058"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lang w:val="en-US"/>
              </w:rPr>
            </w:pPr>
            <w:r w:rsidRPr="007C64F3">
              <w:rPr>
                <w:rFonts w:ascii="Times New Roman" w:eastAsia="Times New Roman" w:hAnsi="Times New Roman" w:cs="Times New Roman"/>
                <w:b/>
                <w:color w:val="000000"/>
                <w:w w:val="97"/>
                <w:sz w:val="24"/>
                <w:szCs w:val="24"/>
                <w:lang w:val="en-US"/>
              </w:rPr>
              <w:t>1аморан терахь</w:t>
            </w:r>
          </w:p>
        </w:tc>
        <w:tc>
          <w:tcPr>
            <w:tcW w:w="3397"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rPr>
                <w:rFonts w:ascii="Times New Roman" w:eastAsia="MS Mincho" w:hAnsi="Times New Roman" w:cs="Times New Roman"/>
                <w:sz w:val="24"/>
                <w:szCs w:val="24"/>
              </w:rPr>
            </w:pPr>
            <w:r w:rsidRPr="007C64F3">
              <w:rPr>
                <w:rFonts w:ascii="Times New Roman" w:eastAsia="Times New Roman" w:hAnsi="Times New Roman" w:cs="Times New Roman"/>
                <w:b/>
                <w:color w:val="000000"/>
                <w:w w:val="97"/>
                <w:sz w:val="24"/>
                <w:szCs w:val="24"/>
              </w:rPr>
              <w:t xml:space="preserve"> Г1уллакхдаран тайпанаш</w:t>
            </w:r>
          </w:p>
        </w:tc>
        <w:tc>
          <w:tcPr>
            <w:tcW w:w="2059"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right="144"/>
              <w:rPr>
                <w:rFonts w:ascii="Times New Roman" w:eastAsia="MS Mincho" w:hAnsi="Times New Roman" w:cs="Times New Roman"/>
                <w:sz w:val="24"/>
                <w:szCs w:val="24"/>
              </w:rPr>
            </w:pPr>
            <w:r w:rsidRPr="007C64F3">
              <w:rPr>
                <w:rFonts w:ascii="Times New Roman" w:eastAsia="MS Mincho" w:hAnsi="Times New Roman" w:cs="Times New Roman"/>
                <w:sz w:val="24"/>
                <w:szCs w:val="24"/>
              </w:rPr>
              <w:t>Талламан кепаш, тайпанаш</w:t>
            </w:r>
          </w:p>
        </w:tc>
        <w:tc>
          <w:tcPr>
            <w:tcW w:w="1735"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right="288"/>
              <w:rPr>
                <w:rFonts w:ascii="Times New Roman" w:eastAsia="Times New Roman" w:hAnsi="Times New Roman" w:cs="Times New Roman"/>
                <w:b/>
                <w:color w:val="000000"/>
                <w:w w:val="97"/>
                <w:sz w:val="24"/>
                <w:szCs w:val="24"/>
              </w:rPr>
            </w:pPr>
            <w:r w:rsidRPr="007C64F3">
              <w:rPr>
                <w:rFonts w:ascii="Times New Roman" w:eastAsia="Times New Roman" w:hAnsi="Times New Roman" w:cs="Times New Roman"/>
                <w:b/>
                <w:color w:val="000000"/>
                <w:w w:val="97"/>
                <w:sz w:val="24"/>
                <w:szCs w:val="24"/>
              </w:rPr>
              <w:t xml:space="preserve"> Электронни</w:t>
            </w:r>
          </w:p>
          <w:p w:rsidR="00B35EE6" w:rsidRPr="007C64F3" w:rsidRDefault="00B35EE6" w:rsidP="00E732C4">
            <w:pPr>
              <w:autoSpaceDE w:val="0"/>
              <w:autoSpaceDN w:val="0"/>
              <w:spacing w:after="0" w:line="240" w:lineRule="auto"/>
              <w:ind w:right="288"/>
              <w:rPr>
                <w:rFonts w:ascii="Times New Roman" w:eastAsia="MS Mincho" w:hAnsi="Times New Roman" w:cs="Times New Roman"/>
                <w:sz w:val="24"/>
                <w:szCs w:val="24"/>
              </w:rPr>
            </w:pPr>
            <w:r w:rsidRPr="007C64F3">
              <w:rPr>
                <w:rFonts w:ascii="Times New Roman" w:eastAsia="Times New Roman" w:hAnsi="Times New Roman" w:cs="Times New Roman"/>
                <w:b/>
                <w:color w:val="000000"/>
                <w:w w:val="97"/>
                <w:sz w:val="24"/>
                <w:szCs w:val="24"/>
              </w:rPr>
              <w:t>(цифровой) дешаран ресурсаш</w:t>
            </w:r>
          </w:p>
        </w:tc>
      </w:tr>
      <w:tr w:rsidR="00B35EE6" w:rsidRPr="007C64F3" w:rsidTr="0065425B">
        <w:trPr>
          <w:trHeight w:hRule="exact" w:val="760"/>
        </w:trPr>
        <w:tc>
          <w:tcPr>
            <w:tcW w:w="396" w:type="dxa"/>
            <w:vMerge/>
            <w:tcBorders>
              <w:top w:val="single" w:sz="4" w:space="0" w:color="000000"/>
              <w:left w:val="single" w:sz="4" w:space="0" w:color="000000"/>
              <w:bottom w:val="single" w:sz="4" w:space="0" w:color="000000"/>
              <w:right w:val="single" w:sz="4" w:space="0" w:color="000000"/>
            </w:tcBorders>
          </w:tcPr>
          <w:p w:rsidR="00B35EE6" w:rsidRPr="007C64F3" w:rsidRDefault="00B35EE6" w:rsidP="00E732C4">
            <w:pPr>
              <w:spacing w:after="200" w:line="240" w:lineRule="auto"/>
              <w:rPr>
                <w:rFonts w:ascii="Times New Roman" w:eastAsia="MS Mincho" w:hAnsi="Times New Roman" w:cs="Times New Roman"/>
                <w:sz w:val="24"/>
                <w:szCs w:val="24"/>
                <w:lang w:val="en-US"/>
              </w:rPr>
            </w:pPr>
          </w:p>
        </w:tc>
        <w:tc>
          <w:tcPr>
            <w:tcW w:w="3988" w:type="dxa"/>
            <w:vMerge/>
            <w:tcBorders>
              <w:top w:val="single" w:sz="4" w:space="0" w:color="000000"/>
              <w:left w:val="single" w:sz="4" w:space="0" w:color="000000"/>
              <w:bottom w:val="single" w:sz="4" w:space="0" w:color="000000"/>
              <w:right w:val="single" w:sz="4" w:space="0" w:color="000000"/>
            </w:tcBorders>
          </w:tcPr>
          <w:p w:rsidR="00B35EE6" w:rsidRPr="007C64F3" w:rsidRDefault="00B35EE6" w:rsidP="00E732C4">
            <w:pPr>
              <w:spacing w:after="200" w:line="240" w:lineRule="auto"/>
              <w:rPr>
                <w:rFonts w:ascii="Times New Roman" w:eastAsia="MS Mincho" w:hAnsi="Times New Roman" w:cs="Times New Roman"/>
                <w:sz w:val="24"/>
                <w:szCs w:val="24"/>
                <w:lang w:val="en-US"/>
              </w:rPr>
            </w:pP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jc w:val="center"/>
              <w:rPr>
                <w:rFonts w:ascii="Times New Roman" w:eastAsia="MS Mincho" w:hAnsi="Times New Roman" w:cs="Times New Roman"/>
                <w:sz w:val="24"/>
                <w:szCs w:val="24"/>
                <w:lang w:val="en-US"/>
              </w:rPr>
            </w:pPr>
            <w:r w:rsidRPr="007C64F3">
              <w:rPr>
                <w:rFonts w:ascii="Times New Roman" w:eastAsia="Times New Roman" w:hAnsi="Times New Roman" w:cs="Times New Roman"/>
                <w:b/>
                <w:color w:val="000000"/>
                <w:w w:val="97"/>
                <w:sz w:val="24"/>
                <w:szCs w:val="24"/>
                <w:lang w:val="en-US"/>
              </w:rPr>
              <w:t>дерриг</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rPr>
                <w:rFonts w:ascii="Times New Roman" w:eastAsia="MS Mincho" w:hAnsi="Times New Roman" w:cs="Times New Roman"/>
                <w:sz w:val="24"/>
                <w:szCs w:val="24"/>
              </w:rPr>
            </w:pPr>
            <w:r w:rsidRPr="007C64F3">
              <w:rPr>
                <w:rFonts w:ascii="Times New Roman" w:eastAsia="Times New Roman" w:hAnsi="Times New Roman" w:cs="Times New Roman"/>
                <w:b/>
                <w:color w:val="000000"/>
                <w:w w:val="97"/>
                <w:sz w:val="24"/>
                <w:szCs w:val="24"/>
              </w:rPr>
              <w:t>Талламан белхаш</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r w:rsidRPr="007C64F3">
              <w:rPr>
                <w:rFonts w:ascii="Times New Roman" w:eastAsia="Times New Roman" w:hAnsi="Times New Roman" w:cs="Times New Roman"/>
                <w:b/>
                <w:color w:val="000000"/>
                <w:w w:val="97"/>
                <w:sz w:val="24"/>
                <w:szCs w:val="24"/>
                <w:lang w:val="en-US"/>
              </w:rPr>
              <w:t>Прати</w:t>
            </w:r>
            <w:r w:rsidRPr="007C64F3">
              <w:rPr>
                <w:rFonts w:ascii="Times New Roman" w:eastAsia="Times New Roman" w:hAnsi="Times New Roman" w:cs="Times New Roman"/>
                <w:b/>
                <w:color w:val="000000"/>
                <w:w w:val="97"/>
                <w:sz w:val="24"/>
                <w:szCs w:val="24"/>
              </w:rPr>
              <w:t>к</w:t>
            </w:r>
            <w:r w:rsidRPr="007C64F3">
              <w:rPr>
                <w:rFonts w:ascii="Times New Roman" w:eastAsia="Times New Roman" w:hAnsi="Times New Roman" w:cs="Times New Roman"/>
                <w:b/>
                <w:color w:val="000000"/>
                <w:w w:val="97"/>
                <w:sz w:val="24"/>
                <w:szCs w:val="24"/>
                <w:lang w:val="en-US"/>
              </w:rPr>
              <w:t xml:space="preserve">ин </w:t>
            </w:r>
            <w:r w:rsidRPr="007C64F3">
              <w:rPr>
                <w:rFonts w:ascii="Times New Roman" w:eastAsia="Times New Roman" w:hAnsi="Times New Roman" w:cs="Times New Roman"/>
                <w:b/>
                <w:color w:val="000000"/>
                <w:w w:val="97"/>
                <w:sz w:val="24"/>
                <w:szCs w:val="24"/>
              </w:rPr>
              <w:t>белхаш</w:t>
            </w:r>
          </w:p>
        </w:tc>
        <w:tc>
          <w:tcPr>
            <w:tcW w:w="1058" w:type="dxa"/>
            <w:vMerge/>
            <w:tcBorders>
              <w:top w:val="single" w:sz="4" w:space="0" w:color="000000"/>
              <w:left w:val="single" w:sz="4" w:space="0" w:color="000000"/>
              <w:bottom w:val="single" w:sz="4" w:space="0" w:color="000000"/>
              <w:right w:val="single" w:sz="4" w:space="0" w:color="000000"/>
            </w:tcBorders>
          </w:tcPr>
          <w:p w:rsidR="00B35EE6" w:rsidRPr="007C64F3" w:rsidRDefault="00B35EE6" w:rsidP="00E732C4">
            <w:pPr>
              <w:spacing w:after="200" w:line="240" w:lineRule="auto"/>
              <w:rPr>
                <w:rFonts w:ascii="Times New Roman" w:eastAsia="MS Mincho" w:hAnsi="Times New Roman" w:cs="Times New Roman"/>
                <w:sz w:val="24"/>
                <w:szCs w:val="24"/>
                <w:lang w:val="en-US"/>
              </w:rPr>
            </w:pPr>
          </w:p>
        </w:tc>
        <w:tc>
          <w:tcPr>
            <w:tcW w:w="3397" w:type="dxa"/>
            <w:vMerge/>
            <w:tcBorders>
              <w:top w:val="single" w:sz="4" w:space="0" w:color="000000"/>
              <w:left w:val="single" w:sz="4" w:space="0" w:color="000000"/>
              <w:bottom w:val="single" w:sz="4" w:space="0" w:color="000000"/>
              <w:right w:val="single" w:sz="4" w:space="0" w:color="000000"/>
            </w:tcBorders>
          </w:tcPr>
          <w:p w:rsidR="00B35EE6" w:rsidRPr="007C64F3" w:rsidRDefault="00B35EE6" w:rsidP="00E732C4">
            <w:pPr>
              <w:spacing w:after="200" w:line="240" w:lineRule="auto"/>
              <w:rPr>
                <w:rFonts w:ascii="Times New Roman" w:eastAsia="MS Mincho" w:hAnsi="Times New Roman" w:cs="Times New Roman"/>
                <w:sz w:val="24"/>
                <w:szCs w:val="24"/>
                <w:lang w:val="en-US"/>
              </w:rPr>
            </w:pPr>
          </w:p>
        </w:tc>
        <w:tc>
          <w:tcPr>
            <w:tcW w:w="2059" w:type="dxa"/>
            <w:vMerge/>
            <w:tcBorders>
              <w:top w:val="single" w:sz="4" w:space="0" w:color="000000"/>
              <w:left w:val="single" w:sz="4" w:space="0" w:color="000000"/>
              <w:bottom w:val="single" w:sz="4" w:space="0" w:color="000000"/>
              <w:right w:val="single" w:sz="4" w:space="0" w:color="000000"/>
            </w:tcBorders>
          </w:tcPr>
          <w:p w:rsidR="00B35EE6" w:rsidRPr="007C64F3" w:rsidRDefault="00B35EE6" w:rsidP="00E732C4">
            <w:pPr>
              <w:spacing w:after="200" w:line="240" w:lineRule="auto"/>
              <w:rPr>
                <w:rFonts w:ascii="Times New Roman" w:eastAsia="MS Mincho" w:hAnsi="Times New Roman" w:cs="Times New Roman"/>
                <w:sz w:val="24"/>
                <w:szCs w:val="24"/>
                <w:lang w:val="en-US"/>
              </w:rPr>
            </w:pPr>
          </w:p>
        </w:tc>
        <w:tc>
          <w:tcPr>
            <w:tcW w:w="1735" w:type="dxa"/>
            <w:vMerge/>
            <w:tcBorders>
              <w:top w:val="single" w:sz="4" w:space="0" w:color="000000"/>
              <w:left w:val="single" w:sz="4" w:space="0" w:color="000000"/>
              <w:bottom w:val="single" w:sz="4" w:space="0" w:color="000000"/>
              <w:right w:val="single" w:sz="4" w:space="0" w:color="000000"/>
            </w:tcBorders>
          </w:tcPr>
          <w:p w:rsidR="00B35EE6" w:rsidRPr="007C64F3" w:rsidRDefault="00B35EE6" w:rsidP="00E732C4">
            <w:pPr>
              <w:spacing w:after="200" w:line="240" w:lineRule="auto"/>
              <w:rPr>
                <w:rFonts w:ascii="Times New Roman" w:eastAsia="MS Mincho" w:hAnsi="Times New Roman" w:cs="Times New Roman"/>
                <w:sz w:val="24"/>
                <w:szCs w:val="24"/>
                <w:lang w:val="en-US"/>
              </w:rPr>
            </w:pPr>
          </w:p>
        </w:tc>
      </w:tr>
      <w:tr w:rsidR="00B35EE6" w:rsidRPr="007C64F3" w:rsidTr="0065425B">
        <w:trPr>
          <w:trHeight w:hRule="exact" w:val="348"/>
        </w:trPr>
        <w:tc>
          <w:tcPr>
            <w:tcW w:w="15407" w:type="dxa"/>
            <w:gridSpan w:val="9"/>
            <w:tcBorders>
              <w:top w:val="single" w:sz="4" w:space="0" w:color="000000"/>
              <w:left w:val="single" w:sz="4" w:space="0" w:color="000000"/>
              <w:bottom w:val="single" w:sz="5" w:space="0" w:color="000000"/>
              <w:right w:val="single" w:sz="4" w:space="0" w:color="000000"/>
            </w:tcBorders>
            <w:tcMar>
              <w:left w:w="0" w:type="dxa"/>
              <w:right w:w="0" w:type="dxa"/>
            </w:tcMar>
          </w:tcPr>
          <w:p w:rsidR="00B35EE6" w:rsidRPr="007C64F3" w:rsidRDefault="00B35EE6" w:rsidP="00E732C4">
            <w:pPr>
              <w:spacing w:after="200" w:line="240" w:lineRule="auto"/>
              <w:rPr>
                <w:rFonts w:ascii="Times New Roman" w:eastAsia="Calibri" w:hAnsi="Times New Roman" w:cs="Times New Roman"/>
                <w:b/>
                <w:sz w:val="24"/>
                <w:szCs w:val="24"/>
                <w:lang w:val="en-US"/>
              </w:rPr>
            </w:pPr>
            <w:r w:rsidRPr="007C64F3">
              <w:rPr>
                <w:rFonts w:ascii="Times New Roman" w:eastAsia="Times New Roman" w:hAnsi="Times New Roman" w:cs="Times New Roman"/>
                <w:b/>
                <w:color w:val="000000"/>
                <w:w w:val="97"/>
                <w:sz w:val="24"/>
                <w:szCs w:val="24"/>
              </w:rPr>
              <w:t>Дакъа</w:t>
            </w:r>
            <w:r w:rsidRPr="007C64F3">
              <w:rPr>
                <w:rFonts w:ascii="Times New Roman" w:eastAsia="Times New Roman" w:hAnsi="Times New Roman" w:cs="Times New Roman"/>
                <w:b/>
                <w:color w:val="000000"/>
                <w:w w:val="97"/>
                <w:sz w:val="24"/>
                <w:szCs w:val="24"/>
                <w:lang w:val="en-US"/>
              </w:rPr>
              <w:t xml:space="preserve"> 1.</w:t>
            </w:r>
            <w:r w:rsidRPr="007C64F3">
              <w:rPr>
                <w:rFonts w:ascii="Times New Roman" w:eastAsia="Calibri" w:hAnsi="Times New Roman" w:cs="Times New Roman"/>
                <w:b/>
                <w:sz w:val="24"/>
                <w:szCs w:val="24"/>
                <w:lang w:val="en-US"/>
              </w:rPr>
              <w:t xml:space="preserve"> </w:t>
            </w:r>
            <w:r w:rsidRPr="007C64F3">
              <w:rPr>
                <w:rFonts w:ascii="Times New Roman" w:eastAsia="Calibri" w:hAnsi="Times New Roman" w:cs="Times New Roman"/>
                <w:b/>
                <w:sz w:val="24"/>
                <w:szCs w:val="24"/>
              </w:rPr>
              <w:t>Даймехкан</w:t>
            </w:r>
            <w:r w:rsidRPr="007C64F3">
              <w:rPr>
                <w:rFonts w:ascii="Times New Roman" w:eastAsia="Calibri" w:hAnsi="Times New Roman" w:cs="Times New Roman"/>
                <w:b/>
                <w:sz w:val="24"/>
                <w:szCs w:val="24"/>
                <w:lang w:val="en-US"/>
              </w:rPr>
              <w:t xml:space="preserve"> 1</w:t>
            </w:r>
            <w:r w:rsidRPr="007C64F3">
              <w:rPr>
                <w:rFonts w:ascii="Times New Roman" w:eastAsia="Calibri" w:hAnsi="Times New Roman" w:cs="Times New Roman"/>
                <w:b/>
                <w:sz w:val="24"/>
                <w:szCs w:val="24"/>
              </w:rPr>
              <w:t>алам</w:t>
            </w:r>
            <w:r w:rsidRPr="007C64F3">
              <w:rPr>
                <w:rFonts w:ascii="Times New Roman" w:eastAsia="Calibri" w:hAnsi="Times New Roman" w:cs="Times New Roman"/>
                <w:b/>
                <w:sz w:val="24"/>
                <w:szCs w:val="24"/>
                <w:lang w:val="en-US"/>
              </w:rPr>
              <w:t xml:space="preserve">. </w:t>
            </w:r>
            <w:r w:rsidRPr="007C64F3">
              <w:rPr>
                <w:rFonts w:ascii="Times New Roman" w:eastAsia="Calibri" w:hAnsi="Times New Roman" w:cs="Times New Roman"/>
                <w:b/>
                <w:sz w:val="24"/>
                <w:szCs w:val="24"/>
              </w:rPr>
              <w:t>Аьхке</w:t>
            </w:r>
            <w:r w:rsidRPr="007C64F3">
              <w:rPr>
                <w:rFonts w:ascii="Times New Roman" w:eastAsia="Calibri" w:hAnsi="Times New Roman" w:cs="Times New Roman"/>
                <w:b/>
                <w:sz w:val="24"/>
                <w:szCs w:val="24"/>
                <w:lang w:val="en-US"/>
              </w:rPr>
              <w:t>.</w:t>
            </w:r>
            <w:r w:rsidRPr="007C64F3">
              <w:rPr>
                <w:rFonts w:ascii="Times New Roman" w:eastAsia="Calibri" w:hAnsi="Times New Roman" w:cs="Times New Roman"/>
                <w:b/>
                <w:sz w:val="24"/>
                <w:szCs w:val="24"/>
              </w:rPr>
              <w:t>Гуьйре</w:t>
            </w:r>
            <w:r w:rsidRPr="007C64F3">
              <w:rPr>
                <w:rFonts w:ascii="Times New Roman" w:eastAsia="Calibri" w:hAnsi="Times New Roman" w:cs="Times New Roman"/>
                <w:b/>
                <w:sz w:val="24"/>
                <w:szCs w:val="24"/>
                <w:lang w:val="en-US"/>
              </w:rPr>
              <w:t>.</w:t>
            </w:r>
          </w:p>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lang w:val="en-US"/>
              </w:rPr>
            </w:pPr>
          </w:p>
        </w:tc>
      </w:tr>
      <w:tr w:rsidR="00B35EE6" w:rsidRPr="007C64F3" w:rsidTr="0065425B">
        <w:trPr>
          <w:trHeight w:hRule="exact" w:val="1908"/>
        </w:trPr>
        <w:tc>
          <w:tcPr>
            <w:tcW w:w="396" w:type="dxa"/>
            <w:tcBorders>
              <w:top w:val="single" w:sz="5"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jc w:val="center"/>
              <w:rPr>
                <w:rFonts w:ascii="Times New Roman" w:eastAsia="MS Mincho" w:hAnsi="Times New Roman" w:cs="Times New Roman"/>
                <w:sz w:val="24"/>
                <w:szCs w:val="24"/>
                <w:lang w:val="en-US"/>
              </w:rPr>
            </w:pPr>
            <w:r w:rsidRPr="007C64F3">
              <w:rPr>
                <w:rFonts w:ascii="Times New Roman" w:eastAsia="Times New Roman" w:hAnsi="Times New Roman" w:cs="Times New Roman"/>
                <w:color w:val="000000"/>
                <w:w w:val="97"/>
                <w:sz w:val="24"/>
                <w:szCs w:val="24"/>
                <w:lang w:val="en-US"/>
              </w:rPr>
              <w:t>1.1.</w:t>
            </w:r>
          </w:p>
        </w:tc>
        <w:tc>
          <w:tcPr>
            <w:tcW w:w="3988" w:type="dxa"/>
            <w:tcBorders>
              <w:top w:val="single" w:sz="5"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spacing w:after="0" w:line="240" w:lineRule="auto"/>
              <w:rPr>
                <w:rFonts w:ascii="Times New Roman" w:eastAsia="Calibri" w:hAnsi="Times New Roman" w:cs="Times New Roman"/>
                <w:sz w:val="24"/>
                <w:szCs w:val="24"/>
              </w:rPr>
            </w:pPr>
            <w:r w:rsidRPr="007C64F3">
              <w:rPr>
                <w:rFonts w:ascii="Times New Roman" w:eastAsia="Calibri" w:hAnsi="Times New Roman" w:cs="Times New Roman"/>
                <w:sz w:val="24"/>
                <w:szCs w:val="24"/>
              </w:rPr>
              <w:t xml:space="preserve">Аьхке дагалацар.. </w:t>
            </w:r>
          </w:p>
          <w:p w:rsidR="00B35EE6" w:rsidRPr="007C64F3" w:rsidRDefault="00B35EE6" w:rsidP="00E732C4">
            <w:pPr>
              <w:autoSpaceDE w:val="0"/>
              <w:autoSpaceDN w:val="0"/>
              <w:spacing w:after="0" w:line="240" w:lineRule="auto"/>
              <w:ind w:left="72" w:right="144"/>
              <w:rPr>
                <w:rFonts w:ascii="Times New Roman" w:eastAsia="MS Mincho" w:hAnsi="Times New Roman" w:cs="Times New Roman"/>
                <w:sz w:val="24"/>
                <w:szCs w:val="24"/>
                <w:lang w:val="en-US"/>
              </w:rPr>
            </w:pPr>
            <w:r w:rsidRPr="007C64F3">
              <w:rPr>
                <w:rFonts w:ascii="Times New Roman" w:eastAsia="Calibri" w:hAnsi="Times New Roman" w:cs="Times New Roman"/>
                <w:sz w:val="24"/>
                <w:szCs w:val="24"/>
              </w:rPr>
              <w:t xml:space="preserve">Ч1ерий дахар.  </w:t>
            </w:r>
            <w:r w:rsidRPr="007C64F3">
              <w:rPr>
                <w:rFonts w:ascii="Times New Roman" w:eastAsia="Calibri" w:hAnsi="Times New Roman" w:cs="Times New Roman"/>
                <w:sz w:val="24"/>
                <w:szCs w:val="24"/>
              </w:rPr>
              <w:tab/>
            </w:r>
          </w:p>
        </w:tc>
        <w:tc>
          <w:tcPr>
            <w:tcW w:w="528" w:type="dxa"/>
            <w:tcBorders>
              <w:top w:val="single" w:sz="5"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r w:rsidRPr="007C64F3">
              <w:rPr>
                <w:rFonts w:ascii="Times New Roman" w:eastAsia="MS Mincho" w:hAnsi="Times New Roman" w:cs="Times New Roman"/>
                <w:sz w:val="24"/>
                <w:szCs w:val="24"/>
              </w:rPr>
              <w:t>1</w:t>
            </w:r>
          </w:p>
        </w:tc>
        <w:tc>
          <w:tcPr>
            <w:tcW w:w="1104" w:type="dxa"/>
            <w:tcBorders>
              <w:top w:val="single" w:sz="5"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spacing w:after="200" w:line="240" w:lineRule="auto"/>
              <w:rPr>
                <w:rFonts w:ascii="Times New Roman" w:eastAsia="MS Mincho" w:hAnsi="Times New Roman" w:cs="Times New Roman"/>
                <w:sz w:val="24"/>
                <w:szCs w:val="24"/>
                <w:lang w:val="en-US"/>
              </w:rPr>
            </w:pPr>
          </w:p>
        </w:tc>
        <w:tc>
          <w:tcPr>
            <w:tcW w:w="1142" w:type="dxa"/>
            <w:tcBorders>
              <w:top w:val="single" w:sz="5"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spacing w:after="200" w:line="240" w:lineRule="auto"/>
              <w:rPr>
                <w:rFonts w:ascii="Times New Roman" w:eastAsia="MS Mincho" w:hAnsi="Times New Roman" w:cs="Times New Roman"/>
                <w:sz w:val="24"/>
                <w:szCs w:val="24"/>
                <w:lang w:val="en-US"/>
              </w:rPr>
            </w:pPr>
          </w:p>
        </w:tc>
        <w:tc>
          <w:tcPr>
            <w:tcW w:w="1058" w:type="dxa"/>
            <w:tcBorders>
              <w:top w:val="single" w:sz="5"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jc w:val="center"/>
              <w:rPr>
                <w:rFonts w:ascii="Times New Roman" w:eastAsia="MS Mincho" w:hAnsi="Times New Roman" w:cs="Times New Roman"/>
                <w:sz w:val="24"/>
                <w:szCs w:val="24"/>
                <w:lang w:val="en-US"/>
              </w:rPr>
            </w:pPr>
          </w:p>
        </w:tc>
        <w:tc>
          <w:tcPr>
            <w:tcW w:w="3397" w:type="dxa"/>
            <w:tcBorders>
              <w:top w:val="single" w:sz="5"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lang w:val="en-US"/>
              </w:rPr>
            </w:pPr>
            <w:r w:rsidRPr="007C64F3">
              <w:rPr>
                <w:rFonts w:ascii="Times New Roman" w:eastAsia="Times New Roman" w:hAnsi="Times New Roman" w:cs="Times New Roman"/>
                <w:color w:val="222222"/>
                <w:sz w:val="24"/>
                <w:szCs w:val="24"/>
                <w:shd w:val="clear" w:color="auto" w:fill="FFFFFF"/>
                <w:lang w:eastAsia="ru-RU"/>
              </w:rPr>
              <w:t>ЛадогӀар</w:t>
            </w:r>
            <w:r w:rsidRPr="007C64F3">
              <w:rPr>
                <w:rFonts w:ascii="Times New Roman" w:eastAsia="Times New Roman" w:hAnsi="Times New Roman" w:cs="Times New Roman"/>
                <w:color w:val="222222"/>
                <w:sz w:val="24"/>
                <w:szCs w:val="24"/>
                <w:shd w:val="clear" w:color="auto" w:fill="FFFFFF"/>
                <w:lang w:val="en-US" w:eastAsia="ru-RU"/>
              </w:rPr>
              <w:t xml:space="preserve">: </w:t>
            </w:r>
            <w:r w:rsidRPr="007C64F3">
              <w:rPr>
                <w:rFonts w:ascii="Times New Roman" w:eastAsia="Times New Roman" w:hAnsi="Times New Roman" w:cs="Times New Roman"/>
                <w:color w:val="222222"/>
                <w:sz w:val="24"/>
                <w:szCs w:val="24"/>
                <w:shd w:val="clear" w:color="auto" w:fill="FFFFFF"/>
                <w:lang w:eastAsia="ru-RU"/>
              </w:rPr>
              <w:t>дешархоша</w:t>
            </w:r>
            <w:r w:rsidRPr="007C64F3">
              <w:rPr>
                <w:rFonts w:ascii="Times New Roman" w:eastAsia="Times New Roman" w:hAnsi="Times New Roman" w:cs="Times New Roman"/>
                <w:color w:val="222222"/>
                <w:sz w:val="24"/>
                <w:szCs w:val="24"/>
                <w:shd w:val="clear" w:color="auto" w:fill="FFFFFF"/>
                <w:lang w:val="en-US" w:eastAsia="ru-RU"/>
              </w:rPr>
              <w:t xml:space="preserve"> </w:t>
            </w:r>
            <w:r w:rsidRPr="007C64F3">
              <w:rPr>
                <w:rFonts w:ascii="Times New Roman" w:eastAsia="Times New Roman" w:hAnsi="Times New Roman" w:cs="Times New Roman"/>
                <w:color w:val="222222"/>
                <w:sz w:val="24"/>
                <w:szCs w:val="24"/>
                <w:shd w:val="clear" w:color="auto" w:fill="FFFFFF"/>
                <w:lang w:eastAsia="ru-RU"/>
              </w:rPr>
              <w:t>ладугӀу</w:t>
            </w:r>
            <w:r w:rsidRPr="007C64F3">
              <w:rPr>
                <w:rFonts w:ascii="Times New Roman" w:eastAsia="Times New Roman" w:hAnsi="Times New Roman" w:cs="Times New Roman"/>
                <w:color w:val="222222"/>
                <w:sz w:val="24"/>
                <w:szCs w:val="24"/>
                <w:shd w:val="clear" w:color="auto" w:fill="FFFFFF"/>
                <w:lang w:val="en-US" w:eastAsia="ru-RU"/>
              </w:rPr>
              <w:t xml:space="preserve"> </w:t>
            </w:r>
            <w:r w:rsidRPr="007C64F3">
              <w:rPr>
                <w:rFonts w:ascii="Times New Roman" w:eastAsia="Times New Roman" w:hAnsi="Times New Roman" w:cs="Times New Roman"/>
                <w:color w:val="222222"/>
                <w:sz w:val="24"/>
                <w:szCs w:val="24"/>
                <w:shd w:val="clear" w:color="auto" w:fill="FFFFFF"/>
                <w:lang w:eastAsia="ru-RU"/>
              </w:rPr>
              <w:t>хьехархочо</w:t>
            </w:r>
            <w:r w:rsidRPr="007C64F3">
              <w:rPr>
                <w:rFonts w:ascii="Times New Roman" w:eastAsia="Times New Roman" w:hAnsi="Times New Roman" w:cs="Times New Roman"/>
                <w:color w:val="222222"/>
                <w:sz w:val="24"/>
                <w:szCs w:val="24"/>
                <w:shd w:val="clear" w:color="auto" w:fill="FFFFFF"/>
                <w:lang w:val="en-US" w:eastAsia="ru-RU"/>
              </w:rPr>
              <w:t xml:space="preserve"> </w:t>
            </w:r>
            <w:r w:rsidRPr="007C64F3">
              <w:rPr>
                <w:rFonts w:ascii="Times New Roman" w:eastAsia="Times New Roman" w:hAnsi="Times New Roman" w:cs="Times New Roman"/>
                <w:color w:val="222222"/>
                <w:sz w:val="24"/>
                <w:szCs w:val="24"/>
                <w:shd w:val="clear" w:color="auto" w:fill="FFFFFF"/>
                <w:lang w:eastAsia="ru-RU"/>
              </w:rPr>
              <w:t>йа</w:t>
            </w:r>
            <w:r w:rsidRPr="007C64F3">
              <w:rPr>
                <w:rFonts w:ascii="Times New Roman" w:eastAsia="Times New Roman" w:hAnsi="Times New Roman" w:cs="Times New Roman"/>
                <w:color w:val="222222"/>
                <w:sz w:val="24"/>
                <w:szCs w:val="24"/>
                <w:shd w:val="clear" w:color="auto" w:fill="FFFFFF"/>
                <w:lang w:val="en-US" w:eastAsia="ru-RU"/>
              </w:rPr>
              <w:t xml:space="preserve"> </w:t>
            </w:r>
            <w:r w:rsidRPr="007C64F3">
              <w:rPr>
                <w:rFonts w:ascii="Times New Roman" w:eastAsia="Times New Roman" w:hAnsi="Times New Roman" w:cs="Times New Roman"/>
                <w:color w:val="222222"/>
                <w:sz w:val="24"/>
                <w:szCs w:val="24"/>
                <w:shd w:val="clear" w:color="auto" w:fill="FFFFFF"/>
                <w:lang w:eastAsia="ru-RU"/>
              </w:rPr>
              <w:t>говзаллин</w:t>
            </w:r>
            <w:r w:rsidRPr="007C64F3">
              <w:rPr>
                <w:rFonts w:ascii="Times New Roman" w:eastAsia="Times New Roman" w:hAnsi="Times New Roman" w:cs="Times New Roman"/>
                <w:color w:val="222222"/>
                <w:sz w:val="24"/>
                <w:szCs w:val="24"/>
                <w:shd w:val="clear" w:color="auto" w:fill="FFFFFF"/>
                <w:lang w:val="en-US" w:eastAsia="ru-RU"/>
              </w:rPr>
              <w:t xml:space="preserve"> </w:t>
            </w:r>
            <w:r w:rsidRPr="007C64F3">
              <w:rPr>
                <w:rFonts w:ascii="Times New Roman" w:eastAsia="Times New Roman" w:hAnsi="Times New Roman" w:cs="Times New Roman"/>
                <w:color w:val="222222"/>
                <w:sz w:val="24"/>
                <w:szCs w:val="24"/>
                <w:shd w:val="clear" w:color="auto" w:fill="FFFFFF"/>
                <w:lang w:eastAsia="ru-RU"/>
              </w:rPr>
              <w:t>диктора</w:t>
            </w:r>
            <w:r w:rsidRPr="007C64F3">
              <w:rPr>
                <w:rFonts w:ascii="Times New Roman" w:eastAsia="Times New Roman" w:hAnsi="Times New Roman" w:cs="Times New Roman"/>
                <w:color w:val="222222"/>
                <w:sz w:val="24"/>
                <w:szCs w:val="24"/>
                <w:shd w:val="clear" w:color="auto" w:fill="FFFFFF"/>
                <w:lang w:val="en-US" w:eastAsia="ru-RU"/>
              </w:rPr>
              <w:t xml:space="preserve"> </w:t>
            </w:r>
            <w:r w:rsidRPr="007C64F3">
              <w:rPr>
                <w:rFonts w:ascii="Times New Roman" w:eastAsia="Times New Roman" w:hAnsi="Times New Roman" w:cs="Times New Roman"/>
                <w:color w:val="222222"/>
                <w:sz w:val="24"/>
                <w:szCs w:val="24"/>
                <w:shd w:val="clear" w:color="auto" w:fill="FFFFFF"/>
                <w:lang w:eastAsia="ru-RU"/>
              </w:rPr>
              <w:t>дӀайоьшучу</w:t>
            </w:r>
            <w:r w:rsidRPr="007C64F3">
              <w:rPr>
                <w:rFonts w:ascii="Times New Roman" w:eastAsia="Times New Roman" w:hAnsi="Times New Roman" w:cs="Times New Roman"/>
                <w:color w:val="222222"/>
                <w:sz w:val="24"/>
                <w:szCs w:val="24"/>
                <w:shd w:val="clear" w:color="auto" w:fill="FFFFFF"/>
                <w:lang w:val="en-US" w:eastAsia="ru-RU"/>
              </w:rPr>
              <w:t xml:space="preserve"> </w:t>
            </w:r>
            <w:r w:rsidRPr="007C64F3">
              <w:rPr>
                <w:rFonts w:ascii="Times New Roman" w:eastAsia="Times New Roman" w:hAnsi="Times New Roman" w:cs="Times New Roman"/>
                <w:color w:val="222222"/>
                <w:sz w:val="24"/>
                <w:szCs w:val="24"/>
                <w:shd w:val="clear" w:color="auto" w:fill="FFFFFF"/>
                <w:lang w:eastAsia="ru-RU"/>
              </w:rPr>
              <w:t>исбаьхьаллин</w:t>
            </w:r>
            <w:r w:rsidRPr="007C64F3">
              <w:rPr>
                <w:rFonts w:ascii="Times New Roman" w:eastAsia="Times New Roman" w:hAnsi="Times New Roman" w:cs="Times New Roman"/>
                <w:color w:val="222222"/>
                <w:sz w:val="24"/>
                <w:szCs w:val="24"/>
                <w:shd w:val="clear" w:color="auto" w:fill="FFFFFF"/>
                <w:lang w:val="en-US" w:eastAsia="ru-RU"/>
              </w:rPr>
              <w:t xml:space="preserve"> </w:t>
            </w:r>
            <w:r w:rsidRPr="007C64F3">
              <w:rPr>
                <w:rFonts w:ascii="Times New Roman" w:eastAsia="Times New Roman" w:hAnsi="Times New Roman" w:cs="Times New Roman"/>
                <w:color w:val="222222"/>
                <w:sz w:val="24"/>
                <w:szCs w:val="24"/>
                <w:shd w:val="clear" w:color="auto" w:fill="FFFFFF"/>
                <w:lang w:eastAsia="ru-RU"/>
              </w:rPr>
              <w:t>тексте</w:t>
            </w:r>
            <w:r w:rsidRPr="007C64F3">
              <w:rPr>
                <w:rFonts w:ascii="Times New Roman" w:eastAsia="Times New Roman" w:hAnsi="Times New Roman" w:cs="Times New Roman"/>
                <w:color w:val="222222"/>
                <w:sz w:val="24"/>
                <w:szCs w:val="24"/>
                <w:shd w:val="clear" w:color="auto" w:fill="FFFFFF"/>
                <w:lang w:val="en-US" w:eastAsia="ru-RU"/>
              </w:rPr>
              <w:t xml:space="preserve"> (</w:t>
            </w:r>
            <w:r w:rsidRPr="007C64F3">
              <w:rPr>
                <w:rFonts w:ascii="Times New Roman" w:eastAsia="Times New Roman" w:hAnsi="Times New Roman" w:cs="Times New Roman"/>
                <w:color w:val="222222"/>
                <w:sz w:val="24"/>
                <w:szCs w:val="24"/>
                <w:shd w:val="clear" w:color="auto" w:fill="FFFFFF"/>
                <w:lang w:eastAsia="ru-RU"/>
              </w:rPr>
              <w:t>таро</w:t>
            </w:r>
            <w:r w:rsidRPr="007C64F3">
              <w:rPr>
                <w:rFonts w:ascii="Times New Roman" w:eastAsia="Times New Roman" w:hAnsi="Times New Roman" w:cs="Times New Roman"/>
                <w:color w:val="222222"/>
                <w:sz w:val="24"/>
                <w:szCs w:val="24"/>
                <w:shd w:val="clear" w:color="auto" w:fill="FFFFFF"/>
                <w:lang w:val="en-US" w:eastAsia="ru-RU"/>
              </w:rPr>
              <w:t xml:space="preserve"> </w:t>
            </w:r>
            <w:r w:rsidRPr="007C64F3">
              <w:rPr>
                <w:rFonts w:ascii="Times New Roman" w:eastAsia="Times New Roman" w:hAnsi="Times New Roman" w:cs="Times New Roman"/>
                <w:color w:val="222222"/>
                <w:sz w:val="24"/>
                <w:szCs w:val="24"/>
                <w:shd w:val="clear" w:color="auto" w:fill="FFFFFF"/>
                <w:lang w:eastAsia="ru-RU"/>
              </w:rPr>
              <w:t>йелахь</w:t>
            </w:r>
            <w:r w:rsidRPr="007C64F3">
              <w:rPr>
                <w:rFonts w:ascii="Times New Roman" w:eastAsia="Times New Roman" w:hAnsi="Times New Roman" w:cs="Times New Roman"/>
                <w:color w:val="222222"/>
                <w:sz w:val="24"/>
                <w:szCs w:val="24"/>
                <w:shd w:val="clear" w:color="auto" w:fill="FFFFFF"/>
                <w:lang w:val="en-US" w:eastAsia="ru-RU"/>
              </w:rPr>
              <w:t xml:space="preserve">, </w:t>
            </w:r>
            <w:r w:rsidRPr="007C64F3">
              <w:rPr>
                <w:rFonts w:ascii="Times New Roman" w:eastAsia="Times New Roman" w:hAnsi="Times New Roman" w:cs="Times New Roman"/>
                <w:color w:val="222222"/>
                <w:sz w:val="24"/>
                <w:szCs w:val="24"/>
                <w:shd w:val="clear" w:color="auto" w:fill="FFFFFF"/>
                <w:lang w:eastAsia="ru-RU"/>
              </w:rPr>
              <w:t>цу</w:t>
            </w:r>
            <w:r w:rsidRPr="007C64F3">
              <w:rPr>
                <w:rFonts w:ascii="Times New Roman" w:eastAsia="Times New Roman" w:hAnsi="Times New Roman" w:cs="Times New Roman"/>
                <w:color w:val="222222"/>
                <w:sz w:val="24"/>
                <w:szCs w:val="24"/>
                <w:shd w:val="clear" w:color="auto" w:fill="FFFFFF"/>
                <w:lang w:val="en-US" w:eastAsia="ru-RU"/>
              </w:rPr>
              <w:t xml:space="preserve"> </w:t>
            </w:r>
            <w:r w:rsidRPr="007C64F3">
              <w:rPr>
                <w:rFonts w:ascii="Times New Roman" w:eastAsia="Times New Roman" w:hAnsi="Times New Roman" w:cs="Times New Roman"/>
                <w:color w:val="222222"/>
                <w:sz w:val="24"/>
                <w:szCs w:val="24"/>
                <w:shd w:val="clear" w:color="auto" w:fill="FFFFFF"/>
                <w:lang w:eastAsia="ru-RU"/>
              </w:rPr>
              <w:t>гӀуллакхна</w:t>
            </w:r>
            <w:r w:rsidRPr="007C64F3">
              <w:rPr>
                <w:rFonts w:ascii="Times New Roman" w:eastAsia="Times New Roman" w:hAnsi="Times New Roman" w:cs="Times New Roman"/>
                <w:color w:val="222222"/>
                <w:sz w:val="24"/>
                <w:szCs w:val="24"/>
                <w:shd w:val="clear" w:color="auto" w:fill="FFFFFF"/>
                <w:lang w:val="en-US" w:eastAsia="ru-RU"/>
              </w:rPr>
              <w:t xml:space="preserve"> </w:t>
            </w:r>
            <w:r w:rsidRPr="007C64F3">
              <w:rPr>
                <w:rFonts w:ascii="Times New Roman" w:eastAsia="Times New Roman" w:hAnsi="Times New Roman" w:cs="Times New Roman"/>
                <w:color w:val="222222"/>
                <w:sz w:val="24"/>
                <w:szCs w:val="24"/>
                <w:shd w:val="clear" w:color="auto" w:fill="FFFFFF"/>
                <w:lang w:eastAsia="ru-RU"/>
              </w:rPr>
              <w:t>оьшучу</w:t>
            </w:r>
            <w:r w:rsidRPr="007C64F3">
              <w:rPr>
                <w:rFonts w:ascii="Times New Roman" w:eastAsia="Times New Roman" w:hAnsi="Times New Roman" w:cs="Times New Roman"/>
                <w:color w:val="222222"/>
                <w:sz w:val="24"/>
                <w:szCs w:val="24"/>
                <w:shd w:val="clear" w:color="auto" w:fill="FFFFFF"/>
                <w:lang w:val="en-US" w:eastAsia="ru-RU"/>
              </w:rPr>
              <w:t xml:space="preserve"> </w:t>
            </w:r>
            <w:r w:rsidRPr="007C64F3">
              <w:rPr>
                <w:rFonts w:ascii="Times New Roman" w:eastAsia="Times New Roman" w:hAnsi="Times New Roman" w:cs="Times New Roman"/>
                <w:color w:val="222222"/>
                <w:sz w:val="24"/>
                <w:szCs w:val="24"/>
                <w:shd w:val="clear" w:color="auto" w:fill="FFFFFF"/>
                <w:lang w:eastAsia="ru-RU"/>
              </w:rPr>
              <w:t>гӀирсех</w:t>
            </w:r>
            <w:r w:rsidRPr="007C64F3">
              <w:rPr>
                <w:rFonts w:ascii="Times New Roman" w:eastAsia="Times New Roman" w:hAnsi="Times New Roman" w:cs="Times New Roman"/>
                <w:color w:val="222222"/>
                <w:sz w:val="24"/>
                <w:szCs w:val="24"/>
                <w:shd w:val="clear" w:color="auto" w:fill="FFFFFF"/>
                <w:lang w:val="en-US" w:eastAsia="ru-RU"/>
              </w:rPr>
              <w:t xml:space="preserve"> </w:t>
            </w:r>
            <w:r w:rsidRPr="007C64F3">
              <w:rPr>
                <w:rFonts w:ascii="Times New Roman" w:eastAsia="Times New Roman" w:hAnsi="Times New Roman" w:cs="Times New Roman"/>
                <w:color w:val="222222"/>
                <w:sz w:val="24"/>
                <w:szCs w:val="24"/>
                <w:shd w:val="clear" w:color="auto" w:fill="FFFFFF"/>
                <w:lang w:eastAsia="ru-RU"/>
              </w:rPr>
              <w:t>пайда</w:t>
            </w:r>
            <w:r w:rsidRPr="007C64F3">
              <w:rPr>
                <w:rFonts w:ascii="Times New Roman" w:eastAsia="Times New Roman" w:hAnsi="Times New Roman" w:cs="Times New Roman"/>
                <w:color w:val="222222"/>
                <w:sz w:val="24"/>
                <w:szCs w:val="24"/>
                <w:shd w:val="clear" w:color="auto" w:fill="FFFFFF"/>
                <w:lang w:val="en-US" w:eastAsia="ru-RU"/>
              </w:rPr>
              <w:t xml:space="preserve"> </w:t>
            </w:r>
            <w:r w:rsidRPr="007C64F3">
              <w:rPr>
                <w:rFonts w:ascii="Times New Roman" w:eastAsia="Times New Roman" w:hAnsi="Times New Roman" w:cs="Times New Roman"/>
                <w:color w:val="222222"/>
                <w:sz w:val="24"/>
                <w:szCs w:val="24"/>
                <w:shd w:val="clear" w:color="auto" w:fill="FFFFFF"/>
                <w:lang w:eastAsia="ru-RU"/>
              </w:rPr>
              <w:t>а</w:t>
            </w:r>
            <w:r w:rsidRPr="007C64F3">
              <w:rPr>
                <w:rFonts w:ascii="Times New Roman" w:eastAsia="Times New Roman" w:hAnsi="Times New Roman" w:cs="Times New Roman"/>
                <w:color w:val="222222"/>
                <w:sz w:val="24"/>
                <w:szCs w:val="24"/>
                <w:shd w:val="clear" w:color="auto" w:fill="FFFFFF"/>
                <w:lang w:val="en-US" w:eastAsia="ru-RU"/>
              </w:rPr>
              <w:t xml:space="preserve"> </w:t>
            </w:r>
            <w:r w:rsidRPr="007C64F3">
              <w:rPr>
                <w:rFonts w:ascii="Times New Roman" w:eastAsia="Times New Roman" w:hAnsi="Times New Roman" w:cs="Times New Roman"/>
                <w:color w:val="222222"/>
                <w:sz w:val="24"/>
                <w:szCs w:val="24"/>
                <w:shd w:val="clear" w:color="auto" w:fill="FFFFFF"/>
                <w:lang w:eastAsia="ru-RU"/>
              </w:rPr>
              <w:t>оьцуш</w:t>
            </w:r>
            <w:r w:rsidRPr="007C64F3">
              <w:rPr>
                <w:rFonts w:ascii="Times New Roman" w:eastAsia="Times New Roman" w:hAnsi="Times New Roman" w:cs="Times New Roman"/>
                <w:color w:val="222222"/>
                <w:sz w:val="24"/>
                <w:szCs w:val="24"/>
                <w:shd w:val="clear" w:color="auto" w:fill="FFFFFF"/>
                <w:lang w:val="en-US" w:eastAsia="ru-RU"/>
              </w:rPr>
              <w:t>).</w:t>
            </w:r>
          </w:p>
        </w:tc>
        <w:tc>
          <w:tcPr>
            <w:tcW w:w="2059" w:type="dxa"/>
            <w:tcBorders>
              <w:top w:val="single" w:sz="5"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lang w:val="en-US"/>
              </w:rPr>
            </w:pPr>
          </w:p>
        </w:tc>
        <w:tc>
          <w:tcPr>
            <w:tcW w:w="1735" w:type="dxa"/>
            <w:tcBorders>
              <w:top w:val="single" w:sz="5"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tabs>
                <w:tab w:val="left" w:pos="0"/>
                <w:tab w:val="left" w:pos="1134"/>
              </w:tabs>
              <w:spacing w:after="0" w:line="240" w:lineRule="auto"/>
              <w:rPr>
                <w:rFonts w:ascii="Times New Roman" w:eastAsia="Calibri" w:hAnsi="Times New Roman" w:cs="Times New Roman"/>
                <w:sz w:val="24"/>
                <w:szCs w:val="24"/>
                <w:lang w:val="en-US"/>
              </w:rPr>
            </w:pPr>
            <w:r w:rsidRPr="007C64F3">
              <w:rPr>
                <w:rFonts w:ascii="Times New Roman" w:eastAsia="Calibri" w:hAnsi="Times New Roman" w:cs="Times New Roman"/>
                <w:sz w:val="24"/>
                <w:szCs w:val="24"/>
                <w:lang w:val="en-US"/>
              </w:rPr>
              <w:t>desharkho.ru</w:t>
            </w:r>
          </w:p>
          <w:p w:rsidR="00B35EE6" w:rsidRPr="007C64F3" w:rsidRDefault="00B35EE6" w:rsidP="00E732C4">
            <w:pPr>
              <w:tabs>
                <w:tab w:val="left" w:pos="0"/>
                <w:tab w:val="left" w:pos="1134"/>
              </w:tabs>
              <w:spacing w:after="0" w:line="240" w:lineRule="auto"/>
              <w:rPr>
                <w:rFonts w:ascii="Times New Roman" w:eastAsia="Calibri" w:hAnsi="Times New Roman" w:cs="Times New Roman"/>
                <w:sz w:val="24"/>
                <w:szCs w:val="24"/>
                <w:lang w:val="en-US"/>
              </w:rPr>
            </w:pPr>
            <w:r w:rsidRPr="007C64F3">
              <w:rPr>
                <w:rFonts w:ascii="Times New Roman" w:eastAsia="Calibri" w:hAnsi="Times New Roman" w:cs="Times New Roman"/>
                <w:sz w:val="24"/>
                <w:szCs w:val="24"/>
                <w:lang w:val="en-US"/>
              </w:rPr>
              <w:t xml:space="preserve"> ps95.ru/dikdosham/ </w:t>
            </w:r>
          </w:p>
          <w:p w:rsidR="00B35EE6" w:rsidRPr="007C64F3" w:rsidRDefault="00B35EE6" w:rsidP="00E732C4">
            <w:pPr>
              <w:autoSpaceDE w:val="0"/>
              <w:autoSpaceDN w:val="0"/>
              <w:spacing w:after="0" w:line="240" w:lineRule="auto"/>
              <w:ind w:left="72" w:right="432"/>
              <w:rPr>
                <w:rFonts w:ascii="Times New Roman" w:eastAsia="MS Mincho" w:hAnsi="Times New Roman" w:cs="Times New Roman"/>
                <w:sz w:val="24"/>
                <w:szCs w:val="24"/>
                <w:lang w:val="en-US"/>
              </w:rPr>
            </w:pPr>
          </w:p>
        </w:tc>
      </w:tr>
      <w:tr w:rsidR="00B35EE6" w:rsidRPr="007C64F3" w:rsidTr="0065425B">
        <w:trPr>
          <w:trHeight w:hRule="exact" w:val="1565"/>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jc w:val="center"/>
              <w:rPr>
                <w:rFonts w:ascii="Times New Roman" w:eastAsia="MS Mincho" w:hAnsi="Times New Roman" w:cs="Times New Roman"/>
                <w:sz w:val="24"/>
                <w:szCs w:val="24"/>
                <w:lang w:val="en-US"/>
              </w:rPr>
            </w:pPr>
            <w:r w:rsidRPr="007C64F3">
              <w:rPr>
                <w:rFonts w:ascii="Times New Roman" w:eastAsia="Times New Roman" w:hAnsi="Times New Roman" w:cs="Times New Roman"/>
                <w:color w:val="000000"/>
                <w:w w:val="97"/>
                <w:sz w:val="24"/>
                <w:szCs w:val="24"/>
                <w:lang w:val="en-US"/>
              </w:rPr>
              <w:t>1.2.</w:t>
            </w:r>
          </w:p>
        </w:tc>
        <w:tc>
          <w:tcPr>
            <w:tcW w:w="3988"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r w:rsidRPr="007C64F3">
              <w:rPr>
                <w:rFonts w:ascii="Times New Roman" w:eastAsia="MS Mincho" w:hAnsi="Times New Roman" w:cs="Times New Roman"/>
                <w:sz w:val="24"/>
                <w:szCs w:val="24"/>
              </w:rPr>
              <w:t>Д.Кагерманов «Дог1а дар»</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r w:rsidRPr="007C64F3">
              <w:rPr>
                <w:rFonts w:ascii="Times New Roman" w:eastAsia="MS Mincho" w:hAnsi="Times New Roman" w:cs="Times New Roman"/>
                <w:sz w:val="24"/>
                <w:szCs w:val="24"/>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spacing w:after="200" w:line="240" w:lineRule="auto"/>
              <w:rPr>
                <w:rFonts w:ascii="Times New Roman" w:eastAsia="MS Mincho" w:hAnsi="Times New Roman" w:cs="Times New Roman"/>
                <w:sz w:val="24"/>
                <w:szCs w:val="24"/>
                <w:lang w:val="en-US"/>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spacing w:after="200" w:line="240" w:lineRule="auto"/>
              <w:rPr>
                <w:rFonts w:ascii="Times New Roman" w:eastAsia="MS Mincho" w:hAnsi="Times New Roman" w:cs="Times New Roman"/>
                <w:sz w:val="24"/>
                <w:szCs w:val="24"/>
                <w:lang w:val="en-US"/>
              </w:rPr>
            </w:pPr>
          </w:p>
        </w:tc>
        <w:tc>
          <w:tcPr>
            <w:tcW w:w="1058"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jc w:val="center"/>
              <w:rPr>
                <w:rFonts w:ascii="Times New Roman" w:eastAsia="MS Mincho" w:hAnsi="Times New Roman" w:cs="Times New Roman"/>
                <w:sz w:val="24"/>
                <w:szCs w:val="24"/>
                <w:lang w:val="en-US"/>
              </w:rPr>
            </w:pPr>
          </w:p>
        </w:tc>
        <w:tc>
          <w:tcPr>
            <w:tcW w:w="3397"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r w:rsidRPr="007C64F3">
              <w:rPr>
                <w:rFonts w:ascii="Times New Roman" w:eastAsia="Times New Roman" w:hAnsi="Times New Roman" w:cs="Times New Roman"/>
                <w:color w:val="222222"/>
                <w:sz w:val="24"/>
                <w:szCs w:val="24"/>
                <w:shd w:val="clear" w:color="auto" w:fill="FFFFFF"/>
                <w:lang w:eastAsia="ru-RU"/>
              </w:rPr>
              <w:t>Хьехархочо</w:t>
            </w:r>
            <w:r w:rsidRPr="007C64F3">
              <w:rPr>
                <w:rFonts w:ascii="Times New Roman" w:eastAsia="Times New Roman" w:hAnsi="Times New Roman" w:cs="Times New Roman"/>
                <w:color w:val="222222"/>
                <w:sz w:val="24"/>
                <w:szCs w:val="24"/>
                <w:shd w:val="clear" w:color="auto" w:fill="FFFFFF"/>
                <w:lang w:val="en-US" w:eastAsia="ru-RU"/>
              </w:rPr>
              <w:t xml:space="preserve"> </w:t>
            </w:r>
            <w:r w:rsidRPr="007C64F3">
              <w:rPr>
                <w:rFonts w:ascii="Times New Roman" w:eastAsia="Times New Roman" w:hAnsi="Times New Roman" w:cs="Times New Roman"/>
                <w:color w:val="222222"/>
                <w:sz w:val="24"/>
                <w:szCs w:val="24"/>
                <w:shd w:val="clear" w:color="auto" w:fill="FFFFFF"/>
                <w:lang w:eastAsia="ru-RU"/>
              </w:rPr>
              <w:t>дешархойн</w:t>
            </w:r>
            <w:r w:rsidRPr="007C64F3">
              <w:rPr>
                <w:rFonts w:ascii="Times New Roman" w:eastAsia="Times New Roman" w:hAnsi="Times New Roman" w:cs="Times New Roman"/>
                <w:color w:val="222222"/>
                <w:sz w:val="24"/>
                <w:szCs w:val="24"/>
                <w:shd w:val="clear" w:color="auto" w:fill="FFFFFF"/>
                <w:lang w:val="en-US" w:eastAsia="ru-RU"/>
              </w:rPr>
              <w:t xml:space="preserve"> </w:t>
            </w:r>
            <w:r w:rsidRPr="007C64F3">
              <w:rPr>
                <w:rFonts w:ascii="Times New Roman" w:eastAsia="Times New Roman" w:hAnsi="Times New Roman" w:cs="Times New Roman"/>
                <w:color w:val="222222"/>
                <w:sz w:val="24"/>
                <w:szCs w:val="24"/>
                <w:shd w:val="clear" w:color="auto" w:fill="FFFFFF"/>
                <w:lang w:eastAsia="ru-RU"/>
              </w:rPr>
              <w:t>тидам</w:t>
            </w:r>
            <w:r w:rsidRPr="007C64F3">
              <w:rPr>
                <w:rFonts w:ascii="Times New Roman" w:eastAsia="Times New Roman" w:hAnsi="Times New Roman" w:cs="Times New Roman"/>
                <w:color w:val="222222"/>
                <w:sz w:val="24"/>
                <w:szCs w:val="24"/>
                <w:shd w:val="clear" w:color="auto" w:fill="FFFFFF"/>
                <w:lang w:val="en-US" w:eastAsia="ru-RU"/>
              </w:rPr>
              <w:t xml:space="preserve"> </w:t>
            </w:r>
            <w:r w:rsidRPr="007C64F3">
              <w:rPr>
                <w:rFonts w:ascii="Times New Roman" w:eastAsia="Times New Roman" w:hAnsi="Times New Roman" w:cs="Times New Roman"/>
                <w:color w:val="222222"/>
                <w:sz w:val="24"/>
                <w:szCs w:val="24"/>
                <w:shd w:val="clear" w:color="auto" w:fill="FFFFFF"/>
                <w:lang w:eastAsia="ru-RU"/>
              </w:rPr>
              <w:t>тӀебохуьйту</w:t>
            </w:r>
            <w:r w:rsidRPr="007C64F3">
              <w:rPr>
                <w:rFonts w:ascii="Times New Roman" w:eastAsia="Times New Roman" w:hAnsi="Times New Roman" w:cs="Times New Roman"/>
                <w:color w:val="222222"/>
                <w:sz w:val="24"/>
                <w:szCs w:val="24"/>
                <w:shd w:val="clear" w:color="auto" w:fill="FFFFFF"/>
                <w:lang w:val="en-US" w:eastAsia="ru-RU"/>
              </w:rPr>
              <w:t xml:space="preserve"> </w:t>
            </w:r>
            <w:r w:rsidRPr="007C64F3">
              <w:rPr>
                <w:rFonts w:ascii="Times New Roman" w:eastAsia="Times New Roman" w:hAnsi="Times New Roman" w:cs="Times New Roman"/>
                <w:color w:val="222222"/>
                <w:sz w:val="24"/>
                <w:szCs w:val="24"/>
                <w:shd w:val="clear" w:color="auto" w:fill="FFFFFF"/>
                <w:lang w:eastAsia="ru-RU"/>
              </w:rPr>
              <w:t>нохчийн</w:t>
            </w:r>
            <w:r w:rsidRPr="007C64F3">
              <w:rPr>
                <w:rFonts w:ascii="Times New Roman" w:eastAsia="Times New Roman" w:hAnsi="Times New Roman" w:cs="Times New Roman"/>
                <w:color w:val="222222"/>
                <w:sz w:val="24"/>
                <w:szCs w:val="24"/>
                <w:shd w:val="clear" w:color="auto" w:fill="FFFFFF"/>
                <w:lang w:val="en-US" w:eastAsia="ru-RU"/>
              </w:rPr>
              <w:t xml:space="preserve"> </w:t>
            </w:r>
            <w:r w:rsidRPr="007C64F3">
              <w:rPr>
                <w:rFonts w:ascii="Times New Roman" w:eastAsia="Times New Roman" w:hAnsi="Times New Roman" w:cs="Times New Roman"/>
                <w:color w:val="222222"/>
                <w:sz w:val="24"/>
                <w:szCs w:val="24"/>
                <w:shd w:val="clear" w:color="auto" w:fill="FFFFFF"/>
                <w:lang w:eastAsia="ru-RU"/>
              </w:rPr>
              <w:t>маттахь</w:t>
            </w:r>
            <w:r w:rsidRPr="007C64F3">
              <w:rPr>
                <w:rFonts w:ascii="Times New Roman" w:eastAsia="Times New Roman" w:hAnsi="Times New Roman" w:cs="Times New Roman"/>
                <w:color w:val="222222"/>
                <w:sz w:val="24"/>
                <w:szCs w:val="24"/>
                <w:shd w:val="clear" w:color="auto" w:fill="FFFFFF"/>
                <w:lang w:val="en-US" w:eastAsia="ru-RU"/>
              </w:rPr>
              <w:t xml:space="preserve"> </w:t>
            </w:r>
            <w:r w:rsidRPr="007C64F3">
              <w:rPr>
                <w:rFonts w:ascii="Times New Roman" w:eastAsia="Times New Roman" w:hAnsi="Times New Roman" w:cs="Times New Roman"/>
                <w:color w:val="222222"/>
                <w:sz w:val="24"/>
                <w:szCs w:val="24"/>
                <w:shd w:val="clear" w:color="auto" w:fill="FFFFFF"/>
                <w:lang w:eastAsia="ru-RU"/>
              </w:rPr>
              <w:t>йешаран</w:t>
            </w:r>
            <w:r w:rsidRPr="007C64F3">
              <w:rPr>
                <w:rFonts w:ascii="Times New Roman" w:eastAsia="Times New Roman" w:hAnsi="Times New Roman" w:cs="Times New Roman"/>
                <w:color w:val="222222"/>
                <w:sz w:val="24"/>
                <w:szCs w:val="24"/>
                <w:shd w:val="clear" w:color="auto" w:fill="FFFFFF"/>
                <w:lang w:val="en-US" w:eastAsia="ru-RU"/>
              </w:rPr>
              <w:t xml:space="preserve"> </w:t>
            </w:r>
            <w:r w:rsidRPr="007C64F3">
              <w:rPr>
                <w:rFonts w:ascii="Times New Roman" w:eastAsia="Times New Roman" w:hAnsi="Times New Roman" w:cs="Times New Roman"/>
                <w:color w:val="222222"/>
                <w:sz w:val="24"/>
                <w:szCs w:val="24"/>
                <w:shd w:val="clear" w:color="auto" w:fill="FFFFFF"/>
                <w:lang w:eastAsia="ru-RU"/>
              </w:rPr>
              <w:t>башхаллашна</w:t>
            </w:r>
            <w:r w:rsidRPr="007C64F3">
              <w:rPr>
                <w:rFonts w:ascii="Times New Roman" w:eastAsia="Times New Roman" w:hAnsi="Times New Roman" w:cs="Times New Roman"/>
                <w:color w:val="222222"/>
                <w:sz w:val="24"/>
                <w:szCs w:val="24"/>
                <w:shd w:val="clear" w:color="auto" w:fill="FFFFFF"/>
                <w:lang w:val="en-US" w:eastAsia="ru-RU"/>
              </w:rPr>
              <w:t xml:space="preserve">. </w:t>
            </w:r>
            <w:r w:rsidRPr="007C64F3">
              <w:rPr>
                <w:rFonts w:ascii="Times New Roman" w:eastAsia="Times New Roman" w:hAnsi="Times New Roman" w:cs="Times New Roman"/>
                <w:color w:val="222222"/>
                <w:sz w:val="24"/>
                <w:szCs w:val="24"/>
                <w:shd w:val="clear" w:color="auto" w:fill="FFFFFF"/>
                <w:lang w:eastAsia="ru-RU"/>
              </w:rPr>
              <w:t>ЛадоьгӀначу текстах муха кхетта хьажа хаттарш.</w:t>
            </w:r>
          </w:p>
        </w:tc>
        <w:tc>
          <w:tcPr>
            <w:tcW w:w="2059"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p>
        </w:tc>
        <w:tc>
          <w:tcPr>
            <w:tcW w:w="1735"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tabs>
                <w:tab w:val="left" w:pos="0"/>
                <w:tab w:val="left" w:pos="1134"/>
              </w:tabs>
              <w:spacing w:after="0" w:line="240" w:lineRule="auto"/>
              <w:rPr>
                <w:rFonts w:ascii="Times New Roman" w:eastAsia="Calibri" w:hAnsi="Times New Roman" w:cs="Times New Roman"/>
                <w:sz w:val="24"/>
                <w:szCs w:val="24"/>
                <w:lang w:val="en-US"/>
              </w:rPr>
            </w:pPr>
            <w:r w:rsidRPr="007C64F3">
              <w:rPr>
                <w:rFonts w:ascii="Times New Roman" w:eastAsia="Calibri" w:hAnsi="Times New Roman" w:cs="Times New Roman"/>
                <w:sz w:val="24"/>
                <w:szCs w:val="24"/>
                <w:lang w:val="en-US"/>
              </w:rPr>
              <w:t>desharkho.ru</w:t>
            </w:r>
          </w:p>
          <w:p w:rsidR="00B35EE6" w:rsidRPr="007C64F3" w:rsidRDefault="00B35EE6" w:rsidP="00E732C4">
            <w:pPr>
              <w:tabs>
                <w:tab w:val="left" w:pos="0"/>
                <w:tab w:val="left" w:pos="1134"/>
              </w:tabs>
              <w:spacing w:after="0" w:line="240" w:lineRule="auto"/>
              <w:rPr>
                <w:rFonts w:ascii="Times New Roman" w:eastAsia="Calibri" w:hAnsi="Times New Roman" w:cs="Times New Roman"/>
                <w:sz w:val="24"/>
                <w:szCs w:val="24"/>
                <w:lang w:val="en-US"/>
              </w:rPr>
            </w:pPr>
            <w:r w:rsidRPr="007C64F3">
              <w:rPr>
                <w:rFonts w:ascii="Times New Roman" w:eastAsia="Calibri" w:hAnsi="Times New Roman" w:cs="Times New Roman"/>
                <w:sz w:val="24"/>
                <w:szCs w:val="24"/>
                <w:lang w:val="en-US"/>
              </w:rPr>
              <w:t xml:space="preserve"> ps95.ru/dikdosham/ </w:t>
            </w:r>
          </w:p>
          <w:p w:rsidR="00B35EE6" w:rsidRPr="007C64F3" w:rsidRDefault="00B35EE6" w:rsidP="00E732C4">
            <w:pPr>
              <w:autoSpaceDE w:val="0"/>
              <w:autoSpaceDN w:val="0"/>
              <w:spacing w:after="0" w:line="240" w:lineRule="auto"/>
              <w:ind w:left="72" w:right="432"/>
              <w:rPr>
                <w:rFonts w:ascii="Times New Roman" w:eastAsia="MS Mincho" w:hAnsi="Times New Roman" w:cs="Times New Roman"/>
                <w:sz w:val="24"/>
                <w:szCs w:val="24"/>
                <w:lang w:val="en-US"/>
              </w:rPr>
            </w:pPr>
          </w:p>
        </w:tc>
      </w:tr>
      <w:tr w:rsidR="00B35EE6" w:rsidRPr="007C64F3" w:rsidTr="0065425B">
        <w:trPr>
          <w:trHeight w:hRule="exact" w:val="1262"/>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jc w:val="center"/>
              <w:rPr>
                <w:rFonts w:ascii="Times New Roman" w:eastAsia="Times New Roman" w:hAnsi="Times New Roman" w:cs="Times New Roman"/>
                <w:color w:val="000000"/>
                <w:w w:val="97"/>
                <w:sz w:val="24"/>
                <w:szCs w:val="24"/>
              </w:rPr>
            </w:pPr>
            <w:r w:rsidRPr="007C64F3">
              <w:rPr>
                <w:rFonts w:ascii="Times New Roman" w:eastAsia="Times New Roman" w:hAnsi="Times New Roman" w:cs="Times New Roman"/>
                <w:color w:val="000000"/>
                <w:w w:val="97"/>
                <w:sz w:val="24"/>
                <w:szCs w:val="24"/>
              </w:rPr>
              <w:t>1.3</w:t>
            </w:r>
          </w:p>
        </w:tc>
        <w:tc>
          <w:tcPr>
            <w:tcW w:w="3988"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r w:rsidRPr="007C64F3">
              <w:rPr>
                <w:rFonts w:ascii="Times New Roman" w:eastAsia="MS Mincho" w:hAnsi="Times New Roman" w:cs="Times New Roman"/>
                <w:sz w:val="24"/>
                <w:szCs w:val="24"/>
              </w:rPr>
              <w:t>«Гуьйренан тидамаш»,</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r w:rsidRPr="007C64F3">
              <w:rPr>
                <w:rFonts w:ascii="Times New Roman" w:eastAsia="MS Mincho" w:hAnsi="Times New Roman" w:cs="Times New Roman"/>
                <w:sz w:val="24"/>
                <w:szCs w:val="24"/>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spacing w:after="200" w:line="240" w:lineRule="auto"/>
              <w:rPr>
                <w:rFonts w:ascii="Times New Roman" w:eastAsia="MS Mincho" w:hAnsi="Times New Roman" w:cs="Times New Roman"/>
                <w:sz w:val="24"/>
                <w:szCs w:val="24"/>
                <w:lang w:val="en-US"/>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spacing w:after="200" w:line="240" w:lineRule="auto"/>
              <w:rPr>
                <w:rFonts w:ascii="Times New Roman" w:eastAsia="MS Mincho" w:hAnsi="Times New Roman" w:cs="Times New Roman"/>
                <w:sz w:val="24"/>
                <w:szCs w:val="24"/>
                <w:lang w:val="en-US"/>
              </w:rPr>
            </w:pPr>
          </w:p>
        </w:tc>
        <w:tc>
          <w:tcPr>
            <w:tcW w:w="1058"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jc w:val="center"/>
              <w:rPr>
                <w:rFonts w:ascii="Times New Roman" w:eastAsia="MS Mincho" w:hAnsi="Times New Roman" w:cs="Times New Roman"/>
                <w:sz w:val="24"/>
                <w:szCs w:val="24"/>
                <w:lang w:val="en-US"/>
              </w:rPr>
            </w:pPr>
          </w:p>
        </w:tc>
        <w:tc>
          <w:tcPr>
            <w:tcW w:w="3397"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lang w:val="en-US"/>
              </w:rPr>
            </w:pPr>
            <w:r w:rsidRPr="007C64F3">
              <w:rPr>
                <w:rFonts w:ascii="Times New Roman" w:eastAsia="MS Mincho" w:hAnsi="Times New Roman" w:cs="Times New Roman"/>
                <w:sz w:val="24"/>
                <w:szCs w:val="24"/>
              </w:rPr>
              <w:t>Хезаш</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йешар</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текстах</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кхетархьама</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цаторийла</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йолчу</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боларца</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дешархойх</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хӀорамма</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а</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хезаш</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йешар</w:t>
            </w:r>
            <w:r w:rsidRPr="007C64F3">
              <w:rPr>
                <w:rFonts w:ascii="Times New Roman" w:eastAsia="MS Mincho" w:hAnsi="Times New Roman" w:cs="Times New Roman"/>
                <w:sz w:val="24"/>
                <w:szCs w:val="24"/>
                <w:lang w:val="en-US"/>
              </w:rPr>
              <w:t>.</w:t>
            </w:r>
          </w:p>
        </w:tc>
        <w:tc>
          <w:tcPr>
            <w:tcW w:w="2059"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lang w:val="en-US"/>
              </w:rPr>
            </w:pPr>
          </w:p>
        </w:tc>
        <w:tc>
          <w:tcPr>
            <w:tcW w:w="1735"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tabs>
                <w:tab w:val="left" w:pos="0"/>
                <w:tab w:val="left" w:pos="1134"/>
              </w:tabs>
              <w:spacing w:after="0" w:line="240" w:lineRule="auto"/>
              <w:rPr>
                <w:rFonts w:ascii="Times New Roman" w:eastAsia="Calibri" w:hAnsi="Times New Roman" w:cs="Times New Roman"/>
                <w:sz w:val="24"/>
                <w:szCs w:val="24"/>
                <w:lang w:val="en-US"/>
              </w:rPr>
            </w:pPr>
            <w:r w:rsidRPr="007C64F3">
              <w:rPr>
                <w:rFonts w:ascii="Times New Roman" w:eastAsia="Calibri" w:hAnsi="Times New Roman" w:cs="Times New Roman"/>
                <w:sz w:val="24"/>
                <w:szCs w:val="24"/>
                <w:lang w:val="en-US"/>
              </w:rPr>
              <w:t>desharkho.ru</w:t>
            </w:r>
          </w:p>
          <w:p w:rsidR="00B35EE6" w:rsidRPr="007C64F3" w:rsidRDefault="00B35EE6" w:rsidP="00E732C4">
            <w:pPr>
              <w:tabs>
                <w:tab w:val="left" w:pos="0"/>
                <w:tab w:val="left" w:pos="1134"/>
              </w:tabs>
              <w:spacing w:after="0" w:line="240" w:lineRule="auto"/>
              <w:rPr>
                <w:rFonts w:ascii="Times New Roman" w:eastAsia="Calibri" w:hAnsi="Times New Roman" w:cs="Times New Roman"/>
                <w:sz w:val="24"/>
                <w:szCs w:val="24"/>
                <w:lang w:val="en-US"/>
              </w:rPr>
            </w:pPr>
            <w:r w:rsidRPr="007C64F3">
              <w:rPr>
                <w:rFonts w:ascii="Times New Roman" w:eastAsia="Calibri" w:hAnsi="Times New Roman" w:cs="Times New Roman"/>
                <w:sz w:val="24"/>
                <w:szCs w:val="24"/>
                <w:lang w:val="en-US"/>
              </w:rPr>
              <w:t xml:space="preserve"> ps95.ru/dikdosham/ </w:t>
            </w:r>
          </w:p>
          <w:p w:rsidR="00B35EE6" w:rsidRPr="007C64F3" w:rsidRDefault="00B35EE6" w:rsidP="00E732C4">
            <w:pPr>
              <w:autoSpaceDE w:val="0"/>
              <w:autoSpaceDN w:val="0"/>
              <w:spacing w:after="0" w:line="240" w:lineRule="auto"/>
              <w:ind w:left="72" w:right="432"/>
              <w:rPr>
                <w:rFonts w:ascii="Times New Roman" w:eastAsia="MS Mincho" w:hAnsi="Times New Roman" w:cs="Times New Roman"/>
                <w:sz w:val="24"/>
                <w:szCs w:val="24"/>
                <w:lang w:val="en-US"/>
              </w:rPr>
            </w:pPr>
          </w:p>
        </w:tc>
      </w:tr>
      <w:tr w:rsidR="00B35EE6" w:rsidRPr="007C64F3" w:rsidTr="0065425B">
        <w:trPr>
          <w:trHeight w:hRule="exact" w:val="996"/>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jc w:val="center"/>
              <w:rPr>
                <w:rFonts w:ascii="Times New Roman" w:eastAsia="Times New Roman" w:hAnsi="Times New Roman" w:cs="Times New Roman"/>
                <w:color w:val="000000"/>
                <w:w w:val="97"/>
                <w:sz w:val="24"/>
                <w:szCs w:val="24"/>
              </w:rPr>
            </w:pPr>
            <w:r w:rsidRPr="007C64F3">
              <w:rPr>
                <w:rFonts w:ascii="Times New Roman" w:eastAsia="Times New Roman" w:hAnsi="Times New Roman" w:cs="Times New Roman"/>
                <w:color w:val="000000"/>
                <w:w w:val="97"/>
                <w:sz w:val="24"/>
                <w:szCs w:val="24"/>
              </w:rPr>
              <w:t>1.4</w:t>
            </w:r>
          </w:p>
        </w:tc>
        <w:tc>
          <w:tcPr>
            <w:tcW w:w="3988"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r w:rsidRPr="007C64F3">
              <w:rPr>
                <w:rFonts w:ascii="Times New Roman" w:eastAsia="MS Mincho" w:hAnsi="Times New Roman" w:cs="Times New Roman"/>
                <w:sz w:val="24"/>
                <w:szCs w:val="24"/>
              </w:rPr>
              <w:t>Демеев И. «Г1а»,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r w:rsidRPr="007C64F3">
              <w:rPr>
                <w:rFonts w:ascii="Times New Roman" w:eastAsia="MS Mincho" w:hAnsi="Times New Roman" w:cs="Times New Roman"/>
                <w:sz w:val="24"/>
                <w:szCs w:val="24"/>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spacing w:after="200" w:line="240" w:lineRule="auto"/>
              <w:rPr>
                <w:rFonts w:ascii="Times New Roman" w:eastAsia="MS Mincho" w:hAnsi="Times New Roman" w:cs="Times New Roman"/>
                <w:sz w:val="24"/>
                <w:szCs w:val="24"/>
                <w:lang w:val="en-US"/>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spacing w:after="200" w:line="240" w:lineRule="auto"/>
              <w:rPr>
                <w:rFonts w:ascii="Times New Roman" w:eastAsia="MS Mincho" w:hAnsi="Times New Roman" w:cs="Times New Roman"/>
                <w:sz w:val="24"/>
                <w:szCs w:val="24"/>
                <w:lang w:val="en-US"/>
              </w:rPr>
            </w:pPr>
          </w:p>
        </w:tc>
        <w:tc>
          <w:tcPr>
            <w:tcW w:w="1058"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jc w:val="center"/>
              <w:rPr>
                <w:rFonts w:ascii="Times New Roman" w:eastAsia="MS Mincho" w:hAnsi="Times New Roman" w:cs="Times New Roman"/>
                <w:sz w:val="24"/>
                <w:szCs w:val="24"/>
                <w:lang w:val="en-US"/>
              </w:rPr>
            </w:pPr>
          </w:p>
        </w:tc>
        <w:tc>
          <w:tcPr>
            <w:tcW w:w="3397"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lang w:val="en-US"/>
              </w:rPr>
            </w:pPr>
            <w:r w:rsidRPr="007C64F3">
              <w:rPr>
                <w:rFonts w:ascii="Times New Roman" w:eastAsia="MS Mincho" w:hAnsi="Times New Roman" w:cs="Times New Roman"/>
                <w:sz w:val="24"/>
                <w:szCs w:val="24"/>
                <w:lang w:val="en-US"/>
              </w:rPr>
              <w:t>Дагахь йешар: текст дагахь йешар, йешначух хиинарг дийцаре дан кечамбар.</w:t>
            </w:r>
          </w:p>
        </w:tc>
        <w:tc>
          <w:tcPr>
            <w:tcW w:w="2059"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lang w:val="en-US"/>
              </w:rPr>
            </w:pPr>
          </w:p>
        </w:tc>
        <w:tc>
          <w:tcPr>
            <w:tcW w:w="1735"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tabs>
                <w:tab w:val="left" w:pos="0"/>
                <w:tab w:val="left" w:pos="1134"/>
              </w:tabs>
              <w:spacing w:after="0" w:line="240" w:lineRule="auto"/>
              <w:rPr>
                <w:rFonts w:ascii="Times New Roman" w:eastAsia="Calibri" w:hAnsi="Times New Roman" w:cs="Times New Roman"/>
                <w:sz w:val="24"/>
                <w:szCs w:val="24"/>
                <w:lang w:val="en-US"/>
              </w:rPr>
            </w:pPr>
            <w:r w:rsidRPr="007C64F3">
              <w:rPr>
                <w:rFonts w:ascii="Times New Roman" w:eastAsia="Calibri" w:hAnsi="Times New Roman" w:cs="Times New Roman"/>
                <w:sz w:val="24"/>
                <w:szCs w:val="24"/>
                <w:lang w:val="en-US"/>
              </w:rPr>
              <w:t>desharkho.ru</w:t>
            </w:r>
          </w:p>
          <w:p w:rsidR="00B35EE6" w:rsidRPr="007C64F3" w:rsidRDefault="00B35EE6" w:rsidP="00E732C4">
            <w:pPr>
              <w:tabs>
                <w:tab w:val="left" w:pos="0"/>
                <w:tab w:val="left" w:pos="1134"/>
              </w:tabs>
              <w:spacing w:after="0" w:line="240" w:lineRule="auto"/>
              <w:rPr>
                <w:rFonts w:ascii="Times New Roman" w:eastAsia="Calibri" w:hAnsi="Times New Roman" w:cs="Times New Roman"/>
                <w:sz w:val="24"/>
                <w:szCs w:val="24"/>
                <w:lang w:val="en-US"/>
              </w:rPr>
            </w:pPr>
            <w:r w:rsidRPr="007C64F3">
              <w:rPr>
                <w:rFonts w:ascii="Times New Roman" w:eastAsia="Calibri" w:hAnsi="Times New Roman" w:cs="Times New Roman"/>
                <w:sz w:val="24"/>
                <w:szCs w:val="24"/>
                <w:lang w:val="en-US"/>
              </w:rPr>
              <w:t xml:space="preserve"> ps95.ru/dikdosham/ </w:t>
            </w:r>
          </w:p>
          <w:p w:rsidR="00B35EE6" w:rsidRPr="007C64F3" w:rsidRDefault="00B35EE6" w:rsidP="00E732C4">
            <w:pPr>
              <w:autoSpaceDE w:val="0"/>
              <w:autoSpaceDN w:val="0"/>
              <w:spacing w:after="0" w:line="240" w:lineRule="auto"/>
              <w:ind w:left="72" w:right="432"/>
              <w:rPr>
                <w:rFonts w:ascii="Times New Roman" w:eastAsia="MS Mincho" w:hAnsi="Times New Roman" w:cs="Times New Roman"/>
                <w:sz w:val="24"/>
                <w:szCs w:val="24"/>
                <w:lang w:val="en-US"/>
              </w:rPr>
            </w:pPr>
          </w:p>
        </w:tc>
      </w:tr>
      <w:tr w:rsidR="00B35EE6" w:rsidRPr="007C64F3" w:rsidTr="0065425B">
        <w:trPr>
          <w:trHeight w:hRule="exact" w:val="1932"/>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jc w:val="center"/>
              <w:rPr>
                <w:rFonts w:ascii="Times New Roman" w:eastAsia="Times New Roman" w:hAnsi="Times New Roman" w:cs="Times New Roman"/>
                <w:color w:val="000000"/>
                <w:w w:val="97"/>
                <w:sz w:val="24"/>
                <w:szCs w:val="24"/>
              </w:rPr>
            </w:pPr>
            <w:r w:rsidRPr="007C64F3">
              <w:rPr>
                <w:rFonts w:ascii="Times New Roman" w:eastAsia="Times New Roman" w:hAnsi="Times New Roman" w:cs="Times New Roman"/>
                <w:color w:val="000000"/>
                <w:w w:val="97"/>
                <w:sz w:val="24"/>
                <w:szCs w:val="24"/>
              </w:rPr>
              <w:t>1.5</w:t>
            </w:r>
          </w:p>
        </w:tc>
        <w:tc>
          <w:tcPr>
            <w:tcW w:w="3988"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r w:rsidRPr="007C64F3">
              <w:rPr>
                <w:rFonts w:ascii="Times New Roman" w:eastAsia="MS Mincho" w:hAnsi="Times New Roman" w:cs="Times New Roman"/>
                <w:sz w:val="24"/>
                <w:szCs w:val="24"/>
              </w:rPr>
              <w:t>Бианки В. «Чено к1орнеш лийчор».</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r w:rsidRPr="007C64F3">
              <w:rPr>
                <w:rFonts w:ascii="Times New Roman" w:eastAsia="MS Mincho" w:hAnsi="Times New Roman" w:cs="Times New Roman"/>
                <w:sz w:val="24"/>
                <w:szCs w:val="24"/>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spacing w:after="200" w:line="240" w:lineRule="auto"/>
              <w:rPr>
                <w:rFonts w:ascii="Times New Roman" w:eastAsia="MS Mincho" w:hAnsi="Times New Roman" w:cs="Times New Roman"/>
                <w:sz w:val="24"/>
                <w:szCs w:val="24"/>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spacing w:after="200" w:line="240" w:lineRule="auto"/>
              <w:rPr>
                <w:rFonts w:ascii="Times New Roman" w:eastAsia="MS Mincho" w:hAnsi="Times New Roman" w:cs="Times New Roman"/>
                <w:sz w:val="24"/>
                <w:szCs w:val="24"/>
              </w:rPr>
            </w:pPr>
          </w:p>
        </w:tc>
        <w:tc>
          <w:tcPr>
            <w:tcW w:w="1058"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jc w:val="center"/>
              <w:rPr>
                <w:rFonts w:ascii="Times New Roman" w:eastAsia="MS Mincho" w:hAnsi="Times New Roman" w:cs="Times New Roman"/>
                <w:sz w:val="24"/>
                <w:szCs w:val="24"/>
              </w:rPr>
            </w:pPr>
          </w:p>
        </w:tc>
        <w:tc>
          <w:tcPr>
            <w:tcW w:w="3397"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r w:rsidRPr="007C64F3">
              <w:rPr>
                <w:rFonts w:ascii="Times New Roman" w:eastAsia="MS Mincho" w:hAnsi="Times New Roman" w:cs="Times New Roman"/>
                <w:sz w:val="24"/>
                <w:szCs w:val="24"/>
              </w:rPr>
              <w:t>Цадевзачу дешнашца а, аларшца а болх бар: маьӀнех кхетархьама контекстан анализ йар.</w:t>
            </w:r>
          </w:p>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r w:rsidRPr="007C64F3">
              <w:rPr>
                <w:rFonts w:ascii="Times New Roman" w:eastAsia="MS Mincho" w:hAnsi="Times New Roman" w:cs="Times New Roman"/>
                <w:sz w:val="24"/>
                <w:szCs w:val="24"/>
              </w:rPr>
              <w:t>Исбаьхьаллин говзаран анализ йар: коьрта идеяш гучуйахар; цӀеран (коьртан) маьӀнех кхетар.</w:t>
            </w:r>
          </w:p>
        </w:tc>
        <w:tc>
          <w:tcPr>
            <w:tcW w:w="2059"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p>
        </w:tc>
        <w:tc>
          <w:tcPr>
            <w:tcW w:w="1735"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tabs>
                <w:tab w:val="left" w:pos="0"/>
                <w:tab w:val="left" w:pos="1134"/>
              </w:tabs>
              <w:spacing w:after="0" w:line="240" w:lineRule="auto"/>
              <w:rPr>
                <w:rFonts w:ascii="Times New Roman" w:eastAsia="Calibri" w:hAnsi="Times New Roman" w:cs="Times New Roman"/>
                <w:sz w:val="24"/>
                <w:szCs w:val="24"/>
                <w:lang w:val="en-US"/>
              </w:rPr>
            </w:pPr>
            <w:r w:rsidRPr="007C64F3">
              <w:rPr>
                <w:rFonts w:ascii="Times New Roman" w:eastAsia="Calibri" w:hAnsi="Times New Roman" w:cs="Times New Roman"/>
                <w:sz w:val="24"/>
                <w:szCs w:val="24"/>
                <w:lang w:val="en-US"/>
              </w:rPr>
              <w:t>desharkho.ru</w:t>
            </w:r>
          </w:p>
          <w:p w:rsidR="00B35EE6" w:rsidRPr="007C64F3" w:rsidRDefault="00B35EE6" w:rsidP="00E732C4">
            <w:pPr>
              <w:tabs>
                <w:tab w:val="left" w:pos="0"/>
                <w:tab w:val="left" w:pos="1134"/>
              </w:tabs>
              <w:spacing w:after="0" w:line="240" w:lineRule="auto"/>
              <w:rPr>
                <w:rFonts w:ascii="Times New Roman" w:eastAsia="Calibri" w:hAnsi="Times New Roman" w:cs="Times New Roman"/>
                <w:sz w:val="24"/>
                <w:szCs w:val="24"/>
                <w:lang w:val="en-US"/>
              </w:rPr>
            </w:pPr>
            <w:r w:rsidRPr="007C64F3">
              <w:rPr>
                <w:rFonts w:ascii="Times New Roman" w:eastAsia="Calibri" w:hAnsi="Times New Roman" w:cs="Times New Roman"/>
                <w:sz w:val="24"/>
                <w:szCs w:val="24"/>
                <w:lang w:val="en-US"/>
              </w:rPr>
              <w:t xml:space="preserve"> ps95.ru/dikdosham/ </w:t>
            </w:r>
          </w:p>
          <w:p w:rsidR="00B35EE6" w:rsidRPr="007C64F3" w:rsidRDefault="00B35EE6" w:rsidP="00E732C4">
            <w:pPr>
              <w:autoSpaceDE w:val="0"/>
              <w:autoSpaceDN w:val="0"/>
              <w:spacing w:after="0" w:line="240" w:lineRule="auto"/>
              <w:ind w:left="72" w:right="432"/>
              <w:rPr>
                <w:rFonts w:ascii="Times New Roman" w:eastAsia="MS Mincho" w:hAnsi="Times New Roman" w:cs="Times New Roman"/>
                <w:sz w:val="24"/>
                <w:szCs w:val="24"/>
                <w:lang w:val="en-US"/>
              </w:rPr>
            </w:pPr>
          </w:p>
        </w:tc>
      </w:tr>
      <w:tr w:rsidR="00B35EE6" w:rsidRPr="007C64F3" w:rsidTr="0065425B">
        <w:trPr>
          <w:trHeight w:hRule="exact" w:val="1709"/>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jc w:val="center"/>
              <w:rPr>
                <w:rFonts w:ascii="Times New Roman" w:eastAsia="Times New Roman" w:hAnsi="Times New Roman" w:cs="Times New Roman"/>
                <w:color w:val="000000"/>
                <w:w w:val="97"/>
                <w:sz w:val="24"/>
                <w:szCs w:val="24"/>
              </w:rPr>
            </w:pPr>
            <w:r w:rsidRPr="007C64F3">
              <w:rPr>
                <w:rFonts w:ascii="Times New Roman" w:eastAsia="Times New Roman" w:hAnsi="Times New Roman" w:cs="Times New Roman"/>
                <w:color w:val="000000"/>
                <w:w w:val="97"/>
                <w:sz w:val="24"/>
                <w:szCs w:val="24"/>
              </w:rPr>
              <w:t>1.6</w:t>
            </w:r>
          </w:p>
        </w:tc>
        <w:tc>
          <w:tcPr>
            <w:tcW w:w="3988"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r w:rsidRPr="007C64F3">
              <w:rPr>
                <w:rFonts w:ascii="Times New Roman" w:eastAsia="MS Mincho" w:hAnsi="Times New Roman" w:cs="Times New Roman"/>
                <w:sz w:val="24"/>
                <w:szCs w:val="24"/>
              </w:rPr>
              <w:t>Э.Мамакаев «Гуьйренан 1уьйре».</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r w:rsidRPr="007C64F3">
              <w:rPr>
                <w:rFonts w:ascii="Times New Roman" w:eastAsia="MS Mincho" w:hAnsi="Times New Roman" w:cs="Times New Roman"/>
                <w:sz w:val="24"/>
                <w:szCs w:val="24"/>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spacing w:after="200" w:line="240" w:lineRule="auto"/>
              <w:rPr>
                <w:rFonts w:ascii="Times New Roman" w:eastAsia="MS Mincho" w:hAnsi="Times New Roman" w:cs="Times New Roman"/>
                <w:sz w:val="24"/>
                <w:szCs w:val="24"/>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spacing w:after="200" w:line="240" w:lineRule="auto"/>
              <w:rPr>
                <w:rFonts w:ascii="Times New Roman" w:eastAsia="MS Mincho" w:hAnsi="Times New Roman" w:cs="Times New Roman"/>
                <w:sz w:val="24"/>
                <w:szCs w:val="24"/>
              </w:rPr>
            </w:pPr>
          </w:p>
        </w:tc>
        <w:tc>
          <w:tcPr>
            <w:tcW w:w="1058"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jc w:val="center"/>
              <w:rPr>
                <w:rFonts w:ascii="Times New Roman" w:eastAsia="MS Mincho" w:hAnsi="Times New Roman" w:cs="Times New Roman"/>
                <w:sz w:val="24"/>
                <w:szCs w:val="24"/>
              </w:rPr>
            </w:pPr>
          </w:p>
        </w:tc>
        <w:tc>
          <w:tcPr>
            <w:tcW w:w="3397"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r w:rsidRPr="007C64F3">
              <w:rPr>
                <w:rFonts w:ascii="Times New Roman" w:eastAsia="MS Mincho" w:hAnsi="Times New Roman" w:cs="Times New Roman"/>
                <w:sz w:val="24"/>
                <w:szCs w:val="24"/>
              </w:rPr>
              <w:t>Текстехь хӀиттийнчу гӀиллакх-оьздангаллин а, историко-культурин а хаттарийн анализ йар; гонахарчу бакъдолчун хьежамца царна жоьпаш лаха хаар.</w:t>
            </w:r>
          </w:p>
        </w:tc>
        <w:tc>
          <w:tcPr>
            <w:tcW w:w="2059"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p>
        </w:tc>
        <w:tc>
          <w:tcPr>
            <w:tcW w:w="1735"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tabs>
                <w:tab w:val="left" w:pos="0"/>
                <w:tab w:val="left" w:pos="1134"/>
              </w:tabs>
              <w:spacing w:after="0" w:line="240" w:lineRule="auto"/>
              <w:rPr>
                <w:rFonts w:ascii="Times New Roman" w:eastAsia="Calibri" w:hAnsi="Times New Roman" w:cs="Times New Roman"/>
                <w:sz w:val="24"/>
                <w:szCs w:val="24"/>
                <w:lang w:val="en-US"/>
              </w:rPr>
            </w:pPr>
            <w:r w:rsidRPr="007C64F3">
              <w:rPr>
                <w:rFonts w:ascii="Times New Roman" w:eastAsia="Calibri" w:hAnsi="Times New Roman" w:cs="Times New Roman"/>
                <w:sz w:val="24"/>
                <w:szCs w:val="24"/>
                <w:lang w:val="en-US"/>
              </w:rPr>
              <w:t>desharkho.ru</w:t>
            </w:r>
          </w:p>
          <w:p w:rsidR="00B35EE6" w:rsidRPr="007C64F3" w:rsidRDefault="00B35EE6" w:rsidP="00E732C4">
            <w:pPr>
              <w:tabs>
                <w:tab w:val="left" w:pos="0"/>
                <w:tab w:val="left" w:pos="1134"/>
              </w:tabs>
              <w:spacing w:after="0" w:line="240" w:lineRule="auto"/>
              <w:rPr>
                <w:rFonts w:ascii="Times New Roman" w:eastAsia="Calibri" w:hAnsi="Times New Roman" w:cs="Times New Roman"/>
                <w:sz w:val="24"/>
                <w:szCs w:val="24"/>
                <w:lang w:val="en-US"/>
              </w:rPr>
            </w:pPr>
            <w:r w:rsidRPr="007C64F3">
              <w:rPr>
                <w:rFonts w:ascii="Times New Roman" w:eastAsia="Calibri" w:hAnsi="Times New Roman" w:cs="Times New Roman"/>
                <w:sz w:val="24"/>
                <w:szCs w:val="24"/>
                <w:lang w:val="en-US"/>
              </w:rPr>
              <w:t xml:space="preserve"> ps95.ru/dikdosham/ </w:t>
            </w:r>
          </w:p>
          <w:p w:rsidR="00B35EE6" w:rsidRPr="007C64F3" w:rsidRDefault="00B35EE6" w:rsidP="00E732C4">
            <w:pPr>
              <w:autoSpaceDE w:val="0"/>
              <w:autoSpaceDN w:val="0"/>
              <w:spacing w:after="0" w:line="240" w:lineRule="auto"/>
              <w:ind w:left="72" w:right="432"/>
              <w:rPr>
                <w:rFonts w:ascii="Times New Roman" w:eastAsia="MS Mincho" w:hAnsi="Times New Roman" w:cs="Times New Roman"/>
                <w:sz w:val="24"/>
                <w:szCs w:val="24"/>
                <w:lang w:val="en-US"/>
              </w:rPr>
            </w:pPr>
          </w:p>
        </w:tc>
      </w:tr>
      <w:tr w:rsidR="00B35EE6" w:rsidRPr="007C64F3" w:rsidTr="0065425B">
        <w:trPr>
          <w:trHeight w:hRule="exact" w:val="348"/>
        </w:trPr>
        <w:tc>
          <w:tcPr>
            <w:tcW w:w="4384"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shd w:val="clear" w:color="auto" w:fill="FFFFFF"/>
              <w:autoSpaceDE w:val="0"/>
              <w:autoSpaceDN w:val="0"/>
              <w:adjustRightInd w:val="0"/>
              <w:spacing w:after="0" w:line="240" w:lineRule="auto"/>
              <w:rPr>
                <w:rFonts w:ascii="Times New Roman" w:eastAsia="Times New Roman" w:hAnsi="Times New Roman" w:cs="Times New Roman"/>
                <w:b/>
                <w:sz w:val="24"/>
                <w:szCs w:val="24"/>
              </w:rPr>
            </w:pPr>
            <w:r w:rsidRPr="007C64F3">
              <w:rPr>
                <w:rFonts w:ascii="Times New Roman" w:eastAsia="Times New Roman" w:hAnsi="Times New Roman" w:cs="Times New Roman"/>
                <w:color w:val="000000"/>
                <w:w w:val="97"/>
                <w:sz w:val="24"/>
                <w:szCs w:val="24"/>
                <w:lang w:val="en-US"/>
              </w:rPr>
              <w:t xml:space="preserve"> </w:t>
            </w:r>
            <w:r w:rsidRPr="007C64F3">
              <w:rPr>
                <w:rFonts w:ascii="Times New Roman" w:eastAsia="Times New Roman" w:hAnsi="Times New Roman" w:cs="Times New Roman"/>
                <w:b/>
                <w:color w:val="000000"/>
                <w:w w:val="97"/>
                <w:sz w:val="24"/>
                <w:szCs w:val="24"/>
              </w:rPr>
              <w:t>Декъехула дерриг сахьташ</w:t>
            </w:r>
            <w:r w:rsidRPr="007C64F3">
              <w:rPr>
                <w:rFonts w:ascii="Times New Roman" w:eastAsia="Times New Roman" w:hAnsi="Times New Roman" w:cs="Times New Roman"/>
                <w:b/>
                <w:sz w:val="24"/>
                <w:szCs w:val="24"/>
              </w:rPr>
              <w:t xml:space="preserve"> </w:t>
            </w:r>
          </w:p>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lang w:val="en-US"/>
              </w:rPr>
            </w:pPr>
            <w:r w:rsidRPr="007C64F3">
              <w:rPr>
                <w:rFonts w:ascii="Times New Roman" w:eastAsia="Times New Roman" w:hAnsi="Times New Roman" w:cs="Times New Roman"/>
                <w:color w:val="000000"/>
                <w:w w:val="97"/>
                <w:sz w:val="24"/>
                <w:szCs w:val="24"/>
                <w:lang w:val="en-US"/>
              </w:rPr>
              <w:t>6</w:t>
            </w:r>
          </w:p>
        </w:tc>
        <w:tc>
          <w:tcPr>
            <w:tcW w:w="10495"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spacing w:after="200" w:line="240" w:lineRule="auto"/>
              <w:rPr>
                <w:rFonts w:ascii="Times New Roman" w:eastAsia="MS Mincho" w:hAnsi="Times New Roman" w:cs="Times New Roman"/>
                <w:sz w:val="24"/>
                <w:szCs w:val="24"/>
                <w:lang w:val="en-US"/>
              </w:rPr>
            </w:pPr>
          </w:p>
        </w:tc>
      </w:tr>
      <w:tr w:rsidR="00B35EE6" w:rsidRPr="007C64F3" w:rsidTr="0065425B">
        <w:trPr>
          <w:trHeight w:hRule="exact" w:val="328"/>
        </w:trPr>
        <w:tc>
          <w:tcPr>
            <w:tcW w:w="15407" w:type="dxa"/>
            <w:gridSpan w:val="9"/>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spacing w:after="200" w:line="240" w:lineRule="auto"/>
              <w:rPr>
                <w:rFonts w:ascii="Times New Roman" w:eastAsia="Calibri" w:hAnsi="Times New Roman" w:cs="Times New Roman"/>
                <w:b/>
                <w:sz w:val="24"/>
                <w:szCs w:val="24"/>
              </w:rPr>
            </w:pPr>
            <w:r w:rsidRPr="007C64F3">
              <w:rPr>
                <w:rFonts w:ascii="Times New Roman" w:eastAsia="Times New Roman" w:hAnsi="Times New Roman" w:cs="Times New Roman"/>
                <w:color w:val="000000"/>
                <w:w w:val="97"/>
                <w:sz w:val="24"/>
                <w:szCs w:val="24"/>
              </w:rPr>
              <w:t xml:space="preserve"> Дакъа </w:t>
            </w:r>
            <w:r w:rsidRPr="007C64F3">
              <w:rPr>
                <w:rFonts w:ascii="Times New Roman" w:eastAsia="Times New Roman" w:hAnsi="Times New Roman" w:cs="Times New Roman"/>
                <w:color w:val="000000"/>
                <w:w w:val="97"/>
                <w:sz w:val="24"/>
                <w:szCs w:val="24"/>
                <w:lang w:val="en-US"/>
              </w:rPr>
              <w:t>2.</w:t>
            </w:r>
            <w:r w:rsidRPr="007C64F3">
              <w:rPr>
                <w:rFonts w:ascii="Times New Roman" w:eastAsia="Times New Roman" w:hAnsi="Times New Roman" w:cs="Times New Roman"/>
                <w:color w:val="000000"/>
                <w:w w:val="97"/>
                <w:sz w:val="24"/>
                <w:szCs w:val="24"/>
              </w:rPr>
              <w:t xml:space="preserve"> </w:t>
            </w:r>
            <w:r w:rsidRPr="007C64F3">
              <w:rPr>
                <w:rFonts w:ascii="Times New Roman" w:eastAsia="Times New Roman" w:hAnsi="Times New Roman" w:cs="Times New Roman"/>
                <w:b/>
                <w:sz w:val="24"/>
                <w:szCs w:val="24"/>
              </w:rPr>
              <w:t>«Г1иллакх-оьздангаллех лаьцна»</w:t>
            </w:r>
          </w:p>
          <w:p w:rsidR="00B35EE6" w:rsidRPr="007C64F3" w:rsidRDefault="00B35EE6" w:rsidP="00E732C4">
            <w:pPr>
              <w:spacing w:after="200" w:line="240" w:lineRule="auto"/>
              <w:rPr>
                <w:rFonts w:ascii="Times New Roman" w:eastAsia="Calibri" w:hAnsi="Times New Roman" w:cs="Times New Roman"/>
                <w:b/>
                <w:sz w:val="24"/>
                <w:szCs w:val="24"/>
              </w:rPr>
            </w:pPr>
          </w:p>
          <w:p w:rsidR="00B35EE6" w:rsidRPr="007C64F3" w:rsidRDefault="00B35EE6" w:rsidP="00E732C4">
            <w:pPr>
              <w:spacing w:after="0" w:line="240" w:lineRule="auto"/>
              <w:jc w:val="both"/>
              <w:rPr>
                <w:rFonts w:ascii="Times New Roman" w:eastAsia="Calibri" w:hAnsi="Times New Roman" w:cs="Times New Roman"/>
                <w:b/>
                <w:sz w:val="24"/>
                <w:szCs w:val="24"/>
              </w:rPr>
            </w:pPr>
          </w:p>
          <w:p w:rsidR="00B35EE6" w:rsidRPr="007C64F3" w:rsidRDefault="00B35EE6" w:rsidP="00E732C4">
            <w:pPr>
              <w:autoSpaceDE w:val="0"/>
              <w:autoSpaceDN w:val="0"/>
              <w:spacing w:after="0" w:line="240" w:lineRule="auto"/>
              <w:rPr>
                <w:rFonts w:ascii="Times New Roman" w:eastAsia="MS Mincho" w:hAnsi="Times New Roman" w:cs="Times New Roman"/>
                <w:sz w:val="24"/>
                <w:szCs w:val="24"/>
                <w:lang w:val="en-US"/>
              </w:rPr>
            </w:pPr>
          </w:p>
        </w:tc>
      </w:tr>
    </w:tbl>
    <w:p w:rsidR="00B35EE6" w:rsidRPr="007C64F3" w:rsidRDefault="00B35EE6" w:rsidP="00E732C4">
      <w:pPr>
        <w:autoSpaceDE w:val="0"/>
        <w:autoSpaceDN w:val="0"/>
        <w:spacing w:after="0" w:line="240" w:lineRule="auto"/>
        <w:rPr>
          <w:rFonts w:ascii="Times New Roman" w:eastAsia="MS Mincho" w:hAnsi="Times New Roman" w:cs="Times New Roman"/>
          <w:sz w:val="24"/>
          <w:szCs w:val="24"/>
          <w:lang w:val="en-US"/>
        </w:rPr>
      </w:pPr>
    </w:p>
    <w:tbl>
      <w:tblPr>
        <w:tblW w:w="15440" w:type="dxa"/>
        <w:tblInd w:w="137" w:type="dxa"/>
        <w:tblLayout w:type="fixed"/>
        <w:tblLook w:val="04A0" w:firstRow="1" w:lastRow="0" w:firstColumn="1" w:lastColumn="0" w:noHBand="0" w:noVBand="1"/>
      </w:tblPr>
      <w:tblGrid>
        <w:gridCol w:w="396"/>
        <w:gridCol w:w="3988"/>
        <w:gridCol w:w="528"/>
        <w:gridCol w:w="1104"/>
        <w:gridCol w:w="1142"/>
        <w:gridCol w:w="1053"/>
        <w:gridCol w:w="3591"/>
        <w:gridCol w:w="1985"/>
        <w:gridCol w:w="1653"/>
      </w:tblGrid>
      <w:tr w:rsidR="00B35EE6" w:rsidRPr="007C64F3" w:rsidTr="0065425B">
        <w:trPr>
          <w:trHeight w:hRule="exact" w:val="1733"/>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jc w:val="center"/>
              <w:rPr>
                <w:rFonts w:ascii="Times New Roman" w:eastAsia="MS Mincho" w:hAnsi="Times New Roman" w:cs="Times New Roman"/>
                <w:sz w:val="24"/>
                <w:szCs w:val="24"/>
                <w:lang w:val="en-US"/>
              </w:rPr>
            </w:pPr>
            <w:r w:rsidRPr="007C64F3">
              <w:rPr>
                <w:rFonts w:ascii="Times New Roman" w:eastAsia="Times New Roman" w:hAnsi="Times New Roman" w:cs="Times New Roman"/>
                <w:color w:val="000000"/>
                <w:w w:val="97"/>
                <w:sz w:val="24"/>
                <w:szCs w:val="24"/>
                <w:lang w:val="en-US"/>
              </w:rPr>
              <w:t>2.1.</w:t>
            </w:r>
          </w:p>
        </w:tc>
        <w:tc>
          <w:tcPr>
            <w:tcW w:w="3988"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r w:rsidRPr="007C64F3">
              <w:rPr>
                <w:rFonts w:ascii="Times New Roman" w:eastAsia="MS Mincho" w:hAnsi="Times New Roman" w:cs="Times New Roman"/>
                <w:sz w:val="24"/>
                <w:szCs w:val="24"/>
              </w:rPr>
              <w:t>Дений, нанний дика хилар.</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lang w:val="en-US"/>
              </w:rPr>
            </w:pPr>
            <w:r w:rsidRPr="007C64F3">
              <w:rPr>
                <w:rFonts w:ascii="Times New Roman" w:eastAsia="Times New Roman" w:hAnsi="Times New Roman" w:cs="Times New Roman"/>
                <w:color w:val="000000"/>
                <w:w w:val="97"/>
                <w:sz w:val="24"/>
                <w:szCs w:val="24"/>
                <w:lang w:val="en-US"/>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spacing w:after="200" w:line="240" w:lineRule="auto"/>
              <w:rPr>
                <w:rFonts w:ascii="Times New Roman" w:eastAsia="MS Mincho" w:hAnsi="Times New Roman" w:cs="Times New Roman"/>
                <w:sz w:val="24"/>
                <w:szCs w:val="24"/>
                <w:lang w:val="en-US"/>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spacing w:after="200" w:line="240" w:lineRule="auto"/>
              <w:rPr>
                <w:rFonts w:ascii="Times New Roman" w:eastAsia="MS Mincho" w:hAnsi="Times New Roman" w:cs="Times New Roman"/>
                <w:sz w:val="24"/>
                <w:szCs w:val="24"/>
                <w:lang w:val="en-US"/>
              </w:rPr>
            </w:pPr>
          </w:p>
        </w:tc>
        <w:tc>
          <w:tcPr>
            <w:tcW w:w="1053"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jc w:val="center"/>
              <w:rPr>
                <w:rFonts w:ascii="Times New Roman" w:eastAsia="MS Mincho" w:hAnsi="Times New Roman" w:cs="Times New Roman"/>
                <w:sz w:val="24"/>
                <w:szCs w:val="24"/>
                <w:lang w:val="en-US"/>
              </w:rPr>
            </w:pPr>
          </w:p>
        </w:tc>
        <w:tc>
          <w:tcPr>
            <w:tcW w:w="3591"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ight="144"/>
              <w:rPr>
                <w:rFonts w:ascii="Times New Roman" w:eastAsia="MS Mincho" w:hAnsi="Times New Roman" w:cs="Times New Roman"/>
                <w:sz w:val="24"/>
                <w:szCs w:val="24"/>
                <w:lang w:val="en-US"/>
              </w:rPr>
            </w:pPr>
            <w:r w:rsidRPr="007C64F3">
              <w:rPr>
                <w:rFonts w:ascii="Times New Roman" w:eastAsia="MS Mincho" w:hAnsi="Times New Roman" w:cs="Times New Roman"/>
                <w:sz w:val="24"/>
                <w:szCs w:val="24"/>
              </w:rPr>
              <w:t>ЛадогӀар</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дешархоша</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ладугӀу</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хьехархочо</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йа</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говзаллин</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диктора</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дӀайоьшучу</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исбаьхьаллин</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тексте</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таро</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йелахь</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цу</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гӀуллакхна</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оьшучу</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гӀирсех</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пайда</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а</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оьцуш</w:t>
            </w:r>
            <w:r w:rsidRPr="007C64F3">
              <w:rPr>
                <w:rFonts w:ascii="Times New Roman" w:eastAsia="MS Mincho" w:hAnsi="Times New Roman" w:cs="Times New Roman"/>
                <w:sz w:val="24"/>
                <w:szCs w:val="24"/>
                <w:lang w:val="en-US"/>
              </w:rPr>
              <w:t>).</w:t>
            </w:r>
          </w:p>
        </w:tc>
        <w:tc>
          <w:tcPr>
            <w:tcW w:w="1985"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rPr>
                <w:rFonts w:ascii="Times New Roman" w:eastAsia="MS Mincho" w:hAnsi="Times New Roman" w:cs="Times New Roman"/>
                <w:sz w:val="24"/>
                <w:szCs w:val="24"/>
                <w:lang w:val="en-US"/>
              </w:rPr>
            </w:pPr>
          </w:p>
        </w:tc>
        <w:tc>
          <w:tcPr>
            <w:tcW w:w="1653"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tabs>
                <w:tab w:val="left" w:pos="0"/>
                <w:tab w:val="left" w:pos="1134"/>
              </w:tabs>
              <w:spacing w:after="0" w:line="240" w:lineRule="auto"/>
              <w:rPr>
                <w:rFonts w:ascii="Times New Roman" w:eastAsia="Calibri" w:hAnsi="Times New Roman" w:cs="Times New Roman"/>
                <w:sz w:val="24"/>
                <w:szCs w:val="24"/>
                <w:lang w:val="en-US"/>
              </w:rPr>
            </w:pPr>
            <w:r w:rsidRPr="007C64F3">
              <w:rPr>
                <w:rFonts w:ascii="Times New Roman" w:eastAsia="Calibri" w:hAnsi="Times New Roman" w:cs="Times New Roman"/>
                <w:sz w:val="24"/>
                <w:szCs w:val="24"/>
                <w:lang w:val="en-US"/>
              </w:rPr>
              <w:t>desharkho.ru</w:t>
            </w:r>
          </w:p>
          <w:p w:rsidR="00B35EE6" w:rsidRPr="007C64F3" w:rsidRDefault="00B35EE6" w:rsidP="00E732C4">
            <w:pPr>
              <w:tabs>
                <w:tab w:val="left" w:pos="0"/>
                <w:tab w:val="left" w:pos="1134"/>
              </w:tabs>
              <w:spacing w:after="0" w:line="240" w:lineRule="auto"/>
              <w:rPr>
                <w:rFonts w:ascii="Times New Roman" w:eastAsia="Calibri" w:hAnsi="Times New Roman" w:cs="Times New Roman"/>
                <w:sz w:val="24"/>
                <w:szCs w:val="24"/>
                <w:lang w:val="en-US"/>
              </w:rPr>
            </w:pPr>
            <w:r w:rsidRPr="007C64F3">
              <w:rPr>
                <w:rFonts w:ascii="Times New Roman" w:eastAsia="Calibri" w:hAnsi="Times New Roman" w:cs="Times New Roman"/>
                <w:sz w:val="24"/>
                <w:szCs w:val="24"/>
                <w:lang w:val="en-US"/>
              </w:rPr>
              <w:t xml:space="preserve"> ps95.ru/dikdosham/ </w:t>
            </w:r>
          </w:p>
          <w:p w:rsidR="00B35EE6" w:rsidRPr="007C64F3" w:rsidRDefault="00B35EE6" w:rsidP="00E732C4">
            <w:pPr>
              <w:autoSpaceDE w:val="0"/>
              <w:autoSpaceDN w:val="0"/>
              <w:spacing w:after="0" w:line="240" w:lineRule="auto"/>
              <w:ind w:left="72" w:right="432"/>
              <w:rPr>
                <w:rFonts w:ascii="Times New Roman" w:eastAsia="MS Mincho" w:hAnsi="Times New Roman" w:cs="Times New Roman"/>
                <w:sz w:val="24"/>
                <w:szCs w:val="24"/>
                <w:lang w:val="en-US"/>
              </w:rPr>
            </w:pPr>
          </w:p>
        </w:tc>
      </w:tr>
      <w:tr w:rsidR="00B35EE6" w:rsidRPr="007C64F3" w:rsidTr="0065425B">
        <w:trPr>
          <w:trHeight w:hRule="exact" w:val="1158"/>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jc w:val="center"/>
              <w:rPr>
                <w:rFonts w:ascii="Times New Roman" w:eastAsia="MS Mincho" w:hAnsi="Times New Roman" w:cs="Times New Roman"/>
                <w:sz w:val="24"/>
                <w:szCs w:val="24"/>
                <w:lang w:val="en-US"/>
              </w:rPr>
            </w:pPr>
            <w:r w:rsidRPr="007C64F3">
              <w:rPr>
                <w:rFonts w:ascii="Times New Roman" w:eastAsia="Times New Roman" w:hAnsi="Times New Roman" w:cs="Times New Roman"/>
                <w:color w:val="000000"/>
                <w:w w:val="97"/>
                <w:sz w:val="24"/>
                <w:szCs w:val="24"/>
                <w:lang w:val="en-US"/>
              </w:rPr>
              <w:t>2.2.</w:t>
            </w:r>
          </w:p>
        </w:tc>
        <w:tc>
          <w:tcPr>
            <w:tcW w:w="3988"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r w:rsidRPr="007C64F3">
              <w:rPr>
                <w:rFonts w:ascii="Times New Roman" w:eastAsia="MS Mincho" w:hAnsi="Times New Roman" w:cs="Times New Roman"/>
                <w:sz w:val="24"/>
                <w:szCs w:val="24"/>
              </w:rPr>
              <w:t>В.Осеева «К1ентий»</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r w:rsidRPr="007C64F3">
              <w:rPr>
                <w:rFonts w:ascii="Times New Roman" w:eastAsia="MS Mincho" w:hAnsi="Times New Roman" w:cs="Times New Roman"/>
                <w:sz w:val="24"/>
                <w:szCs w:val="24"/>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spacing w:after="200" w:line="240" w:lineRule="auto"/>
              <w:rPr>
                <w:rFonts w:ascii="Times New Roman" w:eastAsia="MS Mincho" w:hAnsi="Times New Roman" w:cs="Times New Roman"/>
                <w:sz w:val="24"/>
                <w:szCs w:val="24"/>
                <w:lang w:val="en-US"/>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spacing w:after="200" w:line="240" w:lineRule="auto"/>
              <w:rPr>
                <w:rFonts w:ascii="Times New Roman" w:eastAsia="MS Mincho" w:hAnsi="Times New Roman" w:cs="Times New Roman"/>
                <w:sz w:val="24"/>
                <w:szCs w:val="24"/>
                <w:lang w:val="en-US"/>
              </w:rPr>
            </w:pPr>
          </w:p>
        </w:tc>
        <w:tc>
          <w:tcPr>
            <w:tcW w:w="1053"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jc w:val="center"/>
              <w:rPr>
                <w:rFonts w:ascii="Times New Roman" w:eastAsia="MS Mincho" w:hAnsi="Times New Roman" w:cs="Times New Roman"/>
                <w:sz w:val="24"/>
                <w:szCs w:val="24"/>
                <w:lang w:val="en-US"/>
              </w:rPr>
            </w:pPr>
          </w:p>
        </w:tc>
        <w:tc>
          <w:tcPr>
            <w:tcW w:w="3591"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ight="144"/>
              <w:rPr>
                <w:rFonts w:ascii="Times New Roman" w:eastAsia="MS Mincho" w:hAnsi="Times New Roman" w:cs="Times New Roman"/>
                <w:sz w:val="24"/>
                <w:szCs w:val="24"/>
                <w:lang w:val="en-US"/>
              </w:rPr>
            </w:pPr>
            <w:r w:rsidRPr="007C64F3">
              <w:rPr>
                <w:rFonts w:ascii="Times New Roman" w:eastAsia="MS Mincho" w:hAnsi="Times New Roman" w:cs="Times New Roman"/>
                <w:sz w:val="24"/>
                <w:szCs w:val="24"/>
              </w:rPr>
              <w:t>Хезаш</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йешар</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текстах</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кхетархьама</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цаторийла</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йолчу</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боларца</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дешархойх</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хӀорамма</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а</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хезаш</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йешар</w:t>
            </w:r>
            <w:r w:rsidRPr="007C64F3">
              <w:rPr>
                <w:rFonts w:ascii="Times New Roman" w:eastAsia="MS Mincho" w:hAnsi="Times New Roman" w:cs="Times New Roman"/>
                <w:sz w:val="24"/>
                <w:szCs w:val="24"/>
                <w:lang w:val="en-US"/>
              </w:rPr>
              <w:t>.</w:t>
            </w:r>
          </w:p>
        </w:tc>
        <w:tc>
          <w:tcPr>
            <w:tcW w:w="1985"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rPr>
                <w:rFonts w:ascii="Times New Roman" w:eastAsia="MS Mincho" w:hAnsi="Times New Roman" w:cs="Times New Roman"/>
                <w:sz w:val="24"/>
                <w:szCs w:val="24"/>
                <w:lang w:val="en-US"/>
              </w:rPr>
            </w:pPr>
          </w:p>
        </w:tc>
        <w:tc>
          <w:tcPr>
            <w:tcW w:w="1653"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tabs>
                <w:tab w:val="left" w:pos="0"/>
                <w:tab w:val="left" w:pos="1134"/>
              </w:tabs>
              <w:spacing w:after="0" w:line="240" w:lineRule="auto"/>
              <w:rPr>
                <w:rFonts w:ascii="Times New Roman" w:eastAsia="Calibri" w:hAnsi="Times New Roman" w:cs="Times New Roman"/>
                <w:sz w:val="24"/>
                <w:szCs w:val="24"/>
                <w:lang w:val="en-US"/>
              </w:rPr>
            </w:pPr>
            <w:r w:rsidRPr="007C64F3">
              <w:rPr>
                <w:rFonts w:ascii="Times New Roman" w:eastAsia="Calibri" w:hAnsi="Times New Roman" w:cs="Times New Roman"/>
                <w:sz w:val="24"/>
                <w:szCs w:val="24"/>
                <w:lang w:val="en-US"/>
              </w:rPr>
              <w:t>desharkho.ru</w:t>
            </w:r>
          </w:p>
          <w:p w:rsidR="00B35EE6" w:rsidRPr="007C64F3" w:rsidRDefault="00B35EE6" w:rsidP="00E732C4">
            <w:pPr>
              <w:tabs>
                <w:tab w:val="left" w:pos="0"/>
                <w:tab w:val="left" w:pos="1134"/>
              </w:tabs>
              <w:spacing w:after="0" w:line="240" w:lineRule="auto"/>
              <w:rPr>
                <w:rFonts w:ascii="Times New Roman" w:eastAsia="Calibri" w:hAnsi="Times New Roman" w:cs="Times New Roman"/>
                <w:sz w:val="24"/>
                <w:szCs w:val="24"/>
                <w:lang w:val="en-US"/>
              </w:rPr>
            </w:pPr>
            <w:r w:rsidRPr="007C64F3">
              <w:rPr>
                <w:rFonts w:ascii="Times New Roman" w:eastAsia="Calibri" w:hAnsi="Times New Roman" w:cs="Times New Roman"/>
                <w:sz w:val="24"/>
                <w:szCs w:val="24"/>
                <w:lang w:val="en-US"/>
              </w:rPr>
              <w:t xml:space="preserve"> ps95.ru/dikdosham/ </w:t>
            </w:r>
          </w:p>
          <w:p w:rsidR="00B35EE6" w:rsidRPr="007C64F3" w:rsidRDefault="00B35EE6" w:rsidP="00E732C4">
            <w:pPr>
              <w:autoSpaceDE w:val="0"/>
              <w:autoSpaceDN w:val="0"/>
              <w:spacing w:after="0" w:line="240" w:lineRule="auto"/>
              <w:ind w:right="432"/>
              <w:rPr>
                <w:rFonts w:ascii="Times New Roman" w:eastAsia="MS Mincho" w:hAnsi="Times New Roman" w:cs="Times New Roman"/>
                <w:sz w:val="24"/>
                <w:szCs w:val="24"/>
                <w:lang w:val="en-US"/>
              </w:rPr>
            </w:pPr>
          </w:p>
        </w:tc>
      </w:tr>
    </w:tbl>
    <w:p w:rsidR="00B35EE6" w:rsidRPr="007C64F3" w:rsidRDefault="00B35EE6" w:rsidP="00E732C4">
      <w:pPr>
        <w:spacing w:after="200" w:line="240" w:lineRule="auto"/>
        <w:rPr>
          <w:rFonts w:ascii="Times New Roman" w:eastAsia="MS Mincho" w:hAnsi="Times New Roman" w:cs="Times New Roman"/>
          <w:sz w:val="24"/>
          <w:szCs w:val="24"/>
          <w:lang w:val="en-US"/>
        </w:rPr>
        <w:sectPr w:rsidR="00B35EE6" w:rsidRPr="007C64F3" w:rsidSect="00E732C4">
          <w:pgSz w:w="16840" w:h="11900"/>
          <w:pgMar w:top="282" w:right="640" w:bottom="442" w:left="666" w:header="720" w:footer="720" w:gutter="0"/>
          <w:cols w:space="720" w:equalWidth="0">
            <w:col w:w="15534" w:space="0"/>
          </w:cols>
          <w:docGrid w:linePitch="360"/>
        </w:sectPr>
      </w:pPr>
    </w:p>
    <w:p w:rsidR="00B35EE6" w:rsidRPr="007C64F3" w:rsidRDefault="00B35EE6" w:rsidP="00E732C4">
      <w:pPr>
        <w:autoSpaceDE w:val="0"/>
        <w:autoSpaceDN w:val="0"/>
        <w:spacing w:after="66" w:line="240" w:lineRule="auto"/>
        <w:rPr>
          <w:rFonts w:ascii="Times New Roman" w:eastAsia="MS Mincho" w:hAnsi="Times New Roman" w:cs="Times New Roman"/>
          <w:sz w:val="24"/>
          <w:szCs w:val="24"/>
          <w:lang w:val="en-US"/>
        </w:rPr>
      </w:pPr>
    </w:p>
    <w:p w:rsidR="00B35EE6" w:rsidRPr="007C64F3" w:rsidRDefault="00B35EE6" w:rsidP="00E732C4">
      <w:pPr>
        <w:autoSpaceDE w:val="0"/>
        <w:autoSpaceDN w:val="0"/>
        <w:spacing w:after="0" w:line="240" w:lineRule="auto"/>
        <w:rPr>
          <w:rFonts w:ascii="Times New Roman" w:eastAsia="MS Mincho" w:hAnsi="Times New Roman" w:cs="Times New Roman"/>
          <w:sz w:val="24"/>
          <w:szCs w:val="24"/>
          <w:lang w:val="en-US"/>
        </w:rPr>
      </w:pPr>
    </w:p>
    <w:tbl>
      <w:tblPr>
        <w:tblW w:w="15544" w:type="dxa"/>
        <w:tblInd w:w="6" w:type="dxa"/>
        <w:tblLayout w:type="fixed"/>
        <w:tblLook w:val="04A0" w:firstRow="1" w:lastRow="0" w:firstColumn="1" w:lastColumn="0" w:noHBand="0" w:noVBand="1"/>
      </w:tblPr>
      <w:tblGrid>
        <w:gridCol w:w="396"/>
        <w:gridCol w:w="3988"/>
        <w:gridCol w:w="528"/>
        <w:gridCol w:w="1104"/>
        <w:gridCol w:w="1142"/>
        <w:gridCol w:w="864"/>
        <w:gridCol w:w="3733"/>
        <w:gridCol w:w="2059"/>
        <w:gridCol w:w="1730"/>
      </w:tblGrid>
      <w:tr w:rsidR="00B35EE6" w:rsidRPr="007C64F3" w:rsidTr="00E732C4">
        <w:trPr>
          <w:trHeight w:hRule="exact" w:val="1517"/>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jc w:val="center"/>
              <w:rPr>
                <w:rFonts w:ascii="Times New Roman" w:eastAsia="MS Mincho" w:hAnsi="Times New Roman" w:cs="Times New Roman"/>
                <w:sz w:val="24"/>
                <w:szCs w:val="24"/>
                <w:lang w:val="en-US"/>
              </w:rPr>
            </w:pPr>
            <w:r w:rsidRPr="007C64F3">
              <w:rPr>
                <w:rFonts w:ascii="Times New Roman" w:eastAsia="Times New Roman" w:hAnsi="Times New Roman" w:cs="Times New Roman"/>
                <w:color w:val="000000"/>
                <w:w w:val="97"/>
                <w:sz w:val="24"/>
                <w:szCs w:val="24"/>
                <w:lang w:val="en-US"/>
              </w:rPr>
              <w:t>2.3.</w:t>
            </w:r>
          </w:p>
        </w:tc>
        <w:tc>
          <w:tcPr>
            <w:tcW w:w="3988"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ight="432"/>
              <w:rPr>
                <w:rFonts w:ascii="Times New Roman" w:eastAsia="MS Mincho" w:hAnsi="Times New Roman" w:cs="Times New Roman"/>
                <w:sz w:val="24"/>
                <w:szCs w:val="24"/>
              </w:rPr>
            </w:pPr>
            <w:r w:rsidRPr="007C64F3">
              <w:rPr>
                <w:rFonts w:ascii="Times New Roman" w:eastAsia="MS Mincho" w:hAnsi="Times New Roman" w:cs="Times New Roman"/>
                <w:sz w:val="24"/>
                <w:szCs w:val="24"/>
              </w:rPr>
              <w:t>Э.Мамакаев «Нана» В.Осеева «Йоккха стаг»</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r w:rsidRPr="007C64F3">
              <w:rPr>
                <w:rFonts w:ascii="Times New Roman" w:eastAsia="MS Mincho" w:hAnsi="Times New Roman" w:cs="Times New Roman"/>
                <w:sz w:val="24"/>
                <w:szCs w:val="24"/>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spacing w:after="200" w:line="240" w:lineRule="auto"/>
              <w:rPr>
                <w:rFonts w:ascii="Times New Roman" w:eastAsia="MS Mincho" w:hAnsi="Times New Roman" w:cs="Times New Roman"/>
                <w:sz w:val="24"/>
                <w:szCs w:val="24"/>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jc w:val="center"/>
              <w:rPr>
                <w:rFonts w:ascii="Times New Roman" w:eastAsia="MS Mincho" w:hAnsi="Times New Roman" w:cs="Times New Roman"/>
                <w:sz w:val="24"/>
                <w:szCs w:val="24"/>
              </w:rPr>
            </w:pPr>
          </w:p>
        </w:tc>
        <w:tc>
          <w:tcPr>
            <w:tcW w:w="3733"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r w:rsidRPr="007C64F3">
              <w:rPr>
                <w:rFonts w:ascii="Times New Roman" w:eastAsia="MS Mincho" w:hAnsi="Times New Roman" w:cs="Times New Roman"/>
                <w:sz w:val="24"/>
                <w:szCs w:val="24"/>
              </w:rPr>
              <w:t>Хьехархочо дешархойн тидам тӀебохуьйту нохчийн маттахь йешаран башхаллашна. ЛадоьгӀначу текстах муха кхетта хьажа хаттарш.</w:t>
            </w:r>
          </w:p>
        </w:tc>
        <w:tc>
          <w:tcPr>
            <w:tcW w:w="2059"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tabs>
                <w:tab w:val="left" w:pos="0"/>
                <w:tab w:val="left" w:pos="1134"/>
              </w:tabs>
              <w:spacing w:after="0" w:line="240" w:lineRule="auto"/>
              <w:rPr>
                <w:rFonts w:ascii="Times New Roman" w:eastAsia="Calibri" w:hAnsi="Times New Roman" w:cs="Times New Roman"/>
                <w:sz w:val="24"/>
                <w:szCs w:val="24"/>
                <w:lang w:val="en-US"/>
              </w:rPr>
            </w:pPr>
            <w:r w:rsidRPr="007C64F3">
              <w:rPr>
                <w:rFonts w:ascii="Times New Roman" w:eastAsia="Calibri" w:hAnsi="Times New Roman" w:cs="Times New Roman"/>
                <w:sz w:val="24"/>
                <w:szCs w:val="24"/>
                <w:lang w:val="en-US"/>
              </w:rPr>
              <w:t>desharkho.ru</w:t>
            </w:r>
          </w:p>
          <w:p w:rsidR="00B35EE6" w:rsidRPr="007C64F3" w:rsidRDefault="00B35EE6" w:rsidP="00E732C4">
            <w:pPr>
              <w:tabs>
                <w:tab w:val="left" w:pos="0"/>
                <w:tab w:val="left" w:pos="1134"/>
              </w:tabs>
              <w:spacing w:after="0" w:line="240" w:lineRule="auto"/>
              <w:rPr>
                <w:rFonts w:ascii="Times New Roman" w:eastAsia="Calibri" w:hAnsi="Times New Roman" w:cs="Times New Roman"/>
                <w:sz w:val="24"/>
                <w:szCs w:val="24"/>
                <w:lang w:val="en-US"/>
              </w:rPr>
            </w:pPr>
            <w:r w:rsidRPr="007C64F3">
              <w:rPr>
                <w:rFonts w:ascii="Times New Roman" w:eastAsia="Calibri" w:hAnsi="Times New Roman" w:cs="Times New Roman"/>
                <w:sz w:val="24"/>
                <w:szCs w:val="24"/>
                <w:lang w:val="en-US"/>
              </w:rPr>
              <w:t xml:space="preserve"> ps95.ru/dikdosham/ </w:t>
            </w:r>
          </w:p>
          <w:p w:rsidR="00B35EE6" w:rsidRPr="007C64F3" w:rsidRDefault="00B35EE6" w:rsidP="00E732C4">
            <w:pPr>
              <w:autoSpaceDE w:val="0"/>
              <w:autoSpaceDN w:val="0"/>
              <w:spacing w:after="0" w:line="240" w:lineRule="auto"/>
              <w:rPr>
                <w:rFonts w:ascii="Times New Roman" w:eastAsia="MS Mincho" w:hAnsi="Times New Roman" w:cs="Times New Roman"/>
                <w:sz w:val="24"/>
                <w:szCs w:val="24"/>
                <w:lang w:val="en-US"/>
              </w:rPr>
            </w:pPr>
          </w:p>
        </w:tc>
      </w:tr>
      <w:tr w:rsidR="00B35EE6" w:rsidRPr="007C64F3" w:rsidTr="00E732C4">
        <w:trPr>
          <w:trHeight w:hRule="exact" w:val="1851"/>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jc w:val="center"/>
              <w:rPr>
                <w:rFonts w:ascii="Times New Roman" w:eastAsia="MS Mincho" w:hAnsi="Times New Roman" w:cs="Times New Roman"/>
                <w:sz w:val="24"/>
                <w:szCs w:val="24"/>
                <w:lang w:val="en-US"/>
              </w:rPr>
            </w:pPr>
            <w:r w:rsidRPr="007C64F3">
              <w:rPr>
                <w:rFonts w:ascii="Times New Roman" w:eastAsia="Times New Roman" w:hAnsi="Times New Roman" w:cs="Times New Roman"/>
                <w:color w:val="000000"/>
                <w:w w:val="97"/>
                <w:sz w:val="24"/>
                <w:szCs w:val="24"/>
                <w:lang w:val="en-US"/>
              </w:rPr>
              <w:t>2.4.</w:t>
            </w:r>
          </w:p>
        </w:tc>
        <w:tc>
          <w:tcPr>
            <w:tcW w:w="3988"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r w:rsidRPr="007C64F3">
              <w:rPr>
                <w:rFonts w:ascii="Times New Roman" w:eastAsia="MS Mincho" w:hAnsi="Times New Roman" w:cs="Times New Roman"/>
                <w:sz w:val="24"/>
                <w:szCs w:val="24"/>
              </w:rPr>
              <w:t>Ц1ена хи .Ц1ена  хила вай?</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r w:rsidRPr="007C64F3">
              <w:rPr>
                <w:rFonts w:ascii="Times New Roman" w:eastAsia="MS Mincho" w:hAnsi="Times New Roman" w:cs="Times New Roman"/>
                <w:sz w:val="24"/>
                <w:szCs w:val="24"/>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spacing w:after="200" w:line="240" w:lineRule="auto"/>
              <w:rPr>
                <w:rFonts w:ascii="Times New Roman" w:eastAsia="MS Mincho" w:hAnsi="Times New Roman" w:cs="Times New Roman"/>
                <w:sz w:val="24"/>
                <w:szCs w:val="24"/>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jc w:val="center"/>
              <w:rPr>
                <w:rFonts w:ascii="Times New Roman" w:eastAsia="MS Mincho" w:hAnsi="Times New Roman" w:cs="Times New Roman"/>
                <w:sz w:val="24"/>
                <w:szCs w:val="24"/>
              </w:rPr>
            </w:pPr>
          </w:p>
        </w:tc>
        <w:tc>
          <w:tcPr>
            <w:tcW w:w="3733"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r w:rsidRPr="007C64F3">
              <w:rPr>
                <w:rFonts w:ascii="Times New Roman" w:eastAsia="MS Mincho" w:hAnsi="Times New Roman" w:cs="Times New Roman"/>
                <w:sz w:val="24"/>
                <w:szCs w:val="24"/>
              </w:rPr>
              <w:t>Ӏаморан текстаца диалог: хӀиттийнчу хаттаршна жоьпаш; кхачамбацар дӀадаккха шайн хьежам бовзийтар; шайна хетачун а, сацаман а бухедиллар довзийта хаар.</w:t>
            </w:r>
          </w:p>
        </w:tc>
        <w:tc>
          <w:tcPr>
            <w:tcW w:w="2059"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rPr>
                <w:rFonts w:ascii="Times New Roman" w:eastAsia="MS Mincho" w:hAnsi="Times New Roman" w:cs="Times New Roman"/>
                <w:sz w:val="24"/>
                <w:szCs w:val="24"/>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tabs>
                <w:tab w:val="left" w:pos="0"/>
                <w:tab w:val="left" w:pos="1134"/>
              </w:tabs>
              <w:spacing w:after="0" w:line="240" w:lineRule="auto"/>
              <w:rPr>
                <w:rFonts w:ascii="Times New Roman" w:eastAsia="Calibri" w:hAnsi="Times New Roman" w:cs="Times New Roman"/>
                <w:sz w:val="24"/>
                <w:szCs w:val="24"/>
                <w:lang w:val="en-US"/>
              </w:rPr>
            </w:pPr>
            <w:r w:rsidRPr="007C64F3">
              <w:rPr>
                <w:rFonts w:ascii="Times New Roman" w:eastAsia="Calibri" w:hAnsi="Times New Roman" w:cs="Times New Roman"/>
                <w:sz w:val="24"/>
                <w:szCs w:val="24"/>
                <w:lang w:val="en-US"/>
              </w:rPr>
              <w:t>desharkho.ru</w:t>
            </w:r>
          </w:p>
          <w:p w:rsidR="00B35EE6" w:rsidRPr="007C64F3" w:rsidRDefault="00B35EE6" w:rsidP="00E732C4">
            <w:pPr>
              <w:tabs>
                <w:tab w:val="left" w:pos="0"/>
                <w:tab w:val="left" w:pos="1134"/>
              </w:tabs>
              <w:spacing w:after="0" w:line="240" w:lineRule="auto"/>
              <w:rPr>
                <w:rFonts w:ascii="Times New Roman" w:eastAsia="Calibri" w:hAnsi="Times New Roman" w:cs="Times New Roman"/>
                <w:sz w:val="24"/>
                <w:szCs w:val="24"/>
                <w:lang w:val="en-US"/>
              </w:rPr>
            </w:pPr>
            <w:r w:rsidRPr="007C64F3">
              <w:rPr>
                <w:rFonts w:ascii="Times New Roman" w:eastAsia="Calibri" w:hAnsi="Times New Roman" w:cs="Times New Roman"/>
                <w:sz w:val="24"/>
                <w:szCs w:val="24"/>
                <w:lang w:val="en-US"/>
              </w:rPr>
              <w:t xml:space="preserve"> ps95.ru/dikdosham/ </w:t>
            </w:r>
          </w:p>
          <w:p w:rsidR="00B35EE6" w:rsidRPr="007C64F3" w:rsidRDefault="00B35EE6" w:rsidP="00E732C4">
            <w:pPr>
              <w:autoSpaceDE w:val="0"/>
              <w:autoSpaceDN w:val="0"/>
              <w:spacing w:after="0" w:line="240" w:lineRule="auto"/>
              <w:ind w:left="72" w:right="432"/>
              <w:rPr>
                <w:rFonts w:ascii="Times New Roman" w:eastAsia="MS Mincho" w:hAnsi="Times New Roman" w:cs="Times New Roman"/>
                <w:sz w:val="24"/>
                <w:szCs w:val="24"/>
                <w:lang w:val="en-US"/>
              </w:rPr>
            </w:pPr>
          </w:p>
        </w:tc>
      </w:tr>
    </w:tbl>
    <w:p w:rsidR="00B35EE6" w:rsidRPr="007C64F3" w:rsidRDefault="00B35EE6" w:rsidP="00E732C4">
      <w:pPr>
        <w:autoSpaceDE w:val="0"/>
        <w:autoSpaceDN w:val="0"/>
        <w:spacing w:after="0" w:line="240" w:lineRule="auto"/>
        <w:rPr>
          <w:rFonts w:ascii="Times New Roman" w:eastAsia="MS Mincho" w:hAnsi="Times New Roman" w:cs="Times New Roman"/>
          <w:sz w:val="24"/>
          <w:szCs w:val="24"/>
          <w:lang w:val="en-US"/>
        </w:rPr>
      </w:pPr>
    </w:p>
    <w:tbl>
      <w:tblPr>
        <w:tblW w:w="15544" w:type="dxa"/>
        <w:tblInd w:w="6" w:type="dxa"/>
        <w:tblLayout w:type="fixed"/>
        <w:tblLook w:val="04A0" w:firstRow="1" w:lastRow="0" w:firstColumn="1" w:lastColumn="0" w:noHBand="0" w:noVBand="1"/>
      </w:tblPr>
      <w:tblGrid>
        <w:gridCol w:w="396"/>
        <w:gridCol w:w="3988"/>
        <w:gridCol w:w="528"/>
        <w:gridCol w:w="1104"/>
        <w:gridCol w:w="1142"/>
        <w:gridCol w:w="864"/>
        <w:gridCol w:w="3733"/>
        <w:gridCol w:w="2059"/>
        <w:gridCol w:w="1730"/>
      </w:tblGrid>
      <w:tr w:rsidR="00B35EE6" w:rsidRPr="007C64F3" w:rsidTr="00E732C4">
        <w:trPr>
          <w:trHeight w:hRule="exact" w:val="1116"/>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jc w:val="center"/>
              <w:rPr>
                <w:rFonts w:ascii="Times New Roman" w:eastAsia="MS Mincho" w:hAnsi="Times New Roman" w:cs="Times New Roman"/>
                <w:sz w:val="24"/>
                <w:szCs w:val="24"/>
                <w:lang w:val="en-US"/>
              </w:rPr>
            </w:pPr>
            <w:r w:rsidRPr="007C64F3">
              <w:rPr>
                <w:rFonts w:ascii="Times New Roman" w:eastAsia="Times New Roman" w:hAnsi="Times New Roman" w:cs="Times New Roman"/>
                <w:color w:val="000000"/>
                <w:w w:val="97"/>
                <w:sz w:val="24"/>
                <w:szCs w:val="24"/>
                <w:lang w:val="en-US"/>
              </w:rPr>
              <w:t>2.5.</w:t>
            </w:r>
          </w:p>
        </w:tc>
        <w:tc>
          <w:tcPr>
            <w:tcW w:w="3988"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ight="144"/>
              <w:rPr>
                <w:rFonts w:ascii="Times New Roman" w:eastAsia="MS Mincho" w:hAnsi="Times New Roman" w:cs="Times New Roman"/>
                <w:sz w:val="24"/>
                <w:szCs w:val="24"/>
              </w:rPr>
            </w:pPr>
            <w:r w:rsidRPr="007C64F3">
              <w:rPr>
                <w:rFonts w:ascii="Times New Roman" w:eastAsia="MS Mincho" w:hAnsi="Times New Roman" w:cs="Times New Roman"/>
                <w:sz w:val="24"/>
                <w:szCs w:val="24"/>
              </w:rPr>
              <w:t>Харцлийна 1у. Х1ума яар. Пайх1амаро нийсонах лаьцна аьлларг</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r w:rsidRPr="007C64F3">
              <w:rPr>
                <w:rFonts w:ascii="Times New Roman" w:eastAsia="MS Mincho" w:hAnsi="Times New Roman" w:cs="Times New Roman"/>
                <w:sz w:val="24"/>
                <w:szCs w:val="24"/>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spacing w:after="200" w:line="240" w:lineRule="auto"/>
              <w:rPr>
                <w:rFonts w:ascii="Times New Roman" w:eastAsia="MS Mincho" w:hAnsi="Times New Roman" w:cs="Times New Roman"/>
                <w:sz w:val="24"/>
                <w:szCs w:val="24"/>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spacing w:after="200" w:line="240" w:lineRule="auto"/>
              <w:rPr>
                <w:rFonts w:ascii="Times New Roman" w:eastAsia="MS Mincho" w:hAnsi="Times New Roman" w:cs="Times New Roman"/>
                <w:sz w:val="24"/>
                <w:szCs w:val="24"/>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rPr>
                <w:rFonts w:ascii="Times New Roman" w:eastAsia="MS Mincho" w:hAnsi="Times New Roman" w:cs="Times New Roman"/>
                <w:sz w:val="24"/>
                <w:szCs w:val="24"/>
              </w:rPr>
            </w:pPr>
          </w:p>
        </w:tc>
        <w:tc>
          <w:tcPr>
            <w:tcW w:w="3733"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rPr>
                <w:rFonts w:ascii="Times New Roman" w:eastAsia="MS Mincho" w:hAnsi="Times New Roman" w:cs="Times New Roman"/>
                <w:sz w:val="24"/>
                <w:szCs w:val="24"/>
              </w:rPr>
            </w:pPr>
            <w:r w:rsidRPr="007C64F3">
              <w:rPr>
                <w:rFonts w:ascii="Times New Roman" w:eastAsia="MS Mincho" w:hAnsi="Times New Roman" w:cs="Times New Roman"/>
                <w:sz w:val="24"/>
                <w:szCs w:val="24"/>
              </w:rPr>
              <w:t>Хезаш йешар: текстах кхетархьама цаторийла йолчу боларца дешархойх хӀорамма а хезаш йешар.</w:t>
            </w:r>
          </w:p>
        </w:tc>
        <w:tc>
          <w:tcPr>
            <w:tcW w:w="2059"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rPr>
                <w:rFonts w:ascii="Times New Roman" w:eastAsia="MS Mincho" w:hAnsi="Times New Roman" w:cs="Times New Roman"/>
                <w:sz w:val="24"/>
                <w:szCs w:val="24"/>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tabs>
                <w:tab w:val="left" w:pos="0"/>
                <w:tab w:val="left" w:pos="1134"/>
              </w:tabs>
              <w:spacing w:after="0" w:line="240" w:lineRule="auto"/>
              <w:rPr>
                <w:rFonts w:ascii="Times New Roman" w:eastAsia="Calibri" w:hAnsi="Times New Roman" w:cs="Times New Roman"/>
                <w:sz w:val="24"/>
                <w:szCs w:val="24"/>
                <w:lang w:val="en-US"/>
              </w:rPr>
            </w:pPr>
            <w:r w:rsidRPr="007C64F3">
              <w:rPr>
                <w:rFonts w:ascii="Times New Roman" w:eastAsia="Calibri" w:hAnsi="Times New Roman" w:cs="Times New Roman"/>
                <w:sz w:val="24"/>
                <w:szCs w:val="24"/>
                <w:lang w:val="en-US"/>
              </w:rPr>
              <w:t>desharkho.ru</w:t>
            </w:r>
          </w:p>
          <w:p w:rsidR="00B35EE6" w:rsidRPr="007C64F3" w:rsidRDefault="00B35EE6" w:rsidP="00E732C4">
            <w:pPr>
              <w:tabs>
                <w:tab w:val="left" w:pos="0"/>
                <w:tab w:val="left" w:pos="1134"/>
              </w:tabs>
              <w:spacing w:after="0" w:line="240" w:lineRule="auto"/>
              <w:rPr>
                <w:rFonts w:ascii="Times New Roman" w:eastAsia="Calibri" w:hAnsi="Times New Roman" w:cs="Times New Roman"/>
                <w:sz w:val="24"/>
                <w:szCs w:val="24"/>
                <w:lang w:val="en-US"/>
              </w:rPr>
            </w:pPr>
            <w:r w:rsidRPr="007C64F3">
              <w:rPr>
                <w:rFonts w:ascii="Times New Roman" w:eastAsia="Calibri" w:hAnsi="Times New Roman" w:cs="Times New Roman"/>
                <w:sz w:val="24"/>
                <w:szCs w:val="24"/>
                <w:lang w:val="en-US"/>
              </w:rPr>
              <w:t xml:space="preserve"> ps95.ru/dikdosham/ </w:t>
            </w:r>
          </w:p>
          <w:p w:rsidR="00B35EE6" w:rsidRPr="007C64F3" w:rsidRDefault="00B35EE6" w:rsidP="00E732C4">
            <w:pPr>
              <w:autoSpaceDE w:val="0"/>
              <w:autoSpaceDN w:val="0"/>
              <w:spacing w:after="0" w:line="240" w:lineRule="auto"/>
              <w:rPr>
                <w:rFonts w:ascii="Times New Roman" w:eastAsia="MS Mincho" w:hAnsi="Times New Roman" w:cs="Times New Roman"/>
                <w:sz w:val="24"/>
                <w:szCs w:val="24"/>
                <w:lang w:val="en-US"/>
              </w:rPr>
            </w:pPr>
          </w:p>
        </w:tc>
      </w:tr>
      <w:tr w:rsidR="00B35EE6" w:rsidRPr="007C64F3" w:rsidTr="001C3E1F">
        <w:trPr>
          <w:trHeight w:hRule="exact" w:val="1712"/>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jc w:val="center"/>
              <w:rPr>
                <w:rFonts w:ascii="Times New Roman" w:eastAsia="MS Mincho" w:hAnsi="Times New Roman" w:cs="Times New Roman"/>
                <w:sz w:val="24"/>
                <w:szCs w:val="24"/>
                <w:lang w:val="en-US"/>
              </w:rPr>
            </w:pPr>
            <w:r w:rsidRPr="007C64F3">
              <w:rPr>
                <w:rFonts w:ascii="Times New Roman" w:eastAsia="Times New Roman" w:hAnsi="Times New Roman" w:cs="Times New Roman"/>
                <w:color w:val="000000"/>
                <w:w w:val="97"/>
                <w:sz w:val="24"/>
                <w:szCs w:val="24"/>
                <w:lang w:val="en-US"/>
              </w:rPr>
              <w:t>2.6.</w:t>
            </w:r>
          </w:p>
        </w:tc>
        <w:tc>
          <w:tcPr>
            <w:tcW w:w="3988"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rPr>
                <w:rFonts w:ascii="Times New Roman" w:eastAsia="MS Mincho" w:hAnsi="Times New Roman" w:cs="Times New Roman"/>
                <w:sz w:val="24"/>
                <w:szCs w:val="24"/>
                <w:lang w:val="en-US"/>
              </w:rPr>
            </w:pPr>
            <w:r w:rsidRPr="007C64F3">
              <w:rPr>
                <w:rFonts w:ascii="Times New Roman" w:eastAsia="MS Mincho" w:hAnsi="Times New Roman" w:cs="Times New Roman"/>
                <w:sz w:val="24"/>
                <w:szCs w:val="24"/>
                <w:lang w:val="en-US"/>
              </w:rPr>
              <w:t>1-Хь.Хатуев «Г1иллакх».</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r w:rsidRPr="007C64F3">
              <w:rPr>
                <w:rFonts w:ascii="Times New Roman" w:eastAsia="MS Mincho" w:hAnsi="Times New Roman" w:cs="Times New Roman"/>
                <w:sz w:val="24"/>
                <w:szCs w:val="24"/>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spacing w:after="200" w:line="240" w:lineRule="auto"/>
              <w:rPr>
                <w:rFonts w:ascii="Times New Roman" w:eastAsia="MS Mincho" w:hAnsi="Times New Roman" w:cs="Times New Roman"/>
                <w:sz w:val="24"/>
                <w:szCs w:val="24"/>
                <w:lang w:val="en-US"/>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spacing w:after="200" w:line="240" w:lineRule="auto"/>
              <w:rPr>
                <w:rFonts w:ascii="Times New Roman" w:eastAsia="MS Mincho" w:hAnsi="Times New Roman" w:cs="Times New Roman"/>
                <w:sz w:val="24"/>
                <w:szCs w:val="24"/>
                <w:lang w:val="en-US"/>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jc w:val="center"/>
              <w:rPr>
                <w:rFonts w:ascii="Times New Roman" w:eastAsia="MS Mincho" w:hAnsi="Times New Roman" w:cs="Times New Roman"/>
                <w:sz w:val="24"/>
                <w:szCs w:val="24"/>
                <w:lang w:val="en-US"/>
              </w:rPr>
            </w:pPr>
          </w:p>
        </w:tc>
        <w:tc>
          <w:tcPr>
            <w:tcW w:w="3733"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lang w:val="en-US"/>
              </w:rPr>
            </w:pPr>
            <w:r w:rsidRPr="007C64F3">
              <w:rPr>
                <w:rFonts w:ascii="Times New Roman" w:eastAsia="MS Mincho" w:hAnsi="Times New Roman" w:cs="Times New Roman"/>
                <w:sz w:val="24"/>
                <w:szCs w:val="24"/>
              </w:rPr>
              <w:t>Ӏаморан</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текстаца</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диалог</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хӀиттийнчу</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хаттаршна</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жоьпаш</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кхачамбацар</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дӀадаккха</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шайн</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хьежам</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бовзийтар</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шайна</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хетачун</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а</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сацаман</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а</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бухедиллар</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довзийта</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хаар</w:t>
            </w:r>
            <w:r w:rsidRPr="007C64F3">
              <w:rPr>
                <w:rFonts w:ascii="Times New Roman" w:eastAsia="MS Mincho" w:hAnsi="Times New Roman" w:cs="Times New Roman"/>
                <w:sz w:val="24"/>
                <w:szCs w:val="24"/>
                <w:lang w:val="en-US"/>
              </w:rPr>
              <w:t>.</w:t>
            </w:r>
          </w:p>
        </w:tc>
        <w:tc>
          <w:tcPr>
            <w:tcW w:w="2059"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rPr>
                <w:rFonts w:ascii="Times New Roman" w:eastAsia="MS Mincho" w:hAnsi="Times New Roman" w:cs="Times New Roman"/>
                <w:sz w:val="24"/>
                <w:szCs w:val="24"/>
                <w:lang w:val="en-US"/>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tabs>
                <w:tab w:val="left" w:pos="0"/>
                <w:tab w:val="left" w:pos="1134"/>
              </w:tabs>
              <w:spacing w:after="0" w:line="240" w:lineRule="auto"/>
              <w:rPr>
                <w:rFonts w:ascii="Times New Roman" w:eastAsia="Calibri" w:hAnsi="Times New Roman" w:cs="Times New Roman"/>
                <w:sz w:val="24"/>
                <w:szCs w:val="24"/>
                <w:lang w:val="en-US"/>
              </w:rPr>
            </w:pPr>
            <w:r w:rsidRPr="007C64F3">
              <w:rPr>
                <w:rFonts w:ascii="Times New Roman" w:eastAsia="Calibri" w:hAnsi="Times New Roman" w:cs="Times New Roman"/>
                <w:sz w:val="24"/>
                <w:szCs w:val="24"/>
                <w:lang w:val="en-US"/>
              </w:rPr>
              <w:t>desharkho.ru</w:t>
            </w:r>
          </w:p>
          <w:p w:rsidR="00B35EE6" w:rsidRPr="007C64F3" w:rsidRDefault="00B35EE6" w:rsidP="00E732C4">
            <w:pPr>
              <w:tabs>
                <w:tab w:val="left" w:pos="0"/>
                <w:tab w:val="left" w:pos="1134"/>
              </w:tabs>
              <w:spacing w:after="0" w:line="240" w:lineRule="auto"/>
              <w:rPr>
                <w:rFonts w:ascii="Times New Roman" w:eastAsia="Calibri" w:hAnsi="Times New Roman" w:cs="Times New Roman"/>
                <w:sz w:val="24"/>
                <w:szCs w:val="24"/>
                <w:lang w:val="en-US"/>
              </w:rPr>
            </w:pPr>
            <w:r w:rsidRPr="007C64F3">
              <w:rPr>
                <w:rFonts w:ascii="Times New Roman" w:eastAsia="Calibri" w:hAnsi="Times New Roman" w:cs="Times New Roman"/>
                <w:sz w:val="24"/>
                <w:szCs w:val="24"/>
                <w:lang w:val="en-US"/>
              </w:rPr>
              <w:t xml:space="preserve"> ps95.ru/dikdosham/ </w:t>
            </w:r>
          </w:p>
          <w:p w:rsidR="00B35EE6" w:rsidRPr="007C64F3" w:rsidRDefault="00B35EE6" w:rsidP="00E732C4">
            <w:pPr>
              <w:autoSpaceDE w:val="0"/>
              <w:autoSpaceDN w:val="0"/>
              <w:spacing w:after="0" w:line="240" w:lineRule="auto"/>
              <w:rPr>
                <w:rFonts w:ascii="Times New Roman" w:eastAsia="MS Mincho" w:hAnsi="Times New Roman" w:cs="Times New Roman"/>
                <w:sz w:val="24"/>
                <w:szCs w:val="24"/>
                <w:lang w:val="en-US"/>
              </w:rPr>
            </w:pPr>
          </w:p>
        </w:tc>
      </w:tr>
    </w:tbl>
    <w:p w:rsidR="00B35EE6" w:rsidRPr="007C64F3" w:rsidRDefault="00B35EE6" w:rsidP="00E732C4">
      <w:pPr>
        <w:autoSpaceDE w:val="0"/>
        <w:autoSpaceDN w:val="0"/>
        <w:spacing w:after="0" w:line="240" w:lineRule="auto"/>
        <w:rPr>
          <w:rFonts w:ascii="Times New Roman" w:eastAsia="MS Mincho" w:hAnsi="Times New Roman" w:cs="Times New Roman"/>
          <w:sz w:val="24"/>
          <w:szCs w:val="24"/>
          <w:lang w:val="en-US"/>
        </w:rPr>
      </w:pPr>
    </w:p>
    <w:p w:rsidR="00B35EE6" w:rsidRPr="007C64F3" w:rsidRDefault="00B35EE6" w:rsidP="00E732C4">
      <w:pPr>
        <w:spacing w:after="200" w:line="240" w:lineRule="auto"/>
        <w:rPr>
          <w:rFonts w:ascii="Times New Roman" w:eastAsia="MS Mincho" w:hAnsi="Times New Roman" w:cs="Times New Roman"/>
          <w:sz w:val="24"/>
          <w:szCs w:val="24"/>
          <w:lang w:val="en-US"/>
        </w:rPr>
        <w:sectPr w:rsidR="00B35EE6" w:rsidRPr="007C64F3" w:rsidSect="00B35EE6">
          <w:pgSz w:w="16840" w:h="11900"/>
          <w:pgMar w:top="284" w:right="640" w:bottom="568" w:left="666" w:header="720" w:footer="720" w:gutter="0"/>
          <w:cols w:space="720" w:equalWidth="0">
            <w:col w:w="15534" w:space="0"/>
          </w:cols>
          <w:docGrid w:linePitch="360"/>
        </w:sectPr>
      </w:pPr>
    </w:p>
    <w:p w:rsidR="00B35EE6" w:rsidRPr="007C64F3" w:rsidRDefault="00B35EE6" w:rsidP="00E732C4">
      <w:pPr>
        <w:autoSpaceDE w:val="0"/>
        <w:autoSpaceDN w:val="0"/>
        <w:spacing w:after="66" w:line="240" w:lineRule="auto"/>
        <w:rPr>
          <w:rFonts w:ascii="Times New Roman" w:eastAsia="MS Mincho" w:hAnsi="Times New Roman" w:cs="Times New Roman"/>
          <w:sz w:val="24"/>
          <w:szCs w:val="24"/>
          <w:lang w:val="en-US"/>
        </w:rPr>
      </w:pPr>
    </w:p>
    <w:tbl>
      <w:tblPr>
        <w:tblW w:w="15549" w:type="dxa"/>
        <w:tblInd w:w="137" w:type="dxa"/>
        <w:tblLayout w:type="fixed"/>
        <w:tblLook w:val="04A0" w:firstRow="1" w:lastRow="0" w:firstColumn="1" w:lastColumn="0" w:noHBand="0" w:noVBand="1"/>
      </w:tblPr>
      <w:tblGrid>
        <w:gridCol w:w="396"/>
        <w:gridCol w:w="3988"/>
        <w:gridCol w:w="528"/>
        <w:gridCol w:w="1104"/>
        <w:gridCol w:w="1142"/>
        <w:gridCol w:w="864"/>
        <w:gridCol w:w="3733"/>
        <w:gridCol w:w="2059"/>
        <w:gridCol w:w="1735"/>
      </w:tblGrid>
      <w:tr w:rsidR="00B35EE6" w:rsidRPr="007C64F3" w:rsidTr="0065425B">
        <w:trPr>
          <w:trHeight w:hRule="exact" w:val="1513"/>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jc w:val="center"/>
              <w:rPr>
                <w:rFonts w:ascii="Times New Roman" w:eastAsia="MS Mincho" w:hAnsi="Times New Roman" w:cs="Times New Roman"/>
                <w:sz w:val="24"/>
                <w:szCs w:val="24"/>
                <w:lang w:val="en-US"/>
              </w:rPr>
            </w:pPr>
            <w:r w:rsidRPr="007C64F3">
              <w:rPr>
                <w:rFonts w:ascii="Times New Roman" w:eastAsia="Times New Roman" w:hAnsi="Times New Roman" w:cs="Times New Roman"/>
                <w:color w:val="000000"/>
                <w:w w:val="97"/>
                <w:sz w:val="24"/>
                <w:szCs w:val="24"/>
                <w:lang w:val="en-US"/>
              </w:rPr>
              <w:t>2.7.</w:t>
            </w:r>
          </w:p>
        </w:tc>
        <w:tc>
          <w:tcPr>
            <w:tcW w:w="3988"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right="432"/>
              <w:rPr>
                <w:rFonts w:ascii="Times New Roman" w:eastAsia="MS Mincho" w:hAnsi="Times New Roman" w:cs="Times New Roman"/>
                <w:sz w:val="24"/>
                <w:szCs w:val="24"/>
              </w:rPr>
            </w:pPr>
            <w:r w:rsidRPr="007C64F3">
              <w:rPr>
                <w:rFonts w:ascii="Times New Roman" w:eastAsia="MS Mincho" w:hAnsi="Times New Roman" w:cs="Times New Roman"/>
                <w:sz w:val="24"/>
                <w:szCs w:val="24"/>
              </w:rPr>
              <w:t xml:space="preserve">Б.Дикаев «Берашка-сайн доттаг1ашка»                                      </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rPr>
                <w:rFonts w:ascii="Times New Roman" w:eastAsia="MS Mincho" w:hAnsi="Times New Roman" w:cs="Times New Roman"/>
                <w:sz w:val="24"/>
                <w:szCs w:val="24"/>
              </w:rPr>
            </w:pPr>
            <w:r w:rsidRPr="007C64F3">
              <w:rPr>
                <w:rFonts w:ascii="Times New Roman" w:eastAsia="MS Mincho" w:hAnsi="Times New Roman" w:cs="Times New Roman"/>
                <w:sz w:val="24"/>
                <w:szCs w:val="24"/>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spacing w:after="200" w:line="240" w:lineRule="auto"/>
              <w:rPr>
                <w:rFonts w:ascii="Times New Roman" w:eastAsia="MS Mincho" w:hAnsi="Times New Roman" w:cs="Times New Roman"/>
                <w:sz w:val="24"/>
                <w:szCs w:val="24"/>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spacing w:after="200" w:line="240" w:lineRule="auto"/>
              <w:rPr>
                <w:rFonts w:ascii="Times New Roman" w:eastAsia="MS Mincho" w:hAnsi="Times New Roman" w:cs="Times New Roman"/>
                <w:sz w:val="24"/>
                <w:szCs w:val="24"/>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rPr>
                <w:rFonts w:ascii="Times New Roman" w:eastAsia="MS Mincho" w:hAnsi="Times New Roman" w:cs="Times New Roman"/>
                <w:sz w:val="24"/>
                <w:szCs w:val="24"/>
              </w:rPr>
            </w:pPr>
          </w:p>
        </w:tc>
        <w:tc>
          <w:tcPr>
            <w:tcW w:w="3733"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ight="144"/>
              <w:rPr>
                <w:rFonts w:ascii="Times New Roman" w:eastAsia="MS Mincho" w:hAnsi="Times New Roman" w:cs="Times New Roman"/>
                <w:sz w:val="24"/>
                <w:szCs w:val="24"/>
              </w:rPr>
            </w:pPr>
            <w:r w:rsidRPr="007C64F3">
              <w:rPr>
                <w:rFonts w:ascii="Times New Roman" w:eastAsia="MS Mincho" w:hAnsi="Times New Roman" w:cs="Times New Roman"/>
                <w:sz w:val="24"/>
                <w:szCs w:val="24"/>
              </w:rPr>
              <w:t>Тергам бар: суьртан (иллюстрацин) анализ йар, говзаран чулацамца и йустар, говзарна суьрташ дахкаран шайн кепаш йалор.</w:t>
            </w:r>
          </w:p>
        </w:tc>
        <w:tc>
          <w:tcPr>
            <w:tcW w:w="2059"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p>
        </w:tc>
        <w:tc>
          <w:tcPr>
            <w:tcW w:w="1735"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tabs>
                <w:tab w:val="left" w:pos="0"/>
                <w:tab w:val="left" w:pos="1134"/>
              </w:tabs>
              <w:spacing w:after="0" w:line="240" w:lineRule="auto"/>
              <w:rPr>
                <w:rFonts w:ascii="Times New Roman" w:eastAsia="Calibri" w:hAnsi="Times New Roman" w:cs="Times New Roman"/>
                <w:sz w:val="24"/>
                <w:szCs w:val="24"/>
                <w:lang w:val="en-US"/>
              </w:rPr>
            </w:pPr>
            <w:r w:rsidRPr="007C64F3">
              <w:rPr>
                <w:rFonts w:ascii="Times New Roman" w:eastAsia="Calibri" w:hAnsi="Times New Roman" w:cs="Times New Roman"/>
                <w:sz w:val="24"/>
                <w:szCs w:val="24"/>
                <w:lang w:val="en-US"/>
              </w:rPr>
              <w:t>desharkho.ru</w:t>
            </w:r>
          </w:p>
          <w:p w:rsidR="00B35EE6" w:rsidRPr="007C64F3" w:rsidRDefault="00B35EE6" w:rsidP="00E732C4">
            <w:pPr>
              <w:tabs>
                <w:tab w:val="left" w:pos="0"/>
                <w:tab w:val="left" w:pos="1134"/>
              </w:tabs>
              <w:spacing w:after="0" w:line="240" w:lineRule="auto"/>
              <w:rPr>
                <w:rFonts w:ascii="Times New Roman" w:eastAsia="Calibri" w:hAnsi="Times New Roman" w:cs="Times New Roman"/>
                <w:sz w:val="24"/>
                <w:szCs w:val="24"/>
                <w:lang w:val="en-US"/>
              </w:rPr>
            </w:pPr>
            <w:r w:rsidRPr="007C64F3">
              <w:rPr>
                <w:rFonts w:ascii="Times New Roman" w:eastAsia="Calibri" w:hAnsi="Times New Roman" w:cs="Times New Roman"/>
                <w:sz w:val="24"/>
                <w:szCs w:val="24"/>
                <w:lang w:val="en-US"/>
              </w:rPr>
              <w:t xml:space="preserve"> ps95.ru/dikdosham/ </w:t>
            </w:r>
          </w:p>
          <w:p w:rsidR="00B35EE6" w:rsidRPr="007C64F3" w:rsidRDefault="00B35EE6" w:rsidP="00E732C4">
            <w:pPr>
              <w:autoSpaceDE w:val="0"/>
              <w:autoSpaceDN w:val="0"/>
              <w:spacing w:after="0" w:line="240" w:lineRule="auto"/>
              <w:ind w:left="72" w:right="432"/>
              <w:rPr>
                <w:rFonts w:ascii="Times New Roman" w:eastAsia="MS Mincho" w:hAnsi="Times New Roman" w:cs="Times New Roman"/>
                <w:sz w:val="24"/>
                <w:szCs w:val="24"/>
                <w:lang w:val="en-US"/>
              </w:rPr>
            </w:pPr>
          </w:p>
        </w:tc>
      </w:tr>
      <w:tr w:rsidR="00B35EE6" w:rsidRPr="007C64F3" w:rsidTr="0065425B">
        <w:trPr>
          <w:trHeight w:hRule="exact" w:val="850"/>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jc w:val="center"/>
              <w:rPr>
                <w:rFonts w:ascii="Times New Roman" w:eastAsia="MS Mincho" w:hAnsi="Times New Roman" w:cs="Times New Roman"/>
                <w:sz w:val="24"/>
                <w:szCs w:val="24"/>
                <w:lang w:val="en-US"/>
              </w:rPr>
            </w:pPr>
            <w:r w:rsidRPr="007C64F3">
              <w:rPr>
                <w:rFonts w:ascii="Times New Roman" w:eastAsia="Times New Roman" w:hAnsi="Times New Roman" w:cs="Times New Roman"/>
                <w:color w:val="000000"/>
                <w:w w:val="97"/>
                <w:sz w:val="24"/>
                <w:szCs w:val="24"/>
                <w:lang w:val="en-US"/>
              </w:rPr>
              <w:t>2.8.</w:t>
            </w:r>
          </w:p>
        </w:tc>
        <w:tc>
          <w:tcPr>
            <w:tcW w:w="3988"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ight="144"/>
              <w:rPr>
                <w:rFonts w:ascii="Times New Roman" w:eastAsia="MS Mincho" w:hAnsi="Times New Roman" w:cs="Times New Roman"/>
                <w:sz w:val="24"/>
                <w:szCs w:val="24"/>
              </w:rPr>
            </w:pPr>
            <w:r w:rsidRPr="007C64F3">
              <w:rPr>
                <w:rFonts w:ascii="Times New Roman" w:eastAsia="Times New Roman" w:hAnsi="Times New Roman" w:cs="Times New Roman"/>
                <w:color w:val="000000"/>
                <w:w w:val="97"/>
                <w:sz w:val="24"/>
                <w:szCs w:val="24"/>
              </w:rPr>
              <w:t>. Талламан болх хьалхарчу чийрикна лерина.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r w:rsidRPr="007C64F3">
              <w:rPr>
                <w:rFonts w:ascii="Times New Roman" w:eastAsia="MS Mincho" w:hAnsi="Times New Roman" w:cs="Times New Roman"/>
                <w:sz w:val="24"/>
                <w:szCs w:val="24"/>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spacing w:after="200" w:line="240" w:lineRule="auto"/>
              <w:rPr>
                <w:rFonts w:ascii="Times New Roman" w:eastAsia="MS Mincho" w:hAnsi="Times New Roman" w:cs="Times New Roman"/>
                <w:sz w:val="24"/>
                <w:szCs w:val="24"/>
              </w:rPr>
            </w:pPr>
            <w:r w:rsidRPr="007C64F3">
              <w:rPr>
                <w:rFonts w:ascii="Times New Roman" w:eastAsia="MS Mincho" w:hAnsi="Times New Roman" w:cs="Times New Roman"/>
                <w:sz w:val="24"/>
                <w:szCs w:val="24"/>
              </w:rPr>
              <w:t>1</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rPr>
                <w:rFonts w:ascii="Times New Roman" w:eastAsia="MS Mincho" w:hAnsi="Times New Roman" w:cs="Times New Roman"/>
                <w:sz w:val="24"/>
                <w:szCs w:val="24"/>
              </w:rPr>
            </w:pPr>
          </w:p>
        </w:tc>
        <w:tc>
          <w:tcPr>
            <w:tcW w:w="3733"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ight="144"/>
              <w:rPr>
                <w:rFonts w:ascii="Times New Roman" w:eastAsia="MS Mincho" w:hAnsi="Times New Roman" w:cs="Times New Roman"/>
                <w:sz w:val="24"/>
                <w:szCs w:val="24"/>
              </w:rPr>
            </w:pPr>
            <w:r w:rsidRPr="007C64F3">
              <w:rPr>
                <w:rFonts w:ascii="Times New Roman" w:eastAsia="MS Mincho" w:hAnsi="Times New Roman" w:cs="Times New Roman"/>
                <w:sz w:val="24"/>
                <w:szCs w:val="24"/>
              </w:rPr>
              <w:t>Хаарш таллар</w:t>
            </w:r>
          </w:p>
        </w:tc>
        <w:tc>
          <w:tcPr>
            <w:tcW w:w="2059"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rPr>
                <w:rFonts w:ascii="Times New Roman" w:eastAsia="MS Mincho" w:hAnsi="Times New Roman" w:cs="Times New Roman"/>
                <w:sz w:val="24"/>
                <w:szCs w:val="24"/>
              </w:rPr>
            </w:pPr>
          </w:p>
        </w:tc>
        <w:tc>
          <w:tcPr>
            <w:tcW w:w="1735"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tabs>
                <w:tab w:val="left" w:pos="0"/>
                <w:tab w:val="left" w:pos="1134"/>
              </w:tabs>
              <w:spacing w:after="0" w:line="240" w:lineRule="auto"/>
              <w:rPr>
                <w:rFonts w:ascii="Times New Roman" w:eastAsia="Calibri" w:hAnsi="Times New Roman" w:cs="Times New Roman"/>
                <w:sz w:val="24"/>
                <w:szCs w:val="24"/>
                <w:lang w:val="en-US"/>
              </w:rPr>
            </w:pPr>
            <w:r w:rsidRPr="007C64F3">
              <w:rPr>
                <w:rFonts w:ascii="Times New Roman" w:eastAsia="Calibri" w:hAnsi="Times New Roman" w:cs="Times New Roman"/>
                <w:sz w:val="24"/>
                <w:szCs w:val="24"/>
                <w:lang w:val="en-US"/>
              </w:rPr>
              <w:t>desharkho.ru</w:t>
            </w:r>
          </w:p>
          <w:p w:rsidR="00B35EE6" w:rsidRPr="007C64F3" w:rsidRDefault="00B35EE6" w:rsidP="00E732C4">
            <w:pPr>
              <w:tabs>
                <w:tab w:val="left" w:pos="0"/>
                <w:tab w:val="left" w:pos="1134"/>
              </w:tabs>
              <w:spacing w:after="0" w:line="240" w:lineRule="auto"/>
              <w:rPr>
                <w:rFonts w:ascii="Times New Roman" w:eastAsia="Calibri" w:hAnsi="Times New Roman" w:cs="Times New Roman"/>
                <w:sz w:val="24"/>
                <w:szCs w:val="24"/>
                <w:lang w:val="en-US"/>
              </w:rPr>
            </w:pPr>
            <w:r w:rsidRPr="007C64F3">
              <w:rPr>
                <w:rFonts w:ascii="Times New Roman" w:eastAsia="Calibri" w:hAnsi="Times New Roman" w:cs="Times New Roman"/>
                <w:sz w:val="24"/>
                <w:szCs w:val="24"/>
                <w:lang w:val="en-US"/>
              </w:rPr>
              <w:t xml:space="preserve"> ps95.ru/dikdosham/ </w:t>
            </w:r>
          </w:p>
          <w:p w:rsidR="00B35EE6" w:rsidRPr="007C64F3" w:rsidRDefault="00B35EE6" w:rsidP="00E732C4">
            <w:pPr>
              <w:autoSpaceDE w:val="0"/>
              <w:autoSpaceDN w:val="0"/>
              <w:spacing w:after="0" w:line="240" w:lineRule="auto"/>
              <w:ind w:left="72" w:right="432"/>
              <w:rPr>
                <w:rFonts w:ascii="Times New Roman" w:eastAsia="MS Mincho" w:hAnsi="Times New Roman" w:cs="Times New Roman"/>
                <w:sz w:val="24"/>
                <w:szCs w:val="24"/>
                <w:lang w:val="en-US"/>
              </w:rPr>
            </w:pPr>
          </w:p>
        </w:tc>
      </w:tr>
      <w:tr w:rsidR="00B35EE6" w:rsidRPr="007C64F3" w:rsidTr="0065425B">
        <w:trPr>
          <w:trHeight w:hRule="exact" w:val="348"/>
        </w:trPr>
        <w:tc>
          <w:tcPr>
            <w:tcW w:w="4384"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rPr>
                <w:rFonts w:ascii="Times New Roman" w:eastAsia="MS Mincho" w:hAnsi="Times New Roman" w:cs="Times New Roman"/>
                <w:sz w:val="24"/>
                <w:szCs w:val="24"/>
              </w:rPr>
            </w:pPr>
            <w:r w:rsidRPr="007C64F3">
              <w:rPr>
                <w:rFonts w:ascii="Times New Roman" w:eastAsia="Times New Roman" w:hAnsi="Times New Roman" w:cs="Times New Roman"/>
                <w:color w:val="000000"/>
                <w:w w:val="97"/>
                <w:sz w:val="24"/>
                <w:szCs w:val="24"/>
                <w:lang w:val="en-US"/>
              </w:rPr>
              <w:t xml:space="preserve">Декъехула </w:t>
            </w:r>
            <w:r w:rsidRPr="007C64F3">
              <w:rPr>
                <w:rFonts w:ascii="Times New Roman" w:eastAsia="Times New Roman" w:hAnsi="Times New Roman" w:cs="Times New Roman"/>
                <w:color w:val="000000"/>
                <w:w w:val="97"/>
                <w:sz w:val="24"/>
                <w:szCs w:val="24"/>
              </w:rPr>
              <w:t xml:space="preserve">дерриг </w:t>
            </w:r>
            <w:r w:rsidRPr="007C64F3">
              <w:rPr>
                <w:rFonts w:ascii="Times New Roman" w:eastAsia="Times New Roman" w:hAnsi="Times New Roman" w:cs="Times New Roman"/>
                <w:color w:val="000000"/>
                <w:w w:val="97"/>
                <w:sz w:val="24"/>
                <w:szCs w:val="24"/>
                <w:lang w:val="en-US"/>
              </w:rPr>
              <w:t>сахьташ</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r w:rsidRPr="007C64F3">
              <w:rPr>
                <w:rFonts w:ascii="Times New Roman" w:eastAsia="MS Mincho" w:hAnsi="Times New Roman" w:cs="Times New Roman"/>
                <w:sz w:val="24"/>
                <w:szCs w:val="24"/>
              </w:rPr>
              <w:t>8</w:t>
            </w:r>
          </w:p>
        </w:tc>
        <w:tc>
          <w:tcPr>
            <w:tcW w:w="10637"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spacing w:after="200" w:line="240" w:lineRule="auto"/>
              <w:rPr>
                <w:rFonts w:ascii="Times New Roman" w:eastAsia="MS Mincho" w:hAnsi="Times New Roman" w:cs="Times New Roman"/>
                <w:sz w:val="24"/>
                <w:szCs w:val="24"/>
                <w:lang w:val="en-US"/>
              </w:rPr>
            </w:pPr>
          </w:p>
        </w:tc>
      </w:tr>
      <w:tr w:rsidR="00B35EE6" w:rsidRPr="007C64F3" w:rsidTr="0065425B">
        <w:trPr>
          <w:trHeight w:hRule="exact" w:val="412"/>
        </w:trPr>
        <w:tc>
          <w:tcPr>
            <w:tcW w:w="15549" w:type="dxa"/>
            <w:gridSpan w:val="9"/>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rPr>
                <w:rFonts w:ascii="Times New Roman" w:eastAsia="MS Mincho" w:hAnsi="Times New Roman" w:cs="Times New Roman"/>
                <w:b/>
                <w:sz w:val="24"/>
                <w:szCs w:val="24"/>
              </w:rPr>
            </w:pPr>
            <w:r w:rsidRPr="007C64F3">
              <w:rPr>
                <w:rFonts w:ascii="Times New Roman" w:eastAsia="Times New Roman" w:hAnsi="Times New Roman" w:cs="Times New Roman"/>
                <w:b/>
                <w:color w:val="000000"/>
                <w:w w:val="97"/>
                <w:sz w:val="24"/>
                <w:szCs w:val="24"/>
              </w:rPr>
              <w:t xml:space="preserve">Дакъа 3 </w:t>
            </w:r>
            <w:r w:rsidRPr="007C64F3">
              <w:rPr>
                <w:rFonts w:ascii="Times New Roman" w:eastAsia="Calibri" w:hAnsi="Times New Roman" w:cs="Times New Roman"/>
                <w:b/>
                <w:sz w:val="24"/>
                <w:szCs w:val="24"/>
              </w:rPr>
              <w:t>Берийн дахар.</w:t>
            </w:r>
          </w:p>
        </w:tc>
      </w:tr>
    </w:tbl>
    <w:p w:rsidR="00B35EE6" w:rsidRPr="007C64F3" w:rsidRDefault="00B35EE6" w:rsidP="00E732C4">
      <w:pPr>
        <w:autoSpaceDE w:val="0"/>
        <w:autoSpaceDN w:val="0"/>
        <w:spacing w:after="0" w:line="240" w:lineRule="auto"/>
        <w:rPr>
          <w:rFonts w:ascii="Times New Roman" w:eastAsia="MS Mincho" w:hAnsi="Times New Roman" w:cs="Times New Roman"/>
          <w:sz w:val="24"/>
          <w:szCs w:val="24"/>
          <w:lang w:val="en-US"/>
        </w:rPr>
      </w:pPr>
    </w:p>
    <w:tbl>
      <w:tblPr>
        <w:tblW w:w="15544" w:type="dxa"/>
        <w:tblInd w:w="137" w:type="dxa"/>
        <w:tblLayout w:type="fixed"/>
        <w:tblLook w:val="04A0" w:firstRow="1" w:lastRow="0" w:firstColumn="1" w:lastColumn="0" w:noHBand="0" w:noVBand="1"/>
      </w:tblPr>
      <w:tblGrid>
        <w:gridCol w:w="396"/>
        <w:gridCol w:w="3988"/>
        <w:gridCol w:w="528"/>
        <w:gridCol w:w="1104"/>
        <w:gridCol w:w="1142"/>
        <w:gridCol w:w="864"/>
        <w:gridCol w:w="3733"/>
        <w:gridCol w:w="2059"/>
        <w:gridCol w:w="1730"/>
      </w:tblGrid>
      <w:tr w:rsidR="00B35EE6" w:rsidRPr="007C64F3" w:rsidTr="0065425B">
        <w:trPr>
          <w:trHeight w:hRule="exact" w:val="3436"/>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jc w:val="center"/>
              <w:rPr>
                <w:rFonts w:ascii="Times New Roman" w:eastAsia="MS Mincho" w:hAnsi="Times New Roman" w:cs="Times New Roman"/>
                <w:sz w:val="24"/>
                <w:szCs w:val="24"/>
                <w:lang w:val="en-US"/>
              </w:rPr>
            </w:pPr>
            <w:r w:rsidRPr="007C64F3">
              <w:rPr>
                <w:rFonts w:ascii="Times New Roman" w:eastAsia="Times New Roman" w:hAnsi="Times New Roman" w:cs="Times New Roman"/>
                <w:color w:val="000000"/>
                <w:w w:val="97"/>
                <w:sz w:val="24"/>
                <w:szCs w:val="24"/>
                <w:lang w:val="en-US"/>
              </w:rPr>
              <w:t>3.1.</w:t>
            </w:r>
          </w:p>
        </w:tc>
        <w:tc>
          <w:tcPr>
            <w:tcW w:w="3988"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ight="1008"/>
              <w:rPr>
                <w:rFonts w:ascii="Times New Roman" w:eastAsia="MS Mincho" w:hAnsi="Times New Roman" w:cs="Times New Roman"/>
                <w:sz w:val="24"/>
                <w:szCs w:val="24"/>
                <w:lang w:val="en-US"/>
              </w:rPr>
            </w:pPr>
            <w:r w:rsidRPr="007C64F3">
              <w:rPr>
                <w:rFonts w:ascii="Times New Roman" w:eastAsia="Calibri" w:hAnsi="Times New Roman" w:cs="Times New Roman"/>
                <w:sz w:val="24"/>
                <w:szCs w:val="24"/>
              </w:rPr>
              <w:t>Ж.Махмаев «Маликатан доттаг1ий».</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r w:rsidRPr="007C64F3">
              <w:rPr>
                <w:rFonts w:ascii="Times New Roman" w:eastAsia="MS Mincho" w:hAnsi="Times New Roman" w:cs="Times New Roman"/>
                <w:sz w:val="24"/>
                <w:szCs w:val="24"/>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spacing w:after="200" w:line="240" w:lineRule="auto"/>
              <w:rPr>
                <w:rFonts w:ascii="Times New Roman" w:eastAsia="MS Mincho" w:hAnsi="Times New Roman" w:cs="Times New Roman"/>
                <w:sz w:val="24"/>
                <w:szCs w:val="24"/>
                <w:lang w:val="en-US"/>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spacing w:after="200" w:line="240" w:lineRule="auto"/>
              <w:rPr>
                <w:rFonts w:ascii="Times New Roman" w:eastAsia="MS Mincho" w:hAnsi="Times New Roman" w:cs="Times New Roman"/>
                <w:sz w:val="24"/>
                <w:szCs w:val="24"/>
                <w:lang w:val="en-US"/>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rPr>
                <w:rFonts w:ascii="Times New Roman" w:eastAsia="MS Mincho" w:hAnsi="Times New Roman" w:cs="Times New Roman"/>
                <w:sz w:val="24"/>
                <w:szCs w:val="24"/>
                <w:lang w:val="en-US"/>
              </w:rPr>
            </w:pPr>
          </w:p>
        </w:tc>
        <w:tc>
          <w:tcPr>
            <w:tcW w:w="3733"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ight="576"/>
              <w:rPr>
                <w:rFonts w:ascii="Times New Roman" w:eastAsia="MS Mincho" w:hAnsi="Times New Roman" w:cs="Times New Roman"/>
                <w:sz w:val="24"/>
                <w:szCs w:val="24"/>
                <w:lang w:val="en-US"/>
              </w:rPr>
            </w:pPr>
            <w:r w:rsidRPr="007C64F3">
              <w:rPr>
                <w:rFonts w:ascii="Times New Roman" w:eastAsia="MS Mincho" w:hAnsi="Times New Roman" w:cs="Times New Roman"/>
                <w:sz w:val="24"/>
                <w:szCs w:val="24"/>
              </w:rPr>
              <w:t>ЛадогӀар</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дешархоша</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ладугӀу</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хьехархочо</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йа</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говзаллин</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диктора</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дӀайоьшучу</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исбаьхьаллин</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тексте</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таро</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йелахь</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цу</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гӀуллакхна</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оьшучу</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гӀирсех</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пайда</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а</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оьцуш</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Хьехархочо</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дешархойн</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тидам</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тӀебохуьйту</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нохчийн</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маттахь</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йешаран</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башхаллашна</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ЛадоьгӀначу</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текстах</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муха</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кхетта</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хьажа</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хаттарш</w:t>
            </w:r>
            <w:r w:rsidRPr="007C64F3">
              <w:rPr>
                <w:rFonts w:ascii="Times New Roman" w:eastAsia="MS Mincho" w:hAnsi="Times New Roman" w:cs="Times New Roman"/>
                <w:sz w:val="24"/>
                <w:szCs w:val="24"/>
                <w:lang w:val="en-US"/>
              </w:rPr>
              <w:t>.</w:t>
            </w:r>
          </w:p>
        </w:tc>
        <w:tc>
          <w:tcPr>
            <w:tcW w:w="2059"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rPr>
                <w:rFonts w:ascii="Times New Roman" w:eastAsia="MS Mincho" w:hAnsi="Times New Roman" w:cs="Times New Roman"/>
                <w:sz w:val="24"/>
                <w:szCs w:val="24"/>
                <w:lang w:val="en-US"/>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tabs>
                <w:tab w:val="left" w:pos="0"/>
                <w:tab w:val="left" w:pos="1134"/>
              </w:tabs>
              <w:spacing w:after="0" w:line="240" w:lineRule="auto"/>
              <w:rPr>
                <w:rFonts w:ascii="Times New Roman" w:eastAsia="Calibri" w:hAnsi="Times New Roman" w:cs="Times New Roman"/>
                <w:sz w:val="24"/>
                <w:szCs w:val="24"/>
                <w:lang w:val="en-US"/>
              </w:rPr>
            </w:pPr>
            <w:r w:rsidRPr="007C64F3">
              <w:rPr>
                <w:rFonts w:ascii="Times New Roman" w:eastAsia="Calibri" w:hAnsi="Times New Roman" w:cs="Times New Roman"/>
                <w:sz w:val="24"/>
                <w:szCs w:val="24"/>
                <w:lang w:val="en-US"/>
              </w:rPr>
              <w:t>desharkho.ru</w:t>
            </w:r>
          </w:p>
          <w:p w:rsidR="00B35EE6" w:rsidRPr="007C64F3" w:rsidRDefault="00B35EE6" w:rsidP="00E732C4">
            <w:pPr>
              <w:tabs>
                <w:tab w:val="left" w:pos="0"/>
                <w:tab w:val="left" w:pos="1134"/>
              </w:tabs>
              <w:spacing w:after="0" w:line="240" w:lineRule="auto"/>
              <w:rPr>
                <w:rFonts w:ascii="Times New Roman" w:eastAsia="Calibri" w:hAnsi="Times New Roman" w:cs="Times New Roman"/>
                <w:sz w:val="24"/>
                <w:szCs w:val="24"/>
                <w:lang w:val="en-US"/>
              </w:rPr>
            </w:pPr>
            <w:r w:rsidRPr="007C64F3">
              <w:rPr>
                <w:rFonts w:ascii="Times New Roman" w:eastAsia="Calibri" w:hAnsi="Times New Roman" w:cs="Times New Roman"/>
                <w:sz w:val="24"/>
                <w:szCs w:val="24"/>
                <w:lang w:val="en-US"/>
              </w:rPr>
              <w:t xml:space="preserve"> ps95.ru/dikdosham/ </w:t>
            </w:r>
          </w:p>
          <w:p w:rsidR="00B35EE6" w:rsidRPr="007C64F3" w:rsidRDefault="00B35EE6" w:rsidP="00E732C4">
            <w:pPr>
              <w:autoSpaceDE w:val="0"/>
              <w:autoSpaceDN w:val="0"/>
              <w:spacing w:after="0" w:line="240" w:lineRule="auto"/>
              <w:rPr>
                <w:rFonts w:ascii="Times New Roman" w:eastAsia="MS Mincho" w:hAnsi="Times New Roman" w:cs="Times New Roman"/>
                <w:sz w:val="24"/>
                <w:szCs w:val="24"/>
                <w:lang w:val="en-US"/>
              </w:rPr>
            </w:pPr>
          </w:p>
        </w:tc>
      </w:tr>
      <w:tr w:rsidR="00B35EE6" w:rsidRPr="007C64F3" w:rsidTr="0065425B">
        <w:trPr>
          <w:trHeight w:hRule="exact" w:val="1429"/>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jc w:val="center"/>
              <w:rPr>
                <w:rFonts w:ascii="Times New Roman" w:eastAsia="MS Mincho" w:hAnsi="Times New Roman" w:cs="Times New Roman"/>
                <w:sz w:val="24"/>
                <w:szCs w:val="24"/>
                <w:lang w:val="en-US"/>
              </w:rPr>
            </w:pPr>
            <w:r w:rsidRPr="007C64F3">
              <w:rPr>
                <w:rFonts w:ascii="Times New Roman" w:eastAsia="Times New Roman" w:hAnsi="Times New Roman" w:cs="Times New Roman"/>
                <w:color w:val="000000"/>
                <w:w w:val="97"/>
                <w:sz w:val="24"/>
                <w:szCs w:val="24"/>
                <w:lang w:val="en-US"/>
              </w:rPr>
              <w:t>3.2.</w:t>
            </w:r>
          </w:p>
        </w:tc>
        <w:tc>
          <w:tcPr>
            <w:tcW w:w="3988"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r w:rsidRPr="007C64F3">
              <w:rPr>
                <w:rFonts w:ascii="Times New Roman" w:eastAsia="Calibri" w:hAnsi="Times New Roman" w:cs="Times New Roman"/>
                <w:sz w:val="24"/>
                <w:szCs w:val="24"/>
              </w:rPr>
              <w:t>Т.Ахмадова «Нура»»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r w:rsidRPr="007C64F3">
              <w:rPr>
                <w:rFonts w:ascii="Times New Roman" w:eastAsia="MS Mincho" w:hAnsi="Times New Roman" w:cs="Times New Roman"/>
                <w:sz w:val="24"/>
                <w:szCs w:val="24"/>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spacing w:after="200" w:line="240" w:lineRule="auto"/>
              <w:rPr>
                <w:rFonts w:ascii="Times New Roman" w:eastAsia="MS Mincho" w:hAnsi="Times New Roman" w:cs="Times New Roman"/>
                <w:sz w:val="24"/>
                <w:szCs w:val="24"/>
                <w:lang w:val="en-US"/>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spacing w:after="200" w:line="240" w:lineRule="auto"/>
              <w:rPr>
                <w:rFonts w:ascii="Times New Roman" w:eastAsia="MS Mincho" w:hAnsi="Times New Roman" w:cs="Times New Roman"/>
                <w:sz w:val="24"/>
                <w:szCs w:val="24"/>
                <w:lang w:val="en-US"/>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rPr>
                <w:rFonts w:ascii="Times New Roman" w:eastAsia="MS Mincho" w:hAnsi="Times New Roman" w:cs="Times New Roman"/>
                <w:sz w:val="24"/>
                <w:szCs w:val="24"/>
                <w:lang w:val="en-US"/>
              </w:rPr>
            </w:pPr>
          </w:p>
        </w:tc>
        <w:tc>
          <w:tcPr>
            <w:tcW w:w="3733"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ight="288"/>
              <w:rPr>
                <w:rFonts w:ascii="Times New Roman" w:eastAsia="MS Mincho" w:hAnsi="Times New Roman" w:cs="Times New Roman"/>
                <w:sz w:val="24"/>
                <w:szCs w:val="24"/>
                <w:lang w:val="en-US"/>
              </w:rPr>
            </w:pPr>
            <w:r w:rsidRPr="007C64F3">
              <w:rPr>
                <w:rFonts w:ascii="Times New Roman" w:eastAsia="MS Mincho" w:hAnsi="Times New Roman" w:cs="Times New Roman"/>
                <w:sz w:val="24"/>
                <w:szCs w:val="24"/>
              </w:rPr>
              <w:t>Турпалхойн</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мах</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хадор</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турпалхочун</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амалан</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коьрта</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битамаш</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билгалбаха</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хаар</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церан</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леларца</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амал</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йовзар</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турпалхойн</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леларийн</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бахьана</w:t>
            </w:r>
          </w:p>
        </w:tc>
        <w:tc>
          <w:tcPr>
            <w:tcW w:w="2059"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rPr>
                <w:rFonts w:ascii="Times New Roman" w:eastAsia="MS Mincho" w:hAnsi="Times New Roman" w:cs="Times New Roman"/>
                <w:sz w:val="24"/>
                <w:szCs w:val="24"/>
                <w:lang w:val="en-US"/>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tabs>
                <w:tab w:val="left" w:pos="0"/>
                <w:tab w:val="left" w:pos="1134"/>
              </w:tabs>
              <w:spacing w:after="0" w:line="240" w:lineRule="auto"/>
              <w:rPr>
                <w:rFonts w:ascii="Times New Roman" w:eastAsia="Calibri" w:hAnsi="Times New Roman" w:cs="Times New Roman"/>
                <w:sz w:val="24"/>
                <w:szCs w:val="24"/>
                <w:lang w:val="en-US"/>
              </w:rPr>
            </w:pPr>
            <w:r w:rsidRPr="007C64F3">
              <w:rPr>
                <w:rFonts w:ascii="Times New Roman" w:eastAsia="Calibri" w:hAnsi="Times New Roman" w:cs="Times New Roman"/>
                <w:sz w:val="24"/>
                <w:szCs w:val="24"/>
                <w:lang w:val="en-US"/>
              </w:rPr>
              <w:t>desharkho.ru</w:t>
            </w:r>
          </w:p>
          <w:p w:rsidR="00B35EE6" w:rsidRPr="007C64F3" w:rsidRDefault="00B35EE6" w:rsidP="00E732C4">
            <w:pPr>
              <w:tabs>
                <w:tab w:val="left" w:pos="0"/>
                <w:tab w:val="left" w:pos="1134"/>
              </w:tabs>
              <w:spacing w:after="0" w:line="240" w:lineRule="auto"/>
              <w:rPr>
                <w:rFonts w:ascii="Times New Roman" w:eastAsia="Calibri" w:hAnsi="Times New Roman" w:cs="Times New Roman"/>
                <w:sz w:val="24"/>
                <w:szCs w:val="24"/>
                <w:lang w:val="en-US"/>
              </w:rPr>
            </w:pPr>
            <w:r w:rsidRPr="007C64F3">
              <w:rPr>
                <w:rFonts w:ascii="Times New Roman" w:eastAsia="Calibri" w:hAnsi="Times New Roman" w:cs="Times New Roman"/>
                <w:sz w:val="24"/>
                <w:szCs w:val="24"/>
                <w:lang w:val="en-US"/>
              </w:rPr>
              <w:t xml:space="preserve"> ps95.ru/dikdosham/ </w:t>
            </w:r>
          </w:p>
          <w:p w:rsidR="00B35EE6" w:rsidRPr="007C64F3" w:rsidRDefault="00B35EE6" w:rsidP="00E732C4">
            <w:pPr>
              <w:autoSpaceDE w:val="0"/>
              <w:autoSpaceDN w:val="0"/>
              <w:spacing w:after="0" w:line="240" w:lineRule="auto"/>
              <w:rPr>
                <w:rFonts w:ascii="Times New Roman" w:eastAsia="MS Mincho" w:hAnsi="Times New Roman" w:cs="Times New Roman"/>
                <w:sz w:val="24"/>
                <w:szCs w:val="24"/>
                <w:lang w:val="en-US"/>
              </w:rPr>
            </w:pPr>
          </w:p>
        </w:tc>
      </w:tr>
    </w:tbl>
    <w:p w:rsidR="00B35EE6" w:rsidRPr="007C64F3" w:rsidRDefault="00B35EE6" w:rsidP="00E732C4">
      <w:pPr>
        <w:spacing w:after="200" w:line="240" w:lineRule="auto"/>
        <w:rPr>
          <w:rFonts w:ascii="Times New Roman" w:eastAsia="MS Mincho" w:hAnsi="Times New Roman" w:cs="Times New Roman"/>
          <w:sz w:val="24"/>
          <w:szCs w:val="24"/>
          <w:lang w:val="en-US"/>
        </w:rPr>
        <w:sectPr w:rsidR="00B35EE6" w:rsidRPr="007C64F3">
          <w:pgSz w:w="16840" w:h="11900"/>
          <w:pgMar w:top="284" w:right="640" w:bottom="1288" w:left="666" w:header="720" w:footer="720" w:gutter="0"/>
          <w:cols w:space="720" w:equalWidth="0">
            <w:col w:w="15534" w:space="0"/>
          </w:cols>
          <w:docGrid w:linePitch="360"/>
        </w:sectPr>
      </w:pPr>
    </w:p>
    <w:p w:rsidR="00B35EE6" w:rsidRPr="007C64F3" w:rsidRDefault="00B35EE6" w:rsidP="00E732C4">
      <w:pPr>
        <w:autoSpaceDE w:val="0"/>
        <w:autoSpaceDN w:val="0"/>
        <w:spacing w:after="66" w:line="240" w:lineRule="auto"/>
        <w:rPr>
          <w:rFonts w:ascii="Times New Roman" w:eastAsia="MS Mincho" w:hAnsi="Times New Roman" w:cs="Times New Roman"/>
          <w:sz w:val="24"/>
          <w:szCs w:val="24"/>
          <w:lang w:val="en-US"/>
        </w:rPr>
      </w:pPr>
    </w:p>
    <w:tbl>
      <w:tblPr>
        <w:tblW w:w="14993" w:type="dxa"/>
        <w:tblInd w:w="421" w:type="dxa"/>
        <w:tblLayout w:type="fixed"/>
        <w:tblLook w:val="04A0" w:firstRow="1" w:lastRow="0" w:firstColumn="1" w:lastColumn="0" w:noHBand="0" w:noVBand="1"/>
      </w:tblPr>
      <w:tblGrid>
        <w:gridCol w:w="396"/>
        <w:gridCol w:w="3988"/>
        <w:gridCol w:w="528"/>
        <w:gridCol w:w="1104"/>
        <w:gridCol w:w="1142"/>
        <w:gridCol w:w="864"/>
        <w:gridCol w:w="3176"/>
        <w:gridCol w:w="2059"/>
        <w:gridCol w:w="1736"/>
      </w:tblGrid>
      <w:tr w:rsidR="00B35EE6" w:rsidRPr="007C64F3" w:rsidTr="0065425B">
        <w:trPr>
          <w:trHeight w:hRule="exact" w:val="1938"/>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jc w:val="center"/>
              <w:rPr>
                <w:rFonts w:ascii="Times New Roman" w:eastAsia="MS Mincho" w:hAnsi="Times New Roman" w:cs="Times New Roman"/>
                <w:sz w:val="24"/>
                <w:szCs w:val="24"/>
                <w:lang w:val="en-US"/>
              </w:rPr>
            </w:pPr>
            <w:r w:rsidRPr="007C64F3">
              <w:rPr>
                <w:rFonts w:ascii="Times New Roman" w:eastAsia="Times New Roman" w:hAnsi="Times New Roman" w:cs="Times New Roman"/>
                <w:color w:val="000000"/>
                <w:w w:val="97"/>
                <w:sz w:val="24"/>
                <w:szCs w:val="24"/>
                <w:lang w:val="en-US"/>
              </w:rPr>
              <w:t>3.3.</w:t>
            </w:r>
          </w:p>
        </w:tc>
        <w:tc>
          <w:tcPr>
            <w:tcW w:w="3988"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ight="288"/>
              <w:rPr>
                <w:rFonts w:ascii="Times New Roman" w:eastAsia="MS Mincho" w:hAnsi="Times New Roman" w:cs="Times New Roman"/>
                <w:sz w:val="24"/>
                <w:szCs w:val="24"/>
              </w:rPr>
            </w:pPr>
            <w:r w:rsidRPr="007C64F3">
              <w:rPr>
                <w:rFonts w:ascii="Times New Roman" w:eastAsia="Calibri" w:hAnsi="Times New Roman" w:cs="Times New Roman"/>
                <w:sz w:val="24"/>
                <w:szCs w:val="24"/>
              </w:rPr>
              <w:t>З.Муталибов «Дешархойн къийсадаларш».</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r w:rsidRPr="007C64F3">
              <w:rPr>
                <w:rFonts w:ascii="Times New Roman" w:eastAsia="MS Mincho" w:hAnsi="Times New Roman" w:cs="Times New Roman"/>
                <w:sz w:val="24"/>
                <w:szCs w:val="24"/>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spacing w:after="200" w:line="240" w:lineRule="auto"/>
              <w:rPr>
                <w:rFonts w:ascii="Times New Roman" w:eastAsia="MS Mincho" w:hAnsi="Times New Roman" w:cs="Times New Roman"/>
                <w:sz w:val="24"/>
                <w:szCs w:val="24"/>
                <w:lang w:val="en-US"/>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spacing w:after="200" w:line="240" w:lineRule="auto"/>
              <w:rPr>
                <w:rFonts w:ascii="Times New Roman" w:eastAsia="MS Mincho" w:hAnsi="Times New Roman" w:cs="Times New Roman"/>
                <w:sz w:val="24"/>
                <w:szCs w:val="24"/>
                <w:lang w:val="en-US"/>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jc w:val="center"/>
              <w:rPr>
                <w:rFonts w:ascii="Times New Roman" w:eastAsia="MS Mincho" w:hAnsi="Times New Roman" w:cs="Times New Roman"/>
                <w:sz w:val="24"/>
                <w:szCs w:val="24"/>
                <w:lang w:val="en-US"/>
              </w:rPr>
            </w:pPr>
          </w:p>
        </w:tc>
        <w:tc>
          <w:tcPr>
            <w:tcW w:w="3176"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lang w:val="en-US"/>
              </w:rPr>
            </w:pPr>
            <w:r w:rsidRPr="007C64F3">
              <w:rPr>
                <w:rFonts w:ascii="Times New Roman" w:eastAsia="MS Mincho" w:hAnsi="Times New Roman" w:cs="Times New Roman"/>
                <w:sz w:val="24"/>
                <w:szCs w:val="24"/>
              </w:rPr>
              <w:t>Хезаш</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йешар</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текстах</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кхетархьама</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цаторийла</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йолчу</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боларца</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дешархойх</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хӀорамма</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а</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хезаш</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йешар</w:t>
            </w:r>
            <w:r w:rsidRPr="007C64F3">
              <w:rPr>
                <w:rFonts w:ascii="Times New Roman" w:eastAsia="MS Mincho" w:hAnsi="Times New Roman" w:cs="Times New Roman"/>
                <w:sz w:val="24"/>
                <w:szCs w:val="24"/>
                <w:lang w:val="en-US"/>
              </w:rPr>
              <w:t>.</w:t>
            </w:r>
          </w:p>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lang w:val="en-US"/>
              </w:rPr>
            </w:pPr>
            <w:r w:rsidRPr="007C64F3">
              <w:rPr>
                <w:rFonts w:ascii="Times New Roman" w:eastAsia="MS Mincho" w:hAnsi="Times New Roman" w:cs="Times New Roman"/>
                <w:sz w:val="24"/>
                <w:szCs w:val="24"/>
              </w:rPr>
              <w:t>Дагахь</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йешар</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текст</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дагахь</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йешар</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йешначух</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хиинарг</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дийцаре</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дан</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кечамбар</w:t>
            </w:r>
            <w:r w:rsidRPr="007C64F3">
              <w:rPr>
                <w:rFonts w:ascii="Times New Roman" w:eastAsia="MS Mincho" w:hAnsi="Times New Roman" w:cs="Times New Roman"/>
                <w:sz w:val="24"/>
                <w:szCs w:val="24"/>
                <w:lang w:val="en-US"/>
              </w:rPr>
              <w:t>.</w:t>
            </w:r>
          </w:p>
        </w:tc>
        <w:tc>
          <w:tcPr>
            <w:tcW w:w="2059"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lang w:val="en-US"/>
              </w:rPr>
            </w:pPr>
          </w:p>
        </w:tc>
        <w:tc>
          <w:tcPr>
            <w:tcW w:w="1735"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tabs>
                <w:tab w:val="left" w:pos="0"/>
                <w:tab w:val="left" w:pos="1134"/>
              </w:tabs>
              <w:spacing w:after="0" w:line="240" w:lineRule="auto"/>
              <w:rPr>
                <w:rFonts w:ascii="Times New Roman" w:eastAsia="Calibri" w:hAnsi="Times New Roman" w:cs="Times New Roman"/>
                <w:sz w:val="24"/>
                <w:szCs w:val="24"/>
                <w:lang w:val="en-US"/>
              </w:rPr>
            </w:pPr>
            <w:r w:rsidRPr="007C64F3">
              <w:rPr>
                <w:rFonts w:ascii="Times New Roman" w:eastAsia="Calibri" w:hAnsi="Times New Roman" w:cs="Times New Roman"/>
                <w:sz w:val="24"/>
                <w:szCs w:val="24"/>
                <w:lang w:val="en-US"/>
              </w:rPr>
              <w:t>desharkho.ru</w:t>
            </w:r>
          </w:p>
          <w:p w:rsidR="00B35EE6" w:rsidRPr="007C64F3" w:rsidRDefault="00B35EE6" w:rsidP="00E732C4">
            <w:pPr>
              <w:tabs>
                <w:tab w:val="left" w:pos="0"/>
                <w:tab w:val="left" w:pos="1134"/>
              </w:tabs>
              <w:spacing w:after="0" w:line="240" w:lineRule="auto"/>
              <w:rPr>
                <w:rFonts w:ascii="Times New Roman" w:eastAsia="Calibri" w:hAnsi="Times New Roman" w:cs="Times New Roman"/>
                <w:sz w:val="24"/>
                <w:szCs w:val="24"/>
                <w:lang w:val="en-US"/>
              </w:rPr>
            </w:pPr>
            <w:r w:rsidRPr="007C64F3">
              <w:rPr>
                <w:rFonts w:ascii="Times New Roman" w:eastAsia="Calibri" w:hAnsi="Times New Roman" w:cs="Times New Roman"/>
                <w:sz w:val="24"/>
                <w:szCs w:val="24"/>
                <w:lang w:val="en-US"/>
              </w:rPr>
              <w:t xml:space="preserve"> ps95.ru/dikdosham/ </w:t>
            </w:r>
          </w:p>
          <w:p w:rsidR="00B35EE6" w:rsidRPr="007C64F3" w:rsidRDefault="00B35EE6" w:rsidP="00E732C4">
            <w:pPr>
              <w:autoSpaceDE w:val="0"/>
              <w:autoSpaceDN w:val="0"/>
              <w:spacing w:after="0" w:line="240" w:lineRule="auto"/>
              <w:ind w:left="72" w:right="432"/>
              <w:rPr>
                <w:rFonts w:ascii="Times New Roman" w:eastAsia="MS Mincho" w:hAnsi="Times New Roman" w:cs="Times New Roman"/>
                <w:sz w:val="24"/>
                <w:szCs w:val="24"/>
                <w:lang w:val="en-US"/>
              </w:rPr>
            </w:pPr>
          </w:p>
        </w:tc>
      </w:tr>
      <w:tr w:rsidR="00B35EE6" w:rsidRPr="007C64F3" w:rsidTr="0065425B">
        <w:trPr>
          <w:trHeight w:hRule="exact" w:val="1234"/>
        </w:trPr>
        <w:tc>
          <w:tcPr>
            <w:tcW w:w="396" w:type="dxa"/>
            <w:tcBorders>
              <w:top w:val="single" w:sz="4" w:space="0" w:color="000000"/>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jc w:val="center"/>
              <w:rPr>
                <w:rFonts w:ascii="Times New Roman" w:eastAsia="MS Mincho" w:hAnsi="Times New Roman" w:cs="Times New Roman"/>
                <w:sz w:val="24"/>
                <w:szCs w:val="24"/>
                <w:lang w:val="en-US"/>
              </w:rPr>
            </w:pPr>
            <w:r w:rsidRPr="007C64F3">
              <w:rPr>
                <w:rFonts w:ascii="Times New Roman" w:eastAsia="Times New Roman" w:hAnsi="Times New Roman" w:cs="Times New Roman"/>
                <w:color w:val="000000"/>
                <w:w w:val="97"/>
                <w:sz w:val="24"/>
                <w:szCs w:val="24"/>
                <w:lang w:val="en-US"/>
              </w:rPr>
              <w:t>3.4.</w:t>
            </w:r>
          </w:p>
        </w:tc>
        <w:tc>
          <w:tcPr>
            <w:tcW w:w="3988" w:type="dxa"/>
            <w:tcBorders>
              <w:bottom w:val="single" w:sz="4" w:space="0" w:color="auto"/>
            </w:tcBorders>
            <w:tcMar>
              <w:left w:w="0" w:type="dxa"/>
              <w:right w:w="0" w:type="dxa"/>
            </w:tcMar>
          </w:tcPr>
          <w:p w:rsidR="00B35EE6" w:rsidRPr="007C64F3" w:rsidRDefault="00B35EE6" w:rsidP="00E732C4">
            <w:pPr>
              <w:spacing w:after="0" w:line="240" w:lineRule="auto"/>
              <w:rPr>
                <w:rFonts w:ascii="Times New Roman" w:eastAsia="MS Mincho" w:hAnsi="Times New Roman" w:cs="Times New Roman"/>
                <w:sz w:val="24"/>
                <w:szCs w:val="24"/>
              </w:rPr>
            </w:pPr>
            <w:r w:rsidRPr="007C64F3">
              <w:rPr>
                <w:rFonts w:ascii="Times New Roman" w:eastAsia="MS Mincho" w:hAnsi="Times New Roman" w:cs="Times New Roman"/>
                <w:sz w:val="24"/>
                <w:szCs w:val="24"/>
              </w:rPr>
              <w:t>1.Гайсултанов «Доллучун шен хан ю».ъ</w:t>
            </w:r>
          </w:p>
        </w:tc>
        <w:tc>
          <w:tcPr>
            <w:tcW w:w="528" w:type="dxa"/>
            <w:tcBorders>
              <w:top w:val="single" w:sz="4" w:space="0" w:color="000000"/>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r w:rsidRPr="007C64F3">
              <w:rPr>
                <w:rFonts w:ascii="Times New Roman" w:eastAsia="MS Mincho" w:hAnsi="Times New Roman" w:cs="Times New Roman"/>
                <w:sz w:val="24"/>
                <w:szCs w:val="24"/>
              </w:rPr>
              <w:t>1</w:t>
            </w:r>
          </w:p>
        </w:tc>
        <w:tc>
          <w:tcPr>
            <w:tcW w:w="1104" w:type="dxa"/>
            <w:tcBorders>
              <w:top w:val="single" w:sz="4" w:space="0" w:color="000000"/>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p>
        </w:tc>
        <w:tc>
          <w:tcPr>
            <w:tcW w:w="1142" w:type="dxa"/>
            <w:tcBorders>
              <w:top w:val="single" w:sz="4" w:space="0" w:color="000000"/>
              <w:left w:val="single" w:sz="4" w:space="0" w:color="000000"/>
              <w:bottom w:val="single" w:sz="4" w:space="0" w:color="auto"/>
              <w:right w:val="single" w:sz="4" w:space="0" w:color="000000"/>
            </w:tcBorders>
            <w:tcMar>
              <w:left w:w="0" w:type="dxa"/>
              <w:right w:w="0" w:type="dxa"/>
            </w:tcMar>
          </w:tcPr>
          <w:p w:rsidR="00B35EE6" w:rsidRPr="007C64F3" w:rsidRDefault="00B35EE6" w:rsidP="00E732C4">
            <w:pPr>
              <w:spacing w:after="200" w:line="240" w:lineRule="auto"/>
              <w:rPr>
                <w:rFonts w:ascii="Times New Roman" w:eastAsia="MS Mincho" w:hAnsi="Times New Roman" w:cs="Times New Roman"/>
                <w:sz w:val="24"/>
                <w:szCs w:val="24"/>
              </w:rPr>
            </w:pPr>
          </w:p>
        </w:tc>
        <w:tc>
          <w:tcPr>
            <w:tcW w:w="864" w:type="dxa"/>
            <w:tcBorders>
              <w:top w:val="single" w:sz="4" w:space="0" w:color="000000"/>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jc w:val="center"/>
              <w:rPr>
                <w:rFonts w:ascii="Times New Roman" w:eastAsia="MS Mincho" w:hAnsi="Times New Roman" w:cs="Times New Roman"/>
                <w:sz w:val="24"/>
                <w:szCs w:val="24"/>
              </w:rPr>
            </w:pPr>
          </w:p>
        </w:tc>
        <w:tc>
          <w:tcPr>
            <w:tcW w:w="3176" w:type="dxa"/>
            <w:tcBorders>
              <w:top w:val="single" w:sz="4" w:space="0" w:color="000000"/>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ight="144"/>
              <w:rPr>
                <w:rFonts w:ascii="Times New Roman" w:eastAsia="MS Mincho" w:hAnsi="Times New Roman" w:cs="Times New Roman"/>
                <w:sz w:val="24"/>
                <w:szCs w:val="24"/>
              </w:rPr>
            </w:pPr>
            <w:r w:rsidRPr="007C64F3">
              <w:rPr>
                <w:rFonts w:ascii="Times New Roman" w:eastAsia="MS Mincho" w:hAnsi="Times New Roman" w:cs="Times New Roman"/>
                <w:sz w:val="24"/>
                <w:szCs w:val="24"/>
              </w:rPr>
              <w:t>Цадевзачу дешнашца а, аларшца а болх бар: маьӀнех кхетархьама контекстан анализ йар; Ӏаматехь йеллачу дошамца болх бар.</w:t>
            </w:r>
          </w:p>
        </w:tc>
        <w:tc>
          <w:tcPr>
            <w:tcW w:w="2059" w:type="dxa"/>
            <w:tcBorders>
              <w:top w:val="single" w:sz="4" w:space="0" w:color="000000"/>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p>
        </w:tc>
        <w:tc>
          <w:tcPr>
            <w:tcW w:w="1735" w:type="dxa"/>
            <w:tcBorders>
              <w:top w:val="single" w:sz="4" w:space="0" w:color="000000"/>
              <w:left w:val="single" w:sz="4" w:space="0" w:color="000000"/>
              <w:bottom w:val="single" w:sz="4" w:space="0" w:color="auto"/>
              <w:right w:val="single" w:sz="4" w:space="0" w:color="000000"/>
            </w:tcBorders>
            <w:tcMar>
              <w:left w:w="0" w:type="dxa"/>
              <w:right w:w="0" w:type="dxa"/>
            </w:tcMar>
          </w:tcPr>
          <w:p w:rsidR="00B35EE6" w:rsidRPr="007C64F3" w:rsidRDefault="00B35EE6" w:rsidP="00E732C4">
            <w:pPr>
              <w:tabs>
                <w:tab w:val="left" w:pos="0"/>
                <w:tab w:val="left" w:pos="1134"/>
              </w:tabs>
              <w:spacing w:after="0" w:line="240" w:lineRule="auto"/>
              <w:rPr>
                <w:rFonts w:ascii="Times New Roman" w:eastAsia="Calibri" w:hAnsi="Times New Roman" w:cs="Times New Roman"/>
                <w:sz w:val="24"/>
                <w:szCs w:val="24"/>
                <w:lang w:val="en-US"/>
              </w:rPr>
            </w:pPr>
            <w:r w:rsidRPr="007C64F3">
              <w:rPr>
                <w:rFonts w:ascii="Times New Roman" w:eastAsia="Calibri" w:hAnsi="Times New Roman" w:cs="Times New Roman"/>
                <w:sz w:val="24"/>
                <w:szCs w:val="24"/>
                <w:lang w:val="en-US"/>
              </w:rPr>
              <w:t>desharkho.ru</w:t>
            </w:r>
          </w:p>
          <w:p w:rsidR="00B35EE6" w:rsidRPr="007C64F3" w:rsidRDefault="00B35EE6" w:rsidP="00E732C4">
            <w:pPr>
              <w:tabs>
                <w:tab w:val="left" w:pos="0"/>
                <w:tab w:val="left" w:pos="1134"/>
              </w:tabs>
              <w:spacing w:after="0" w:line="240" w:lineRule="auto"/>
              <w:rPr>
                <w:rFonts w:ascii="Times New Roman" w:eastAsia="Calibri" w:hAnsi="Times New Roman" w:cs="Times New Roman"/>
                <w:sz w:val="24"/>
                <w:szCs w:val="24"/>
                <w:lang w:val="en-US"/>
              </w:rPr>
            </w:pPr>
            <w:r w:rsidRPr="007C64F3">
              <w:rPr>
                <w:rFonts w:ascii="Times New Roman" w:eastAsia="Calibri" w:hAnsi="Times New Roman" w:cs="Times New Roman"/>
                <w:sz w:val="24"/>
                <w:szCs w:val="24"/>
                <w:lang w:val="en-US"/>
              </w:rPr>
              <w:t xml:space="preserve"> ps95.ru/dikdosham/ </w:t>
            </w:r>
          </w:p>
          <w:p w:rsidR="00B35EE6" w:rsidRPr="007C64F3" w:rsidRDefault="00B35EE6" w:rsidP="00E732C4">
            <w:pPr>
              <w:autoSpaceDE w:val="0"/>
              <w:autoSpaceDN w:val="0"/>
              <w:spacing w:after="0" w:line="240" w:lineRule="auto"/>
              <w:ind w:left="72" w:right="432"/>
              <w:rPr>
                <w:rFonts w:ascii="Times New Roman" w:eastAsia="MS Mincho" w:hAnsi="Times New Roman" w:cs="Times New Roman"/>
                <w:sz w:val="24"/>
                <w:szCs w:val="24"/>
                <w:lang w:val="en-US"/>
              </w:rPr>
            </w:pPr>
          </w:p>
        </w:tc>
      </w:tr>
      <w:tr w:rsidR="00B35EE6" w:rsidRPr="007C64F3" w:rsidTr="0065425B">
        <w:trPr>
          <w:trHeight w:hRule="exact" w:val="854"/>
        </w:trPr>
        <w:tc>
          <w:tcPr>
            <w:tcW w:w="396" w:type="dxa"/>
            <w:tcBorders>
              <w:top w:val="single" w:sz="4" w:space="0" w:color="auto"/>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jc w:val="center"/>
              <w:rPr>
                <w:rFonts w:ascii="Times New Roman" w:eastAsia="Times New Roman" w:hAnsi="Times New Roman" w:cs="Times New Roman"/>
                <w:color w:val="000000"/>
                <w:w w:val="97"/>
                <w:sz w:val="24"/>
                <w:szCs w:val="24"/>
              </w:rPr>
            </w:pPr>
            <w:r w:rsidRPr="007C64F3">
              <w:rPr>
                <w:rFonts w:ascii="Times New Roman" w:eastAsia="Times New Roman" w:hAnsi="Times New Roman" w:cs="Times New Roman"/>
                <w:color w:val="000000"/>
                <w:w w:val="97"/>
                <w:sz w:val="24"/>
                <w:szCs w:val="24"/>
              </w:rPr>
              <w:t>3.5</w:t>
            </w:r>
          </w:p>
        </w:tc>
        <w:tc>
          <w:tcPr>
            <w:tcW w:w="3988" w:type="dxa"/>
            <w:tcMar>
              <w:left w:w="0" w:type="dxa"/>
              <w:right w:w="0" w:type="dxa"/>
            </w:tcMar>
          </w:tcPr>
          <w:p w:rsidR="00B35EE6" w:rsidRPr="007C64F3" w:rsidRDefault="00B35EE6" w:rsidP="00E732C4">
            <w:pPr>
              <w:spacing w:after="0" w:line="240" w:lineRule="auto"/>
              <w:rPr>
                <w:rFonts w:ascii="Times New Roman" w:eastAsia="MS Mincho" w:hAnsi="Times New Roman" w:cs="Times New Roman"/>
                <w:sz w:val="24"/>
                <w:szCs w:val="24"/>
                <w:lang w:val="en-US"/>
              </w:rPr>
            </w:pPr>
            <w:r w:rsidRPr="007C64F3">
              <w:rPr>
                <w:rFonts w:ascii="Times New Roman" w:eastAsia="MS Mincho" w:hAnsi="Times New Roman" w:cs="Times New Roman"/>
                <w:sz w:val="24"/>
                <w:szCs w:val="24"/>
                <w:lang w:val="en-US"/>
              </w:rPr>
              <w:t>П.Абубакарова «Дешнех ловза»</w:t>
            </w:r>
          </w:p>
        </w:tc>
        <w:tc>
          <w:tcPr>
            <w:tcW w:w="528" w:type="dxa"/>
            <w:tcBorders>
              <w:top w:val="single" w:sz="4" w:space="0" w:color="auto"/>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r w:rsidRPr="007C64F3">
              <w:rPr>
                <w:rFonts w:ascii="Times New Roman" w:eastAsia="MS Mincho" w:hAnsi="Times New Roman" w:cs="Times New Roman"/>
                <w:sz w:val="24"/>
                <w:szCs w:val="24"/>
              </w:rPr>
              <w:t>1</w:t>
            </w:r>
          </w:p>
        </w:tc>
        <w:tc>
          <w:tcPr>
            <w:tcW w:w="1104" w:type="dxa"/>
            <w:tcBorders>
              <w:top w:val="single" w:sz="4" w:space="0" w:color="auto"/>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p>
        </w:tc>
        <w:tc>
          <w:tcPr>
            <w:tcW w:w="1142" w:type="dxa"/>
            <w:tcBorders>
              <w:top w:val="single" w:sz="4" w:space="0" w:color="auto"/>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spacing w:after="200" w:line="240" w:lineRule="auto"/>
              <w:rPr>
                <w:rFonts w:ascii="Times New Roman" w:eastAsia="MS Mincho" w:hAnsi="Times New Roman" w:cs="Times New Roman"/>
                <w:sz w:val="24"/>
                <w:szCs w:val="24"/>
              </w:rPr>
            </w:pPr>
          </w:p>
        </w:tc>
        <w:tc>
          <w:tcPr>
            <w:tcW w:w="864" w:type="dxa"/>
            <w:tcBorders>
              <w:top w:val="single" w:sz="4" w:space="0" w:color="auto"/>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jc w:val="center"/>
              <w:rPr>
                <w:rFonts w:ascii="Times New Roman" w:eastAsia="MS Mincho" w:hAnsi="Times New Roman" w:cs="Times New Roman"/>
                <w:sz w:val="24"/>
                <w:szCs w:val="24"/>
              </w:rPr>
            </w:pPr>
          </w:p>
        </w:tc>
        <w:tc>
          <w:tcPr>
            <w:tcW w:w="3176" w:type="dxa"/>
            <w:tcBorders>
              <w:top w:val="single" w:sz="4" w:space="0" w:color="auto"/>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right="144"/>
              <w:rPr>
                <w:rFonts w:ascii="Times New Roman" w:eastAsia="MS Mincho" w:hAnsi="Times New Roman" w:cs="Times New Roman"/>
                <w:sz w:val="24"/>
                <w:szCs w:val="24"/>
              </w:rPr>
            </w:pPr>
            <w:r w:rsidRPr="007C64F3">
              <w:rPr>
                <w:rFonts w:ascii="Times New Roman" w:eastAsia="MS Mincho" w:hAnsi="Times New Roman" w:cs="Times New Roman"/>
                <w:sz w:val="24"/>
                <w:szCs w:val="24"/>
              </w:rPr>
              <w:t>Дагахь йешар: текст дагахь йешар, йешначух хиинарг дийцаре дан кечамбар.</w:t>
            </w:r>
          </w:p>
        </w:tc>
        <w:tc>
          <w:tcPr>
            <w:tcW w:w="2059" w:type="dxa"/>
            <w:tcBorders>
              <w:top w:val="single" w:sz="4" w:space="0" w:color="auto"/>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p>
        </w:tc>
        <w:tc>
          <w:tcPr>
            <w:tcW w:w="1735" w:type="dxa"/>
            <w:tcBorders>
              <w:top w:val="single" w:sz="4" w:space="0" w:color="auto"/>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tabs>
                <w:tab w:val="left" w:pos="0"/>
                <w:tab w:val="left" w:pos="1134"/>
              </w:tabs>
              <w:spacing w:after="0" w:line="240" w:lineRule="auto"/>
              <w:rPr>
                <w:rFonts w:ascii="Times New Roman" w:eastAsia="Calibri" w:hAnsi="Times New Roman" w:cs="Times New Roman"/>
                <w:sz w:val="24"/>
                <w:szCs w:val="24"/>
                <w:lang w:val="en-US"/>
              </w:rPr>
            </w:pPr>
            <w:r w:rsidRPr="007C64F3">
              <w:rPr>
                <w:rFonts w:ascii="Times New Roman" w:eastAsia="Calibri" w:hAnsi="Times New Roman" w:cs="Times New Roman"/>
                <w:sz w:val="24"/>
                <w:szCs w:val="24"/>
                <w:lang w:val="en-US"/>
              </w:rPr>
              <w:t>desharkho.ru</w:t>
            </w:r>
          </w:p>
          <w:p w:rsidR="00B35EE6" w:rsidRPr="007C64F3" w:rsidRDefault="00B35EE6" w:rsidP="00E732C4">
            <w:pPr>
              <w:tabs>
                <w:tab w:val="left" w:pos="0"/>
                <w:tab w:val="left" w:pos="1134"/>
              </w:tabs>
              <w:spacing w:after="0" w:line="240" w:lineRule="auto"/>
              <w:rPr>
                <w:rFonts w:ascii="Times New Roman" w:eastAsia="Calibri" w:hAnsi="Times New Roman" w:cs="Times New Roman"/>
                <w:sz w:val="24"/>
                <w:szCs w:val="24"/>
                <w:lang w:val="en-US"/>
              </w:rPr>
            </w:pPr>
            <w:r w:rsidRPr="007C64F3">
              <w:rPr>
                <w:rFonts w:ascii="Times New Roman" w:eastAsia="Calibri" w:hAnsi="Times New Roman" w:cs="Times New Roman"/>
                <w:sz w:val="24"/>
                <w:szCs w:val="24"/>
                <w:lang w:val="en-US"/>
              </w:rPr>
              <w:t xml:space="preserve"> ps95.ru/dikdosham/ </w:t>
            </w:r>
          </w:p>
          <w:p w:rsidR="00B35EE6" w:rsidRPr="007C64F3" w:rsidRDefault="00B35EE6" w:rsidP="00E732C4">
            <w:pPr>
              <w:autoSpaceDE w:val="0"/>
              <w:autoSpaceDN w:val="0"/>
              <w:spacing w:after="0" w:line="240" w:lineRule="auto"/>
              <w:ind w:left="72" w:right="432"/>
              <w:rPr>
                <w:rFonts w:ascii="Times New Roman" w:eastAsia="MS Mincho" w:hAnsi="Times New Roman" w:cs="Times New Roman"/>
                <w:sz w:val="24"/>
                <w:szCs w:val="24"/>
                <w:lang w:val="en-US"/>
              </w:rPr>
            </w:pPr>
          </w:p>
        </w:tc>
      </w:tr>
      <w:tr w:rsidR="00B35EE6" w:rsidRPr="007C64F3" w:rsidTr="0065425B">
        <w:trPr>
          <w:trHeight w:hRule="exact" w:val="348"/>
        </w:trPr>
        <w:tc>
          <w:tcPr>
            <w:tcW w:w="4384"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b/>
                <w:sz w:val="24"/>
                <w:szCs w:val="24"/>
              </w:rPr>
            </w:pPr>
            <w:r w:rsidRPr="007C64F3">
              <w:rPr>
                <w:rFonts w:ascii="Times New Roman" w:eastAsia="Times New Roman" w:hAnsi="Times New Roman" w:cs="Times New Roman"/>
                <w:b/>
                <w:color w:val="000000"/>
                <w:w w:val="97"/>
                <w:sz w:val="24"/>
                <w:szCs w:val="24"/>
                <w:lang w:val="en-US"/>
              </w:rPr>
              <w:t>Декъехула</w:t>
            </w:r>
            <w:r w:rsidRPr="007C64F3">
              <w:rPr>
                <w:rFonts w:ascii="Times New Roman" w:eastAsia="Times New Roman" w:hAnsi="Times New Roman" w:cs="Times New Roman"/>
                <w:b/>
                <w:color w:val="000000"/>
                <w:w w:val="97"/>
                <w:sz w:val="24"/>
                <w:szCs w:val="24"/>
              </w:rPr>
              <w:t xml:space="preserve"> дерриг сахьташ</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b/>
                <w:sz w:val="24"/>
                <w:szCs w:val="24"/>
              </w:rPr>
            </w:pPr>
            <w:r w:rsidRPr="007C64F3">
              <w:rPr>
                <w:rFonts w:ascii="Times New Roman" w:eastAsia="Times New Roman" w:hAnsi="Times New Roman" w:cs="Times New Roman"/>
                <w:b/>
                <w:color w:val="000000"/>
                <w:w w:val="97"/>
                <w:sz w:val="24"/>
                <w:szCs w:val="24"/>
              </w:rPr>
              <w:t>5</w:t>
            </w:r>
          </w:p>
        </w:tc>
        <w:tc>
          <w:tcPr>
            <w:tcW w:w="10081"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spacing w:after="200" w:line="240" w:lineRule="auto"/>
              <w:rPr>
                <w:rFonts w:ascii="Times New Roman" w:eastAsia="MS Mincho" w:hAnsi="Times New Roman" w:cs="Times New Roman"/>
                <w:b/>
                <w:sz w:val="24"/>
                <w:szCs w:val="24"/>
                <w:lang w:val="en-US"/>
              </w:rPr>
            </w:pPr>
          </w:p>
        </w:tc>
      </w:tr>
      <w:tr w:rsidR="00B35EE6" w:rsidRPr="007C64F3" w:rsidTr="0065425B">
        <w:trPr>
          <w:trHeight w:hRule="exact" w:val="350"/>
        </w:trPr>
        <w:tc>
          <w:tcPr>
            <w:tcW w:w="14993" w:type="dxa"/>
            <w:gridSpan w:val="9"/>
            <w:tcBorders>
              <w:top w:val="single" w:sz="4" w:space="0" w:color="000000"/>
              <w:left w:val="single" w:sz="4" w:space="0" w:color="000000"/>
              <w:bottom w:val="single" w:sz="5"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rPr>
                <w:rFonts w:ascii="Times New Roman" w:eastAsia="MS Mincho" w:hAnsi="Times New Roman" w:cs="Times New Roman"/>
                <w:b/>
                <w:sz w:val="24"/>
                <w:szCs w:val="24"/>
              </w:rPr>
            </w:pPr>
            <w:r w:rsidRPr="007C64F3">
              <w:rPr>
                <w:rFonts w:ascii="Times New Roman" w:eastAsia="Times New Roman" w:hAnsi="Times New Roman" w:cs="Times New Roman"/>
                <w:b/>
                <w:color w:val="000000"/>
                <w:w w:val="97"/>
                <w:sz w:val="24"/>
                <w:szCs w:val="24"/>
              </w:rPr>
              <w:t xml:space="preserve">Дакъа 4 Вайн доттаг1ий-дийнаташ. </w:t>
            </w:r>
          </w:p>
        </w:tc>
      </w:tr>
      <w:tr w:rsidR="00B35EE6" w:rsidRPr="007C64F3" w:rsidTr="0065425B">
        <w:trPr>
          <w:trHeight w:hRule="exact" w:val="1559"/>
        </w:trPr>
        <w:tc>
          <w:tcPr>
            <w:tcW w:w="396" w:type="dxa"/>
            <w:tcBorders>
              <w:top w:val="single" w:sz="5"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jc w:val="center"/>
              <w:rPr>
                <w:rFonts w:ascii="Times New Roman" w:eastAsia="MS Mincho" w:hAnsi="Times New Roman" w:cs="Times New Roman"/>
                <w:sz w:val="24"/>
                <w:szCs w:val="24"/>
                <w:lang w:val="en-US"/>
              </w:rPr>
            </w:pPr>
            <w:r w:rsidRPr="007C64F3">
              <w:rPr>
                <w:rFonts w:ascii="Times New Roman" w:eastAsia="Times New Roman" w:hAnsi="Times New Roman" w:cs="Times New Roman"/>
                <w:color w:val="000000"/>
                <w:w w:val="97"/>
                <w:sz w:val="24"/>
                <w:szCs w:val="24"/>
                <w:lang w:val="en-US"/>
              </w:rPr>
              <w:t>4.1.</w:t>
            </w:r>
          </w:p>
        </w:tc>
        <w:tc>
          <w:tcPr>
            <w:tcW w:w="3988" w:type="dxa"/>
            <w:tcBorders>
              <w:bottom w:val="single" w:sz="4" w:space="0" w:color="auto"/>
            </w:tcBorders>
            <w:tcMar>
              <w:left w:w="0" w:type="dxa"/>
              <w:right w:w="0" w:type="dxa"/>
            </w:tcMar>
          </w:tcPr>
          <w:p w:rsidR="00B35EE6" w:rsidRPr="007C64F3" w:rsidRDefault="00B35EE6" w:rsidP="00E732C4">
            <w:pPr>
              <w:spacing w:after="0" w:line="240" w:lineRule="auto"/>
              <w:rPr>
                <w:rFonts w:ascii="Times New Roman" w:eastAsia="MS Mincho" w:hAnsi="Times New Roman" w:cs="Times New Roman"/>
                <w:sz w:val="24"/>
                <w:szCs w:val="24"/>
                <w:lang w:val="en-US"/>
              </w:rPr>
            </w:pPr>
            <w:r w:rsidRPr="007C64F3">
              <w:rPr>
                <w:rFonts w:ascii="Times New Roman" w:eastAsia="MS Mincho" w:hAnsi="Times New Roman" w:cs="Times New Roman"/>
                <w:sz w:val="24"/>
                <w:szCs w:val="24"/>
                <w:lang w:val="en-US"/>
              </w:rPr>
              <w:t>Х.Берсанов «Бексолтин алаша</w:t>
            </w:r>
            <w:r w:rsidRPr="007C64F3">
              <w:rPr>
                <w:rFonts w:ascii="Times New Roman" w:eastAsia="MS Mincho" w:hAnsi="Times New Roman" w:cs="Times New Roman"/>
                <w:color w:val="000000"/>
                <w:sz w:val="24"/>
                <w:szCs w:val="24"/>
                <w:lang w:val="en-US"/>
              </w:rPr>
              <w:t>.</w:t>
            </w:r>
          </w:p>
        </w:tc>
        <w:tc>
          <w:tcPr>
            <w:tcW w:w="528" w:type="dxa"/>
            <w:tcBorders>
              <w:top w:val="single" w:sz="5"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r w:rsidRPr="007C64F3">
              <w:rPr>
                <w:rFonts w:ascii="Times New Roman" w:eastAsia="MS Mincho" w:hAnsi="Times New Roman" w:cs="Times New Roman"/>
                <w:sz w:val="24"/>
                <w:szCs w:val="24"/>
              </w:rPr>
              <w:t>1</w:t>
            </w:r>
          </w:p>
        </w:tc>
        <w:tc>
          <w:tcPr>
            <w:tcW w:w="1104" w:type="dxa"/>
            <w:tcBorders>
              <w:top w:val="single" w:sz="5"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spacing w:after="200" w:line="240" w:lineRule="auto"/>
              <w:rPr>
                <w:rFonts w:ascii="Times New Roman" w:eastAsia="MS Mincho" w:hAnsi="Times New Roman" w:cs="Times New Roman"/>
                <w:sz w:val="24"/>
                <w:szCs w:val="24"/>
                <w:lang w:val="en-US"/>
              </w:rPr>
            </w:pPr>
          </w:p>
        </w:tc>
        <w:tc>
          <w:tcPr>
            <w:tcW w:w="1142" w:type="dxa"/>
            <w:tcBorders>
              <w:top w:val="single" w:sz="5"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lang w:val="en-US"/>
              </w:rPr>
            </w:pPr>
          </w:p>
        </w:tc>
        <w:tc>
          <w:tcPr>
            <w:tcW w:w="864" w:type="dxa"/>
            <w:tcBorders>
              <w:top w:val="single" w:sz="5"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jc w:val="center"/>
              <w:rPr>
                <w:rFonts w:ascii="Times New Roman" w:eastAsia="MS Mincho" w:hAnsi="Times New Roman" w:cs="Times New Roman"/>
                <w:sz w:val="24"/>
                <w:szCs w:val="24"/>
                <w:lang w:val="en-US"/>
              </w:rPr>
            </w:pPr>
          </w:p>
        </w:tc>
        <w:tc>
          <w:tcPr>
            <w:tcW w:w="3176" w:type="dxa"/>
            <w:tcBorders>
              <w:top w:val="single" w:sz="5"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ight="144"/>
              <w:rPr>
                <w:rFonts w:ascii="Times New Roman" w:eastAsia="MS Mincho" w:hAnsi="Times New Roman" w:cs="Times New Roman"/>
                <w:sz w:val="24"/>
                <w:szCs w:val="24"/>
              </w:rPr>
            </w:pPr>
            <w:r w:rsidRPr="007C64F3">
              <w:rPr>
                <w:rFonts w:ascii="Times New Roman" w:eastAsia="MS Mincho" w:hAnsi="Times New Roman" w:cs="Times New Roman"/>
                <w:sz w:val="24"/>
                <w:szCs w:val="24"/>
              </w:rPr>
              <w:t>Исбаьхьаллин текстан анализ йар: исбаьхьаллин къегина хиларан (вастийн) а, литературин кепийн а гӀирсех пайдаэцарх кхетар</w:t>
            </w:r>
          </w:p>
          <w:p w:rsidR="00B35EE6" w:rsidRPr="007C64F3" w:rsidRDefault="00B35EE6" w:rsidP="00E732C4">
            <w:pPr>
              <w:spacing w:after="200" w:line="240" w:lineRule="auto"/>
              <w:rPr>
                <w:rFonts w:ascii="Times New Roman" w:eastAsia="MS Mincho" w:hAnsi="Times New Roman" w:cs="Times New Roman"/>
                <w:sz w:val="24"/>
                <w:szCs w:val="24"/>
              </w:rPr>
            </w:pPr>
          </w:p>
        </w:tc>
        <w:tc>
          <w:tcPr>
            <w:tcW w:w="2059" w:type="dxa"/>
            <w:tcBorders>
              <w:top w:val="single" w:sz="5"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p>
        </w:tc>
        <w:tc>
          <w:tcPr>
            <w:tcW w:w="1735" w:type="dxa"/>
            <w:tcBorders>
              <w:top w:val="single" w:sz="5"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tabs>
                <w:tab w:val="left" w:pos="0"/>
                <w:tab w:val="left" w:pos="1134"/>
              </w:tabs>
              <w:spacing w:after="0" w:line="240" w:lineRule="auto"/>
              <w:rPr>
                <w:rFonts w:ascii="Times New Roman" w:eastAsia="Calibri" w:hAnsi="Times New Roman" w:cs="Times New Roman"/>
                <w:sz w:val="24"/>
                <w:szCs w:val="24"/>
                <w:lang w:val="en-US"/>
              </w:rPr>
            </w:pPr>
            <w:r w:rsidRPr="007C64F3">
              <w:rPr>
                <w:rFonts w:ascii="Times New Roman" w:eastAsia="Calibri" w:hAnsi="Times New Roman" w:cs="Times New Roman"/>
                <w:sz w:val="24"/>
                <w:szCs w:val="24"/>
                <w:lang w:val="en-US"/>
              </w:rPr>
              <w:t>desharkho.ru</w:t>
            </w:r>
          </w:p>
          <w:p w:rsidR="00B35EE6" w:rsidRPr="007C64F3" w:rsidRDefault="00B35EE6" w:rsidP="00E732C4">
            <w:pPr>
              <w:tabs>
                <w:tab w:val="left" w:pos="0"/>
                <w:tab w:val="left" w:pos="1134"/>
              </w:tabs>
              <w:spacing w:after="0" w:line="240" w:lineRule="auto"/>
              <w:rPr>
                <w:rFonts w:ascii="Times New Roman" w:eastAsia="Calibri" w:hAnsi="Times New Roman" w:cs="Times New Roman"/>
                <w:sz w:val="24"/>
                <w:szCs w:val="24"/>
                <w:lang w:val="en-US"/>
              </w:rPr>
            </w:pPr>
            <w:r w:rsidRPr="007C64F3">
              <w:rPr>
                <w:rFonts w:ascii="Times New Roman" w:eastAsia="Calibri" w:hAnsi="Times New Roman" w:cs="Times New Roman"/>
                <w:sz w:val="24"/>
                <w:szCs w:val="24"/>
                <w:lang w:val="en-US"/>
              </w:rPr>
              <w:t xml:space="preserve"> ps95.ru/dikdosham/ </w:t>
            </w:r>
          </w:p>
          <w:p w:rsidR="00B35EE6" w:rsidRPr="007C64F3" w:rsidRDefault="00B35EE6" w:rsidP="00E732C4">
            <w:pPr>
              <w:autoSpaceDE w:val="0"/>
              <w:autoSpaceDN w:val="0"/>
              <w:spacing w:after="0" w:line="240" w:lineRule="auto"/>
              <w:ind w:left="72" w:right="432"/>
              <w:rPr>
                <w:rFonts w:ascii="Times New Roman" w:eastAsia="MS Mincho" w:hAnsi="Times New Roman" w:cs="Times New Roman"/>
                <w:sz w:val="24"/>
                <w:szCs w:val="24"/>
                <w:lang w:val="en-US"/>
              </w:rPr>
            </w:pPr>
          </w:p>
        </w:tc>
      </w:tr>
    </w:tbl>
    <w:p w:rsidR="00B35EE6" w:rsidRPr="007C64F3" w:rsidRDefault="00B35EE6" w:rsidP="00E732C4">
      <w:pPr>
        <w:spacing w:after="200" w:line="240" w:lineRule="auto"/>
        <w:rPr>
          <w:rFonts w:ascii="Times New Roman" w:eastAsia="MS Mincho" w:hAnsi="Times New Roman" w:cs="Times New Roman"/>
          <w:sz w:val="24"/>
          <w:szCs w:val="24"/>
          <w:lang w:val="en-US"/>
        </w:rPr>
        <w:sectPr w:rsidR="00B35EE6" w:rsidRPr="007C64F3">
          <w:pgSz w:w="16840" w:h="11900"/>
          <w:pgMar w:top="284" w:right="640" w:bottom="466" w:left="666" w:header="720" w:footer="720" w:gutter="0"/>
          <w:cols w:space="720" w:equalWidth="0">
            <w:col w:w="15534" w:space="0"/>
          </w:cols>
          <w:docGrid w:linePitch="360"/>
        </w:sectPr>
      </w:pPr>
    </w:p>
    <w:p w:rsidR="00B35EE6" w:rsidRPr="007C64F3" w:rsidRDefault="00B35EE6" w:rsidP="00E732C4">
      <w:pPr>
        <w:autoSpaceDE w:val="0"/>
        <w:autoSpaceDN w:val="0"/>
        <w:spacing w:after="66" w:line="240" w:lineRule="auto"/>
        <w:rPr>
          <w:rFonts w:ascii="Times New Roman" w:eastAsia="MS Mincho" w:hAnsi="Times New Roman" w:cs="Times New Roman"/>
          <w:sz w:val="24"/>
          <w:szCs w:val="24"/>
          <w:lang w:val="en-US"/>
        </w:rPr>
      </w:pPr>
    </w:p>
    <w:tbl>
      <w:tblPr>
        <w:tblW w:w="0" w:type="auto"/>
        <w:tblInd w:w="279" w:type="dxa"/>
        <w:tblLayout w:type="fixed"/>
        <w:tblLook w:val="04A0" w:firstRow="1" w:lastRow="0" w:firstColumn="1" w:lastColumn="0" w:noHBand="0" w:noVBand="1"/>
      </w:tblPr>
      <w:tblGrid>
        <w:gridCol w:w="396"/>
        <w:gridCol w:w="3988"/>
        <w:gridCol w:w="528"/>
        <w:gridCol w:w="1104"/>
        <w:gridCol w:w="1142"/>
        <w:gridCol w:w="864"/>
        <w:gridCol w:w="2666"/>
        <w:gridCol w:w="2059"/>
        <w:gridCol w:w="2420"/>
      </w:tblGrid>
      <w:tr w:rsidR="00B35EE6" w:rsidRPr="007C64F3" w:rsidTr="0065425B">
        <w:trPr>
          <w:trHeight w:hRule="exact" w:val="1662"/>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jc w:val="center"/>
              <w:rPr>
                <w:rFonts w:ascii="Times New Roman" w:eastAsia="MS Mincho" w:hAnsi="Times New Roman" w:cs="Times New Roman"/>
                <w:sz w:val="24"/>
                <w:szCs w:val="24"/>
                <w:lang w:val="en-US"/>
              </w:rPr>
            </w:pPr>
            <w:r w:rsidRPr="007C64F3">
              <w:rPr>
                <w:rFonts w:ascii="Times New Roman" w:eastAsia="Times New Roman" w:hAnsi="Times New Roman" w:cs="Times New Roman"/>
                <w:color w:val="000000"/>
                <w:w w:val="97"/>
                <w:sz w:val="24"/>
                <w:szCs w:val="24"/>
                <w:lang w:val="en-US"/>
              </w:rPr>
              <w:t>4.2.</w:t>
            </w:r>
          </w:p>
        </w:tc>
        <w:tc>
          <w:tcPr>
            <w:tcW w:w="3988"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r w:rsidRPr="007C64F3">
              <w:rPr>
                <w:rFonts w:ascii="Times New Roman" w:eastAsia="Calibri" w:hAnsi="Times New Roman" w:cs="Times New Roman"/>
                <w:sz w:val="24"/>
                <w:szCs w:val="24"/>
              </w:rPr>
              <w:t>Ж.Махмаев «Ши к1еза»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r w:rsidRPr="007C64F3">
              <w:rPr>
                <w:rFonts w:ascii="Times New Roman" w:eastAsia="MS Mincho" w:hAnsi="Times New Roman" w:cs="Times New Roman"/>
                <w:sz w:val="24"/>
                <w:szCs w:val="24"/>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spacing w:after="200" w:line="240" w:lineRule="auto"/>
              <w:rPr>
                <w:rFonts w:ascii="Times New Roman" w:eastAsia="MS Mincho" w:hAnsi="Times New Roman" w:cs="Times New Roman"/>
                <w:sz w:val="24"/>
                <w:szCs w:val="24"/>
                <w:lang w:val="en-US"/>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spacing w:after="200" w:line="240" w:lineRule="auto"/>
              <w:rPr>
                <w:rFonts w:ascii="Times New Roman" w:eastAsia="MS Mincho" w:hAnsi="Times New Roman" w:cs="Times New Roman"/>
                <w:sz w:val="24"/>
                <w:szCs w:val="24"/>
                <w:lang w:val="en-US"/>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jc w:val="center"/>
              <w:rPr>
                <w:rFonts w:ascii="Times New Roman" w:eastAsia="MS Mincho" w:hAnsi="Times New Roman" w:cs="Times New Roman"/>
                <w:sz w:val="24"/>
                <w:szCs w:val="24"/>
                <w:lang w:val="en-US"/>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ight="144"/>
              <w:rPr>
                <w:rFonts w:ascii="Times New Roman" w:eastAsia="MS Mincho" w:hAnsi="Times New Roman" w:cs="Times New Roman"/>
                <w:sz w:val="24"/>
                <w:szCs w:val="24"/>
                <w:lang w:val="en-US"/>
              </w:rPr>
            </w:pPr>
            <w:r w:rsidRPr="007C64F3">
              <w:rPr>
                <w:rFonts w:ascii="Times New Roman" w:eastAsia="MS Mincho" w:hAnsi="Times New Roman" w:cs="Times New Roman"/>
                <w:sz w:val="24"/>
                <w:szCs w:val="24"/>
              </w:rPr>
              <w:t>Цадевзачу</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дешнашца</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а</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аларшца</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а</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болх</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бар</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маьӀнех</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кхетархьама</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контекстан</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анализ</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йар</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Ӏаматехь</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йеллачу</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дошамца</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болх</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бар</w:t>
            </w:r>
            <w:r w:rsidRPr="007C64F3">
              <w:rPr>
                <w:rFonts w:ascii="Times New Roman" w:eastAsia="MS Mincho" w:hAnsi="Times New Roman" w:cs="Times New Roman"/>
                <w:sz w:val="24"/>
                <w:szCs w:val="24"/>
                <w:lang w:val="en-US"/>
              </w:rPr>
              <w:t>.</w:t>
            </w:r>
          </w:p>
        </w:tc>
        <w:tc>
          <w:tcPr>
            <w:tcW w:w="2059"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lang w:val="en-US"/>
              </w:rPr>
            </w:pPr>
          </w:p>
        </w:tc>
        <w:tc>
          <w:tcPr>
            <w:tcW w:w="2420"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tabs>
                <w:tab w:val="left" w:pos="0"/>
                <w:tab w:val="left" w:pos="1134"/>
              </w:tabs>
              <w:spacing w:after="0" w:line="240" w:lineRule="auto"/>
              <w:rPr>
                <w:rFonts w:ascii="Times New Roman" w:eastAsia="Calibri" w:hAnsi="Times New Roman" w:cs="Times New Roman"/>
                <w:sz w:val="24"/>
                <w:szCs w:val="24"/>
                <w:lang w:val="en-US"/>
              </w:rPr>
            </w:pPr>
            <w:r w:rsidRPr="007C64F3">
              <w:rPr>
                <w:rFonts w:ascii="Times New Roman" w:eastAsia="Calibri" w:hAnsi="Times New Roman" w:cs="Times New Roman"/>
                <w:sz w:val="24"/>
                <w:szCs w:val="24"/>
                <w:lang w:val="en-US"/>
              </w:rPr>
              <w:t>desharkho.ru</w:t>
            </w:r>
          </w:p>
          <w:p w:rsidR="00B35EE6" w:rsidRPr="007C64F3" w:rsidRDefault="00B35EE6" w:rsidP="00E732C4">
            <w:pPr>
              <w:tabs>
                <w:tab w:val="left" w:pos="0"/>
                <w:tab w:val="left" w:pos="1134"/>
              </w:tabs>
              <w:spacing w:after="0" w:line="240" w:lineRule="auto"/>
              <w:rPr>
                <w:rFonts w:ascii="Times New Roman" w:eastAsia="Calibri" w:hAnsi="Times New Roman" w:cs="Times New Roman"/>
                <w:sz w:val="24"/>
                <w:szCs w:val="24"/>
                <w:lang w:val="en-US"/>
              </w:rPr>
            </w:pPr>
            <w:r w:rsidRPr="007C64F3">
              <w:rPr>
                <w:rFonts w:ascii="Times New Roman" w:eastAsia="Calibri" w:hAnsi="Times New Roman" w:cs="Times New Roman"/>
                <w:sz w:val="24"/>
                <w:szCs w:val="24"/>
                <w:lang w:val="en-US"/>
              </w:rPr>
              <w:t xml:space="preserve"> ps95.ru/dikdosham/ </w:t>
            </w:r>
          </w:p>
          <w:p w:rsidR="00B35EE6" w:rsidRPr="007C64F3" w:rsidRDefault="00B35EE6" w:rsidP="00E732C4">
            <w:pPr>
              <w:autoSpaceDE w:val="0"/>
              <w:autoSpaceDN w:val="0"/>
              <w:spacing w:after="0" w:line="240" w:lineRule="auto"/>
              <w:ind w:left="72" w:right="432"/>
              <w:rPr>
                <w:rFonts w:ascii="Times New Roman" w:eastAsia="MS Mincho" w:hAnsi="Times New Roman" w:cs="Times New Roman"/>
                <w:sz w:val="24"/>
                <w:szCs w:val="24"/>
                <w:lang w:val="en-US"/>
              </w:rPr>
            </w:pPr>
          </w:p>
        </w:tc>
      </w:tr>
      <w:tr w:rsidR="00B35EE6" w:rsidRPr="007C64F3" w:rsidTr="0065425B">
        <w:trPr>
          <w:trHeight w:hRule="exact" w:val="2535"/>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jc w:val="center"/>
              <w:rPr>
                <w:rFonts w:ascii="Times New Roman" w:eastAsia="MS Mincho" w:hAnsi="Times New Roman" w:cs="Times New Roman"/>
                <w:sz w:val="24"/>
                <w:szCs w:val="24"/>
                <w:lang w:val="en-US"/>
              </w:rPr>
            </w:pPr>
            <w:r w:rsidRPr="007C64F3">
              <w:rPr>
                <w:rFonts w:ascii="Times New Roman" w:eastAsia="Times New Roman" w:hAnsi="Times New Roman" w:cs="Times New Roman"/>
                <w:color w:val="000000"/>
                <w:w w:val="97"/>
                <w:sz w:val="24"/>
                <w:szCs w:val="24"/>
                <w:lang w:val="en-US"/>
              </w:rPr>
              <w:t>4.3.</w:t>
            </w:r>
          </w:p>
        </w:tc>
        <w:tc>
          <w:tcPr>
            <w:tcW w:w="3988"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r w:rsidRPr="007C64F3">
              <w:rPr>
                <w:rFonts w:ascii="Times New Roman" w:eastAsia="Calibri" w:hAnsi="Times New Roman" w:cs="Times New Roman"/>
                <w:sz w:val="24"/>
                <w:szCs w:val="24"/>
              </w:rPr>
              <w:t>Хь.Саракаев «Борзик»,</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r w:rsidRPr="007C64F3">
              <w:rPr>
                <w:rFonts w:ascii="Times New Roman" w:eastAsia="MS Mincho" w:hAnsi="Times New Roman" w:cs="Times New Roman"/>
                <w:sz w:val="24"/>
                <w:szCs w:val="24"/>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spacing w:after="200" w:line="240" w:lineRule="auto"/>
              <w:rPr>
                <w:rFonts w:ascii="Times New Roman" w:eastAsia="MS Mincho" w:hAnsi="Times New Roman" w:cs="Times New Roman"/>
                <w:sz w:val="24"/>
                <w:szCs w:val="24"/>
                <w:lang w:val="en-US"/>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spacing w:after="200" w:line="240" w:lineRule="auto"/>
              <w:rPr>
                <w:rFonts w:ascii="Times New Roman" w:eastAsia="MS Mincho" w:hAnsi="Times New Roman" w:cs="Times New Roman"/>
                <w:sz w:val="24"/>
                <w:szCs w:val="24"/>
                <w:lang w:val="en-US"/>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jc w:val="center"/>
              <w:rPr>
                <w:rFonts w:ascii="Times New Roman" w:eastAsia="MS Mincho" w:hAnsi="Times New Roman" w:cs="Times New Roman"/>
                <w:sz w:val="24"/>
                <w:szCs w:val="24"/>
                <w:lang w:val="en-US"/>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lang w:val="en-US"/>
              </w:rPr>
            </w:pPr>
            <w:r w:rsidRPr="007C64F3">
              <w:rPr>
                <w:rFonts w:ascii="Times New Roman" w:eastAsia="MS Mincho" w:hAnsi="Times New Roman" w:cs="Times New Roman"/>
                <w:sz w:val="24"/>
                <w:szCs w:val="24"/>
              </w:rPr>
              <w:t>Турпалхойн</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мах</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хадор</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турпалхочун</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амалан</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коьрта</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битамаш</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билгалбаха</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хаар</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церан</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леларца</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амал</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йовзар</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турпалхойн</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леларийн</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бахьана</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довзийта</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а</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церан</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гӀуллакхийн</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мах</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хадон</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а</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хаар</w:t>
            </w:r>
            <w:r w:rsidRPr="007C64F3">
              <w:rPr>
                <w:rFonts w:ascii="Times New Roman" w:eastAsia="MS Mincho" w:hAnsi="Times New Roman" w:cs="Times New Roman"/>
                <w:sz w:val="24"/>
                <w:szCs w:val="24"/>
                <w:lang w:val="en-US"/>
              </w:rPr>
              <w:t>.</w:t>
            </w:r>
          </w:p>
        </w:tc>
        <w:tc>
          <w:tcPr>
            <w:tcW w:w="2059"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lang w:val="en-US"/>
              </w:rPr>
            </w:pPr>
          </w:p>
        </w:tc>
        <w:tc>
          <w:tcPr>
            <w:tcW w:w="2420"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tabs>
                <w:tab w:val="left" w:pos="0"/>
                <w:tab w:val="left" w:pos="1134"/>
              </w:tabs>
              <w:spacing w:after="0" w:line="240" w:lineRule="auto"/>
              <w:rPr>
                <w:rFonts w:ascii="Times New Roman" w:eastAsia="Calibri" w:hAnsi="Times New Roman" w:cs="Times New Roman"/>
                <w:sz w:val="24"/>
                <w:szCs w:val="24"/>
                <w:lang w:val="en-US"/>
              </w:rPr>
            </w:pPr>
            <w:r w:rsidRPr="007C64F3">
              <w:rPr>
                <w:rFonts w:ascii="Times New Roman" w:eastAsia="Calibri" w:hAnsi="Times New Roman" w:cs="Times New Roman"/>
                <w:sz w:val="24"/>
                <w:szCs w:val="24"/>
                <w:lang w:val="en-US"/>
              </w:rPr>
              <w:t>desharkho.ru</w:t>
            </w:r>
          </w:p>
          <w:p w:rsidR="00B35EE6" w:rsidRPr="007C64F3" w:rsidRDefault="00B35EE6" w:rsidP="00E732C4">
            <w:pPr>
              <w:tabs>
                <w:tab w:val="left" w:pos="0"/>
                <w:tab w:val="left" w:pos="1134"/>
              </w:tabs>
              <w:spacing w:after="0" w:line="240" w:lineRule="auto"/>
              <w:rPr>
                <w:rFonts w:ascii="Times New Roman" w:eastAsia="Calibri" w:hAnsi="Times New Roman" w:cs="Times New Roman"/>
                <w:sz w:val="24"/>
                <w:szCs w:val="24"/>
                <w:lang w:val="en-US"/>
              </w:rPr>
            </w:pPr>
            <w:r w:rsidRPr="007C64F3">
              <w:rPr>
                <w:rFonts w:ascii="Times New Roman" w:eastAsia="Calibri" w:hAnsi="Times New Roman" w:cs="Times New Roman"/>
                <w:sz w:val="24"/>
                <w:szCs w:val="24"/>
                <w:lang w:val="en-US"/>
              </w:rPr>
              <w:t xml:space="preserve"> ps95.ru/dikdosham/ </w:t>
            </w:r>
          </w:p>
          <w:p w:rsidR="00B35EE6" w:rsidRPr="007C64F3" w:rsidRDefault="00B35EE6" w:rsidP="00E732C4">
            <w:pPr>
              <w:autoSpaceDE w:val="0"/>
              <w:autoSpaceDN w:val="0"/>
              <w:spacing w:after="0" w:line="240" w:lineRule="auto"/>
              <w:ind w:left="72" w:right="432"/>
              <w:rPr>
                <w:rFonts w:ascii="Times New Roman" w:eastAsia="MS Mincho" w:hAnsi="Times New Roman" w:cs="Times New Roman"/>
                <w:sz w:val="24"/>
                <w:szCs w:val="24"/>
                <w:lang w:val="en-US"/>
              </w:rPr>
            </w:pPr>
          </w:p>
        </w:tc>
      </w:tr>
      <w:tr w:rsidR="00B35EE6" w:rsidRPr="007C64F3" w:rsidTr="0065425B">
        <w:trPr>
          <w:trHeight w:hRule="exact" w:val="1139"/>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jc w:val="center"/>
              <w:rPr>
                <w:rFonts w:ascii="Times New Roman" w:eastAsia="MS Mincho" w:hAnsi="Times New Roman" w:cs="Times New Roman"/>
                <w:sz w:val="24"/>
                <w:szCs w:val="24"/>
                <w:lang w:val="en-US"/>
              </w:rPr>
            </w:pPr>
            <w:r w:rsidRPr="007C64F3">
              <w:rPr>
                <w:rFonts w:ascii="Times New Roman" w:eastAsia="Times New Roman" w:hAnsi="Times New Roman" w:cs="Times New Roman"/>
                <w:color w:val="000000"/>
                <w:w w:val="97"/>
                <w:sz w:val="24"/>
                <w:szCs w:val="24"/>
                <w:lang w:val="en-US"/>
              </w:rPr>
              <w:t>4.4.</w:t>
            </w:r>
          </w:p>
        </w:tc>
        <w:tc>
          <w:tcPr>
            <w:tcW w:w="3988"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r w:rsidRPr="007C64F3">
              <w:rPr>
                <w:rFonts w:ascii="Times New Roman" w:eastAsia="Calibri" w:hAnsi="Times New Roman" w:cs="Times New Roman"/>
                <w:sz w:val="24"/>
                <w:szCs w:val="24"/>
              </w:rPr>
              <w:t>Э. Мамакаев «Тхан пису»</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r w:rsidRPr="007C64F3">
              <w:rPr>
                <w:rFonts w:ascii="Times New Roman" w:eastAsia="MS Mincho" w:hAnsi="Times New Roman" w:cs="Times New Roman"/>
                <w:sz w:val="24"/>
                <w:szCs w:val="24"/>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lang w:val="en-US"/>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spacing w:after="200" w:line="240" w:lineRule="auto"/>
              <w:rPr>
                <w:rFonts w:ascii="Times New Roman" w:eastAsia="MS Mincho" w:hAnsi="Times New Roman" w:cs="Times New Roman"/>
                <w:sz w:val="24"/>
                <w:szCs w:val="24"/>
                <w:lang w:val="en-US"/>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jc w:val="center"/>
              <w:rPr>
                <w:rFonts w:ascii="Times New Roman" w:eastAsia="MS Mincho" w:hAnsi="Times New Roman" w:cs="Times New Roman"/>
                <w:sz w:val="24"/>
                <w:szCs w:val="24"/>
                <w:lang w:val="en-US"/>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lang w:val="en-US"/>
              </w:rPr>
            </w:pPr>
            <w:r w:rsidRPr="007C64F3">
              <w:rPr>
                <w:rFonts w:ascii="Times New Roman" w:eastAsia="MS Mincho" w:hAnsi="Times New Roman" w:cs="Times New Roman"/>
                <w:sz w:val="24"/>
                <w:szCs w:val="24"/>
              </w:rPr>
              <w:t>Дагахь</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йешар</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текст</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дагахь</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йешар</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йешначух</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хиинарг</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дийцаре</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дан</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кечамбар</w:t>
            </w:r>
          </w:p>
        </w:tc>
        <w:tc>
          <w:tcPr>
            <w:tcW w:w="2059"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ight="144"/>
              <w:rPr>
                <w:rFonts w:ascii="Times New Roman" w:eastAsia="MS Mincho" w:hAnsi="Times New Roman" w:cs="Times New Roman"/>
                <w:sz w:val="24"/>
                <w:szCs w:val="24"/>
                <w:lang w:val="en-US"/>
              </w:rPr>
            </w:pPr>
          </w:p>
        </w:tc>
        <w:tc>
          <w:tcPr>
            <w:tcW w:w="2420"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tabs>
                <w:tab w:val="left" w:pos="0"/>
                <w:tab w:val="left" w:pos="1134"/>
              </w:tabs>
              <w:spacing w:after="0" w:line="240" w:lineRule="auto"/>
              <w:rPr>
                <w:rFonts w:ascii="Times New Roman" w:eastAsia="Calibri" w:hAnsi="Times New Roman" w:cs="Times New Roman"/>
                <w:sz w:val="24"/>
                <w:szCs w:val="24"/>
                <w:lang w:val="en-US"/>
              </w:rPr>
            </w:pPr>
            <w:r w:rsidRPr="007C64F3">
              <w:rPr>
                <w:rFonts w:ascii="Times New Roman" w:eastAsia="Calibri" w:hAnsi="Times New Roman" w:cs="Times New Roman"/>
                <w:sz w:val="24"/>
                <w:szCs w:val="24"/>
                <w:lang w:val="en-US"/>
              </w:rPr>
              <w:t>desharkho.ru</w:t>
            </w:r>
          </w:p>
          <w:p w:rsidR="00B35EE6" w:rsidRPr="007C64F3" w:rsidRDefault="00B35EE6" w:rsidP="00E732C4">
            <w:pPr>
              <w:tabs>
                <w:tab w:val="left" w:pos="0"/>
                <w:tab w:val="left" w:pos="1134"/>
              </w:tabs>
              <w:spacing w:after="0" w:line="240" w:lineRule="auto"/>
              <w:rPr>
                <w:rFonts w:ascii="Times New Roman" w:eastAsia="Calibri" w:hAnsi="Times New Roman" w:cs="Times New Roman"/>
                <w:sz w:val="24"/>
                <w:szCs w:val="24"/>
                <w:lang w:val="en-US"/>
              </w:rPr>
            </w:pPr>
            <w:r w:rsidRPr="007C64F3">
              <w:rPr>
                <w:rFonts w:ascii="Times New Roman" w:eastAsia="Calibri" w:hAnsi="Times New Roman" w:cs="Times New Roman"/>
                <w:sz w:val="24"/>
                <w:szCs w:val="24"/>
                <w:lang w:val="en-US"/>
              </w:rPr>
              <w:t xml:space="preserve"> ps95.ru/dikdosham/ </w:t>
            </w:r>
          </w:p>
          <w:p w:rsidR="00B35EE6" w:rsidRPr="007C64F3" w:rsidRDefault="00B35EE6" w:rsidP="00E732C4">
            <w:pPr>
              <w:autoSpaceDE w:val="0"/>
              <w:autoSpaceDN w:val="0"/>
              <w:spacing w:after="0" w:line="240" w:lineRule="auto"/>
              <w:ind w:left="72" w:right="432"/>
              <w:rPr>
                <w:rFonts w:ascii="Times New Roman" w:eastAsia="MS Mincho" w:hAnsi="Times New Roman" w:cs="Times New Roman"/>
                <w:sz w:val="24"/>
                <w:szCs w:val="24"/>
                <w:lang w:val="en-US"/>
              </w:rPr>
            </w:pPr>
          </w:p>
        </w:tc>
      </w:tr>
      <w:tr w:rsidR="00B35EE6" w:rsidRPr="007C64F3" w:rsidTr="0065425B">
        <w:trPr>
          <w:trHeight w:hRule="exact" w:val="2706"/>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jc w:val="center"/>
              <w:rPr>
                <w:rFonts w:ascii="Times New Roman" w:eastAsia="Times New Roman" w:hAnsi="Times New Roman" w:cs="Times New Roman"/>
                <w:color w:val="000000"/>
                <w:w w:val="97"/>
                <w:sz w:val="24"/>
                <w:szCs w:val="24"/>
              </w:rPr>
            </w:pPr>
            <w:r w:rsidRPr="007C64F3">
              <w:rPr>
                <w:rFonts w:ascii="Times New Roman" w:eastAsia="Times New Roman" w:hAnsi="Times New Roman" w:cs="Times New Roman"/>
                <w:color w:val="000000"/>
                <w:w w:val="97"/>
                <w:sz w:val="24"/>
                <w:szCs w:val="24"/>
              </w:rPr>
              <w:t>4.5</w:t>
            </w:r>
          </w:p>
        </w:tc>
        <w:tc>
          <w:tcPr>
            <w:tcW w:w="3988"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Calibri" w:hAnsi="Times New Roman" w:cs="Times New Roman"/>
                <w:sz w:val="24"/>
                <w:szCs w:val="24"/>
              </w:rPr>
            </w:pPr>
            <w:r w:rsidRPr="007C64F3">
              <w:rPr>
                <w:rFonts w:ascii="Times New Roman" w:eastAsia="Calibri" w:hAnsi="Times New Roman" w:cs="Times New Roman"/>
                <w:sz w:val="24"/>
                <w:szCs w:val="24"/>
              </w:rPr>
              <w:t>Э.Мамакаев «Акхарой долчохь»</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r w:rsidRPr="007C64F3">
              <w:rPr>
                <w:rFonts w:ascii="Times New Roman" w:eastAsia="MS Mincho" w:hAnsi="Times New Roman" w:cs="Times New Roman"/>
                <w:sz w:val="24"/>
                <w:szCs w:val="24"/>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spacing w:after="200" w:line="240" w:lineRule="auto"/>
              <w:rPr>
                <w:rFonts w:ascii="Times New Roman" w:eastAsia="MS Mincho" w:hAnsi="Times New Roman" w:cs="Times New Roman"/>
                <w:sz w:val="24"/>
                <w:szCs w:val="24"/>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jc w:val="center"/>
              <w:rPr>
                <w:rFonts w:ascii="Times New Roman" w:eastAsia="MS Mincho" w:hAnsi="Times New Roman" w:cs="Times New Roman"/>
                <w:sz w:val="24"/>
                <w:szCs w:val="24"/>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r w:rsidRPr="007C64F3">
              <w:rPr>
                <w:rFonts w:ascii="Times New Roman" w:eastAsia="MS Mincho" w:hAnsi="Times New Roman" w:cs="Times New Roman"/>
                <w:sz w:val="24"/>
                <w:szCs w:val="24"/>
              </w:rPr>
              <w:t xml:space="preserve">Хезаш йешар: текстах кхетархьама цаторийла йолчу боларца дешархойх хӀорамма а хезаш йешар </w:t>
            </w:r>
          </w:p>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r w:rsidRPr="007C64F3">
              <w:rPr>
                <w:rFonts w:ascii="Times New Roman" w:eastAsia="MS Mincho" w:hAnsi="Times New Roman" w:cs="Times New Roman"/>
                <w:sz w:val="24"/>
                <w:szCs w:val="24"/>
              </w:rPr>
              <w:t>Дагахь йешар: текст дагахь йешар, йешначух хиинарг дийцаре дан кечамбар.</w:t>
            </w:r>
          </w:p>
        </w:tc>
        <w:tc>
          <w:tcPr>
            <w:tcW w:w="2059"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ight="144"/>
              <w:rPr>
                <w:rFonts w:ascii="Times New Roman" w:eastAsia="MS Mincho" w:hAnsi="Times New Roman" w:cs="Times New Roman"/>
                <w:sz w:val="24"/>
                <w:szCs w:val="24"/>
              </w:rPr>
            </w:pPr>
          </w:p>
        </w:tc>
        <w:tc>
          <w:tcPr>
            <w:tcW w:w="2420"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tabs>
                <w:tab w:val="left" w:pos="0"/>
                <w:tab w:val="left" w:pos="1134"/>
              </w:tabs>
              <w:spacing w:after="0" w:line="240" w:lineRule="auto"/>
              <w:rPr>
                <w:rFonts w:ascii="Times New Roman" w:eastAsia="Calibri" w:hAnsi="Times New Roman" w:cs="Times New Roman"/>
                <w:sz w:val="24"/>
                <w:szCs w:val="24"/>
                <w:lang w:val="en-US"/>
              </w:rPr>
            </w:pPr>
            <w:r w:rsidRPr="007C64F3">
              <w:rPr>
                <w:rFonts w:ascii="Times New Roman" w:eastAsia="Calibri" w:hAnsi="Times New Roman" w:cs="Times New Roman"/>
                <w:sz w:val="24"/>
                <w:szCs w:val="24"/>
                <w:lang w:val="en-US"/>
              </w:rPr>
              <w:t>desharkho.ru</w:t>
            </w:r>
          </w:p>
          <w:p w:rsidR="00B35EE6" w:rsidRPr="007C64F3" w:rsidRDefault="00B35EE6" w:rsidP="00E732C4">
            <w:pPr>
              <w:tabs>
                <w:tab w:val="left" w:pos="0"/>
                <w:tab w:val="left" w:pos="1134"/>
              </w:tabs>
              <w:spacing w:after="0" w:line="240" w:lineRule="auto"/>
              <w:rPr>
                <w:rFonts w:ascii="Times New Roman" w:eastAsia="Calibri" w:hAnsi="Times New Roman" w:cs="Times New Roman"/>
                <w:sz w:val="24"/>
                <w:szCs w:val="24"/>
                <w:lang w:val="en-US"/>
              </w:rPr>
            </w:pPr>
            <w:r w:rsidRPr="007C64F3">
              <w:rPr>
                <w:rFonts w:ascii="Times New Roman" w:eastAsia="Calibri" w:hAnsi="Times New Roman" w:cs="Times New Roman"/>
                <w:sz w:val="24"/>
                <w:szCs w:val="24"/>
                <w:lang w:val="en-US"/>
              </w:rPr>
              <w:t xml:space="preserve"> ps95.ru/dikdosham/ </w:t>
            </w:r>
          </w:p>
          <w:p w:rsidR="00B35EE6" w:rsidRPr="007C64F3" w:rsidRDefault="00B35EE6" w:rsidP="00E732C4">
            <w:pPr>
              <w:autoSpaceDE w:val="0"/>
              <w:autoSpaceDN w:val="0"/>
              <w:spacing w:after="0" w:line="240" w:lineRule="auto"/>
              <w:ind w:left="72" w:right="432"/>
              <w:rPr>
                <w:rFonts w:ascii="Times New Roman" w:eastAsia="MS Mincho" w:hAnsi="Times New Roman" w:cs="Times New Roman"/>
                <w:sz w:val="24"/>
                <w:szCs w:val="24"/>
                <w:lang w:val="en-US"/>
              </w:rPr>
            </w:pPr>
          </w:p>
        </w:tc>
      </w:tr>
      <w:tr w:rsidR="00B35EE6" w:rsidRPr="007C64F3" w:rsidTr="0065425B">
        <w:trPr>
          <w:trHeight w:hRule="exact" w:val="1978"/>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jc w:val="center"/>
              <w:rPr>
                <w:rFonts w:ascii="Times New Roman" w:eastAsia="Times New Roman" w:hAnsi="Times New Roman" w:cs="Times New Roman"/>
                <w:color w:val="000000"/>
                <w:w w:val="97"/>
                <w:sz w:val="24"/>
                <w:szCs w:val="24"/>
              </w:rPr>
            </w:pPr>
            <w:r w:rsidRPr="007C64F3">
              <w:rPr>
                <w:rFonts w:ascii="Times New Roman" w:eastAsia="Times New Roman" w:hAnsi="Times New Roman" w:cs="Times New Roman"/>
                <w:color w:val="000000"/>
                <w:w w:val="97"/>
                <w:sz w:val="24"/>
                <w:szCs w:val="24"/>
              </w:rPr>
              <w:t>4.6</w:t>
            </w:r>
          </w:p>
        </w:tc>
        <w:tc>
          <w:tcPr>
            <w:tcW w:w="3988"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Calibri" w:hAnsi="Times New Roman" w:cs="Times New Roman"/>
                <w:sz w:val="24"/>
                <w:szCs w:val="24"/>
              </w:rPr>
            </w:pPr>
            <w:r w:rsidRPr="007C64F3">
              <w:rPr>
                <w:rFonts w:ascii="Times New Roman" w:eastAsia="Calibri" w:hAnsi="Times New Roman" w:cs="Times New Roman"/>
                <w:sz w:val="24"/>
                <w:szCs w:val="24"/>
              </w:rPr>
              <w:t>Ш.Макалов «Дехкий дийна муха дисира»..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r w:rsidRPr="007C64F3">
              <w:rPr>
                <w:rFonts w:ascii="Times New Roman" w:eastAsia="MS Mincho" w:hAnsi="Times New Roman" w:cs="Times New Roman"/>
                <w:sz w:val="24"/>
                <w:szCs w:val="24"/>
              </w:rPr>
              <w:t>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spacing w:after="200" w:line="240" w:lineRule="auto"/>
              <w:rPr>
                <w:rFonts w:ascii="Times New Roman" w:eastAsia="MS Mincho" w:hAnsi="Times New Roman" w:cs="Times New Roman"/>
                <w:sz w:val="24"/>
                <w:szCs w:val="24"/>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jc w:val="center"/>
              <w:rPr>
                <w:rFonts w:ascii="Times New Roman" w:eastAsia="MS Mincho" w:hAnsi="Times New Roman" w:cs="Times New Roman"/>
                <w:sz w:val="24"/>
                <w:szCs w:val="24"/>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r w:rsidRPr="007C64F3">
              <w:rPr>
                <w:rFonts w:ascii="Times New Roman" w:eastAsia="MS Mincho" w:hAnsi="Times New Roman" w:cs="Times New Roman"/>
                <w:sz w:val="24"/>
                <w:szCs w:val="24"/>
              </w:rPr>
              <w:t>Исбаьхьаллин текстан анализ йар: исбаьхьаллин къегина хиларан (вастийн) а, литературин кепийн а гӀирсех пайдаэцарх кхетар.</w:t>
            </w:r>
          </w:p>
        </w:tc>
        <w:tc>
          <w:tcPr>
            <w:tcW w:w="2059"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ight="144"/>
              <w:rPr>
                <w:rFonts w:ascii="Times New Roman" w:eastAsia="MS Mincho" w:hAnsi="Times New Roman" w:cs="Times New Roman"/>
                <w:sz w:val="24"/>
                <w:szCs w:val="24"/>
              </w:rPr>
            </w:pPr>
          </w:p>
        </w:tc>
        <w:tc>
          <w:tcPr>
            <w:tcW w:w="2420"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tabs>
                <w:tab w:val="left" w:pos="0"/>
                <w:tab w:val="left" w:pos="1134"/>
              </w:tabs>
              <w:spacing w:after="0" w:line="240" w:lineRule="auto"/>
              <w:rPr>
                <w:rFonts w:ascii="Times New Roman" w:eastAsia="Calibri" w:hAnsi="Times New Roman" w:cs="Times New Roman"/>
                <w:sz w:val="24"/>
                <w:szCs w:val="24"/>
                <w:lang w:val="en-US"/>
              </w:rPr>
            </w:pPr>
            <w:r w:rsidRPr="007C64F3">
              <w:rPr>
                <w:rFonts w:ascii="Times New Roman" w:eastAsia="Calibri" w:hAnsi="Times New Roman" w:cs="Times New Roman"/>
                <w:sz w:val="24"/>
                <w:szCs w:val="24"/>
                <w:lang w:val="en-US"/>
              </w:rPr>
              <w:t>desharkho.ru</w:t>
            </w:r>
          </w:p>
          <w:p w:rsidR="00B35EE6" w:rsidRPr="007C64F3" w:rsidRDefault="00B35EE6" w:rsidP="00E732C4">
            <w:pPr>
              <w:tabs>
                <w:tab w:val="left" w:pos="0"/>
                <w:tab w:val="left" w:pos="1134"/>
              </w:tabs>
              <w:spacing w:after="0" w:line="240" w:lineRule="auto"/>
              <w:rPr>
                <w:rFonts w:ascii="Times New Roman" w:eastAsia="Calibri" w:hAnsi="Times New Roman" w:cs="Times New Roman"/>
                <w:sz w:val="24"/>
                <w:szCs w:val="24"/>
                <w:lang w:val="en-US"/>
              </w:rPr>
            </w:pPr>
            <w:r w:rsidRPr="007C64F3">
              <w:rPr>
                <w:rFonts w:ascii="Times New Roman" w:eastAsia="Calibri" w:hAnsi="Times New Roman" w:cs="Times New Roman"/>
                <w:sz w:val="24"/>
                <w:szCs w:val="24"/>
                <w:lang w:val="en-US"/>
              </w:rPr>
              <w:t xml:space="preserve"> ps95.ru/dikdosham/ </w:t>
            </w:r>
          </w:p>
          <w:p w:rsidR="00B35EE6" w:rsidRPr="007C64F3" w:rsidRDefault="00B35EE6" w:rsidP="00E732C4">
            <w:pPr>
              <w:autoSpaceDE w:val="0"/>
              <w:autoSpaceDN w:val="0"/>
              <w:spacing w:after="0" w:line="240" w:lineRule="auto"/>
              <w:ind w:left="72" w:right="432"/>
              <w:rPr>
                <w:rFonts w:ascii="Times New Roman" w:eastAsia="MS Mincho" w:hAnsi="Times New Roman" w:cs="Times New Roman"/>
                <w:sz w:val="24"/>
                <w:szCs w:val="24"/>
                <w:lang w:val="en-US"/>
              </w:rPr>
            </w:pPr>
          </w:p>
        </w:tc>
      </w:tr>
      <w:tr w:rsidR="00B35EE6" w:rsidRPr="007C64F3" w:rsidTr="0065425B">
        <w:trPr>
          <w:trHeight w:hRule="exact" w:val="2559"/>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jc w:val="center"/>
              <w:rPr>
                <w:rFonts w:ascii="Times New Roman" w:eastAsia="Times New Roman" w:hAnsi="Times New Roman" w:cs="Times New Roman"/>
                <w:color w:val="000000"/>
                <w:w w:val="97"/>
                <w:sz w:val="24"/>
                <w:szCs w:val="24"/>
              </w:rPr>
            </w:pPr>
            <w:r w:rsidRPr="007C64F3">
              <w:rPr>
                <w:rFonts w:ascii="Times New Roman" w:eastAsia="Times New Roman" w:hAnsi="Times New Roman" w:cs="Times New Roman"/>
                <w:color w:val="000000"/>
                <w:w w:val="97"/>
                <w:sz w:val="24"/>
                <w:szCs w:val="24"/>
              </w:rPr>
              <w:t>4.7</w:t>
            </w:r>
          </w:p>
        </w:tc>
        <w:tc>
          <w:tcPr>
            <w:tcW w:w="3988"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Calibri" w:hAnsi="Times New Roman" w:cs="Times New Roman"/>
                <w:sz w:val="24"/>
                <w:szCs w:val="24"/>
              </w:rPr>
            </w:pPr>
            <w:r w:rsidRPr="007C64F3">
              <w:rPr>
                <w:rFonts w:ascii="Times New Roman" w:eastAsia="Calibri" w:hAnsi="Times New Roman" w:cs="Times New Roman"/>
                <w:sz w:val="24"/>
                <w:szCs w:val="24"/>
              </w:rPr>
              <w:t>А.Тапалаева « Массарна дерг-ловзар»</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r w:rsidRPr="007C64F3">
              <w:rPr>
                <w:rFonts w:ascii="Times New Roman" w:eastAsia="MS Mincho" w:hAnsi="Times New Roman" w:cs="Times New Roman"/>
                <w:sz w:val="24"/>
                <w:szCs w:val="24"/>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spacing w:after="200" w:line="240" w:lineRule="auto"/>
              <w:rPr>
                <w:rFonts w:ascii="Times New Roman" w:eastAsia="MS Mincho" w:hAnsi="Times New Roman" w:cs="Times New Roman"/>
                <w:sz w:val="24"/>
                <w:szCs w:val="24"/>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jc w:val="center"/>
              <w:rPr>
                <w:rFonts w:ascii="Times New Roman" w:eastAsia="MS Mincho" w:hAnsi="Times New Roman" w:cs="Times New Roman"/>
                <w:sz w:val="24"/>
                <w:szCs w:val="24"/>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r w:rsidRPr="007C64F3">
              <w:rPr>
                <w:rFonts w:ascii="Times New Roman" w:eastAsia="MS Mincho" w:hAnsi="Times New Roman" w:cs="Times New Roman"/>
                <w:sz w:val="24"/>
                <w:szCs w:val="24"/>
              </w:rPr>
              <w:t>Турпалхойн мах хадор: турпалхочун амалан коьрта битамаш билгалбаха хаар; церан леларца амал йовзар; турпалхойн леларийн бахьана довзийта а, церан гӀуллакхийн мах хадон а хаар.</w:t>
            </w:r>
          </w:p>
        </w:tc>
        <w:tc>
          <w:tcPr>
            <w:tcW w:w="2059"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ight="144"/>
              <w:rPr>
                <w:rFonts w:ascii="Times New Roman" w:eastAsia="MS Mincho" w:hAnsi="Times New Roman" w:cs="Times New Roman"/>
                <w:sz w:val="24"/>
                <w:szCs w:val="24"/>
              </w:rPr>
            </w:pPr>
          </w:p>
        </w:tc>
        <w:tc>
          <w:tcPr>
            <w:tcW w:w="2420"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tabs>
                <w:tab w:val="left" w:pos="0"/>
                <w:tab w:val="left" w:pos="1134"/>
              </w:tabs>
              <w:spacing w:after="0" w:line="240" w:lineRule="auto"/>
              <w:rPr>
                <w:rFonts w:ascii="Times New Roman" w:eastAsia="Calibri" w:hAnsi="Times New Roman" w:cs="Times New Roman"/>
                <w:sz w:val="24"/>
                <w:szCs w:val="24"/>
                <w:lang w:val="en-US"/>
              </w:rPr>
            </w:pPr>
            <w:r w:rsidRPr="007C64F3">
              <w:rPr>
                <w:rFonts w:ascii="Times New Roman" w:eastAsia="Calibri" w:hAnsi="Times New Roman" w:cs="Times New Roman"/>
                <w:sz w:val="24"/>
                <w:szCs w:val="24"/>
                <w:lang w:val="en-US"/>
              </w:rPr>
              <w:t>desharkho.ru</w:t>
            </w:r>
          </w:p>
          <w:p w:rsidR="00B35EE6" w:rsidRPr="007C64F3" w:rsidRDefault="00B35EE6" w:rsidP="00E732C4">
            <w:pPr>
              <w:tabs>
                <w:tab w:val="left" w:pos="0"/>
                <w:tab w:val="left" w:pos="1134"/>
              </w:tabs>
              <w:spacing w:after="0" w:line="240" w:lineRule="auto"/>
              <w:rPr>
                <w:rFonts w:ascii="Times New Roman" w:eastAsia="Calibri" w:hAnsi="Times New Roman" w:cs="Times New Roman"/>
                <w:sz w:val="24"/>
                <w:szCs w:val="24"/>
                <w:lang w:val="en-US"/>
              </w:rPr>
            </w:pPr>
            <w:r w:rsidRPr="007C64F3">
              <w:rPr>
                <w:rFonts w:ascii="Times New Roman" w:eastAsia="Calibri" w:hAnsi="Times New Roman" w:cs="Times New Roman"/>
                <w:sz w:val="24"/>
                <w:szCs w:val="24"/>
                <w:lang w:val="en-US"/>
              </w:rPr>
              <w:t xml:space="preserve"> ps95.ru/dikdosham/ </w:t>
            </w:r>
          </w:p>
          <w:p w:rsidR="00B35EE6" w:rsidRPr="007C64F3" w:rsidRDefault="00B35EE6" w:rsidP="00E732C4">
            <w:pPr>
              <w:autoSpaceDE w:val="0"/>
              <w:autoSpaceDN w:val="0"/>
              <w:spacing w:after="0" w:line="240" w:lineRule="auto"/>
              <w:ind w:left="72" w:right="432"/>
              <w:rPr>
                <w:rFonts w:ascii="Times New Roman" w:eastAsia="MS Mincho" w:hAnsi="Times New Roman" w:cs="Times New Roman"/>
                <w:sz w:val="24"/>
                <w:szCs w:val="24"/>
                <w:lang w:val="en-US"/>
              </w:rPr>
            </w:pPr>
          </w:p>
        </w:tc>
      </w:tr>
      <w:tr w:rsidR="00B35EE6" w:rsidRPr="007C64F3" w:rsidTr="0065425B">
        <w:trPr>
          <w:trHeight w:hRule="exact" w:val="1886"/>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jc w:val="center"/>
              <w:rPr>
                <w:rFonts w:ascii="Times New Roman" w:eastAsia="Times New Roman" w:hAnsi="Times New Roman" w:cs="Times New Roman"/>
                <w:color w:val="000000"/>
                <w:w w:val="97"/>
                <w:sz w:val="24"/>
                <w:szCs w:val="24"/>
              </w:rPr>
            </w:pPr>
            <w:r w:rsidRPr="007C64F3">
              <w:rPr>
                <w:rFonts w:ascii="Times New Roman" w:eastAsia="Times New Roman" w:hAnsi="Times New Roman" w:cs="Times New Roman"/>
                <w:color w:val="000000"/>
                <w:w w:val="97"/>
                <w:sz w:val="24"/>
                <w:szCs w:val="24"/>
              </w:rPr>
              <w:t>4.8</w:t>
            </w:r>
          </w:p>
        </w:tc>
        <w:tc>
          <w:tcPr>
            <w:tcW w:w="3988"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Calibri" w:hAnsi="Times New Roman" w:cs="Times New Roman"/>
                <w:sz w:val="24"/>
                <w:szCs w:val="24"/>
              </w:rPr>
            </w:pPr>
            <w:r w:rsidRPr="007C64F3">
              <w:rPr>
                <w:rFonts w:ascii="Times New Roman" w:eastAsia="Calibri" w:hAnsi="Times New Roman" w:cs="Times New Roman"/>
                <w:sz w:val="24"/>
                <w:szCs w:val="24"/>
              </w:rPr>
              <w:t>Хь.Саракаев «Х1орш х1ун ю?».</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r w:rsidRPr="007C64F3">
              <w:rPr>
                <w:rFonts w:ascii="Times New Roman" w:eastAsia="MS Mincho" w:hAnsi="Times New Roman" w:cs="Times New Roman"/>
                <w:sz w:val="24"/>
                <w:szCs w:val="24"/>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spacing w:after="200" w:line="240" w:lineRule="auto"/>
              <w:rPr>
                <w:rFonts w:ascii="Times New Roman" w:eastAsia="MS Mincho" w:hAnsi="Times New Roman" w:cs="Times New Roman"/>
                <w:sz w:val="24"/>
                <w:szCs w:val="24"/>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jc w:val="center"/>
              <w:rPr>
                <w:rFonts w:ascii="Times New Roman" w:eastAsia="MS Mincho" w:hAnsi="Times New Roman" w:cs="Times New Roman"/>
                <w:sz w:val="24"/>
                <w:szCs w:val="24"/>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r w:rsidRPr="007C64F3">
              <w:rPr>
                <w:rFonts w:ascii="Times New Roman" w:eastAsia="MS Mincho" w:hAnsi="Times New Roman" w:cs="Times New Roman"/>
                <w:sz w:val="24"/>
                <w:szCs w:val="24"/>
              </w:rPr>
              <w:t>Дагахь йешар: текст дагахь йешар, йешначух хиинарг дийцаре дан кечамбар.</w:t>
            </w:r>
          </w:p>
        </w:tc>
        <w:tc>
          <w:tcPr>
            <w:tcW w:w="2059"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ight="144"/>
              <w:rPr>
                <w:rFonts w:ascii="Times New Roman" w:eastAsia="MS Mincho" w:hAnsi="Times New Roman" w:cs="Times New Roman"/>
                <w:sz w:val="24"/>
                <w:szCs w:val="24"/>
              </w:rPr>
            </w:pPr>
          </w:p>
        </w:tc>
        <w:tc>
          <w:tcPr>
            <w:tcW w:w="2420"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tabs>
                <w:tab w:val="left" w:pos="0"/>
                <w:tab w:val="left" w:pos="1134"/>
              </w:tabs>
              <w:spacing w:after="0" w:line="240" w:lineRule="auto"/>
              <w:rPr>
                <w:rFonts w:ascii="Times New Roman" w:eastAsia="Calibri" w:hAnsi="Times New Roman" w:cs="Times New Roman"/>
                <w:sz w:val="24"/>
                <w:szCs w:val="24"/>
                <w:lang w:val="en-US"/>
              </w:rPr>
            </w:pPr>
            <w:r w:rsidRPr="007C64F3">
              <w:rPr>
                <w:rFonts w:ascii="Times New Roman" w:eastAsia="Calibri" w:hAnsi="Times New Roman" w:cs="Times New Roman"/>
                <w:sz w:val="24"/>
                <w:szCs w:val="24"/>
                <w:lang w:val="en-US"/>
              </w:rPr>
              <w:t>desharkho.ru</w:t>
            </w:r>
          </w:p>
          <w:p w:rsidR="00B35EE6" w:rsidRPr="007C64F3" w:rsidRDefault="00B35EE6" w:rsidP="00E732C4">
            <w:pPr>
              <w:tabs>
                <w:tab w:val="left" w:pos="0"/>
                <w:tab w:val="left" w:pos="1134"/>
              </w:tabs>
              <w:spacing w:after="0" w:line="240" w:lineRule="auto"/>
              <w:rPr>
                <w:rFonts w:ascii="Times New Roman" w:eastAsia="Calibri" w:hAnsi="Times New Roman" w:cs="Times New Roman"/>
                <w:sz w:val="24"/>
                <w:szCs w:val="24"/>
                <w:lang w:val="en-US"/>
              </w:rPr>
            </w:pPr>
            <w:r w:rsidRPr="007C64F3">
              <w:rPr>
                <w:rFonts w:ascii="Times New Roman" w:eastAsia="Calibri" w:hAnsi="Times New Roman" w:cs="Times New Roman"/>
                <w:sz w:val="24"/>
                <w:szCs w:val="24"/>
                <w:lang w:val="en-US"/>
              </w:rPr>
              <w:t xml:space="preserve"> ps95.ru/dikdosham/ </w:t>
            </w:r>
          </w:p>
          <w:p w:rsidR="00B35EE6" w:rsidRPr="007C64F3" w:rsidRDefault="00B35EE6" w:rsidP="00E732C4">
            <w:pPr>
              <w:autoSpaceDE w:val="0"/>
              <w:autoSpaceDN w:val="0"/>
              <w:spacing w:after="0" w:line="240" w:lineRule="auto"/>
              <w:ind w:left="72" w:right="432"/>
              <w:rPr>
                <w:rFonts w:ascii="Times New Roman" w:eastAsia="MS Mincho" w:hAnsi="Times New Roman" w:cs="Times New Roman"/>
                <w:sz w:val="24"/>
                <w:szCs w:val="24"/>
                <w:lang w:val="en-US"/>
              </w:rPr>
            </w:pPr>
          </w:p>
        </w:tc>
      </w:tr>
      <w:tr w:rsidR="00B35EE6" w:rsidRPr="007C64F3" w:rsidTr="0065425B">
        <w:trPr>
          <w:trHeight w:hRule="exact" w:val="348"/>
        </w:trPr>
        <w:tc>
          <w:tcPr>
            <w:tcW w:w="4384"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rPr>
                <w:rFonts w:ascii="Times New Roman" w:eastAsia="MS Mincho" w:hAnsi="Times New Roman" w:cs="Times New Roman"/>
                <w:b/>
                <w:sz w:val="24"/>
                <w:szCs w:val="24"/>
                <w:lang w:val="en-US"/>
              </w:rPr>
            </w:pPr>
            <w:r w:rsidRPr="007C64F3">
              <w:rPr>
                <w:rFonts w:ascii="Times New Roman" w:eastAsia="Times New Roman" w:hAnsi="Times New Roman" w:cs="Times New Roman"/>
                <w:b/>
                <w:color w:val="000000"/>
                <w:w w:val="97"/>
                <w:sz w:val="24"/>
                <w:szCs w:val="24"/>
                <w:lang w:val="en-US"/>
              </w:rPr>
              <w:t xml:space="preserve">Декъехула </w:t>
            </w:r>
            <w:r w:rsidRPr="007C64F3">
              <w:rPr>
                <w:rFonts w:ascii="Times New Roman" w:eastAsia="Times New Roman" w:hAnsi="Times New Roman" w:cs="Times New Roman"/>
                <w:b/>
                <w:color w:val="000000"/>
                <w:w w:val="97"/>
                <w:sz w:val="24"/>
                <w:szCs w:val="24"/>
              </w:rPr>
              <w:t xml:space="preserve">дерриг </w:t>
            </w:r>
            <w:r w:rsidRPr="007C64F3">
              <w:rPr>
                <w:rFonts w:ascii="Times New Roman" w:eastAsia="Times New Roman" w:hAnsi="Times New Roman" w:cs="Times New Roman"/>
                <w:b/>
                <w:color w:val="000000"/>
                <w:w w:val="97"/>
                <w:sz w:val="24"/>
                <w:szCs w:val="24"/>
                <w:lang w:val="en-US"/>
              </w:rPr>
              <w:t>сахьташ</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b/>
                <w:sz w:val="24"/>
                <w:szCs w:val="24"/>
                <w:lang w:val="en-US"/>
              </w:rPr>
            </w:pPr>
            <w:r w:rsidRPr="007C64F3">
              <w:rPr>
                <w:rFonts w:ascii="Times New Roman" w:eastAsia="Times New Roman" w:hAnsi="Times New Roman" w:cs="Times New Roman"/>
                <w:b/>
                <w:color w:val="000000"/>
                <w:w w:val="97"/>
                <w:sz w:val="24"/>
                <w:szCs w:val="24"/>
                <w:lang w:val="en-US"/>
              </w:rPr>
              <w:t>9</w:t>
            </w:r>
          </w:p>
        </w:tc>
        <w:tc>
          <w:tcPr>
            <w:tcW w:w="10255"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spacing w:after="200" w:line="240" w:lineRule="auto"/>
              <w:rPr>
                <w:rFonts w:ascii="Times New Roman" w:eastAsia="MS Mincho" w:hAnsi="Times New Roman" w:cs="Times New Roman"/>
                <w:b/>
                <w:sz w:val="24"/>
                <w:szCs w:val="24"/>
                <w:lang w:val="en-US"/>
              </w:rPr>
            </w:pPr>
          </w:p>
        </w:tc>
      </w:tr>
      <w:tr w:rsidR="00B35EE6" w:rsidRPr="007C64F3" w:rsidTr="0065425B">
        <w:trPr>
          <w:trHeight w:hRule="exact" w:val="328"/>
        </w:trPr>
        <w:tc>
          <w:tcPr>
            <w:tcW w:w="15167" w:type="dxa"/>
            <w:gridSpan w:val="9"/>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rPr>
                <w:rFonts w:ascii="Times New Roman" w:eastAsia="MS Mincho" w:hAnsi="Times New Roman" w:cs="Times New Roman"/>
                <w:b/>
                <w:sz w:val="24"/>
                <w:szCs w:val="24"/>
              </w:rPr>
            </w:pPr>
            <w:r w:rsidRPr="007C64F3">
              <w:rPr>
                <w:rFonts w:ascii="Times New Roman" w:eastAsia="Times New Roman" w:hAnsi="Times New Roman" w:cs="Times New Roman"/>
                <w:b/>
                <w:color w:val="000000"/>
                <w:w w:val="97"/>
                <w:sz w:val="24"/>
                <w:szCs w:val="24"/>
              </w:rPr>
              <w:t>Дакъа 5.</w:t>
            </w:r>
            <w:r w:rsidRPr="007C64F3">
              <w:rPr>
                <w:rFonts w:ascii="Times New Roman" w:eastAsia="Calibri" w:hAnsi="Times New Roman" w:cs="Times New Roman"/>
                <w:b/>
                <w:sz w:val="24"/>
                <w:szCs w:val="24"/>
              </w:rPr>
              <w:t xml:space="preserve"> Болх-доккха хазахетар </w:t>
            </w:r>
            <w:r w:rsidRPr="007C64F3">
              <w:rPr>
                <w:rFonts w:ascii="Times New Roman" w:eastAsia="Calibri" w:hAnsi="Times New Roman" w:cs="Times New Roman"/>
                <w:b/>
                <w:sz w:val="24"/>
                <w:szCs w:val="24"/>
              </w:rPr>
              <w:br/>
            </w:r>
          </w:p>
        </w:tc>
      </w:tr>
    </w:tbl>
    <w:p w:rsidR="00B35EE6" w:rsidRPr="007C64F3" w:rsidRDefault="00B35EE6" w:rsidP="00E732C4">
      <w:pPr>
        <w:autoSpaceDE w:val="0"/>
        <w:autoSpaceDN w:val="0"/>
        <w:spacing w:after="0" w:line="240" w:lineRule="auto"/>
        <w:rPr>
          <w:rFonts w:ascii="Times New Roman" w:eastAsia="MS Mincho" w:hAnsi="Times New Roman" w:cs="Times New Roman"/>
          <w:sz w:val="24"/>
          <w:szCs w:val="24"/>
        </w:rPr>
      </w:pPr>
    </w:p>
    <w:p w:rsidR="00B35EE6" w:rsidRPr="007C64F3" w:rsidRDefault="00B35EE6" w:rsidP="00E732C4">
      <w:pPr>
        <w:spacing w:after="200" w:line="240" w:lineRule="auto"/>
        <w:rPr>
          <w:rFonts w:ascii="Times New Roman" w:eastAsia="MS Mincho" w:hAnsi="Times New Roman" w:cs="Times New Roman"/>
          <w:sz w:val="24"/>
          <w:szCs w:val="24"/>
        </w:rPr>
        <w:sectPr w:rsidR="00B35EE6" w:rsidRPr="007C64F3" w:rsidSect="00B35EE6">
          <w:pgSz w:w="16840" w:h="11900"/>
          <w:pgMar w:top="851" w:right="640" w:bottom="364" w:left="666" w:header="720" w:footer="720" w:gutter="0"/>
          <w:cols w:space="720" w:equalWidth="0">
            <w:col w:w="15534" w:space="0"/>
          </w:cols>
          <w:docGrid w:linePitch="360"/>
        </w:sectPr>
      </w:pPr>
    </w:p>
    <w:p w:rsidR="00B35EE6" w:rsidRPr="007C64F3" w:rsidRDefault="00B35EE6" w:rsidP="00E732C4">
      <w:pPr>
        <w:autoSpaceDE w:val="0"/>
        <w:autoSpaceDN w:val="0"/>
        <w:spacing w:after="66" w:line="240" w:lineRule="auto"/>
        <w:rPr>
          <w:rFonts w:ascii="Times New Roman" w:eastAsia="MS Mincho" w:hAnsi="Times New Roman" w:cs="Times New Roman"/>
          <w:sz w:val="24"/>
          <w:szCs w:val="24"/>
        </w:rPr>
      </w:pPr>
    </w:p>
    <w:tbl>
      <w:tblPr>
        <w:tblW w:w="0" w:type="auto"/>
        <w:tblInd w:w="279" w:type="dxa"/>
        <w:tblLayout w:type="fixed"/>
        <w:tblLook w:val="04A0" w:firstRow="1" w:lastRow="0" w:firstColumn="1" w:lastColumn="0" w:noHBand="0" w:noVBand="1"/>
      </w:tblPr>
      <w:tblGrid>
        <w:gridCol w:w="396"/>
        <w:gridCol w:w="3988"/>
        <w:gridCol w:w="528"/>
        <w:gridCol w:w="1104"/>
        <w:gridCol w:w="1142"/>
        <w:gridCol w:w="864"/>
        <w:gridCol w:w="2740"/>
        <w:gridCol w:w="2279"/>
        <w:gridCol w:w="2126"/>
      </w:tblGrid>
      <w:tr w:rsidR="00B35EE6" w:rsidRPr="007C64F3" w:rsidTr="0065425B">
        <w:trPr>
          <w:trHeight w:hRule="exact" w:val="719"/>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jc w:val="center"/>
              <w:rPr>
                <w:rFonts w:ascii="Times New Roman" w:eastAsia="MS Mincho" w:hAnsi="Times New Roman" w:cs="Times New Roman"/>
                <w:sz w:val="24"/>
                <w:szCs w:val="24"/>
                <w:lang w:val="en-US"/>
              </w:rPr>
            </w:pPr>
            <w:r w:rsidRPr="007C64F3">
              <w:rPr>
                <w:rFonts w:ascii="Times New Roman" w:eastAsia="Times New Roman" w:hAnsi="Times New Roman" w:cs="Times New Roman"/>
                <w:color w:val="000000"/>
                <w:w w:val="97"/>
                <w:sz w:val="24"/>
                <w:szCs w:val="24"/>
                <w:lang w:val="en-US"/>
              </w:rPr>
              <w:t>5.1.</w:t>
            </w:r>
          </w:p>
        </w:tc>
        <w:tc>
          <w:tcPr>
            <w:tcW w:w="3988"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ight="144"/>
              <w:rPr>
                <w:rFonts w:ascii="Times New Roman" w:eastAsia="MS Mincho" w:hAnsi="Times New Roman" w:cs="Times New Roman"/>
                <w:sz w:val="24"/>
                <w:szCs w:val="24"/>
              </w:rPr>
            </w:pPr>
            <w:r w:rsidRPr="007C64F3">
              <w:rPr>
                <w:rFonts w:ascii="Times New Roman" w:eastAsia="MS Mincho" w:hAnsi="Times New Roman" w:cs="Times New Roman"/>
                <w:sz w:val="24"/>
                <w:szCs w:val="24"/>
              </w:rPr>
              <w:t>Талламан болх шолг1ачу чийрикна лерина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r w:rsidRPr="007C64F3">
              <w:rPr>
                <w:rFonts w:ascii="Times New Roman" w:eastAsia="MS Mincho" w:hAnsi="Times New Roman" w:cs="Times New Roman"/>
                <w:sz w:val="24"/>
                <w:szCs w:val="24"/>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spacing w:after="200" w:line="240" w:lineRule="auto"/>
              <w:rPr>
                <w:rFonts w:ascii="Times New Roman" w:eastAsia="MS Mincho" w:hAnsi="Times New Roman" w:cs="Times New Roman"/>
                <w:sz w:val="24"/>
                <w:szCs w:val="24"/>
              </w:rPr>
            </w:pPr>
            <w:r w:rsidRPr="007C64F3">
              <w:rPr>
                <w:rFonts w:ascii="Times New Roman" w:eastAsia="MS Mincho" w:hAnsi="Times New Roman" w:cs="Times New Roman"/>
                <w:sz w:val="24"/>
                <w:szCs w:val="24"/>
              </w:rPr>
              <w:t xml:space="preserve"> 1</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spacing w:after="200" w:line="240" w:lineRule="auto"/>
              <w:rPr>
                <w:rFonts w:ascii="Times New Roman" w:eastAsia="MS Mincho" w:hAnsi="Times New Roman" w:cs="Times New Roman"/>
                <w:sz w:val="24"/>
                <w:szCs w:val="24"/>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jc w:val="center"/>
              <w:rPr>
                <w:rFonts w:ascii="Times New Roman" w:eastAsia="MS Mincho" w:hAnsi="Times New Roman" w:cs="Times New Roman"/>
                <w:sz w:val="24"/>
                <w:szCs w:val="24"/>
              </w:rPr>
            </w:pPr>
          </w:p>
        </w:tc>
        <w:tc>
          <w:tcPr>
            <w:tcW w:w="2740"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ight="144"/>
              <w:rPr>
                <w:rFonts w:ascii="Times New Roman" w:eastAsia="MS Mincho" w:hAnsi="Times New Roman" w:cs="Times New Roman"/>
                <w:sz w:val="24"/>
                <w:szCs w:val="24"/>
              </w:rPr>
            </w:pPr>
            <w:r w:rsidRPr="007C64F3">
              <w:rPr>
                <w:rFonts w:ascii="Times New Roman" w:eastAsia="MS Mincho" w:hAnsi="Times New Roman" w:cs="Times New Roman"/>
                <w:sz w:val="24"/>
                <w:szCs w:val="24"/>
              </w:rPr>
              <w:t>Хаарш таллар</w:t>
            </w:r>
          </w:p>
        </w:tc>
        <w:tc>
          <w:tcPr>
            <w:tcW w:w="2279"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tabs>
                <w:tab w:val="left" w:pos="0"/>
                <w:tab w:val="left" w:pos="1134"/>
              </w:tabs>
              <w:spacing w:after="0" w:line="240" w:lineRule="auto"/>
              <w:rPr>
                <w:rFonts w:ascii="Times New Roman" w:eastAsia="Calibri" w:hAnsi="Times New Roman" w:cs="Times New Roman"/>
                <w:sz w:val="24"/>
                <w:szCs w:val="24"/>
                <w:lang w:val="en-US"/>
              </w:rPr>
            </w:pPr>
            <w:r w:rsidRPr="007C64F3">
              <w:rPr>
                <w:rFonts w:ascii="Times New Roman" w:eastAsia="Calibri" w:hAnsi="Times New Roman" w:cs="Times New Roman"/>
                <w:sz w:val="24"/>
                <w:szCs w:val="24"/>
                <w:lang w:val="en-US"/>
              </w:rPr>
              <w:t>desharkho.ru</w:t>
            </w:r>
          </w:p>
          <w:p w:rsidR="00B35EE6" w:rsidRPr="007C64F3" w:rsidRDefault="00B35EE6" w:rsidP="00E732C4">
            <w:pPr>
              <w:tabs>
                <w:tab w:val="left" w:pos="0"/>
                <w:tab w:val="left" w:pos="1134"/>
              </w:tabs>
              <w:spacing w:after="0" w:line="240" w:lineRule="auto"/>
              <w:rPr>
                <w:rFonts w:ascii="Times New Roman" w:eastAsia="Calibri" w:hAnsi="Times New Roman" w:cs="Times New Roman"/>
                <w:sz w:val="24"/>
                <w:szCs w:val="24"/>
                <w:lang w:val="en-US"/>
              </w:rPr>
            </w:pPr>
            <w:r w:rsidRPr="007C64F3">
              <w:rPr>
                <w:rFonts w:ascii="Times New Roman" w:eastAsia="Calibri" w:hAnsi="Times New Roman" w:cs="Times New Roman"/>
                <w:sz w:val="24"/>
                <w:szCs w:val="24"/>
                <w:lang w:val="en-US"/>
              </w:rPr>
              <w:t xml:space="preserve"> ps95.ru/dikdosham/ </w:t>
            </w:r>
          </w:p>
          <w:p w:rsidR="00B35EE6" w:rsidRPr="007C64F3" w:rsidRDefault="00B35EE6" w:rsidP="00E732C4">
            <w:pPr>
              <w:autoSpaceDE w:val="0"/>
              <w:autoSpaceDN w:val="0"/>
              <w:spacing w:after="0" w:line="240" w:lineRule="auto"/>
              <w:ind w:left="72" w:right="432"/>
              <w:rPr>
                <w:rFonts w:ascii="Times New Roman" w:eastAsia="MS Mincho" w:hAnsi="Times New Roman" w:cs="Times New Roman"/>
                <w:sz w:val="24"/>
                <w:szCs w:val="24"/>
                <w:lang w:val="en-US"/>
              </w:rPr>
            </w:pPr>
          </w:p>
        </w:tc>
      </w:tr>
      <w:tr w:rsidR="00B35EE6" w:rsidRPr="007C64F3" w:rsidTr="0065425B">
        <w:trPr>
          <w:trHeight w:hRule="exact" w:val="2691"/>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jc w:val="center"/>
              <w:rPr>
                <w:rFonts w:ascii="Times New Roman" w:eastAsia="MS Mincho" w:hAnsi="Times New Roman" w:cs="Times New Roman"/>
                <w:sz w:val="24"/>
                <w:szCs w:val="24"/>
                <w:lang w:val="en-US"/>
              </w:rPr>
            </w:pPr>
            <w:r w:rsidRPr="007C64F3">
              <w:rPr>
                <w:rFonts w:ascii="Times New Roman" w:eastAsia="Times New Roman" w:hAnsi="Times New Roman" w:cs="Times New Roman"/>
                <w:color w:val="000000"/>
                <w:w w:val="97"/>
                <w:sz w:val="24"/>
                <w:szCs w:val="24"/>
                <w:lang w:val="en-US"/>
              </w:rPr>
              <w:t>5.2.</w:t>
            </w:r>
          </w:p>
        </w:tc>
        <w:tc>
          <w:tcPr>
            <w:tcW w:w="3988"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ight="144"/>
              <w:rPr>
                <w:rFonts w:ascii="Times New Roman" w:eastAsia="MS Mincho" w:hAnsi="Times New Roman" w:cs="Times New Roman"/>
                <w:sz w:val="24"/>
                <w:szCs w:val="24"/>
              </w:rPr>
            </w:pPr>
            <w:r w:rsidRPr="007C64F3">
              <w:rPr>
                <w:rFonts w:ascii="Times New Roman" w:eastAsia="MS Mincho" w:hAnsi="Times New Roman" w:cs="Times New Roman"/>
                <w:sz w:val="24"/>
                <w:szCs w:val="24"/>
              </w:rPr>
              <w:t>З.Муталибов «Муьлхха а болх оьшуш бу»..</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r w:rsidRPr="007C64F3">
              <w:rPr>
                <w:rFonts w:ascii="Times New Roman" w:eastAsia="MS Mincho" w:hAnsi="Times New Roman" w:cs="Times New Roman"/>
                <w:sz w:val="24"/>
                <w:szCs w:val="24"/>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spacing w:after="200" w:line="240" w:lineRule="auto"/>
              <w:rPr>
                <w:rFonts w:ascii="Times New Roman" w:eastAsia="MS Mincho" w:hAnsi="Times New Roman" w:cs="Times New Roman"/>
                <w:sz w:val="24"/>
                <w:szCs w:val="24"/>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spacing w:after="200" w:line="240" w:lineRule="auto"/>
              <w:rPr>
                <w:rFonts w:ascii="Times New Roman" w:eastAsia="MS Mincho" w:hAnsi="Times New Roman" w:cs="Times New Roman"/>
                <w:sz w:val="24"/>
                <w:szCs w:val="24"/>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jc w:val="center"/>
              <w:rPr>
                <w:rFonts w:ascii="Times New Roman" w:eastAsia="MS Mincho" w:hAnsi="Times New Roman" w:cs="Times New Roman"/>
                <w:sz w:val="24"/>
                <w:szCs w:val="24"/>
              </w:rPr>
            </w:pPr>
          </w:p>
        </w:tc>
        <w:tc>
          <w:tcPr>
            <w:tcW w:w="2740"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r w:rsidRPr="007C64F3">
              <w:rPr>
                <w:rFonts w:ascii="Times New Roman" w:eastAsia="MS Mincho" w:hAnsi="Times New Roman" w:cs="Times New Roman"/>
                <w:sz w:val="24"/>
                <w:szCs w:val="24"/>
              </w:rPr>
              <w:t>Турпалхойн мах хадор: турпалхочун амалан коьрта битамаш билгалбаха хаар; церан леларца амал йовзар; турпалхойн леларийн бахьана довзийта а, церан гӀуллакхийн мах хадон а хаар.</w:t>
            </w:r>
          </w:p>
        </w:tc>
        <w:tc>
          <w:tcPr>
            <w:tcW w:w="2279"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tabs>
                <w:tab w:val="left" w:pos="0"/>
                <w:tab w:val="left" w:pos="1134"/>
              </w:tabs>
              <w:spacing w:after="0" w:line="240" w:lineRule="auto"/>
              <w:rPr>
                <w:rFonts w:ascii="Times New Roman" w:eastAsia="Calibri" w:hAnsi="Times New Roman" w:cs="Times New Roman"/>
                <w:sz w:val="24"/>
                <w:szCs w:val="24"/>
                <w:lang w:val="en-US"/>
              </w:rPr>
            </w:pPr>
            <w:r w:rsidRPr="007C64F3">
              <w:rPr>
                <w:rFonts w:ascii="Times New Roman" w:eastAsia="Calibri" w:hAnsi="Times New Roman" w:cs="Times New Roman"/>
                <w:sz w:val="24"/>
                <w:szCs w:val="24"/>
                <w:lang w:val="en-US"/>
              </w:rPr>
              <w:t>desharkho.ru</w:t>
            </w:r>
          </w:p>
          <w:p w:rsidR="00B35EE6" w:rsidRPr="007C64F3" w:rsidRDefault="00B35EE6" w:rsidP="00E732C4">
            <w:pPr>
              <w:tabs>
                <w:tab w:val="left" w:pos="0"/>
                <w:tab w:val="left" w:pos="1134"/>
              </w:tabs>
              <w:spacing w:after="0" w:line="240" w:lineRule="auto"/>
              <w:rPr>
                <w:rFonts w:ascii="Times New Roman" w:eastAsia="Calibri" w:hAnsi="Times New Roman" w:cs="Times New Roman"/>
                <w:sz w:val="24"/>
                <w:szCs w:val="24"/>
                <w:lang w:val="en-US"/>
              </w:rPr>
            </w:pPr>
            <w:r w:rsidRPr="007C64F3">
              <w:rPr>
                <w:rFonts w:ascii="Times New Roman" w:eastAsia="Calibri" w:hAnsi="Times New Roman" w:cs="Times New Roman"/>
                <w:sz w:val="24"/>
                <w:szCs w:val="24"/>
                <w:lang w:val="en-US"/>
              </w:rPr>
              <w:t xml:space="preserve"> ps95.ru/dikdosham/ </w:t>
            </w:r>
          </w:p>
          <w:p w:rsidR="00B35EE6" w:rsidRPr="007C64F3" w:rsidRDefault="00B35EE6" w:rsidP="00E732C4">
            <w:pPr>
              <w:autoSpaceDE w:val="0"/>
              <w:autoSpaceDN w:val="0"/>
              <w:spacing w:after="0" w:line="240" w:lineRule="auto"/>
              <w:ind w:left="72" w:right="432"/>
              <w:rPr>
                <w:rFonts w:ascii="Times New Roman" w:eastAsia="MS Mincho" w:hAnsi="Times New Roman" w:cs="Times New Roman"/>
                <w:sz w:val="24"/>
                <w:szCs w:val="24"/>
                <w:lang w:val="en-US"/>
              </w:rPr>
            </w:pPr>
          </w:p>
        </w:tc>
      </w:tr>
      <w:tr w:rsidR="00B35EE6" w:rsidRPr="007C64F3" w:rsidTr="0065425B">
        <w:trPr>
          <w:trHeight w:hRule="exact" w:val="2128"/>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jc w:val="center"/>
              <w:rPr>
                <w:rFonts w:ascii="Times New Roman" w:eastAsia="Times New Roman" w:hAnsi="Times New Roman" w:cs="Times New Roman"/>
                <w:color w:val="000000"/>
                <w:w w:val="97"/>
                <w:sz w:val="24"/>
                <w:szCs w:val="24"/>
              </w:rPr>
            </w:pPr>
            <w:r w:rsidRPr="007C64F3">
              <w:rPr>
                <w:rFonts w:ascii="Times New Roman" w:eastAsia="Times New Roman" w:hAnsi="Times New Roman" w:cs="Times New Roman"/>
                <w:color w:val="000000"/>
                <w:w w:val="97"/>
                <w:sz w:val="24"/>
                <w:szCs w:val="24"/>
              </w:rPr>
              <w:t>5.3</w:t>
            </w:r>
          </w:p>
        </w:tc>
        <w:tc>
          <w:tcPr>
            <w:tcW w:w="3988"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lang w:val="en-US"/>
              </w:rPr>
            </w:pPr>
            <w:r w:rsidRPr="007C64F3">
              <w:rPr>
                <w:rFonts w:ascii="Times New Roman" w:eastAsia="MS Mincho" w:hAnsi="Times New Roman" w:cs="Times New Roman"/>
                <w:sz w:val="24"/>
                <w:szCs w:val="24"/>
                <w:lang w:val="en-US"/>
              </w:rPr>
              <w:t>Ж.Махмаев «Маликат».</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r w:rsidRPr="007C64F3">
              <w:rPr>
                <w:rFonts w:ascii="Times New Roman" w:eastAsia="MS Mincho" w:hAnsi="Times New Roman" w:cs="Times New Roman"/>
                <w:sz w:val="24"/>
                <w:szCs w:val="24"/>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spacing w:after="200" w:line="240" w:lineRule="auto"/>
              <w:rPr>
                <w:rFonts w:ascii="Times New Roman" w:eastAsia="MS Mincho" w:hAnsi="Times New Roman" w:cs="Times New Roman"/>
                <w:sz w:val="24"/>
                <w:szCs w:val="24"/>
                <w:lang w:val="en-US"/>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spacing w:after="200" w:line="240" w:lineRule="auto"/>
              <w:rPr>
                <w:rFonts w:ascii="Times New Roman" w:eastAsia="MS Mincho" w:hAnsi="Times New Roman" w:cs="Times New Roman"/>
                <w:sz w:val="24"/>
                <w:szCs w:val="24"/>
                <w:lang w:val="en-US"/>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jc w:val="center"/>
              <w:rPr>
                <w:rFonts w:ascii="Times New Roman" w:eastAsia="MS Mincho" w:hAnsi="Times New Roman" w:cs="Times New Roman"/>
                <w:sz w:val="24"/>
                <w:szCs w:val="24"/>
                <w:lang w:val="en-US"/>
              </w:rPr>
            </w:pPr>
          </w:p>
        </w:tc>
        <w:tc>
          <w:tcPr>
            <w:tcW w:w="2740"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ight="144"/>
              <w:rPr>
                <w:rFonts w:ascii="Times New Roman" w:eastAsia="MS Mincho" w:hAnsi="Times New Roman" w:cs="Times New Roman"/>
                <w:sz w:val="24"/>
                <w:szCs w:val="24"/>
                <w:lang w:val="en-US"/>
              </w:rPr>
            </w:pPr>
            <w:r w:rsidRPr="007C64F3">
              <w:rPr>
                <w:rFonts w:ascii="Times New Roman" w:eastAsia="MS Mincho" w:hAnsi="Times New Roman" w:cs="Times New Roman"/>
                <w:sz w:val="24"/>
                <w:szCs w:val="24"/>
              </w:rPr>
              <w:t>Кхоллараллин</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болх</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ролашца</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йешар</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турпалхойн</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бӀаьран</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васташ</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хӀиттор</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цу</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декъехь</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йийцаре</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йечу</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проблемашца</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доцца</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дийцар</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хӀоттор</w:t>
            </w:r>
            <w:r w:rsidRPr="007C64F3">
              <w:rPr>
                <w:rFonts w:ascii="Times New Roman" w:eastAsia="MS Mincho" w:hAnsi="Times New Roman" w:cs="Times New Roman"/>
                <w:sz w:val="24"/>
                <w:szCs w:val="24"/>
                <w:lang w:val="en-US"/>
              </w:rPr>
              <w:t>.</w:t>
            </w:r>
          </w:p>
        </w:tc>
        <w:tc>
          <w:tcPr>
            <w:tcW w:w="2279"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lang w:val="en-US"/>
              </w:rPr>
            </w:pPr>
          </w:p>
        </w:tc>
        <w:tc>
          <w:tcPr>
            <w:tcW w:w="2126"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tabs>
                <w:tab w:val="left" w:pos="0"/>
                <w:tab w:val="left" w:pos="1134"/>
              </w:tabs>
              <w:spacing w:after="0" w:line="240" w:lineRule="auto"/>
              <w:rPr>
                <w:rFonts w:ascii="Times New Roman" w:eastAsia="Calibri" w:hAnsi="Times New Roman" w:cs="Times New Roman"/>
                <w:sz w:val="24"/>
                <w:szCs w:val="24"/>
                <w:lang w:val="en-US"/>
              </w:rPr>
            </w:pPr>
            <w:r w:rsidRPr="007C64F3">
              <w:rPr>
                <w:rFonts w:ascii="Times New Roman" w:eastAsia="Calibri" w:hAnsi="Times New Roman" w:cs="Times New Roman"/>
                <w:sz w:val="24"/>
                <w:szCs w:val="24"/>
                <w:lang w:val="en-US"/>
              </w:rPr>
              <w:t>desharkho.ru</w:t>
            </w:r>
          </w:p>
          <w:p w:rsidR="00B35EE6" w:rsidRPr="007C64F3" w:rsidRDefault="00B35EE6" w:rsidP="00E732C4">
            <w:pPr>
              <w:tabs>
                <w:tab w:val="left" w:pos="0"/>
                <w:tab w:val="left" w:pos="1134"/>
              </w:tabs>
              <w:spacing w:after="0" w:line="240" w:lineRule="auto"/>
              <w:rPr>
                <w:rFonts w:ascii="Times New Roman" w:eastAsia="Calibri" w:hAnsi="Times New Roman" w:cs="Times New Roman"/>
                <w:sz w:val="24"/>
                <w:szCs w:val="24"/>
                <w:lang w:val="en-US"/>
              </w:rPr>
            </w:pPr>
            <w:r w:rsidRPr="007C64F3">
              <w:rPr>
                <w:rFonts w:ascii="Times New Roman" w:eastAsia="Calibri" w:hAnsi="Times New Roman" w:cs="Times New Roman"/>
                <w:sz w:val="24"/>
                <w:szCs w:val="24"/>
                <w:lang w:val="en-US"/>
              </w:rPr>
              <w:t xml:space="preserve"> ps95.ru/dikdosham/ </w:t>
            </w:r>
          </w:p>
          <w:p w:rsidR="00B35EE6" w:rsidRPr="007C64F3" w:rsidRDefault="00B35EE6" w:rsidP="00E732C4">
            <w:pPr>
              <w:autoSpaceDE w:val="0"/>
              <w:autoSpaceDN w:val="0"/>
              <w:spacing w:after="0" w:line="240" w:lineRule="auto"/>
              <w:ind w:left="72" w:right="432"/>
              <w:rPr>
                <w:rFonts w:ascii="Times New Roman" w:eastAsia="MS Mincho" w:hAnsi="Times New Roman" w:cs="Times New Roman"/>
                <w:sz w:val="24"/>
                <w:szCs w:val="24"/>
                <w:lang w:val="en-US"/>
              </w:rPr>
            </w:pPr>
          </w:p>
        </w:tc>
      </w:tr>
      <w:tr w:rsidR="00B35EE6" w:rsidRPr="007C64F3" w:rsidTr="0065425B">
        <w:trPr>
          <w:trHeight w:hRule="exact" w:val="2691"/>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jc w:val="center"/>
              <w:rPr>
                <w:rFonts w:ascii="Times New Roman" w:eastAsia="Times New Roman" w:hAnsi="Times New Roman" w:cs="Times New Roman"/>
                <w:color w:val="000000"/>
                <w:w w:val="97"/>
                <w:sz w:val="24"/>
                <w:szCs w:val="24"/>
              </w:rPr>
            </w:pPr>
            <w:r w:rsidRPr="007C64F3">
              <w:rPr>
                <w:rFonts w:ascii="Times New Roman" w:eastAsia="Times New Roman" w:hAnsi="Times New Roman" w:cs="Times New Roman"/>
                <w:color w:val="000000"/>
                <w:w w:val="97"/>
                <w:sz w:val="24"/>
                <w:szCs w:val="24"/>
              </w:rPr>
              <w:t>5.4</w:t>
            </w:r>
          </w:p>
        </w:tc>
        <w:tc>
          <w:tcPr>
            <w:tcW w:w="3988"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ight="144"/>
              <w:rPr>
                <w:rFonts w:ascii="Times New Roman" w:eastAsia="MS Mincho" w:hAnsi="Times New Roman" w:cs="Times New Roman"/>
                <w:sz w:val="24"/>
                <w:szCs w:val="24"/>
              </w:rPr>
            </w:pPr>
            <w:r w:rsidRPr="007C64F3">
              <w:rPr>
                <w:rFonts w:ascii="Times New Roman" w:eastAsia="MS Mincho" w:hAnsi="Times New Roman" w:cs="Times New Roman"/>
                <w:sz w:val="24"/>
                <w:szCs w:val="24"/>
              </w:rPr>
              <w:t>1.Гайсултанов «Пхьола».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r w:rsidRPr="007C64F3">
              <w:rPr>
                <w:rFonts w:ascii="Times New Roman" w:eastAsia="MS Mincho" w:hAnsi="Times New Roman" w:cs="Times New Roman"/>
                <w:sz w:val="24"/>
                <w:szCs w:val="24"/>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spacing w:after="200" w:line="240" w:lineRule="auto"/>
              <w:rPr>
                <w:rFonts w:ascii="Times New Roman" w:eastAsia="MS Mincho" w:hAnsi="Times New Roman" w:cs="Times New Roman"/>
                <w:sz w:val="24"/>
                <w:szCs w:val="24"/>
                <w:lang w:val="en-US"/>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spacing w:after="200" w:line="240" w:lineRule="auto"/>
              <w:rPr>
                <w:rFonts w:ascii="Times New Roman" w:eastAsia="MS Mincho" w:hAnsi="Times New Roman" w:cs="Times New Roman"/>
                <w:sz w:val="24"/>
                <w:szCs w:val="24"/>
                <w:lang w:val="en-US"/>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jc w:val="center"/>
              <w:rPr>
                <w:rFonts w:ascii="Times New Roman" w:eastAsia="MS Mincho" w:hAnsi="Times New Roman" w:cs="Times New Roman"/>
                <w:sz w:val="24"/>
                <w:szCs w:val="24"/>
                <w:lang w:val="en-US"/>
              </w:rPr>
            </w:pPr>
          </w:p>
        </w:tc>
        <w:tc>
          <w:tcPr>
            <w:tcW w:w="2740"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ight="144"/>
              <w:rPr>
                <w:rFonts w:ascii="Times New Roman" w:eastAsia="MS Mincho" w:hAnsi="Times New Roman" w:cs="Times New Roman"/>
                <w:sz w:val="24"/>
                <w:szCs w:val="24"/>
                <w:lang w:val="en-US"/>
              </w:rPr>
            </w:pPr>
            <w:r w:rsidRPr="007C64F3">
              <w:rPr>
                <w:rFonts w:ascii="Times New Roman" w:eastAsia="MS Mincho" w:hAnsi="Times New Roman" w:cs="Times New Roman"/>
                <w:sz w:val="24"/>
                <w:szCs w:val="24"/>
              </w:rPr>
              <w:t>Йухасхьайийцар</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суьрташна</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тӀетийжаш</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дешархоша</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хӀоттийнчу</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планна</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тӀетийжаш</w:t>
            </w:r>
            <w:r w:rsidRPr="007C64F3">
              <w:rPr>
                <w:rFonts w:ascii="Times New Roman" w:eastAsia="MS Mincho" w:hAnsi="Times New Roman" w:cs="Times New Roman"/>
                <w:sz w:val="24"/>
                <w:szCs w:val="24"/>
                <w:lang w:val="en-US"/>
              </w:rPr>
              <w:t>.</w:t>
            </w:r>
          </w:p>
          <w:p w:rsidR="00B35EE6" w:rsidRPr="007C64F3" w:rsidRDefault="00B35EE6" w:rsidP="00E732C4">
            <w:pPr>
              <w:autoSpaceDE w:val="0"/>
              <w:autoSpaceDN w:val="0"/>
              <w:spacing w:after="0" w:line="240" w:lineRule="auto"/>
              <w:ind w:left="72" w:right="144"/>
              <w:rPr>
                <w:rFonts w:ascii="Times New Roman" w:eastAsia="MS Mincho" w:hAnsi="Times New Roman" w:cs="Times New Roman"/>
                <w:sz w:val="24"/>
                <w:szCs w:val="24"/>
                <w:lang w:val="en-US"/>
              </w:rPr>
            </w:pPr>
            <w:r w:rsidRPr="007C64F3">
              <w:rPr>
                <w:rFonts w:ascii="Times New Roman" w:eastAsia="MS Mincho" w:hAnsi="Times New Roman" w:cs="Times New Roman"/>
                <w:sz w:val="24"/>
                <w:szCs w:val="24"/>
              </w:rPr>
              <w:t>Текстехь</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хӀиттийнчу</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гӀиллакх</w:t>
            </w:r>
            <w:r w:rsidRPr="007C64F3">
              <w:rPr>
                <w:rFonts w:ascii="Times New Roman" w:eastAsia="MS Mincho" w:hAnsi="Times New Roman" w:cs="Times New Roman"/>
                <w:sz w:val="24"/>
                <w:szCs w:val="24"/>
                <w:lang w:val="en-US"/>
              </w:rPr>
              <w:t>-</w:t>
            </w:r>
            <w:r w:rsidRPr="007C64F3">
              <w:rPr>
                <w:rFonts w:ascii="Times New Roman" w:eastAsia="MS Mincho" w:hAnsi="Times New Roman" w:cs="Times New Roman"/>
                <w:sz w:val="24"/>
                <w:szCs w:val="24"/>
              </w:rPr>
              <w:t>оьздангаллин</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а</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историко</w:t>
            </w:r>
            <w:r w:rsidRPr="007C64F3">
              <w:rPr>
                <w:rFonts w:ascii="Times New Roman" w:eastAsia="MS Mincho" w:hAnsi="Times New Roman" w:cs="Times New Roman"/>
                <w:sz w:val="24"/>
                <w:szCs w:val="24"/>
                <w:lang w:val="en-US"/>
              </w:rPr>
              <w:t>-</w:t>
            </w:r>
            <w:r w:rsidRPr="007C64F3">
              <w:rPr>
                <w:rFonts w:ascii="Times New Roman" w:eastAsia="MS Mincho" w:hAnsi="Times New Roman" w:cs="Times New Roman"/>
                <w:sz w:val="24"/>
                <w:szCs w:val="24"/>
              </w:rPr>
              <w:t>культурин</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а</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хаттарийн</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анализ</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йар</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гонахарчу</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бакъдолчун</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хьежамца</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царна</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жоьпаш</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лаха</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хаар</w:t>
            </w:r>
            <w:r w:rsidRPr="007C64F3">
              <w:rPr>
                <w:rFonts w:ascii="Times New Roman" w:eastAsia="MS Mincho" w:hAnsi="Times New Roman" w:cs="Times New Roman"/>
                <w:sz w:val="24"/>
                <w:szCs w:val="24"/>
                <w:lang w:val="en-US"/>
              </w:rPr>
              <w:t>.</w:t>
            </w:r>
          </w:p>
        </w:tc>
        <w:tc>
          <w:tcPr>
            <w:tcW w:w="2279"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lang w:val="en-US"/>
              </w:rPr>
            </w:pPr>
          </w:p>
        </w:tc>
        <w:tc>
          <w:tcPr>
            <w:tcW w:w="2126"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tabs>
                <w:tab w:val="left" w:pos="0"/>
                <w:tab w:val="left" w:pos="1134"/>
              </w:tabs>
              <w:spacing w:after="0" w:line="240" w:lineRule="auto"/>
              <w:rPr>
                <w:rFonts w:ascii="Times New Roman" w:eastAsia="Calibri" w:hAnsi="Times New Roman" w:cs="Times New Roman"/>
                <w:sz w:val="24"/>
                <w:szCs w:val="24"/>
                <w:lang w:val="en-US"/>
              </w:rPr>
            </w:pPr>
            <w:r w:rsidRPr="007C64F3">
              <w:rPr>
                <w:rFonts w:ascii="Times New Roman" w:eastAsia="Calibri" w:hAnsi="Times New Roman" w:cs="Times New Roman"/>
                <w:sz w:val="24"/>
                <w:szCs w:val="24"/>
                <w:lang w:val="en-US"/>
              </w:rPr>
              <w:t>desharkho.ru</w:t>
            </w:r>
          </w:p>
          <w:p w:rsidR="00B35EE6" w:rsidRPr="007C64F3" w:rsidRDefault="00B35EE6" w:rsidP="00E732C4">
            <w:pPr>
              <w:tabs>
                <w:tab w:val="left" w:pos="0"/>
                <w:tab w:val="left" w:pos="1134"/>
              </w:tabs>
              <w:spacing w:after="0" w:line="240" w:lineRule="auto"/>
              <w:rPr>
                <w:rFonts w:ascii="Times New Roman" w:eastAsia="Calibri" w:hAnsi="Times New Roman" w:cs="Times New Roman"/>
                <w:sz w:val="24"/>
                <w:szCs w:val="24"/>
                <w:lang w:val="en-US"/>
              </w:rPr>
            </w:pPr>
            <w:r w:rsidRPr="007C64F3">
              <w:rPr>
                <w:rFonts w:ascii="Times New Roman" w:eastAsia="Calibri" w:hAnsi="Times New Roman" w:cs="Times New Roman"/>
                <w:sz w:val="24"/>
                <w:szCs w:val="24"/>
                <w:lang w:val="en-US"/>
              </w:rPr>
              <w:t xml:space="preserve"> ps95.ru/dikdosham/ </w:t>
            </w:r>
          </w:p>
          <w:p w:rsidR="00B35EE6" w:rsidRPr="007C64F3" w:rsidRDefault="00B35EE6" w:rsidP="00E732C4">
            <w:pPr>
              <w:autoSpaceDE w:val="0"/>
              <w:autoSpaceDN w:val="0"/>
              <w:spacing w:after="0" w:line="240" w:lineRule="auto"/>
              <w:ind w:left="72" w:right="432"/>
              <w:rPr>
                <w:rFonts w:ascii="Times New Roman" w:eastAsia="MS Mincho" w:hAnsi="Times New Roman" w:cs="Times New Roman"/>
                <w:sz w:val="24"/>
                <w:szCs w:val="24"/>
                <w:lang w:val="en-US"/>
              </w:rPr>
            </w:pPr>
          </w:p>
        </w:tc>
      </w:tr>
      <w:tr w:rsidR="00B35EE6" w:rsidRPr="007C64F3" w:rsidTr="0065425B">
        <w:trPr>
          <w:trHeight w:hRule="exact" w:val="1424"/>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jc w:val="center"/>
              <w:rPr>
                <w:rFonts w:ascii="Times New Roman" w:eastAsia="Times New Roman" w:hAnsi="Times New Roman" w:cs="Times New Roman"/>
                <w:color w:val="000000"/>
                <w:w w:val="97"/>
                <w:sz w:val="24"/>
                <w:szCs w:val="24"/>
                <w:lang w:val="en-US"/>
              </w:rPr>
            </w:pPr>
            <w:r w:rsidRPr="007C64F3">
              <w:rPr>
                <w:rFonts w:ascii="Times New Roman" w:eastAsia="Times New Roman" w:hAnsi="Times New Roman" w:cs="Times New Roman"/>
                <w:color w:val="000000"/>
                <w:w w:val="97"/>
                <w:sz w:val="24"/>
                <w:szCs w:val="24"/>
                <w:lang w:val="en-US"/>
              </w:rPr>
              <w:t>5.5.</w:t>
            </w:r>
          </w:p>
        </w:tc>
        <w:tc>
          <w:tcPr>
            <w:tcW w:w="3988"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ight="144"/>
              <w:rPr>
                <w:rFonts w:ascii="Times New Roman" w:eastAsia="MS Mincho" w:hAnsi="Times New Roman" w:cs="Times New Roman"/>
                <w:sz w:val="24"/>
                <w:szCs w:val="24"/>
                <w:lang w:val="en-US"/>
              </w:rPr>
            </w:pPr>
            <w:r w:rsidRPr="007C64F3">
              <w:rPr>
                <w:rFonts w:ascii="Times New Roman" w:eastAsia="MS Mincho" w:hAnsi="Times New Roman" w:cs="Times New Roman"/>
                <w:sz w:val="24"/>
                <w:szCs w:val="24"/>
                <w:lang w:val="en-US"/>
              </w:rPr>
              <w:t>Кагерманов. «Говзанчаш</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lang w:val="en-US"/>
              </w:rPr>
            </w:pPr>
            <w:r w:rsidRPr="007C64F3">
              <w:rPr>
                <w:rFonts w:ascii="Times New Roman" w:eastAsia="MS Mincho" w:hAnsi="Times New Roman" w:cs="Times New Roman"/>
                <w:sz w:val="24"/>
                <w:szCs w:val="24"/>
                <w:lang w:val="en-US"/>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spacing w:after="200" w:line="240" w:lineRule="auto"/>
              <w:rPr>
                <w:rFonts w:ascii="Times New Roman" w:eastAsia="MS Mincho" w:hAnsi="Times New Roman" w:cs="Times New Roman"/>
                <w:sz w:val="24"/>
                <w:szCs w:val="24"/>
                <w:lang w:val="en-US"/>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spacing w:after="200" w:line="240" w:lineRule="auto"/>
              <w:rPr>
                <w:rFonts w:ascii="Times New Roman" w:eastAsia="MS Mincho" w:hAnsi="Times New Roman" w:cs="Times New Roman"/>
                <w:sz w:val="24"/>
                <w:szCs w:val="24"/>
                <w:lang w:val="en-US"/>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jc w:val="center"/>
              <w:rPr>
                <w:rFonts w:ascii="Times New Roman" w:eastAsia="MS Mincho" w:hAnsi="Times New Roman" w:cs="Times New Roman"/>
                <w:sz w:val="24"/>
                <w:szCs w:val="24"/>
                <w:lang w:val="en-US"/>
              </w:rPr>
            </w:pPr>
          </w:p>
        </w:tc>
        <w:tc>
          <w:tcPr>
            <w:tcW w:w="2740"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ight="144"/>
              <w:rPr>
                <w:rFonts w:ascii="Times New Roman" w:eastAsia="MS Mincho" w:hAnsi="Times New Roman" w:cs="Times New Roman"/>
                <w:sz w:val="24"/>
                <w:szCs w:val="24"/>
                <w:lang w:val="en-US"/>
              </w:rPr>
            </w:pPr>
            <w:r w:rsidRPr="007C64F3">
              <w:rPr>
                <w:rFonts w:ascii="Times New Roman" w:eastAsia="MS Mincho" w:hAnsi="Times New Roman" w:cs="Times New Roman"/>
                <w:sz w:val="24"/>
                <w:szCs w:val="24"/>
                <w:lang w:val="en-US"/>
              </w:rPr>
              <w:t>Дагахь йешар: текст дагахь йешар, йешначух хиинарг дийцаре дан кечамбар</w:t>
            </w:r>
          </w:p>
        </w:tc>
        <w:tc>
          <w:tcPr>
            <w:tcW w:w="2279"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lang w:val="en-US"/>
              </w:rPr>
            </w:pPr>
          </w:p>
        </w:tc>
        <w:tc>
          <w:tcPr>
            <w:tcW w:w="2126"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tabs>
                <w:tab w:val="left" w:pos="0"/>
                <w:tab w:val="left" w:pos="1134"/>
              </w:tabs>
              <w:spacing w:after="0" w:line="240" w:lineRule="auto"/>
              <w:rPr>
                <w:rFonts w:ascii="Times New Roman" w:eastAsia="Calibri" w:hAnsi="Times New Roman" w:cs="Times New Roman"/>
                <w:sz w:val="24"/>
                <w:szCs w:val="24"/>
                <w:lang w:val="en-US"/>
              </w:rPr>
            </w:pPr>
            <w:r w:rsidRPr="007C64F3">
              <w:rPr>
                <w:rFonts w:ascii="Times New Roman" w:eastAsia="Calibri" w:hAnsi="Times New Roman" w:cs="Times New Roman"/>
                <w:sz w:val="24"/>
                <w:szCs w:val="24"/>
                <w:lang w:val="en-US"/>
              </w:rPr>
              <w:t>desharkho.ru</w:t>
            </w:r>
          </w:p>
          <w:p w:rsidR="00B35EE6" w:rsidRPr="007C64F3" w:rsidRDefault="00B35EE6" w:rsidP="00E732C4">
            <w:pPr>
              <w:tabs>
                <w:tab w:val="left" w:pos="0"/>
                <w:tab w:val="left" w:pos="1134"/>
              </w:tabs>
              <w:spacing w:after="0" w:line="240" w:lineRule="auto"/>
              <w:rPr>
                <w:rFonts w:ascii="Times New Roman" w:eastAsia="Calibri" w:hAnsi="Times New Roman" w:cs="Times New Roman"/>
                <w:sz w:val="24"/>
                <w:szCs w:val="24"/>
                <w:lang w:val="en-US"/>
              </w:rPr>
            </w:pPr>
            <w:r w:rsidRPr="007C64F3">
              <w:rPr>
                <w:rFonts w:ascii="Times New Roman" w:eastAsia="Calibri" w:hAnsi="Times New Roman" w:cs="Times New Roman"/>
                <w:sz w:val="24"/>
                <w:szCs w:val="24"/>
                <w:lang w:val="en-US"/>
              </w:rPr>
              <w:t xml:space="preserve"> ps95.ru/dikdosham/ </w:t>
            </w:r>
          </w:p>
          <w:p w:rsidR="00B35EE6" w:rsidRPr="007C64F3" w:rsidRDefault="00B35EE6" w:rsidP="00E732C4">
            <w:pPr>
              <w:tabs>
                <w:tab w:val="left" w:pos="0"/>
                <w:tab w:val="left" w:pos="1134"/>
              </w:tabs>
              <w:spacing w:after="0" w:line="240" w:lineRule="auto"/>
              <w:rPr>
                <w:rFonts w:ascii="Times New Roman" w:eastAsia="Calibri" w:hAnsi="Times New Roman" w:cs="Times New Roman"/>
                <w:sz w:val="24"/>
                <w:szCs w:val="24"/>
                <w:lang w:val="en-US"/>
              </w:rPr>
            </w:pPr>
          </w:p>
        </w:tc>
      </w:tr>
    </w:tbl>
    <w:p w:rsidR="00B35EE6" w:rsidRPr="007C64F3" w:rsidRDefault="00B35EE6" w:rsidP="00E732C4">
      <w:pPr>
        <w:spacing w:after="200" w:line="240" w:lineRule="auto"/>
        <w:rPr>
          <w:rFonts w:ascii="Times New Roman" w:eastAsia="MS Mincho" w:hAnsi="Times New Roman" w:cs="Times New Roman"/>
          <w:sz w:val="24"/>
          <w:szCs w:val="24"/>
          <w:lang w:val="en-US"/>
        </w:rPr>
        <w:sectPr w:rsidR="00B35EE6" w:rsidRPr="007C64F3">
          <w:pgSz w:w="16840" w:h="11900"/>
          <w:pgMar w:top="284" w:right="640" w:bottom="1440" w:left="666" w:header="720" w:footer="720" w:gutter="0"/>
          <w:cols w:space="720" w:equalWidth="0">
            <w:col w:w="15534" w:space="0"/>
          </w:cols>
          <w:docGrid w:linePitch="360"/>
        </w:sectPr>
      </w:pPr>
    </w:p>
    <w:p w:rsidR="00B35EE6" w:rsidRPr="007C64F3" w:rsidRDefault="00B35EE6" w:rsidP="00E732C4">
      <w:pPr>
        <w:autoSpaceDE w:val="0"/>
        <w:autoSpaceDN w:val="0"/>
        <w:spacing w:after="66" w:line="240" w:lineRule="auto"/>
        <w:rPr>
          <w:rFonts w:ascii="Times New Roman" w:eastAsia="MS Mincho" w:hAnsi="Times New Roman" w:cs="Times New Roman"/>
          <w:sz w:val="24"/>
          <w:szCs w:val="24"/>
          <w:lang w:val="en-US"/>
        </w:rPr>
      </w:pPr>
    </w:p>
    <w:p w:rsidR="00B35EE6" w:rsidRPr="007C64F3" w:rsidRDefault="00B35EE6" w:rsidP="00E732C4">
      <w:pPr>
        <w:autoSpaceDE w:val="0"/>
        <w:autoSpaceDN w:val="0"/>
        <w:spacing w:after="0" w:line="240" w:lineRule="auto"/>
        <w:rPr>
          <w:rFonts w:ascii="Times New Roman" w:eastAsia="MS Mincho" w:hAnsi="Times New Roman" w:cs="Times New Roman"/>
          <w:sz w:val="24"/>
          <w:szCs w:val="24"/>
          <w:lang w:val="en-US"/>
        </w:rPr>
      </w:pPr>
    </w:p>
    <w:tbl>
      <w:tblPr>
        <w:tblW w:w="0" w:type="auto"/>
        <w:tblInd w:w="279" w:type="dxa"/>
        <w:tblLayout w:type="fixed"/>
        <w:tblLook w:val="04A0" w:firstRow="1" w:lastRow="0" w:firstColumn="1" w:lastColumn="0" w:noHBand="0" w:noVBand="1"/>
      </w:tblPr>
      <w:tblGrid>
        <w:gridCol w:w="396"/>
        <w:gridCol w:w="3988"/>
        <w:gridCol w:w="528"/>
        <w:gridCol w:w="1104"/>
        <w:gridCol w:w="1142"/>
        <w:gridCol w:w="864"/>
        <w:gridCol w:w="2666"/>
        <w:gridCol w:w="2342"/>
        <w:gridCol w:w="2127"/>
      </w:tblGrid>
      <w:tr w:rsidR="00B35EE6" w:rsidRPr="007C64F3" w:rsidTr="0065425B">
        <w:trPr>
          <w:trHeight w:hRule="exact" w:val="2270"/>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jc w:val="center"/>
              <w:rPr>
                <w:rFonts w:ascii="Times New Roman" w:eastAsia="MS Mincho" w:hAnsi="Times New Roman" w:cs="Times New Roman"/>
                <w:sz w:val="24"/>
                <w:szCs w:val="24"/>
                <w:lang w:val="en-US"/>
              </w:rPr>
            </w:pPr>
            <w:r w:rsidRPr="007C64F3">
              <w:rPr>
                <w:rFonts w:ascii="Times New Roman" w:eastAsia="Times New Roman" w:hAnsi="Times New Roman" w:cs="Times New Roman"/>
                <w:color w:val="000000"/>
                <w:w w:val="97"/>
                <w:sz w:val="24"/>
                <w:szCs w:val="24"/>
                <w:lang w:val="en-US"/>
              </w:rPr>
              <w:t>5.6.</w:t>
            </w:r>
          </w:p>
        </w:tc>
        <w:tc>
          <w:tcPr>
            <w:tcW w:w="3988"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r w:rsidRPr="007C64F3">
              <w:rPr>
                <w:rFonts w:ascii="Times New Roman" w:eastAsia="MS Mincho" w:hAnsi="Times New Roman" w:cs="Times New Roman"/>
                <w:sz w:val="24"/>
                <w:szCs w:val="24"/>
              </w:rPr>
              <w:t>Х.Ошаев «Ши накъост »</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r w:rsidRPr="007C64F3">
              <w:rPr>
                <w:rFonts w:ascii="Times New Roman" w:eastAsia="MS Mincho" w:hAnsi="Times New Roman" w:cs="Times New Roman"/>
                <w:sz w:val="24"/>
                <w:szCs w:val="24"/>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spacing w:after="200" w:line="240" w:lineRule="auto"/>
              <w:rPr>
                <w:rFonts w:ascii="Times New Roman" w:eastAsia="MS Mincho" w:hAnsi="Times New Roman" w:cs="Times New Roman"/>
                <w:sz w:val="24"/>
                <w:szCs w:val="24"/>
                <w:lang w:val="en-US"/>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spacing w:after="200" w:line="240" w:lineRule="auto"/>
              <w:rPr>
                <w:rFonts w:ascii="Times New Roman" w:eastAsia="MS Mincho" w:hAnsi="Times New Roman" w:cs="Times New Roman"/>
                <w:sz w:val="24"/>
                <w:szCs w:val="24"/>
                <w:lang w:val="en-US"/>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jc w:val="center"/>
              <w:rPr>
                <w:rFonts w:ascii="Times New Roman" w:eastAsia="MS Mincho" w:hAnsi="Times New Roman" w:cs="Times New Roman"/>
                <w:sz w:val="24"/>
                <w:szCs w:val="24"/>
                <w:lang w:val="en-US"/>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ight="144"/>
              <w:rPr>
                <w:rFonts w:ascii="Times New Roman" w:eastAsia="MS Mincho" w:hAnsi="Times New Roman" w:cs="Times New Roman"/>
                <w:sz w:val="24"/>
                <w:szCs w:val="24"/>
                <w:lang w:val="en-US"/>
              </w:rPr>
            </w:pPr>
            <w:r w:rsidRPr="007C64F3">
              <w:rPr>
                <w:rFonts w:ascii="Times New Roman" w:eastAsia="MS Mincho" w:hAnsi="Times New Roman" w:cs="Times New Roman"/>
                <w:sz w:val="24"/>
                <w:szCs w:val="24"/>
              </w:rPr>
              <w:t>Текстехь</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хӀиттийнчу</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гӀиллакх</w:t>
            </w:r>
            <w:r w:rsidRPr="007C64F3">
              <w:rPr>
                <w:rFonts w:ascii="Times New Roman" w:eastAsia="MS Mincho" w:hAnsi="Times New Roman" w:cs="Times New Roman"/>
                <w:sz w:val="24"/>
                <w:szCs w:val="24"/>
                <w:lang w:val="en-US"/>
              </w:rPr>
              <w:t>-</w:t>
            </w:r>
            <w:r w:rsidRPr="007C64F3">
              <w:rPr>
                <w:rFonts w:ascii="Times New Roman" w:eastAsia="MS Mincho" w:hAnsi="Times New Roman" w:cs="Times New Roman"/>
                <w:sz w:val="24"/>
                <w:szCs w:val="24"/>
              </w:rPr>
              <w:t>оьздангаллин</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а</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историко</w:t>
            </w:r>
            <w:r w:rsidRPr="007C64F3">
              <w:rPr>
                <w:rFonts w:ascii="Times New Roman" w:eastAsia="MS Mincho" w:hAnsi="Times New Roman" w:cs="Times New Roman"/>
                <w:sz w:val="24"/>
                <w:szCs w:val="24"/>
                <w:lang w:val="en-US"/>
              </w:rPr>
              <w:t>-</w:t>
            </w:r>
            <w:r w:rsidRPr="007C64F3">
              <w:rPr>
                <w:rFonts w:ascii="Times New Roman" w:eastAsia="MS Mincho" w:hAnsi="Times New Roman" w:cs="Times New Roman"/>
                <w:sz w:val="24"/>
                <w:szCs w:val="24"/>
              </w:rPr>
              <w:t>культурин</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а</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хаттарийн</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анализ</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йар</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гонахарчу</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бакъдолчун</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хьежамца</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царна</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жоьпаш</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лаха</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хаар</w:t>
            </w:r>
            <w:r w:rsidRPr="007C64F3">
              <w:rPr>
                <w:rFonts w:ascii="Times New Roman" w:eastAsia="MS Mincho" w:hAnsi="Times New Roman" w:cs="Times New Roman"/>
                <w:sz w:val="24"/>
                <w:szCs w:val="24"/>
                <w:lang w:val="en-US"/>
              </w:rPr>
              <w:t>.</w:t>
            </w:r>
          </w:p>
        </w:tc>
        <w:tc>
          <w:tcPr>
            <w:tcW w:w="2342"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lang w:val="en-US"/>
              </w:rPr>
            </w:pPr>
          </w:p>
        </w:tc>
        <w:tc>
          <w:tcPr>
            <w:tcW w:w="2127"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tabs>
                <w:tab w:val="left" w:pos="0"/>
                <w:tab w:val="left" w:pos="1134"/>
              </w:tabs>
              <w:spacing w:after="0" w:line="240" w:lineRule="auto"/>
              <w:rPr>
                <w:rFonts w:ascii="Times New Roman" w:eastAsia="Calibri" w:hAnsi="Times New Roman" w:cs="Times New Roman"/>
                <w:sz w:val="24"/>
                <w:szCs w:val="24"/>
                <w:lang w:val="en-US"/>
              </w:rPr>
            </w:pPr>
            <w:r w:rsidRPr="007C64F3">
              <w:rPr>
                <w:rFonts w:ascii="Times New Roman" w:eastAsia="Calibri" w:hAnsi="Times New Roman" w:cs="Times New Roman"/>
                <w:sz w:val="24"/>
                <w:szCs w:val="24"/>
                <w:lang w:val="en-US"/>
              </w:rPr>
              <w:t>desharkho.ru</w:t>
            </w:r>
          </w:p>
          <w:p w:rsidR="00B35EE6" w:rsidRPr="007C64F3" w:rsidRDefault="00B35EE6" w:rsidP="00E732C4">
            <w:pPr>
              <w:tabs>
                <w:tab w:val="left" w:pos="0"/>
                <w:tab w:val="left" w:pos="1134"/>
              </w:tabs>
              <w:spacing w:after="0" w:line="240" w:lineRule="auto"/>
              <w:rPr>
                <w:rFonts w:ascii="Times New Roman" w:eastAsia="Calibri" w:hAnsi="Times New Roman" w:cs="Times New Roman"/>
                <w:sz w:val="24"/>
                <w:szCs w:val="24"/>
                <w:lang w:val="en-US"/>
              </w:rPr>
            </w:pPr>
            <w:r w:rsidRPr="007C64F3">
              <w:rPr>
                <w:rFonts w:ascii="Times New Roman" w:eastAsia="Calibri" w:hAnsi="Times New Roman" w:cs="Times New Roman"/>
                <w:sz w:val="24"/>
                <w:szCs w:val="24"/>
                <w:lang w:val="en-US"/>
              </w:rPr>
              <w:t xml:space="preserve"> ps95.ru/dikdosham/ </w:t>
            </w:r>
          </w:p>
          <w:p w:rsidR="00B35EE6" w:rsidRPr="007C64F3" w:rsidRDefault="00B35EE6" w:rsidP="00E732C4">
            <w:pPr>
              <w:autoSpaceDE w:val="0"/>
              <w:autoSpaceDN w:val="0"/>
              <w:spacing w:after="0" w:line="240" w:lineRule="auto"/>
              <w:ind w:left="72" w:right="432"/>
              <w:rPr>
                <w:rFonts w:ascii="Times New Roman" w:eastAsia="MS Mincho" w:hAnsi="Times New Roman" w:cs="Times New Roman"/>
                <w:sz w:val="24"/>
                <w:szCs w:val="24"/>
                <w:lang w:val="en-US"/>
              </w:rPr>
            </w:pPr>
          </w:p>
        </w:tc>
      </w:tr>
    </w:tbl>
    <w:p w:rsidR="00B35EE6" w:rsidRPr="007C64F3" w:rsidRDefault="00B35EE6" w:rsidP="00E732C4">
      <w:pPr>
        <w:autoSpaceDE w:val="0"/>
        <w:autoSpaceDN w:val="0"/>
        <w:spacing w:after="0" w:line="240" w:lineRule="auto"/>
        <w:rPr>
          <w:rFonts w:ascii="Times New Roman" w:eastAsia="MS Mincho" w:hAnsi="Times New Roman" w:cs="Times New Roman"/>
          <w:sz w:val="24"/>
          <w:szCs w:val="24"/>
          <w:lang w:val="en-US"/>
        </w:rPr>
      </w:pPr>
    </w:p>
    <w:tbl>
      <w:tblPr>
        <w:tblW w:w="0" w:type="auto"/>
        <w:tblInd w:w="279" w:type="dxa"/>
        <w:tblLayout w:type="fixed"/>
        <w:tblLook w:val="04A0" w:firstRow="1" w:lastRow="0" w:firstColumn="1" w:lastColumn="0" w:noHBand="0" w:noVBand="1"/>
      </w:tblPr>
      <w:tblGrid>
        <w:gridCol w:w="396"/>
        <w:gridCol w:w="3988"/>
        <w:gridCol w:w="528"/>
        <w:gridCol w:w="1104"/>
        <w:gridCol w:w="1142"/>
        <w:gridCol w:w="864"/>
        <w:gridCol w:w="2666"/>
        <w:gridCol w:w="2059"/>
        <w:gridCol w:w="2278"/>
      </w:tblGrid>
      <w:tr w:rsidR="00B35EE6" w:rsidRPr="007C64F3" w:rsidTr="0065425B">
        <w:trPr>
          <w:trHeight w:hRule="exact" w:val="2136"/>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jc w:val="center"/>
              <w:rPr>
                <w:rFonts w:ascii="Times New Roman" w:eastAsia="MS Mincho" w:hAnsi="Times New Roman" w:cs="Times New Roman"/>
                <w:sz w:val="24"/>
                <w:szCs w:val="24"/>
                <w:lang w:val="en-US"/>
              </w:rPr>
            </w:pPr>
            <w:r w:rsidRPr="007C64F3">
              <w:rPr>
                <w:rFonts w:ascii="Times New Roman" w:eastAsia="Times New Roman" w:hAnsi="Times New Roman" w:cs="Times New Roman"/>
                <w:color w:val="000000"/>
                <w:w w:val="97"/>
                <w:sz w:val="24"/>
                <w:szCs w:val="24"/>
                <w:lang w:val="en-US"/>
              </w:rPr>
              <w:t>5.7.</w:t>
            </w:r>
          </w:p>
        </w:tc>
        <w:tc>
          <w:tcPr>
            <w:tcW w:w="3988"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r w:rsidRPr="007C64F3">
              <w:rPr>
                <w:rFonts w:ascii="Times New Roman" w:eastAsia="MS Mincho" w:hAnsi="Times New Roman" w:cs="Times New Roman"/>
                <w:sz w:val="24"/>
                <w:szCs w:val="24"/>
              </w:rPr>
              <w:t>Г.Балл «Цхьана меттехь ца соцу мало».</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r w:rsidRPr="007C64F3">
              <w:rPr>
                <w:rFonts w:ascii="Times New Roman" w:eastAsia="MS Mincho" w:hAnsi="Times New Roman" w:cs="Times New Roman"/>
                <w:sz w:val="24"/>
                <w:szCs w:val="24"/>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spacing w:after="200" w:line="240" w:lineRule="auto"/>
              <w:rPr>
                <w:rFonts w:ascii="Times New Roman" w:eastAsia="MS Mincho" w:hAnsi="Times New Roman" w:cs="Times New Roman"/>
                <w:sz w:val="24"/>
                <w:szCs w:val="24"/>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spacing w:after="200" w:line="240" w:lineRule="auto"/>
              <w:rPr>
                <w:rFonts w:ascii="Times New Roman" w:eastAsia="MS Mincho" w:hAnsi="Times New Roman" w:cs="Times New Roman"/>
                <w:sz w:val="24"/>
                <w:szCs w:val="24"/>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spacing w:after="200" w:line="240" w:lineRule="auto"/>
              <w:rPr>
                <w:rFonts w:ascii="Times New Roman" w:eastAsia="MS Mincho" w:hAnsi="Times New Roman" w:cs="Times New Roman"/>
                <w:sz w:val="24"/>
                <w:szCs w:val="24"/>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ight="144"/>
              <w:rPr>
                <w:rFonts w:ascii="Times New Roman" w:eastAsia="MS Mincho" w:hAnsi="Times New Roman" w:cs="Times New Roman"/>
                <w:sz w:val="24"/>
                <w:szCs w:val="24"/>
              </w:rPr>
            </w:pPr>
            <w:r w:rsidRPr="007C64F3">
              <w:rPr>
                <w:rFonts w:ascii="Times New Roman" w:eastAsia="MS Mincho" w:hAnsi="Times New Roman" w:cs="Times New Roman"/>
                <w:sz w:val="24"/>
                <w:szCs w:val="24"/>
              </w:rPr>
              <w:t>Тергам бар: суьртан (иллюстрацин) анализ йар, говзаран чулацамца и йустар, говзарна суьрташ дахкаран шайн кепаш йалор.</w:t>
            </w:r>
          </w:p>
        </w:tc>
        <w:tc>
          <w:tcPr>
            <w:tcW w:w="2059"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p>
        </w:tc>
        <w:tc>
          <w:tcPr>
            <w:tcW w:w="2278"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tabs>
                <w:tab w:val="left" w:pos="0"/>
                <w:tab w:val="left" w:pos="1134"/>
              </w:tabs>
              <w:spacing w:after="0" w:line="240" w:lineRule="auto"/>
              <w:rPr>
                <w:rFonts w:ascii="Times New Roman" w:eastAsia="Calibri" w:hAnsi="Times New Roman" w:cs="Times New Roman"/>
                <w:sz w:val="24"/>
                <w:szCs w:val="24"/>
                <w:lang w:val="en-US"/>
              </w:rPr>
            </w:pPr>
            <w:r w:rsidRPr="007C64F3">
              <w:rPr>
                <w:rFonts w:ascii="Times New Roman" w:eastAsia="Calibri" w:hAnsi="Times New Roman" w:cs="Times New Roman"/>
                <w:sz w:val="24"/>
                <w:szCs w:val="24"/>
                <w:lang w:val="en-US"/>
              </w:rPr>
              <w:t>desharkho.ru</w:t>
            </w:r>
          </w:p>
          <w:p w:rsidR="00B35EE6" w:rsidRPr="007C64F3" w:rsidRDefault="00B35EE6" w:rsidP="00E732C4">
            <w:pPr>
              <w:tabs>
                <w:tab w:val="left" w:pos="0"/>
                <w:tab w:val="left" w:pos="1134"/>
              </w:tabs>
              <w:spacing w:after="0" w:line="240" w:lineRule="auto"/>
              <w:rPr>
                <w:rFonts w:ascii="Times New Roman" w:eastAsia="Calibri" w:hAnsi="Times New Roman" w:cs="Times New Roman"/>
                <w:sz w:val="24"/>
                <w:szCs w:val="24"/>
                <w:lang w:val="en-US"/>
              </w:rPr>
            </w:pPr>
            <w:r w:rsidRPr="007C64F3">
              <w:rPr>
                <w:rFonts w:ascii="Times New Roman" w:eastAsia="Calibri" w:hAnsi="Times New Roman" w:cs="Times New Roman"/>
                <w:sz w:val="24"/>
                <w:szCs w:val="24"/>
                <w:lang w:val="en-US"/>
              </w:rPr>
              <w:t xml:space="preserve"> ps95.ru/dikdosham/ </w:t>
            </w:r>
          </w:p>
          <w:p w:rsidR="00B35EE6" w:rsidRPr="007C64F3" w:rsidRDefault="00B35EE6" w:rsidP="00E732C4">
            <w:pPr>
              <w:autoSpaceDE w:val="0"/>
              <w:autoSpaceDN w:val="0"/>
              <w:spacing w:after="0" w:line="240" w:lineRule="auto"/>
              <w:ind w:left="72" w:right="432"/>
              <w:rPr>
                <w:rFonts w:ascii="Times New Roman" w:eastAsia="MS Mincho" w:hAnsi="Times New Roman" w:cs="Times New Roman"/>
                <w:sz w:val="24"/>
                <w:szCs w:val="24"/>
                <w:lang w:val="en-US"/>
              </w:rPr>
            </w:pPr>
          </w:p>
        </w:tc>
      </w:tr>
      <w:tr w:rsidR="00B35EE6" w:rsidRPr="007C64F3" w:rsidTr="0065425B">
        <w:trPr>
          <w:trHeight w:hRule="exact" w:val="348"/>
        </w:trPr>
        <w:tc>
          <w:tcPr>
            <w:tcW w:w="4384"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rPr>
                <w:rFonts w:ascii="Times New Roman" w:eastAsia="MS Mincho" w:hAnsi="Times New Roman" w:cs="Times New Roman"/>
                <w:b/>
                <w:sz w:val="24"/>
                <w:szCs w:val="24"/>
                <w:lang w:val="en-US"/>
              </w:rPr>
            </w:pPr>
            <w:r w:rsidRPr="007C64F3">
              <w:rPr>
                <w:rFonts w:ascii="Times New Roman" w:eastAsia="Times New Roman" w:hAnsi="Times New Roman" w:cs="Times New Roman"/>
                <w:b/>
                <w:color w:val="000000"/>
                <w:w w:val="97"/>
                <w:sz w:val="24"/>
                <w:szCs w:val="24"/>
                <w:lang w:val="en-US"/>
              </w:rPr>
              <w:t xml:space="preserve">Декъехула </w:t>
            </w:r>
            <w:r w:rsidRPr="007C64F3">
              <w:rPr>
                <w:rFonts w:ascii="Times New Roman" w:eastAsia="Times New Roman" w:hAnsi="Times New Roman" w:cs="Times New Roman"/>
                <w:b/>
                <w:color w:val="000000"/>
                <w:w w:val="97"/>
                <w:sz w:val="24"/>
                <w:szCs w:val="24"/>
              </w:rPr>
              <w:t xml:space="preserve">дерриг </w:t>
            </w:r>
            <w:r w:rsidRPr="007C64F3">
              <w:rPr>
                <w:rFonts w:ascii="Times New Roman" w:eastAsia="Times New Roman" w:hAnsi="Times New Roman" w:cs="Times New Roman"/>
                <w:b/>
                <w:color w:val="000000"/>
                <w:w w:val="97"/>
                <w:sz w:val="24"/>
                <w:szCs w:val="24"/>
                <w:lang w:val="en-US"/>
              </w:rPr>
              <w:t>сахьташ</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b/>
                <w:sz w:val="24"/>
                <w:szCs w:val="24"/>
                <w:lang w:val="en-US"/>
              </w:rPr>
            </w:pPr>
            <w:r w:rsidRPr="007C64F3">
              <w:rPr>
                <w:rFonts w:ascii="Times New Roman" w:eastAsia="Times New Roman" w:hAnsi="Times New Roman" w:cs="Times New Roman"/>
                <w:b/>
                <w:color w:val="000000"/>
                <w:w w:val="97"/>
                <w:sz w:val="24"/>
                <w:szCs w:val="24"/>
                <w:lang w:val="en-US"/>
              </w:rPr>
              <w:t>7</w:t>
            </w:r>
          </w:p>
        </w:tc>
        <w:tc>
          <w:tcPr>
            <w:tcW w:w="10113"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spacing w:after="200" w:line="240" w:lineRule="auto"/>
              <w:rPr>
                <w:rFonts w:ascii="Times New Roman" w:eastAsia="MS Mincho" w:hAnsi="Times New Roman" w:cs="Times New Roman"/>
                <w:b/>
                <w:sz w:val="24"/>
                <w:szCs w:val="24"/>
                <w:lang w:val="en-US"/>
              </w:rPr>
            </w:pPr>
          </w:p>
        </w:tc>
      </w:tr>
      <w:tr w:rsidR="00B35EE6" w:rsidRPr="007C64F3" w:rsidTr="0065425B">
        <w:trPr>
          <w:trHeight w:hRule="exact" w:val="348"/>
        </w:trPr>
        <w:tc>
          <w:tcPr>
            <w:tcW w:w="15025" w:type="dxa"/>
            <w:gridSpan w:val="9"/>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rPr>
                <w:rFonts w:ascii="Times New Roman" w:eastAsia="MS Mincho" w:hAnsi="Times New Roman" w:cs="Times New Roman"/>
                <w:b/>
                <w:sz w:val="24"/>
                <w:szCs w:val="24"/>
              </w:rPr>
            </w:pPr>
            <w:r w:rsidRPr="007C64F3">
              <w:rPr>
                <w:rFonts w:ascii="Times New Roman" w:eastAsia="Times New Roman" w:hAnsi="Times New Roman" w:cs="Times New Roman"/>
                <w:b/>
                <w:color w:val="000000"/>
                <w:w w:val="97"/>
                <w:sz w:val="24"/>
                <w:szCs w:val="24"/>
              </w:rPr>
              <w:t xml:space="preserve">Дакъа 6.  1а </w:t>
            </w:r>
          </w:p>
        </w:tc>
      </w:tr>
      <w:tr w:rsidR="00B35EE6" w:rsidRPr="007C64F3" w:rsidTr="0065425B">
        <w:trPr>
          <w:trHeight w:hRule="exact" w:val="1409"/>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jc w:val="center"/>
              <w:rPr>
                <w:rFonts w:ascii="Times New Roman" w:eastAsia="MS Mincho" w:hAnsi="Times New Roman" w:cs="Times New Roman"/>
                <w:sz w:val="24"/>
                <w:szCs w:val="24"/>
              </w:rPr>
            </w:pPr>
            <w:r w:rsidRPr="007C64F3">
              <w:rPr>
                <w:rFonts w:ascii="Times New Roman" w:eastAsia="Times New Roman" w:hAnsi="Times New Roman" w:cs="Times New Roman"/>
                <w:color w:val="000000"/>
                <w:w w:val="97"/>
                <w:sz w:val="24"/>
                <w:szCs w:val="24"/>
              </w:rPr>
              <w:t>6.1.</w:t>
            </w:r>
          </w:p>
        </w:tc>
        <w:tc>
          <w:tcPr>
            <w:tcW w:w="3988"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r w:rsidRPr="007C64F3">
              <w:rPr>
                <w:rFonts w:ascii="Times New Roman" w:eastAsia="MS Mincho" w:hAnsi="Times New Roman" w:cs="Times New Roman"/>
                <w:sz w:val="24"/>
                <w:szCs w:val="24"/>
              </w:rPr>
              <w:t>1.Мамакаев «1а»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r w:rsidRPr="007C64F3">
              <w:rPr>
                <w:rFonts w:ascii="Times New Roman" w:eastAsia="MS Mincho" w:hAnsi="Times New Roman" w:cs="Times New Roman"/>
                <w:sz w:val="24"/>
                <w:szCs w:val="24"/>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spacing w:after="200" w:line="240" w:lineRule="auto"/>
              <w:rPr>
                <w:rFonts w:ascii="Times New Roman" w:eastAsia="MS Mincho" w:hAnsi="Times New Roman" w:cs="Times New Roman"/>
                <w:sz w:val="24"/>
                <w:szCs w:val="24"/>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jc w:val="center"/>
              <w:rPr>
                <w:rFonts w:ascii="Times New Roman" w:eastAsia="MS Mincho" w:hAnsi="Times New Roman" w:cs="Times New Roman"/>
                <w:sz w:val="24"/>
                <w:szCs w:val="24"/>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r w:rsidRPr="007C64F3">
              <w:rPr>
                <w:rFonts w:ascii="Times New Roman" w:eastAsia="MS Mincho" w:hAnsi="Times New Roman" w:cs="Times New Roman"/>
                <w:sz w:val="24"/>
                <w:szCs w:val="24"/>
              </w:rPr>
              <w:t>Дагахь йешар: текст дагахь йешар, йешначух хиинарг дийцаре дан кечамбар.</w:t>
            </w:r>
          </w:p>
        </w:tc>
        <w:tc>
          <w:tcPr>
            <w:tcW w:w="2059"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p>
        </w:tc>
        <w:tc>
          <w:tcPr>
            <w:tcW w:w="2278"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tabs>
                <w:tab w:val="left" w:pos="0"/>
                <w:tab w:val="left" w:pos="1134"/>
              </w:tabs>
              <w:spacing w:after="0" w:line="240" w:lineRule="auto"/>
              <w:rPr>
                <w:rFonts w:ascii="Times New Roman" w:eastAsia="Calibri" w:hAnsi="Times New Roman" w:cs="Times New Roman"/>
                <w:sz w:val="24"/>
                <w:szCs w:val="24"/>
                <w:lang w:val="en-US"/>
              </w:rPr>
            </w:pPr>
            <w:r w:rsidRPr="007C64F3">
              <w:rPr>
                <w:rFonts w:ascii="Times New Roman" w:eastAsia="Calibri" w:hAnsi="Times New Roman" w:cs="Times New Roman"/>
                <w:sz w:val="24"/>
                <w:szCs w:val="24"/>
                <w:lang w:val="en-US"/>
              </w:rPr>
              <w:t>desharkho.ru</w:t>
            </w:r>
          </w:p>
          <w:p w:rsidR="00B35EE6" w:rsidRPr="007C64F3" w:rsidRDefault="00B35EE6" w:rsidP="00E732C4">
            <w:pPr>
              <w:tabs>
                <w:tab w:val="left" w:pos="0"/>
                <w:tab w:val="left" w:pos="1134"/>
              </w:tabs>
              <w:spacing w:after="0" w:line="240" w:lineRule="auto"/>
              <w:rPr>
                <w:rFonts w:ascii="Times New Roman" w:eastAsia="Calibri" w:hAnsi="Times New Roman" w:cs="Times New Roman"/>
                <w:sz w:val="24"/>
                <w:szCs w:val="24"/>
                <w:lang w:val="en-US"/>
              </w:rPr>
            </w:pPr>
            <w:r w:rsidRPr="007C64F3">
              <w:rPr>
                <w:rFonts w:ascii="Times New Roman" w:eastAsia="Calibri" w:hAnsi="Times New Roman" w:cs="Times New Roman"/>
                <w:sz w:val="24"/>
                <w:szCs w:val="24"/>
                <w:lang w:val="en-US"/>
              </w:rPr>
              <w:t xml:space="preserve"> ps95.ru/dikdosham/ </w:t>
            </w:r>
          </w:p>
          <w:p w:rsidR="00B35EE6" w:rsidRPr="007C64F3" w:rsidRDefault="00B35EE6" w:rsidP="00E732C4">
            <w:pPr>
              <w:autoSpaceDE w:val="0"/>
              <w:autoSpaceDN w:val="0"/>
              <w:spacing w:after="0" w:line="240" w:lineRule="auto"/>
              <w:ind w:left="72" w:right="432"/>
              <w:rPr>
                <w:rFonts w:ascii="Times New Roman" w:eastAsia="MS Mincho" w:hAnsi="Times New Roman" w:cs="Times New Roman"/>
                <w:sz w:val="24"/>
                <w:szCs w:val="24"/>
                <w:lang w:val="en-US"/>
              </w:rPr>
            </w:pPr>
          </w:p>
        </w:tc>
      </w:tr>
      <w:tr w:rsidR="00B35EE6" w:rsidRPr="007C64F3" w:rsidTr="0065425B">
        <w:trPr>
          <w:trHeight w:hRule="exact" w:val="1286"/>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jc w:val="center"/>
              <w:rPr>
                <w:rFonts w:ascii="Times New Roman" w:eastAsia="MS Mincho" w:hAnsi="Times New Roman" w:cs="Times New Roman"/>
                <w:sz w:val="24"/>
                <w:szCs w:val="24"/>
              </w:rPr>
            </w:pPr>
            <w:r w:rsidRPr="007C64F3">
              <w:rPr>
                <w:rFonts w:ascii="Times New Roman" w:eastAsia="Times New Roman" w:hAnsi="Times New Roman" w:cs="Times New Roman"/>
                <w:color w:val="000000"/>
                <w:w w:val="97"/>
                <w:sz w:val="24"/>
                <w:szCs w:val="24"/>
              </w:rPr>
              <w:t>6.2.</w:t>
            </w:r>
          </w:p>
        </w:tc>
        <w:tc>
          <w:tcPr>
            <w:tcW w:w="3988"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ight="576"/>
              <w:rPr>
                <w:rFonts w:ascii="Times New Roman" w:eastAsia="MS Mincho" w:hAnsi="Times New Roman" w:cs="Times New Roman"/>
                <w:sz w:val="24"/>
                <w:szCs w:val="24"/>
              </w:rPr>
            </w:pPr>
            <w:r w:rsidRPr="007C64F3">
              <w:rPr>
                <w:rFonts w:ascii="Times New Roman" w:eastAsia="MS Mincho" w:hAnsi="Times New Roman" w:cs="Times New Roman"/>
                <w:sz w:val="24"/>
                <w:szCs w:val="24"/>
              </w:rPr>
              <w:t>Э.Мамакаев «Керла шо»</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r w:rsidRPr="007C64F3">
              <w:rPr>
                <w:rFonts w:ascii="Times New Roman" w:eastAsia="MS Mincho" w:hAnsi="Times New Roman" w:cs="Times New Roman"/>
                <w:sz w:val="24"/>
                <w:szCs w:val="24"/>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spacing w:after="200" w:line="240" w:lineRule="auto"/>
              <w:rPr>
                <w:rFonts w:ascii="Times New Roman" w:eastAsia="MS Mincho" w:hAnsi="Times New Roman" w:cs="Times New Roman"/>
                <w:sz w:val="24"/>
                <w:szCs w:val="24"/>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spacing w:after="200" w:line="240" w:lineRule="auto"/>
              <w:rPr>
                <w:rFonts w:ascii="Times New Roman" w:eastAsia="MS Mincho" w:hAnsi="Times New Roman" w:cs="Times New Roman"/>
                <w:sz w:val="24"/>
                <w:szCs w:val="24"/>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jc w:val="center"/>
              <w:rPr>
                <w:rFonts w:ascii="Times New Roman" w:eastAsia="MS Mincho" w:hAnsi="Times New Roman" w:cs="Times New Roman"/>
                <w:sz w:val="24"/>
                <w:szCs w:val="24"/>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r w:rsidRPr="007C64F3">
              <w:rPr>
                <w:rFonts w:ascii="Times New Roman" w:eastAsia="MS Mincho" w:hAnsi="Times New Roman" w:cs="Times New Roman"/>
                <w:sz w:val="24"/>
                <w:szCs w:val="24"/>
              </w:rPr>
              <w:t>Дагахь йешар: текст дагахь йешар, йешначух хиинарг дийцаре дан кечамбар.</w:t>
            </w:r>
          </w:p>
        </w:tc>
        <w:tc>
          <w:tcPr>
            <w:tcW w:w="2059"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p>
        </w:tc>
        <w:tc>
          <w:tcPr>
            <w:tcW w:w="2278"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tabs>
                <w:tab w:val="left" w:pos="0"/>
                <w:tab w:val="left" w:pos="1134"/>
              </w:tabs>
              <w:spacing w:after="0" w:line="240" w:lineRule="auto"/>
              <w:rPr>
                <w:rFonts w:ascii="Times New Roman" w:eastAsia="Calibri" w:hAnsi="Times New Roman" w:cs="Times New Roman"/>
                <w:sz w:val="24"/>
                <w:szCs w:val="24"/>
                <w:lang w:val="en-US"/>
              </w:rPr>
            </w:pPr>
            <w:r w:rsidRPr="007C64F3">
              <w:rPr>
                <w:rFonts w:ascii="Times New Roman" w:eastAsia="Calibri" w:hAnsi="Times New Roman" w:cs="Times New Roman"/>
                <w:sz w:val="24"/>
                <w:szCs w:val="24"/>
                <w:lang w:val="en-US"/>
              </w:rPr>
              <w:t>desharkho.ru</w:t>
            </w:r>
          </w:p>
          <w:p w:rsidR="00B35EE6" w:rsidRPr="007C64F3" w:rsidRDefault="00B35EE6" w:rsidP="00E732C4">
            <w:pPr>
              <w:tabs>
                <w:tab w:val="left" w:pos="0"/>
                <w:tab w:val="left" w:pos="1134"/>
              </w:tabs>
              <w:spacing w:after="0" w:line="240" w:lineRule="auto"/>
              <w:rPr>
                <w:rFonts w:ascii="Times New Roman" w:eastAsia="Calibri" w:hAnsi="Times New Roman" w:cs="Times New Roman"/>
                <w:sz w:val="24"/>
                <w:szCs w:val="24"/>
                <w:lang w:val="en-US"/>
              </w:rPr>
            </w:pPr>
            <w:r w:rsidRPr="007C64F3">
              <w:rPr>
                <w:rFonts w:ascii="Times New Roman" w:eastAsia="Calibri" w:hAnsi="Times New Roman" w:cs="Times New Roman"/>
                <w:sz w:val="24"/>
                <w:szCs w:val="24"/>
                <w:lang w:val="en-US"/>
              </w:rPr>
              <w:t xml:space="preserve"> ps95.ru/dikdosham/ </w:t>
            </w:r>
          </w:p>
          <w:p w:rsidR="00B35EE6" w:rsidRPr="007C64F3" w:rsidRDefault="00B35EE6" w:rsidP="00E732C4">
            <w:pPr>
              <w:autoSpaceDE w:val="0"/>
              <w:autoSpaceDN w:val="0"/>
              <w:spacing w:after="0" w:line="240" w:lineRule="auto"/>
              <w:ind w:left="72" w:right="432"/>
              <w:rPr>
                <w:rFonts w:ascii="Times New Roman" w:eastAsia="MS Mincho" w:hAnsi="Times New Roman" w:cs="Times New Roman"/>
                <w:sz w:val="24"/>
                <w:szCs w:val="24"/>
                <w:lang w:val="en-US"/>
              </w:rPr>
            </w:pPr>
          </w:p>
        </w:tc>
      </w:tr>
      <w:tr w:rsidR="00B35EE6" w:rsidRPr="007C64F3" w:rsidTr="0065425B">
        <w:trPr>
          <w:trHeight w:hRule="exact" w:val="1669"/>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jc w:val="center"/>
              <w:rPr>
                <w:rFonts w:ascii="Times New Roman" w:eastAsia="MS Mincho" w:hAnsi="Times New Roman" w:cs="Times New Roman"/>
                <w:sz w:val="24"/>
                <w:szCs w:val="24"/>
              </w:rPr>
            </w:pPr>
            <w:r w:rsidRPr="007C64F3">
              <w:rPr>
                <w:rFonts w:ascii="Times New Roman" w:eastAsia="Times New Roman" w:hAnsi="Times New Roman" w:cs="Times New Roman"/>
                <w:color w:val="000000"/>
                <w:w w:val="97"/>
                <w:sz w:val="24"/>
                <w:szCs w:val="24"/>
              </w:rPr>
              <w:t>6.3.</w:t>
            </w:r>
          </w:p>
        </w:tc>
        <w:tc>
          <w:tcPr>
            <w:tcW w:w="3988"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r w:rsidRPr="007C64F3">
              <w:rPr>
                <w:rFonts w:ascii="Times New Roman" w:eastAsia="MS Mincho" w:hAnsi="Times New Roman" w:cs="Times New Roman"/>
                <w:sz w:val="24"/>
                <w:szCs w:val="24"/>
              </w:rPr>
              <w:t>Туьйра «1аьнан оьг1азло»</w:t>
            </w:r>
            <w:r w:rsidRPr="007C64F3">
              <w:rPr>
                <w:rFonts w:ascii="Times New Roman" w:eastAsia="MS Mincho" w:hAnsi="Times New Roman" w:cs="Times New Roman"/>
                <w:sz w:val="24"/>
                <w:szCs w:val="24"/>
              </w:rPr>
              <w:tab/>
            </w:r>
            <w:r w:rsidRPr="007C64F3">
              <w:rPr>
                <w:rFonts w:ascii="Times New Roman" w:eastAsia="MS Mincho" w:hAnsi="Times New Roman" w:cs="Times New Roman"/>
                <w:sz w:val="24"/>
                <w:szCs w:val="24"/>
              </w:rPr>
              <w:tab/>
            </w:r>
            <w:r w:rsidRPr="007C64F3">
              <w:rPr>
                <w:rFonts w:ascii="Times New Roman" w:eastAsia="MS Mincho" w:hAnsi="Times New Roman" w:cs="Times New Roman"/>
                <w:sz w:val="24"/>
                <w:szCs w:val="24"/>
              </w:rPr>
              <w:tab/>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r w:rsidRPr="007C64F3">
              <w:rPr>
                <w:rFonts w:ascii="Times New Roman" w:eastAsia="MS Mincho" w:hAnsi="Times New Roman" w:cs="Times New Roman"/>
                <w:sz w:val="24"/>
                <w:szCs w:val="24"/>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spacing w:after="200" w:line="240" w:lineRule="auto"/>
              <w:rPr>
                <w:rFonts w:ascii="Times New Roman" w:eastAsia="MS Mincho" w:hAnsi="Times New Roman" w:cs="Times New Roman"/>
                <w:sz w:val="24"/>
                <w:szCs w:val="24"/>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jc w:val="center"/>
              <w:rPr>
                <w:rFonts w:ascii="Times New Roman" w:eastAsia="MS Mincho" w:hAnsi="Times New Roman" w:cs="Times New Roman"/>
                <w:sz w:val="24"/>
                <w:szCs w:val="24"/>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ight="144"/>
              <w:rPr>
                <w:rFonts w:ascii="Times New Roman" w:eastAsia="MS Mincho" w:hAnsi="Times New Roman" w:cs="Times New Roman"/>
                <w:sz w:val="24"/>
                <w:szCs w:val="24"/>
              </w:rPr>
            </w:pPr>
            <w:r w:rsidRPr="007C64F3">
              <w:rPr>
                <w:rFonts w:ascii="Times New Roman" w:eastAsia="MS Mincho" w:hAnsi="Times New Roman" w:cs="Times New Roman"/>
                <w:sz w:val="24"/>
                <w:szCs w:val="24"/>
              </w:rPr>
              <w:t>Хезаш йешар: текстах кхетархьама цаторийла йолчу боларца дешархойх хӀорамма а хезаш йешар</w:t>
            </w:r>
          </w:p>
        </w:tc>
        <w:tc>
          <w:tcPr>
            <w:tcW w:w="2059"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p>
        </w:tc>
        <w:tc>
          <w:tcPr>
            <w:tcW w:w="2278"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tabs>
                <w:tab w:val="left" w:pos="0"/>
                <w:tab w:val="left" w:pos="1134"/>
              </w:tabs>
              <w:spacing w:after="0" w:line="240" w:lineRule="auto"/>
              <w:rPr>
                <w:rFonts w:ascii="Times New Roman" w:eastAsia="Calibri" w:hAnsi="Times New Roman" w:cs="Times New Roman"/>
                <w:sz w:val="24"/>
                <w:szCs w:val="24"/>
                <w:lang w:val="en-US"/>
              </w:rPr>
            </w:pPr>
            <w:r w:rsidRPr="007C64F3">
              <w:rPr>
                <w:rFonts w:ascii="Times New Roman" w:eastAsia="Calibri" w:hAnsi="Times New Roman" w:cs="Times New Roman"/>
                <w:sz w:val="24"/>
                <w:szCs w:val="24"/>
                <w:lang w:val="en-US"/>
              </w:rPr>
              <w:t>desharkho.ru</w:t>
            </w:r>
          </w:p>
          <w:p w:rsidR="00B35EE6" w:rsidRPr="007C64F3" w:rsidRDefault="00B35EE6" w:rsidP="00E732C4">
            <w:pPr>
              <w:tabs>
                <w:tab w:val="left" w:pos="0"/>
                <w:tab w:val="left" w:pos="1134"/>
              </w:tabs>
              <w:spacing w:after="0" w:line="240" w:lineRule="auto"/>
              <w:rPr>
                <w:rFonts w:ascii="Times New Roman" w:eastAsia="Calibri" w:hAnsi="Times New Roman" w:cs="Times New Roman"/>
                <w:sz w:val="24"/>
                <w:szCs w:val="24"/>
                <w:lang w:val="en-US"/>
              </w:rPr>
            </w:pPr>
            <w:r w:rsidRPr="007C64F3">
              <w:rPr>
                <w:rFonts w:ascii="Times New Roman" w:eastAsia="Calibri" w:hAnsi="Times New Roman" w:cs="Times New Roman"/>
                <w:sz w:val="24"/>
                <w:szCs w:val="24"/>
                <w:lang w:val="en-US"/>
              </w:rPr>
              <w:t xml:space="preserve"> ps95.ru/dikdosham/ </w:t>
            </w:r>
          </w:p>
          <w:p w:rsidR="00B35EE6" w:rsidRPr="007C64F3" w:rsidRDefault="00B35EE6" w:rsidP="00E732C4">
            <w:pPr>
              <w:autoSpaceDE w:val="0"/>
              <w:autoSpaceDN w:val="0"/>
              <w:spacing w:after="0" w:line="240" w:lineRule="auto"/>
              <w:ind w:left="72" w:right="432"/>
              <w:rPr>
                <w:rFonts w:ascii="Times New Roman" w:eastAsia="MS Mincho" w:hAnsi="Times New Roman" w:cs="Times New Roman"/>
                <w:sz w:val="24"/>
                <w:szCs w:val="24"/>
                <w:lang w:val="en-US"/>
              </w:rPr>
            </w:pPr>
          </w:p>
        </w:tc>
      </w:tr>
      <w:tr w:rsidR="00B35EE6" w:rsidRPr="007C64F3" w:rsidTr="0065425B">
        <w:trPr>
          <w:trHeight w:hRule="exact" w:val="1423"/>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jc w:val="center"/>
              <w:rPr>
                <w:rFonts w:ascii="Times New Roman" w:eastAsia="Times New Roman" w:hAnsi="Times New Roman" w:cs="Times New Roman"/>
                <w:color w:val="000000"/>
                <w:w w:val="97"/>
                <w:sz w:val="24"/>
                <w:szCs w:val="24"/>
              </w:rPr>
            </w:pPr>
            <w:r w:rsidRPr="007C64F3">
              <w:rPr>
                <w:rFonts w:ascii="Times New Roman" w:eastAsia="Times New Roman" w:hAnsi="Times New Roman" w:cs="Times New Roman"/>
                <w:color w:val="000000"/>
                <w:w w:val="97"/>
                <w:sz w:val="24"/>
                <w:szCs w:val="24"/>
              </w:rPr>
              <w:t>6.4</w:t>
            </w:r>
          </w:p>
        </w:tc>
        <w:tc>
          <w:tcPr>
            <w:tcW w:w="3988"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r w:rsidRPr="007C64F3">
              <w:rPr>
                <w:rFonts w:ascii="Times New Roman" w:eastAsia="MS Mincho" w:hAnsi="Times New Roman" w:cs="Times New Roman"/>
                <w:sz w:val="24"/>
                <w:szCs w:val="24"/>
              </w:rPr>
              <w:t>Ж.Махмаев «Салазаш хахкар»</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r w:rsidRPr="007C64F3">
              <w:rPr>
                <w:rFonts w:ascii="Times New Roman" w:eastAsia="MS Mincho" w:hAnsi="Times New Roman" w:cs="Times New Roman"/>
                <w:sz w:val="24"/>
                <w:szCs w:val="24"/>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spacing w:after="200" w:line="240" w:lineRule="auto"/>
              <w:rPr>
                <w:rFonts w:ascii="Times New Roman" w:eastAsia="MS Mincho" w:hAnsi="Times New Roman" w:cs="Times New Roman"/>
                <w:sz w:val="24"/>
                <w:szCs w:val="24"/>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jc w:val="center"/>
              <w:rPr>
                <w:rFonts w:ascii="Times New Roman" w:eastAsia="MS Mincho" w:hAnsi="Times New Roman" w:cs="Times New Roman"/>
                <w:sz w:val="24"/>
                <w:szCs w:val="24"/>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ight="144"/>
              <w:rPr>
                <w:rFonts w:ascii="Times New Roman" w:eastAsia="MS Mincho" w:hAnsi="Times New Roman" w:cs="Times New Roman"/>
                <w:sz w:val="24"/>
                <w:szCs w:val="24"/>
              </w:rPr>
            </w:pPr>
            <w:r w:rsidRPr="007C64F3">
              <w:rPr>
                <w:rFonts w:ascii="Times New Roman" w:eastAsia="MS Mincho" w:hAnsi="Times New Roman" w:cs="Times New Roman"/>
                <w:sz w:val="24"/>
                <w:szCs w:val="24"/>
              </w:rPr>
              <w:t>Дагахь йешар: текст дагахь йешар, йешначух хиинарг дийцаре дан кечамбар.</w:t>
            </w:r>
          </w:p>
        </w:tc>
        <w:tc>
          <w:tcPr>
            <w:tcW w:w="2059"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p>
        </w:tc>
        <w:tc>
          <w:tcPr>
            <w:tcW w:w="2278"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tabs>
                <w:tab w:val="left" w:pos="0"/>
                <w:tab w:val="left" w:pos="1134"/>
              </w:tabs>
              <w:spacing w:after="0" w:line="240" w:lineRule="auto"/>
              <w:rPr>
                <w:rFonts w:ascii="Times New Roman" w:eastAsia="Calibri" w:hAnsi="Times New Roman" w:cs="Times New Roman"/>
                <w:sz w:val="24"/>
                <w:szCs w:val="24"/>
                <w:lang w:val="en-US"/>
              </w:rPr>
            </w:pPr>
            <w:r w:rsidRPr="007C64F3">
              <w:rPr>
                <w:rFonts w:ascii="Times New Roman" w:eastAsia="Calibri" w:hAnsi="Times New Roman" w:cs="Times New Roman"/>
                <w:sz w:val="24"/>
                <w:szCs w:val="24"/>
                <w:lang w:val="en-US"/>
              </w:rPr>
              <w:t>desharkho.ru</w:t>
            </w:r>
          </w:p>
          <w:p w:rsidR="00B35EE6" w:rsidRPr="007C64F3" w:rsidRDefault="00B35EE6" w:rsidP="00E732C4">
            <w:pPr>
              <w:tabs>
                <w:tab w:val="left" w:pos="0"/>
                <w:tab w:val="left" w:pos="1134"/>
              </w:tabs>
              <w:spacing w:after="0" w:line="240" w:lineRule="auto"/>
              <w:rPr>
                <w:rFonts w:ascii="Times New Roman" w:eastAsia="Calibri" w:hAnsi="Times New Roman" w:cs="Times New Roman"/>
                <w:sz w:val="24"/>
                <w:szCs w:val="24"/>
                <w:lang w:val="en-US"/>
              </w:rPr>
            </w:pPr>
            <w:r w:rsidRPr="007C64F3">
              <w:rPr>
                <w:rFonts w:ascii="Times New Roman" w:eastAsia="Calibri" w:hAnsi="Times New Roman" w:cs="Times New Roman"/>
                <w:sz w:val="24"/>
                <w:szCs w:val="24"/>
                <w:lang w:val="en-US"/>
              </w:rPr>
              <w:t xml:space="preserve"> ps95.ru/dikdosham/ </w:t>
            </w:r>
          </w:p>
          <w:p w:rsidR="00B35EE6" w:rsidRPr="007C64F3" w:rsidRDefault="00B35EE6" w:rsidP="00E732C4">
            <w:pPr>
              <w:autoSpaceDE w:val="0"/>
              <w:autoSpaceDN w:val="0"/>
              <w:spacing w:after="0" w:line="240" w:lineRule="auto"/>
              <w:ind w:left="72" w:right="432"/>
              <w:rPr>
                <w:rFonts w:ascii="Times New Roman" w:eastAsia="MS Mincho" w:hAnsi="Times New Roman" w:cs="Times New Roman"/>
                <w:sz w:val="24"/>
                <w:szCs w:val="24"/>
                <w:lang w:val="en-US"/>
              </w:rPr>
            </w:pPr>
          </w:p>
        </w:tc>
      </w:tr>
      <w:tr w:rsidR="00B35EE6" w:rsidRPr="007C64F3" w:rsidTr="0065425B">
        <w:trPr>
          <w:trHeight w:hRule="exact" w:val="1557"/>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jc w:val="center"/>
              <w:rPr>
                <w:rFonts w:ascii="Times New Roman" w:eastAsia="Times New Roman" w:hAnsi="Times New Roman" w:cs="Times New Roman"/>
                <w:color w:val="000000"/>
                <w:w w:val="97"/>
                <w:sz w:val="24"/>
                <w:szCs w:val="24"/>
              </w:rPr>
            </w:pPr>
            <w:r w:rsidRPr="007C64F3">
              <w:rPr>
                <w:rFonts w:ascii="Times New Roman" w:eastAsia="Times New Roman" w:hAnsi="Times New Roman" w:cs="Times New Roman"/>
                <w:color w:val="000000"/>
                <w:w w:val="97"/>
                <w:sz w:val="24"/>
                <w:szCs w:val="24"/>
              </w:rPr>
              <w:t>6.5</w:t>
            </w:r>
          </w:p>
        </w:tc>
        <w:tc>
          <w:tcPr>
            <w:tcW w:w="3988"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r w:rsidRPr="007C64F3">
              <w:rPr>
                <w:rFonts w:ascii="Times New Roman" w:eastAsia="MS Mincho" w:hAnsi="Times New Roman" w:cs="Times New Roman"/>
                <w:sz w:val="24"/>
                <w:szCs w:val="24"/>
              </w:rPr>
              <w:t>Хь.Саракаев «Дарц».</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r w:rsidRPr="007C64F3">
              <w:rPr>
                <w:rFonts w:ascii="Times New Roman" w:eastAsia="MS Mincho" w:hAnsi="Times New Roman" w:cs="Times New Roman"/>
                <w:sz w:val="24"/>
                <w:szCs w:val="24"/>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spacing w:after="200" w:line="240" w:lineRule="auto"/>
              <w:rPr>
                <w:rFonts w:ascii="Times New Roman" w:eastAsia="MS Mincho" w:hAnsi="Times New Roman" w:cs="Times New Roman"/>
                <w:sz w:val="24"/>
                <w:szCs w:val="24"/>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jc w:val="center"/>
              <w:rPr>
                <w:rFonts w:ascii="Times New Roman" w:eastAsia="MS Mincho" w:hAnsi="Times New Roman" w:cs="Times New Roman"/>
                <w:sz w:val="24"/>
                <w:szCs w:val="24"/>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ight="144"/>
              <w:rPr>
                <w:rFonts w:ascii="Times New Roman" w:eastAsia="MS Mincho" w:hAnsi="Times New Roman" w:cs="Times New Roman"/>
                <w:sz w:val="24"/>
                <w:szCs w:val="24"/>
              </w:rPr>
            </w:pPr>
            <w:r w:rsidRPr="007C64F3">
              <w:rPr>
                <w:rFonts w:ascii="Times New Roman" w:eastAsia="MS Mincho" w:hAnsi="Times New Roman" w:cs="Times New Roman"/>
                <w:sz w:val="24"/>
                <w:szCs w:val="24"/>
              </w:rPr>
              <w:t>Йешар: текстах кхетархьама цаторийла йолчу боларца дешархойх хӀорамма а хезаш йешар</w:t>
            </w:r>
          </w:p>
        </w:tc>
        <w:tc>
          <w:tcPr>
            <w:tcW w:w="2059"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p>
        </w:tc>
        <w:tc>
          <w:tcPr>
            <w:tcW w:w="2278"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tabs>
                <w:tab w:val="left" w:pos="0"/>
                <w:tab w:val="left" w:pos="1134"/>
              </w:tabs>
              <w:spacing w:after="0" w:line="240" w:lineRule="auto"/>
              <w:rPr>
                <w:rFonts w:ascii="Times New Roman" w:eastAsia="Calibri" w:hAnsi="Times New Roman" w:cs="Times New Roman"/>
                <w:sz w:val="24"/>
                <w:szCs w:val="24"/>
                <w:lang w:val="en-US"/>
              </w:rPr>
            </w:pPr>
            <w:r w:rsidRPr="007C64F3">
              <w:rPr>
                <w:rFonts w:ascii="Times New Roman" w:eastAsia="Calibri" w:hAnsi="Times New Roman" w:cs="Times New Roman"/>
                <w:sz w:val="24"/>
                <w:szCs w:val="24"/>
                <w:lang w:val="en-US"/>
              </w:rPr>
              <w:t>desharkho.ru</w:t>
            </w:r>
          </w:p>
          <w:p w:rsidR="00B35EE6" w:rsidRPr="007C64F3" w:rsidRDefault="00B35EE6" w:rsidP="00E732C4">
            <w:pPr>
              <w:tabs>
                <w:tab w:val="left" w:pos="0"/>
                <w:tab w:val="left" w:pos="1134"/>
              </w:tabs>
              <w:spacing w:after="0" w:line="240" w:lineRule="auto"/>
              <w:rPr>
                <w:rFonts w:ascii="Times New Roman" w:eastAsia="Calibri" w:hAnsi="Times New Roman" w:cs="Times New Roman"/>
                <w:sz w:val="24"/>
                <w:szCs w:val="24"/>
                <w:lang w:val="en-US"/>
              </w:rPr>
            </w:pPr>
            <w:r w:rsidRPr="007C64F3">
              <w:rPr>
                <w:rFonts w:ascii="Times New Roman" w:eastAsia="Calibri" w:hAnsi="Times New Roman" w:cs="Times New Roman"/>
                <w:sz w:val="24"/>
                <w:szCs w:val="24"/>
                <w:lang w:val="en-US"/>
              </w:rPr>
              <w:t xml:space="preserve"> ps95.ru/dikdosham/ </w:t>
            </w:r>
          </w:p>
          <w:p w:rsidR="00B35EE6" w:rsidRPr="007C64F3" w:rsidRDefault="00B35EE6" w:rsidP="00E732C4">
            <w:pPr>
              <w:autoSpaceDE w:val="0"/>
              <w:autoSpaceDN w:val="0"/>
              <w:spacing w:after="0" w:line="240" w:lineRule="auto"/>
              <w:ind w:left="72" w:right="432"/>
              <w:rPr>
                <w:rFonts w:ascii="Times New Roman" w:eastAsia="MS Mincho" w:hAnsi="Times New Roman" w:cs="Times New Roman"/>
                <w:sz w:val="24"/>
                <w:szCs w:val="24"/>
                <w:lang w:val="en-US"/>
              </w:rPr>
            </w:pPr>
          </w:p>
        </w:tc>
      </w:tr>
      <w:tr w:rsidR="00B35EE6" w:rsidRPr="007C64F3" w:rsidTr="0065425B">
        <w:trPr>
          <w:trHeight w:hRule="exact" w:val="1423"/>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jc w:val="center"/>
              <w:rPr>
                <w:rFonts w:ascii="Times New Roman" w:eastAsia="Times New Roman" w:hAnsi="Times New Roman" w:cs="Times New Roman"/>
                <w:color w:val="000000"/>
                <w:w w:val="97"/>
                <w:sz w:val="24"/>
                <w:szCs w:val="24"/>
              </w:rPr>
            </w:pPr>
            <w:r w:rsidRPr="007C64F3">
              <w:rPr>
                <w:rFonts w:ascii="Times New Roman" w:eastAsia="Times New Roman" w:hAnsi="Times New Roman" w:cs="Times New Roman"/>
                <w:color w:val="000000"/>
                <w:w w:val="97"/>
                <w:sz w:val="24"/>
                <w:szCs w:val="24"/>
              </w:rPr>
              <w:t>6.6</w:t>
            </w:r>
          </w:p>
        </w:tc>
        <w:tc>
          <w:tcPr>
            <w:tcW w:w="3988"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r w:rsidRPr="007C64F3">
              <w:rPr>
                <w:rFonts w:ascii="Times New Roman" w:eastAsia="MS Mincho" w:hAnsi="Times New Roman" w:cs="Times New Roman"/>
                <w:sz w:val="24"/>
                <w:szCs w:val="24"/>
              </w:rPr>
              <w:t>Д.Кагерманов Г1ура-дада».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r w:rsidRPr="007C64F3">
              <w:rPr>
                <w:rFonts w:ascii="Times New Roman" w:eastAsia="MS Mincho" w:hAnsi="Times New Roman" w:cs="Times New Roman"/>
                <w:sz w:val="24"/>
                <w:szCs w:val="24"/>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spacing w:after="200" w:line="240" w:lineRule="auto"/>
              <w:rPr>
                <w:rFonts w:ascii="Times New Roman" w:eastAsia="MS Mincho" w:hAnsi="Times New Roman" w:cs="Times New Roman"/>
                <w:sz w:val="24"/>
                <w:szCs w:val="24"/>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jc w:val="center"/>
              <w:rPr>
                <w:rFonts w:ascii="Times New Roman" w:eastAsia="MS Mincho" w:hAnsi="Times New Roman" w:cs="Times New Roman"/>
                <w:sz w:val="24"/>
                <w:szCs w:val="24"/>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ight="144"/>
              <w:rPr>
                <w:rFonts w:ascii="Times New Roman" w:eastAsia="MS Mincho" w:hAnsi="Times New Roman" w:cs="Times New Roman"/>
                <w:sz w:val="24"/>
                <w:szCs w:val="24"/>
              </w:rPr>
            </w:pPr>
            <w:r w:rsidRPr="007C64F3">
              <w:rPr>
                <w:rFonts w:ascii="Times New Roman" w:eastAsia="MS Mincho" w:hAnsi="Times New Roman" w:cs="Times New Roman"/>
                <w:sz w:val="24"/>
                <w:szCs w:val="24"/>
              </w:rPr>
              <w:t>Дагахь йешар: текст дагахь йешар, йешначух хиинарг дийцаре дан кечамбар.</w:t>
            </w:r>
          </w:p>
        </w:tc>
        <w:tc>
          <w:tcPr>
            <w:tcW w:w="2059"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p>
        </w:tc>
        <w:tc>
          <w:tcPr>
            <w:tcW w:w="2278"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tabs>
                <w:tab w:val="left" w:pos="0"/>
                <w:tab w:val="left" w:pos="1134"/>
              </w:tabs>
              <w:spacing w:after="0" w:line="240" w:lineRule="auto"/>
              <w:rPr>
                <w:rFonts w:ascii="Times New Roman" w:eastAsia="Calibri" w:hAnsi="Times New Roman" w:cs="Times New Roman"/>
                <w:sz w:val="24"/>
                <w:szCs w:val="24"/>
                <w:lang w:val="en-US"/>
              </w:rPr>
            </w:pPr>
            <w:r w:rsidRPr="007C64F3">
              <w:rPr>
                <w:rFonts w:ascii="Times New Roman" w:eastAsia="Calibri" w:hAnsi="Times New Roman" w:cs="Times New Roman"/>
                <w:sz w:val="24"/>
                <w:szCs w:val="24"/>
                <w:lang w:val="en-US"/>
              </w:rPr>
              <w:t>desharkho.ru</w:t>
            </w:r>
          </w:p>
          <w:p w:rsidR="00B35EE6" w:rsidRPr="007C64F3" w:rsidRDefault="00B35EE6" w:rsidP="00E732C4">
            <w:pPr>
              <w:tabs>
                <w:tab w:val="left" w:pos="0"/>
                <w:tab w:val="left" w:pos="1134"/>
              </w:tabs>
              <w:spacing w:after="0" w:line="240" w:lineRule="auto"/>
              <w:rPr>
                <w:rFonts w:ascii="Times New Roman" w:eastAsia="Calibri" w:hAnsi="Times New Roman" w:cs="Times New Roman"/>
                <w:sz w:val="24"/>
                <w:szCs w:val="24"/>
                <w:lang w:val="en-US"/>
              </w:rPr>
            </w:pPr>
            <w:r w:rsidRPr="007C64F3">
              <w:rPr>
                <w:rFonts w:ascii="Times New Roman" w:eastAsia="Calibri" w:hAnsi="Times New Roman" w:cs="Times New Roman"/>
                <w:sz w:val="24"/>
                <w:szCs w:val="24"/>
                <w:lang w:val="en-US"/>
              </w:rPr>
              <w:t xml:space="preserve"> ps95.ru/dikdosham/ </w:t>
            </w:r>
          </w:p>
          <w:p w:rsidR="00B35EE6" w:rsidRPr="007C64F3" w:rsidRDefault="00B35EE6" w:rsidP="00E732C4">
            <w:pPr>
              <w:autoSpaceDE w:val="0"/>
              <w:autoSpaceDN w:val="0"/>
              <w:spacing w:after="0" w:line="240" w:lineRule="auto"/>
              <w:ind w:left="72" w:right="432"/>
              <w:rPr>
                <w:rFonts w:ascii="Times New Roman" w:eastAsia="MS Mincho" w:hAnsi="Times New Roman" w:cs="Times New Roman"/>
                <w:sz w:val="24"/>
                <w:szCs w:val="24"/>
                <w:lang w:val="en-US"/>
              </w:rPr>
            </w:pPr>
          </w:p>
        </w:tc>
      </w:tr>
      <w:tr w:rsidR="00B35EE6" w:rsidRPr="007C64F3" w:rsidTr="0065425B">
        <w:trPr>
          <w:trHeight w:hRule="exact" w:val="2533"/>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jc w:val="center"/>
              <w:rPr>
                <w:rFonts w:ascii="Times New Roman" w:eastAsia="Times New Roman" w:hAnsi="Times New Roman" w:cs="Times New Roman"/>
                <w:color w:val="000000"/>
                <w:w w:val="97"/>
                <w:sz w:val="24"/>
                <w:szCs w:val="24"/>
              </w:rPr>
            </w:pPr>
            <w:r w:rsidRPr="007C64F3">
              <w:rPr>
                <w:rFonts w:ascii="Times New Roman" w:eastAsia="Times New Roman" w:hAnsi="Times New Roman" w:cs="Times New Roman"/>
                <w:color w:val="000000"/>
                <w:w w:val="97"/>
                <w:sz w:val="24"/>
                <w:szCs w:val="24"/>
              </w:rPr>
              <w:t>6.7</w:t>
            </w:r>
          </w:p>
        </w:tc>
        <w:tc>
          <w:tcPr>
            <w:tcW w:w="3988"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r w:rsidRPr="007C64F3">
              <w:rPr>
                <w:rFonts w:ascii="Times New Roman" w:eastAsia="MS Mincho" w:hAnsi="Times New Roman" w:cs="Times New Roman"/>
                <w:sz w:val="24"/>
                <w:szCs w:val="24"/>
              </w:rPr>
              <w:t>Хь.Саракаев «Х1ара маца хуьлу»</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r w:rsidRPr="007C64F3">
              <w:rPr>
                <w:rFonts w:ascii="Times New Roman" w:eastAsia="MS Mincho" w:hAnsi="Times New Roman" w:cs="Times New Roman"/>
                <w:sz w:val="24"/>
                <w:szCs w:val="24"/>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spacing w:after="200" w:line="240" w:lineRule="auto"/>
              <w:rPr>
                <w:rFonts w:ascii="Times New Roman" w:eastAsia="MS Mincho" w:hAnsi="Times New Roman" w:cs="Times New Roman"/>
                <w:sz w:val="24"/>
                <w:szCs w:val="24"/>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jc w:val="center"/>
              <w:rPr>
                <w:rFonts w:ascii="Times New Roman" w:eastAsia="MS Mincho" w:hAnsi="Times New Roman" w:cs="Times New Roman"/>
                <w:sz w:val="24"/>
                <w:szCs w:val="24"/>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ight="144"/>
              <w:rPr>
                <w:rFonts w:ascii="Times New Roman" w:eastAsia="MS Mincho" w:hAnsi="Times New Roman" w:cs="Times New Roman"/>
                <w:sz w:val="24"/>
                <w:szCs w:val="24"/>
              </w:rPr>
            </w:pPr>
            <w:r w:rsidRPr="007C64F3">
              <w:rPr>
                <w:rFonts w:ascii="Times New Roman" w:eastAsia="MS Mincho" w:hAnsi="Times New Roman" w:cs="Times New Roman"/>
                <w:sz w:val="24"/>
                <w:szCs w:val="24"/>
              </w:rPr>
              <w:t>Ӏаморан текстаца диалог: хӀиттийнчу хаттаршна жоьпаш; кхачамбацар дӀадаккха шайн хьежам бовзийтар; шайна хетачун а, сацаман а бухедиллар довзийта хаар.</w:t>
            </w:r>
          </w:p>
        </w:tc>
        <w:tc>
          <w:tcPr>
            <w:tcW w:w="2059"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p>
        </w:tc>
        <w:tc>
          <w:tcPr>
            <w:tcW w:w="2278"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tabs>
                <w:tab w:val="left" w:pos="0"/>
                <w:tab w:val="left" w:pos="1134"/>
              </w:tabs>
              <w:spacing w:after="0" w:line="240" w:lineRule="auto"/>
              <w:rPr>
                <w:rFonts w:ascii="Times New Roman" w:eastAsia="Calibri" w:hAnsi="Times New Roman" w:cs="Times New Roman"/>
                <w:sz w:val="24"/>
                <w:szCs w:val="24"/>
                <w:lang w:val="en-US"/>
              </w:rPr>
            </w:pPr>
            <w:r w:rsidRPr="007C64F3">
              <w:rPr>
                <w:rFonts w:ascii="Times New Roman" w:eastAsia="Calibri" w:hAnsi="Times New Roman" w:cs="Times New Roman"/>
                <w:sz w:val="24"/>
                <w:szCs w:val="24"/>
                <w:lang w:val="en-US"/>
              </w:rPr>
              <w:t>desharkho.ru</w:t>
            </w:r>
          </w:p>
          <w:p w:rsidR="00B35EE6" w:rsidRPr="007C64F3" w:rsidRDefault="00B35EE6" w:rsidP="00E732C4">
            <w:pPr>
              <w:tabs>
                <w:tab w:val="left" w:pos="0"/>
                <w:tab w:val="left" w:pos="1134"/>
              </w:tabs>
              <w:spacing w:after="0" w:line="240" w:lineRule="auto"/>
              <w:rPr>
                <w:rFonts w:ascii="Times New Roman" w:eastAsia="Calibri" w:hAnsi="Times New Roman" w:cs="Times New Roman"/>
                <w:sz w:val="24"/>
                <w:szCs w:val="24"/>
                <w:lang w:val="en-US"/>
              </w:rPr>
            </w:pPr>
            <w:r w:rsidRPr="007C64F3">
              <w:rPr>
                <w:rFonts w:ascii="Times New Roman" w:eastAsia="Calibri" w:hAnsi="Times New Roman" w:cs="Times New Roman"/>
                <w:sz w:val="24"/>
                <w:szCs w:val="24"/>
                <w:lang w:val="en-US"/>
              </w:rPr>
              <w:t xml:space="preserve"> ps95.ru/dikdosham/ </w:t>
            </w:r>
          </w:p>
          <w:p w:rsidR="00B35EE6" w:rsidRPr="007C64F3" w:rsidRDefault="00B35EE6" w:rsidP="00E732C4">
            <w:pPr>
              <w:autoSpaceDE w:val="0"/>
              <w:autoSpaceDN w:val="0"/>
              <w:spacing w:after="0" w:line="240" w:lineRule="auto"/>
              <w:ind w:left="72" w:right="432"/>
              <w:rPr>
                <w:rFonts w:ascii="Times New Roman" w:eastAsia="MS Mincho" w:hAnsi="Times New Roman" w:cs="Times New Roman"/>
                <w:sz w:val="24"/>
                <w:szCs w:val="24"/>
                <w:lang w:val="en-US"/>
              </w:rPr>
            </w:pPr>
          </w:p>
        </w:tc>
      </w:tr>
      <w:tr w:rsidR="00B35EE6" w:rsidRPr="007C64F3" w:rsidTr="0065425B">
        <w:trPr>
          <w:trHeight w:hRule="exact" w:val="444"/>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jc w:val="center"/>
              <w:rPr>
                <w:rFonts w:ascii="Times New Roman" w:eastAsia="Times New Roman" w:hAnsi="Times New Roman" w:cs="Times New Roman"/>
                <w:color w:val="000000"/>
                <w:w w:val="97"/>
                <w:sz w:val="24"/>
                <w:szCs w:val="24"/>
                <w:lang w:val="en-US"/>
              </w:rPr>
            </w:pPr>
          </w:p>
        </w:tc>
        <w:tc>
          <w:tcPr>
            <w:tcW w:w="3988"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rPr>
                <w:rFonts w:ascii="Times New Roman" w:eastAsia="MS Mincho" w:hAnsi="Times New Roman" w:cs="Times New Roman"/>
                <w:b/>
                <w:sz w:val="24"/>
                <w:szCs w:val="24"/>
              </w:rPr>
            </w:pPr>
            <w:r w:rsidRPr="007C64F3">
              <w:rPr>
                <w:rFonts w:ascii="Times New Roman" w:eastAsia="MS Mincho" w:hAnsi="Times New Roman" w:cs="Times New Roman"/>
                <w:b/>
                <w:sz w:val="24"/>
                <w:szCs w:val="24"/>
              </w:rPr>
              <w:t>Декъехула дерриг сахьташ</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rPr>
                <w:rFonts w:ascii="Times New Roman" w:eastAsia="MS Mincho" w:hAnsi="Times New Roman" w:cs="Times New Roman"/>
                <w:b/>
                <w:sz w:val="24"/>
                <w:szCs w:val="24"/>
              </w:rPr>
            </w:pPr>
            <w:r w:rsidRPr="007C64F3">
              <w:rPr>
                <w:rFonts w:ascii="Times New Roman" w:eastAsia="MS Mincho" w:hAnsi="Times New Roman" w:cs="Times New Roman"/>
                <w:b/>
                <w:sz w:val="24"/>
                <w:szCs w:val="24"/>
              </w:rPr>
              <w:t>7</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spacing w:after="200" w:line="240" w:lineRule="auto"/>
              <w:rPr>
                <w:rFonts w:ascii="Times New Roman" w:eastAsia="MS Mincho" w:hAnsi="Times New Roman" w:cs="Times New Roman"/>
                <w:sz w:val="24"/>
                <w:szCs w:val="24"/>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jc w:val="center"/>
              <w:rPr>
                <w:rFonts w:ascii="Times New Roman" w:eastAsia="MS Mincho" w:hAnsi="Times New Roman" w:cs="Times New Roman"/>
                <w:sz w:val="24"/>
                <w:szCs w:val="24"/>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ight="144"/>
              <w:rPr>
                <w:rFonts w:ascii="Times New Roman" w:eastAsia="MS Mincho" w:hAnsi="Times New Roman" w:cs="Times New Roman"/>
                <w:sz w:val="24"/>
                <w:szCs w:val="24"/>
              </w:rPr>
            </w:pPr>
          </w:p>
        </w:tc>
        <w:tc>
          <w:tcPr>
            <w:tcW w:w="2059"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p>
        </w:tc>
        <w:tc>
          <w:tcPr>
            <w:tcW w:w="2278"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tabs>
                <w:tab w:val="left" w:pos="0"/>
                <w:tab w:val="left" w:pos="1134"/>
              </w:tabs>
              <w:spacing w:after="0" w:line="240" w:lineRule="auto"/>
              <w:rPr>
                <w:rFonts w:ascii="Times New Roman" w:eastAsia="Calibri" w:hAnsi="Times New Roman" w:cs="Times New Roman"/>
                <w:sz w:val="24"/>
                <w:szCs w:val="24"/>
                <w:lang w:val="en-US"/>
              </w:rPr>
            </w:pPr>
          </w:p>
        </w:tc>
      </w:tr>
      <w:tr w:rsidR="00B35EE6" w:rsidRPr="007C64F3" w:rsidTr="0065425B">
        <w:trPr>
          <w:trHeight w:hRule="exact" w:val="444"/>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jc w:val="center"/>
              <w:rPr>
                <w:rFonts w:ascii="Times New Roman" w:eastAsia="Times New Roman" w:hAnsi="Times New Roman" w:cs="Times New Roman"/>
                <w:color w:val="000000"/>
                <w:w w:val="97"/>
                <w:sz w:val="24"/>
                <w:szCs w:val="24"/>
              </w:rPr>
            </w:pPr>
          </w:p>
        </w:tc>
        <w:tc>
          <w:tcPr>
            <w:tcW w:w="3988"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rPr>
                <w:rFonts w:ascii="Times New Roman" w:eastAsia="MS Mincho" w:hAnsi="Times New Roman" w:cs="Times New Roman"/>
                <w:b/>
                <w:sz w:val="24"/>
                <w:szCs w:val="24"/>
              </w:rPr>
            </w:pPr>
            <w:r w:rsidRPr="007C64F3">
              <w:rPr>
                <w:rFonts w:ascii="Times New Roman" w:eastAsia="Times New Roman" w:hAnsi="Times New Roman" w:cs="Times New Roman"/>
                <w:b/>
                <w:color w:val="000000"/>
                <w:w w:val="97"/>
                <w:sz w:val="24"/>
                <w:szCs w:val="24"/>
              </w:rPr>
              <w:t>Дакъа 7</w:t>
            </w:r>
            <w:r w:rsidRPr="007C64F3">
              <w:rPr>
                <w:rFonts w:ascii="Times New Roman" w:eastAsia="Calibri" w:hAnsi="Times New Roman" w:cs="Times New Roman"/>
                <w:b/>
                <w:sz w:val="24"/>
                <w:szCs w:val="24"/>
              </w:rPr>
              <w:t xml:space="preserve"> Вайн Даймохк</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rPr>
                <w:rFonts w:ascii="Times New Roman" w:eastAsia="MS Mincho" w:hAnsi="Times New Roman" w:cs="Times New Roman"/>
                <w:b/>
                <w:sz w:val="24"/>
                <w:szCs w:val="24"/>
              </w:rPr>
            </w:pP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spacing w:after="200" w:line="240" w:lineRule="auto"/>
              <w:rPr>
                <w:rFonts w:ascii="Times New Roman" w:eastAsia="MS Mincho" w:hAnsi="Times New Roman" w:cs="Times New Roman"/>
                <w:sz w:val="24"/>
                <w:szCs w:val="24"/>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jc w:val="center"/>
              <w:rPr>
                <w:rFonts w:ascii="Times New Roman" w:eastAsia="MS Mincho" w:hAnsi="Times New Roman" w:cs="Times New Roman"/>
                <w:sz w:val="24"/>
                <w:szCs w:val="24"/>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ight="144"/>
              <w:rPr>
                <w:rFonts w:ascii="Times New Roman" w:eastAsia="MS Mincho" w:hAnsi="Times New Roman" w:cs="Times New Roman"/>
                <w:sz w:val="24"/>
                <w:szCs w:val="24"/>
              </w:rPr>
            </w:pPr>
          </w:p>
        </w:tc>
        <w:tc>
          <w:tcPr>
            <w:tcW w:w="2059"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p>
        </w:tc>
        <w:tc>
          <w:tcPr>
            <w:tcW w:w="2278"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tabs>
                <w:tab w:val="left" w:pos="0"/>
                <w:tab w:val="left" w:pos="1134"/>
              </w:tabs>
              <w:spacing w:after="0" w:line="240" w:lineRule="auto"/>
              <w:rPr>
                <w:rFonts w:ascii="Times New Roman" w:eastAsia="Calibri" w:hAnsi="Times New Roman" w:cs="Times New Roman"/>
                <w:sz w:val="24"/>
                <w:szCs w:val="24"/>
                <w:lang w:val="en-US"/>
              </w:rPr>
            </w:pPr>
          </w:p>
        </w:tc>
      </w:tr>
      <w:tr w:rsidR="00B35EE6" w:rsidRPr="007C64F3" w:rsidTr="0065425B">
        <w:trPr>
          <w:trHeight w:hRule="exact" w:val="1991"/>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jc w:val="center"/>
              <w:rPr>
                <w:rFonts w:ascii="Times New Roman" w:eastAsia="Times New Roman" w:hAnsi="Times New Roman" w:cs="Times New Roman"/>
                <w:color w:val="000000"/>
                <w:w w:val="97"/>
                <w:sz w:val="24"/>
                <w:szCs w:val="24"/>
              </w:rPr>
            </w:pPr>
            <w:r w:rsidRPr="007C64F3">
              <w:rPr>
                <w:rFonts w:ascii="Times New Roman" w:eastAsia="Times New Roman" w:hAnsi="Times New Roman" w:cs="Times New Roman"/>
                <w:color w:val="000000"/>
                <w:w w:val="97"/>
                <w:sz w:val="24"/>
                <w:szCs w:val="24"/>
              </w:rPr>
              <w:t>7.1</w:t>
            </w:r>
          </w:p>
        </w:tc>
        <w:tc>
          <w:tcPr>
            <w:tcW w:w="3988"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rPr>
                <w:rFonts w:ascii="Times New Roman" w:eastAsia="Times New Roman" w:hAnsi="Times New Roman" w:cs="Times New Roman"/>
                <w:b/>
                <w:color w:val="000000"/>
                <w:w w:val="97"/>
                <w:sz w:val="24"/>
                <w:szCs w:val="24"/>
              </w:rPr>
            </w:pPr>
            <w:r w:rsidRPr="007C64F3">
              <w:rPr>
                <w:rFonts w:ascii="Times New Roman" w:eastAsia="MS Mincho" w:hAnsi="Times New Roman" w:cs="Times New Roman"/>
                <w:sz w:val="24"/>
                <w:szCs w:val="24"/>
              </w:rPr>
              <w:t xml:space="preserve">«Нефтах х1ун йоккху?». </w:t>
            </w:r>
            <w:r w:rsidRPr="007C64F3">
              <w:rPr>
                <w:rFonts w:ascii="Times New Roman" w:eastAsia="MS Mincho" w:hAnsi="Times New Roman" w:cs="Times New Roman"/>
                <w:sz w:val="24"/>
                <w:szCs w:val="24"/>
              </w:rPr>
              <w:tab/>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rPr>
                <w:rFonts w:ascii="Times New Roman" w:eastAsia="MS Mincho" w:hAnsi="Times New Roman" w:cs="Times New Roman"/>
                <w:b/>
                <w:sz w:val="24"/>
                <w:szCs w:val="24"/>
              </w:rPr>
            </w:pPr>
            <w:r w:rsidRPr="007C64F3">
              <w:rPr>
                <w:rFonts w:ascii="Times New Roman" w:eastAsia="MS Mincho" w:hAnsi="Times New Roman" w:cs="Times New Roman"/>
                <w:b/>
                <w:sz w:val="24"/>
                <w:szCs w:val="24"/>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spacing w:after="200" w:line="240" w:lineRule="auto"/>
              <w:rPr>
                <w:rFonts w:ascii="Times New Roman" w:eastAsia="MS Mincho" w:hAnsi="Times New Roman" w:cs="Times New Roman"/>
                <w:sz w:val="24"/>
                <w:szCs w:val="24"/>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jc w:val="center"/>
              <w:rPr>
                <w:rFonts w:ascii="Times New Roman" w:eastAsia="MS Mincho" w:hAnsi="Times New Roman" w:cs="Times New Roman"/>
                <w:sz w:val="24"/>
                <w:szCs w:val="24"/>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ight="144"/>
              <w:rPr>
                <w:rFonts w:ascii="Times New Roman" w:eastAsia="MS Mincho" w:hAnsi="Times New Roman" w:cs="Times New Roman"/>
                <w:sz w:val="24"/>
                <w:szCs w:val="24"/>
              </w:rPr>
            </w:pPr>
            <w:r w:rsidRPr="007C64F3">
              <w:rPr>
                <w:rFonts w:ascii="Times New Roman" w:eastAsia="MS Mincho" w:hAnsi="Times New Roman" w:cs="Times New Roman"/>
                <w:sz w:val="24"/>
                <w:szCs w:val="24"/>
              </w:rPr>
              <w:t>Исбаьхьаллин текстан анализ йар: исбаьхьаллин къегина хиларан (вастийн) а, литературин кепийн а гӀирсех пайдаэцарх кхетар.</w:t>
            </w:r>
          </w:p>
        </w:tc>
        <w:tc>
          <w:tcPr>
            <w:tcW w:w="2059"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p>
        </w:tc>
        <w:tc>
          <w:tcPr>
            <w:tcW w:w="2278"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tabs>
                <w:tab w:val="left" w:pos="0"/>
                <w:tab w:val="left" w:pos="1134"/>
              </w:tabs>
              <w:spacing w:after="0" w:line="240" w:lineRule="auto"/>
              <w:rPr>
                <w:rFonts w:ascii="Times New Roman" w:eastAsia="Calibri" w:hAnsi="Times New Roman" w:cs="Times New Roman"/>
                <w:sz w:val="24"/>
                <w:szCs w:val="24"/>
                <w:lang w:val="en-US"/>
              </w:rPr>
            </w:pPr>
            <w:r w:rsidRPr="007C64F3">
              <w:rPr>
                <w:rFonts w:ascii="Times New Roman" w:eastAsia="Calibri" w:hAnsi="Times New Roman" w:cs="Times New Roman"/>
                <w:sz w:val="24"/>
                <w:szCs w:val="24"/>
                <w:lang w:val="en-US"/>
              </w:rPr>
              <w:t>desharkho.ru</w:t>
            </w:r>
          </w:p>
          <w:p w:rsidR="00B35EE6" w:rsidRPr="007C64F3" w:rsidRDefault="00B35EE6" w:rsidP="00E732C4">
            <w:pPr>
              <w:tabs>
                <w:tab w:val="left" w:pos="0"/>
                <w:tab w:val="left" w:pos="1134"/>
              </w:tabs>
              <w:spacing w:after="0" w:line="240" w:lineRule="auto"/>
              <w:rPr>
                <w:rFonts w:ascii="Times New Roman" w:eastAsia="Calibri" w:hAnsi="Times New Roman" w:cs="Times New Roman"/>
                <w:sz w:val="24"/>
                <w:szCs w:val="24"/>
                <w:lang w:val="en-US"/>
              </w:rPr>
            </w:pPr>
            <w:r w:rsidRPr="007C64F3">
              <w:rPr>
                <w:rFonts w:ascii="Times New Roman" w:eastAsia="Calibri" w:hAnsi="Times New Roman" w:cs="Times New Roman"/>
                <w:sz w:val="24"/>
                <w:szCs w:val="24"/>
                <w:lang w:val="en-US"/>
              </w:rPr>
              <w:t xml:space="preserve"> ps95.ru/dikdosham/ </w:t>
            </w:r>
          </w:p>
          <w:p w:rsidR="00B35EE6" w:rsidRPr="007C64F3" w:rsidRDefault="00B35EE6" w:rsidP="00E732C4">
            <w:pPr>
              <w:tabs>
                <w:tab w:val="left" w:pos="0"/>
                <w:tab w:val="left" w:pos="1134"/>
              </w:tabs>
              <w:spacing w:after="0" w:line="240" w:lineRule="auto"/>
              <w:rPr>
                <w:rFonts w:ascii="Times New Roman" w:eastAsia="Calibri" w:hAnsi="Times New Roman" w:cs="Times New Roman"/>
                <w:sz w:val="24"/>
                <w:szCs w:val="24"/>
                <w:lang w:val="en-US"/>
              </w:rPr>
            </w:pPr>
          </w:p>
        </w:tc>
      </w:tr>
    </w:tbl>
    <w:p w:rsidR="00B35EE6" w:rsidRPr="007C64F3" w:rsidRDefault="00B35EE6" w:rsidP="00E732C4">
      <w:pPr>
        <w:spacing w:after="200" w:line="240" w:lineRule="auto"/>
        <w:rPr>
          <w:rFonts w:ascii="Times New Roman" w:eastAsia="MS Mincho" w:hAnsi="Times New Roman" w:cs="Times New Roman"/>
          <w:sz w:val="24"/>
          <w:szCs w:val="24"/>
          <w:lang w:val="en-US"/>
        </w:rPr>
        <w:sectPr w:rsidR="00B35EE6" w:rsidRPr="007C64F3">
          <w:pgSz w:w="16840" w:h="11900"/>
          <w:pgMar w:top="284" w:right="640" w:bottom="1440" w:left="666" w:header="720" w:footer="720" w:gutter="0"/>
          <w:cols w:space="720" w:equalWidth="0">
            <w:col w:w="15534" w:space="0"/>
          </w:cols>
          <w:docGrid w:linePitch="360"/>
        </w:sectPr>
      </w:pPr>
    </w:p>
    <w:p w:rsidR="00B35EE6" w:rsidRPr="007C64F3" w:rsidRDefault="00B35EE6" w:rsidP="00E732C4">
      <w:pPr>
        <w:autoSpaceDE w:val="0"/>
        <w:autoSpaceDN w:val="0"/>
        <w:spacing w:after="66" w:line="240" w:lineRule="auto"/>
        <w:rPr>
          <w:rFonts w:ascii="Times New Roman" w:eastAsia="MS Mincho" w:hAnsi="Times New Roman" w:cs="Times New Roman"/>
          <w:sz w:val="24"/>
          <w:szCs w:val="24"/>
          <w:lang w:val="en-US"/>
        </w:rPr>
      </w:pPr>
    </w:p>
    <w:tbl>
      <w:tblPr>
        <w:tblW w:w="0" w:type="auto"/>
        <w:tblInd w:w="6" w:type="dxa"/>
        <w:tblLayout w:type="fixed"/>
        <w:tblLook w:val="04A0" w:firstRow="1" w:lastRow="0" w:firstColumn="1" w:lastColumn="0" w:noHBand="0" w:noVBand="1"/>
      </w:tblPr>
      <w:tblGrid>
        <w:gridCol w:w="396"/>
        <w:gridCol w:w="3988"/>
        <w:gridCol w:w="528"/>
        <w:gridCol w:w="1104"/>
        <w:gridCol w:w="1142"/>
        <w:gridCol w:w="864"/>
        <w:gridCol w:w="3449"/>
        <w:gridCol w:w="1236"/>
        <w:gridCol w:w="1734"/>
      </w:tblGrid>
      <w:tr w:rsidR="00B35EE6" w:rsidRPr="007C64F3" w:rsidTr="00E732C4">
        <w:trPr>
          <w:trHeight w:hRule="exact" w:val="1711"/>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jc w:val="center"/>
              <w:rPr>
                <w:rFonts w:ascii="Times New Roman" w:eastAsia="MS Mincho" w:hAnsi="Times New Roman" w:cs="Times New Roman"/>
                <w:sz w:val="24"/>
                <w:szCs w:val="24"/>
              </w:rPr>
            </w:pPr>
            <w:r w:rsidRPr="007C64F3">
              <w:rPr>
                <w:rFonts w:ascii="Times New Roman" w:eastAsia="Times New Roman" w:hAnsi="Times New Roman" w:cs="Times New Roman"/>
                <w:color w:val="000000"/>
                <w:w w:val="97"/>
                <w:sz w:val="24"/>
                <w:szCs w:val="24"/>
              </w:rPr>
              <w:t>7.2.</w:t>
            </w:r>
          </w:p>
        </w:tc>
        <w:tc>
          <w:tcPr>
            <w:tcW w:w="3988"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ight="864"/>
              <w:rPr>
                <w:rFonts w:ascii="Times New Roman" w:eastAsia="MS Mincho" w:hAnsi="Times New Roman" w:cs="Times New Roman"/>
                <w:sz w:val="24"/>
                <w:szCs w:val="24"/>
              </w:rPr>
            </w:pPr>
            <w:r w:rsidRPr="007C64F3">
              <w:rPr>
                <w:rFonts w:ascii="Times New Roman" w:eastAsia="MS Mincho" w:hAnsi="Times New Roman" w:cs="Times New Roman"/>
                <w:sz w:val="24"/>
                <w:szCs w:val="24"/>
              </w:rPr>
              <w:t>1адиз Кусаев «Сан г1ала»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r w:rsidRPr="007C64F3">
              <w:rPr>
                <w:rFonts w:ascii="Times New Roman" w:eastAsia="MS Mincho" w:hAnsi="Times New Roman" w:cs="Times New Roman"/>
                <w:sz w:val="24"/>
                <w:szCs w:val="24"/>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spacing w:after="200" w:line="240" w:lineRule="auto"/>
              <w:rPr>
                <w:rFonts w:ascii="Times New Roman" w:eastAsia="MS Mincho" w:hAnsi="Times New Roman" w:cs="Times New Roman"/>
                <w:sz w:val="24"/>
                <w:szCs w:val="24"/>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spacing w:after="200" w:line="240" w:lineRule="auto"/>
              <w:rPr>
                <w:rFonts w:ascii="Times New Roman" w:eastAsia="MS Mincho" w:hAnsi="Times New Roman" w:cs="Times New Roman"/>
                <w:sz w:val="24"/>
                <w:szCs w:val="24"/>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jc w:val="center"/>
              <w:rPr>
                <w:rFonts w:ascii="Times New Roman" w:eastAsia="MS Mincho" w:hAnsi="Times New Roman" w:cs="Times New Roman"/>
                <w:sz w:val="24"/>
                <w:szCs w:val="24"/>
              </w:rPr>
            </w:pPr>
          </w:p>
        </w:tc>
        <w:tc>
          <w:tcPr>
            <w:tcW w:w="3449"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ight="432"/>
              <w:rPr>
                <w:rFonts w:ascii="Times New Roman" w:eastAsia="MS Mincho" w:hAnsi="Times New Roman" w:cs="Times New Roman"/>
                <w:sz w:val="24"/>
                <w:szCs w:val="24"/>
              </w:rPr>
            </w:pPr>
            <w:r w:rsidRPr="007C64F3">
              <w:rPr>
                <w:rFonts w:ascii="Times New Roman" w:eastAsia="MS Mincho" w:hAnsi="Times New Roman" w:cs="Times New Roman"/>
                <w:sz w:val="24"/>
                <w:szCs w:val="24"/>
              </w:rPr>
              <w:t>Дагахь йешар: текст дагахь йешар, йешначух хиинарг дийцаре дан кечамбар. Байташ дагахь Ӏамор.</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p>
        </w:tc>
        <w:tc>
          <w:tcPr>
            <w:tcW w:w="1733"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tabs>
                <w:tab w:val="left" w:pos="0"/>
                <w:tab w:val="left" w:pos="1134"/>
              </w:tabs>
              <w:spacing w:after="0" w:line="240" w:lineRule="auto"/>
              <w:rPr>
                <w:rFonts w:ascii="Times New Roman" w:eastAsia="Calibri" w:hAnsi="Times New Roman" w:cs="Times New Roman"/>
                <w:sz w:val="24"/>
                <w:szCs w:val="24"/>
                <w:lang w:val="en-US"/>
              </w:rPr>
            </w:pPr>
            <w:r w:rsidRPr="007C64F3">
              <w:rPr>
                <w:rFonts w:ascii="Times New Roman" w:eastAsia="Calibri" w:hAnsi="Times New Roman" w:cs="Times New Roman"/>
                <w:sz w:val="24"/>
                <w:szCs w:val="24"/>
                <w:lang w:val="en-US"/>
              </w:rPr>
              <w:t>desharkho.ru</w:t>
            </w:r>
          </w:p>
          <w:p w:rsidR="00B35EE6" w:rsidRPr="007C64F3" w:rsidRDefault="00B35EE6" w:rsidP="00E732C4">
            <w:pPr>
              <w:tabs>
                <w:tab w:val="left" w:pos="0"/>
                <w:tab w:val="left" w:pos="1134"/>
              </w:tabs>
              <w:spacing w:after="0" w:line="240" w:lineRule="auto"/>
              <w:rPr>
                <w:rFonts w:ascii="Times New Roman" w:eastAsia="Calibri" w:hAnsi="Times New Roman" w:cs="Times New Roman"/>
                <w:sz w:val="24"/>
                <w:szCs w:val="24"/>
                <w:lang w:val="en-US"/>
              </w:rPr>
            </w:pPr>
            <w:r w:rsidRPr="007C64F3">
              <w:rPr>
                <w:rFonts w:ascii="Times New Roman" w:eastAsia="Calibri" w:hAnsi="Times New Roman" w:cs="Times New Roman"/>
                <w:sz w:val="24"/>
                <w:szCs w:val="24"/>
                <w:lang w:val="en-US"/>
              </w:rPr>
              <w:t xml:space="preserve"> ps95.ru/dikdosham/ </w:t>
            </w:r>
          </w:p>
          <w:p w:rsidR="00B35EE6" w:rsidRPr="007C64F3" w:rsidRDefault="00B35EE6" w:rsidP="00E732C4">
            <w:pPr>
              <w:autoSpaceDE w:val="0"/>
              <w:autoSpaceDN w:val="0"/>
              <w:spacing w:after="0" w:line="240" w:lineRule="auto"/>
              <w:ind w:left="72" w:right="432"/>
              <w:rPr>
                <w:rFonts w:ascii="Times New Roman" w:eastAsia="MS Mincho" w:hAnsi="Times New Roman" w:cs="Times New Roman"/>
                <w:sz w:val="24"/>
                <w:szCs w:val="24"/>
                <w:lang w:val="en-US"/>
              </w:rPr>
            </w:pPr>
          </w:p>
        </w:tc>
      </w:tr>
      <w:tr w:rsidR="00B35EE6" w:rsidRPr="007C64F3" w:rsidTr="00E732C4">
        <w:trPr>
          <w:trHeight w:hRule="exact" w:val="4386"/>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jc w:val="center"/>
              <w:rPr>
                <w:rFonts w:ascii="Times New Roman" w:eastAsia="MS Mincho" w:hAnsi="Times New Roman" w:cs="Times New Roman"/>
                <w:sz w:val="24"/>
                <w:szCs w:val="24"/>
                <w:lang w:val="en-US"/>
              </w:rPr>
            </w:pPr>
            <w:r w:rsidRPr="007C64F3">
              <w:rPr>
                <w:rFonts w:ascii="Times New Roman" w:eastAsia="Times New Roman" w:hAnsi="Times New Roman" w:cs="Times New Roman"/>
                <w:color w:val="000000"/>
                <w:w w:val="97"/>
                <w:sz w:val="24"/>
                <w:szCs w:val="24"/>
                <w:lang w:val="en-US"/>
              </w:rPr>
              <w:t>7.3.</w:t>
            </w:r>
          </w:p>
        </w:tc>
        <w:tc>
          <w:tcPr>
            <w:tcW w:w="3988"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r w:rsidRPr="007C64F3">
              <w:rPr>
                <w:rFonts w:ascii="Times New Roman" w:eastAsia="MS Mincho" w:hAnsi="Times New Roman" w:cs="Times New Roman"/>
                <w:sz w:val="24"/>
                <w:szCs w:val="24"/>
              </w:rPr>
              <w:t>«Хиш» «Вайн хиш чохь хуьлу ч1ерий»</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r w:rsidRPr="007C64F3">
              <w:rPr>
                <w:rFonts w:ascii="Times New Roman" w:eastAsia="MS Mincho" w:hAnsi="Times New Roman" w:cs="Times New Roman"/>
                <w:sz w:val="24"/>
                <w:szCs w:val="24"/>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spacing w:after="200" w:line="240" w:lineRule="auto"/>
              <w:rPr>
                <w:rFonts w:ascii="Times New Roman" w:eastAsia="MS Mincho" w:hAnsi="Times New Roman" w:cs="Times New Roman"/>
                <w:sz w:val="24"/>
                <w:szCs w:val="24"/>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jc w:val="center"/>
              <w:rPr>
                <w:rFonts w:ascii="Times New Roman" w:eastAsia="MS Mincho" w:hAnsi="Times New Roman" w:cs="Times New Roman"/>
                <w:sz w:val="24"/>
                <w:szCs w:val="24"/>
              </w:rPr>
            </w:pPr>
          </w:p>
        </w:tc>
        <w:tc>
          <w:tcPr>
            <w:tcW w:w="3449"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ight="144"/>
              <w:rPr>
                <w:rFonts w:ascii="Times New Roman" w:eastAsia="MS Mincho" w:hAnsi="Times New Roman" w:cs="Times New Roman"/>
                <w:sz w:val="24"/>
                <w:szCs w:val="24"/>
              </w:rPr>
            </w:pPr>
            <w:r w:rsidRPr="007C64F3">
              <w:rPr>
                <w:rFonts w:ascii="Times New Roman" w:eastAsia="MS Mincho" w:hAnsi="Times New Roman" w:cs="Times New Roman"/>
                <w:sz w:val="24"/>
                <w:szCs w:val="24"/>
              </w:rPr>
              <w:t>ЛадогӀар: дешархоша ладугӀу хьехархочо йа говзаллин диктора дӀайоьшучу исбаьхьаллин тексте (таро йелахь, цу гӀуллакхна оьшучу гӀирсех пайда а оьцуш). Хьехархочо дешархойн тидам тӀебохуьйту нохчийн маттахь йешаран башхаллашна. ЛадоьгӀначу текстах муха кхетта хьажа хаттарш.</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p>
        </w:tc>
        <w:tc>
          <w:tcPr>
            <w:tcW w:w="1733"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tabs>
                <w:tab w:val="left" w:pos="0"/>
                <w:tab w:val="left" w:pos="1134"/>
              </w:tabs>
              <w:spacing w:after="0" w:line="240" w:lineRule="auto"/>
              <w:rPr>
                <w:rFonts w:ascii="Times New Roman" w:eastAsia="Calibri" w:hAnsi="Times New Roman" w:cs="Times New Roman"/>
                <w:sz w:val="24"/>
                <w:szCs w:val="24"/>
                <w:lang w:val="en-US"/>
              </w:rPr>
            </w:pPr>
            <w:r w:rsidRPr="007C64F3">
              <w:rPr>
                <w:rFonts w:ascii="Times New Roman" w:eastAsia="Calibri" w:hAnsi="Times New Roman" w:cs="Times New Roman"/>
                <w:sz w:val="24"/>
                <w:szCs w:val="24"/>
                <w:lang w:val="en-US"/>
              </w:rPr>
              <w:t>desharkho.ru</w:t>
            </w:r>
          </w:p>
          <w:p w:rsidR="00B35EE6" w:rsidRPr="007C64F3" w:rsidRDefault="00B35EE6" w:rsidP="00E732C4">
            <w:pPr>
              <w:tabs>
                <w:tab w:val="left" w:pos="0"/>
                <w:tab w:val="left" w:pos="1134"/>
              </w:tabs>
              <w:spacing w:after="0" w:line="240" w:lineRule="auto"/>
              <w:rPr>
                <w:rFonts w:ascii="Times New Roman" w:eastAsia="Calibri" w:hAnsi="Times New Roman" w:cs="Times New Roman"/>
                <w:sz w:val="24"/>
                <w:szCs w:val="24"/>
                <w:lang w:val="en-US"/>
              </w:rPr>
            </w:pPr>
            <w:r w:rsidRPr="007C64F3">
              <w:rPr>
                <w:rFonts w:ascii="Times New Roman" w:eastAsia="Calibri" w:hAnsi="Times New Roman" w:cs="Times New Roman"/>
                <w:sz w:val="24"/>
                <w:szCs w:val="24"/>
                <w:lang w:val="en-US"/>
              </w:rPr>
              <w:t xml:space="preserve"> ps95.ru/dikdosham/ </w:t>
            </w:r>
          </w:p>
          <w:p w:rsidR="00B35EE6" w:rsidRPr="007C64F3" w:rsidRDefault="00B35EE6" w:rsidP="00E732C4">
            <w:pPr>
              <w:autoSpaceDE w:val="0"/>
              <w:autoSpaceDN w:val="0"/>
              <w:spacing w:after="0" w:line="240" w:lineRule="auto"/>
              <w:ind w:left="72" w:right="432"/>
              <w:rPr>
                <w:rFonts w:ascii="Times New Roman" w:eastAsia="MS Mincho" w:hAnsi="Times New Roman" w:cs="Times New Roman"/>
                <w:sz w:val="24"/>
                <w:szCs w:val="24"/>
                <w:lang w:val="en-US"/>
              </w:rPr>
            </w:pPr>
          </w:p>
        </w:tc>
      </w:tr>
      <w:tr w:rsidR="00B35EE6" w:rsidRPr="007C64F3" w:rsidTr="00E732C4">
        <w:trPr>
          <w:trHeight w:hRule="exact" w:val="1287"/>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jc w:val="center"/>
              <w:rPr>
                <w:rFonts w:ascii="Times New Roman" w:eastAsia="MS Mincho" w:hAnsi="Times New Roman" w:cs="Times New Roman"/>
                <w:sz w:val="24"/>
                <w:szCs w:val="24"/>
                <w:lang w:val="en-US"/>
              </w:rPr>
            </w:pPr>
            <w:r w:rsidRPr="007C64F3">
              <w:rPr>
                <w:rFonts w:ascii="Times New Roman" w:eastAsia="Times New Roman" w:hAnsi="Times New Roman" w:cs="Times New Roman"/>
                <w:color w:val="000000"/>
                <w:w w:val="97"/>
                <w:sz w:val="24"/>
                <w:szCs w:val="24"/>
                <w:lang w:val="en-US"/>
              </w:rPr>
              <w:t>7.4.</w:t>
            </w:r>
          </w:p>
        </w:tc>
        <w:tc>
          <w:tcPr>
            <w:tcW w:w="3988"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ight="864"/>
              <w:rPr>
                <w:rFonts w:ascii="Times New Roman" w:eastAsia="MS Mincho" w:hAnsi="Times New Roman" w:cs="Times New Roman"/>
                <w:sz w:val="24"/>
                <w:szCs w:val="24"/>
              </w:rPr>
            </w:pPr>
            <w:r w:rsidRPr="007C64F3">
              <w:rPr>
                <w:rFonts w:ascii="Times New Roman" w:eastAsia="MS Mincho" w:hAnsi="Times New Roman" w:cs="Times New Roman"/>
                <w:sz w:val="24"/>
                <w:szCs w:val="24"/>
              </w:rPr>
              <w:t>«Ж.Махмаев «Машар»</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r w:rsidRPr="007C64F3">
              <w:rPr>
                <w:rFonts w:ascii="Times New Roman" w:eastAsia="MS Mincho" w:hAnsi="Times New Roman" w:cs="Times New Roman"/>
                <w:sz w:val="24"/>
                <w:szCs w:val="24"/>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spacing w:after="200" w:line="240" w:lineRule="auto"/>
              <w:rPr>
                <w:rFonts w:ascii="Times New Roman" w:eastAsia="MS Mincho" w:hAnsi="Times New Roman" w:cs="Times New Roman"/>
                <w:sz w:val="24"/>
                <w:szCs w:val="24"/>
                <w:lang w:val="en-US"/>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spacing w:after="200" w:line="240" w:lineRule="auto"/>
              <w:rPr>
                <w:rFonts w:ascii="Times New Roman" w:eastAsia="MS Mincho" w:hAnsi="Times New Roman" w:cs="Times New Roman"/>
                <w:sz w:val="24"/>
                <w:szCs w:val="24"/>
                <w:lang w:val="en-US"/>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jc w:val="center"/>
              <w:rPr>
                <w:rFonts w:ascii="Times New Roman" w:eastAsia="MS Mincho" w:hAnsi="Times New Roman" w:cs="Times New Roman"/>
                <w:sz w:val="24"/>
                <w:szCs w:val="24"/>
                <w:lang w:val="en-US"/>
              </w:rPr>
            </w:pPr>
          </w:p>
        </w:tc>
        <w:tc>
          <w:tcPr>
            <w:tcW w:w="3449"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lang w:val="en-US"/>
              </w:rPr>
            </w:pPr>
            <w:r w:rsidRPr="007C64F3">
              <w:rPr>
                <w:rFonts w:ascii="Times New Roman" w:eastAsia="MS Mincho" w:hAnsi="Times New Roman" w:cs="Times New Roman"/>
                <w:sz w:val="24"/>
                <w:szCs w:val="24"/>
              </w:rPr>
              <w:t>Дагахь</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йешар</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текст</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дагахь</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йешар</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йешначух</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хиинарг</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дийцаре</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дан</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кечамбар</w:t>
            </w:r>
            <w:r w:rsidRPr="007C64F3">
              <w:rPr>
                <w:rFonts w:ascii="Times New Roman" w:eastAsia="MS Mincho" w:hAnsi="Times New Roman" w:cs="Times New Roman"/>
                <w:sz w:val="24"/>
                <w:szCs w:val="24"/>
                <w:lang w:val="en-US"/>
              </w:rPr>
              <w:t>.</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lang w:val="en-US"/>
              </w:rPr>
            </w:pPr>
          </w:p>
        </w:tc>
        <w:tc>
          <w:tcPr>
            <w:tcW w:w="1733"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tabs>
                <w:tab w:val="left" w:pos="0"/>
                <w:tab w:val="left" w:pos="1134"/>
              </w:tabs>
              <w:spacing w:after="0" w:line="240" w:lineRule="auto"/>
              <w:rPr>
                <w:rFonts w:ascii="Times New Roman" w:eastAsia="Calibri" w:hAnsi="Times New Roman" w:cs="Times New Roman"/>
                <w:sz w:val="24"/>
                <w:szCs w:val="24"/>
                <w:lang w:val="en-US"/>
              </w:rPr>
            </w:pPr>
            <w:r w:rsidRPr="007C64F3">
              <w:rPr>
                <w:rFonts w:ascii="Times New Roman" w:eastAsia="Calibri" w:hAnsi="Times New Roman" w:cs="Times New Roman"/>
                <w:sz w:val="24"/>
                <w:szCs w:val="24"/>
                <w:lang w:val="en-US"/>
              </w:rPr>
              <w:t>desharkho.ru</w:t>
            </w:r>
          </w:p>
          <w:p w:rsidR="00B35EE6" w:rsidRPr="007C64F3" w:rsidRDefault="00B35EE6" w:rsidP="00E732C4">
            <w:pPr>
              <w:tabs>
                <w:tab w:val="left" w:pos="0"/>
                <w:tab w:val="left" w:pos="1134"/>
              </w:tabs>
              <w:spacing w:after="0" w:line="240" w:lineRule="auto"/>
              <w:rPr>
                <w:rFonts w:ascii="Times New Roman" w:eastAsia="Calibri" w:hAnsi="Times New Roman" w:cs="Times New Roman"/>
                <w:sz w:val="24"/>
                <w:szCs w:val="24"/>
                <w:lang w:val="en-US"/>
              </w:rPr>
            </w:pPr>
            <w:r w:rsidRPr="007C64F3">
              <w:rPr>
                <w:rFonts w:ascii="Times New Roman" w:eastAsia="Calibri" w:hAnsi="Times New Roman" w:cs="Times New Roman"/>
                <w:sz w:val="24"/>
                <w:szCs w:val="24"/>
                <w:lang w:val="en-US"/>
              </w:rPr>
              <w:t xml:space="preserve"> ps95.ru/dikdosham/ </w:t>
            </w:r>
          </w:p>
          <w:p w:rsidR="00B35EE6" w:rsidRPr="007C64F3" w:rsidRDefault="00B35EE6" w:rsidP="00E732C4">
            <w:pPr>
              <w:autoSpaceDE w:val="0"/>
              <w:autoSpaceDN w:val="0"/>
              <w:spacing w:after="0" w:line="240" w:lineRule="auto"/>
              <w:ind w:left="72" w:right="432"/>
              <w:rPr>
                <w:rFonts w:ascii="Times New Roman" w:eastAsia="MS Mincho" w:hAnsi="Times New Roman" w:cs="Times New Roman"/>
                <w:sz w:val="24"/>
                <w:szCs w:val="24"/>
                <w:lang w:val="en-US"/>
              </w:rPr>
            </w:pPr>
          </w:p>
        </w:tc>
      </w:tr>
      <w:tr w:rsidR="00B35EE6" w:rsidRPr="007C64F3" w:rsidTr="00E732C4">
        <w:trPr>
          <w:trHeight w:hRule="exact" w:val="348"/>
        </w:trPr>
        <w:tc>
          <w:tcPr>
            <w:tcW w:w="4384"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rPr>
                <w:rFonts w:ascii="Times New Roman" w:eastAsia="MS Mincho" w:hAnsi="Times New Roman" w:cs="Times New Roman"/>
                <w:b/>
                <w:sz w:val="24"/>
                <w:szCs w:val="24"/>
                <w:lang w:val="en-US"/>
              </w:rPr>
            </w:pPr>
            <w:r w:rsidRPr="007C64F3">
              <w:rPr>
                <w:rFonts w:ascii="Times New Roman" w:eastAsia="MS Mincho" w:hAnsi="Times New Roman" w:cs="Times New Roman"/>
                <w:b/>
                <w:sz w:val="24"/>
                <w:szCs w:val="24"/>
                <w:lang w:val="en-US"/>
              </w:rPr>
              <w:t>Декъехула дерриг сахьташ</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b/>
                <w:sz w:val="24"/>
                <w:szCs w:val="24"/>
              </w:rPr>
            </w:pPr>
            <w:r w:rsidRPr="007C64F3">
              <w:rPr>
                <w:rFonts w:ascii="Times New Roman" w:eastAsia="MS Mincho" w:hAnsi="Times New Roman" w:cs="Times New Roman"/>
                <w:b/>
                <w:sz w:val="24"/>
                <w:szCs w:val="24"/>
              </w:rPr>
              <w:t>4</w:t>
            </w:r>
          </w:p>
        </w:tc>
        <w:tc>
          <w:tcPr>
            <w:tcW w:w="9529"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spacing w:after="200" w:line="240" w:lineRule="auto"/>
              <w:rPr>
                <w:rFonts w:ascii="Times New Roman" w:eastAsia="MS Mincho" w:hAnsi="Times New Roman" w:cs="Times New Roman"/>
                <w:b/>
                <w:sz w:val="24"/>
                <w:szCs w:val="24"/>
                <w:lang w:val="en-US"/>
              </w:rPr>
            </w:pPr>
          </w:p>
        </w:tc>
      </w:tr>
      <w:tr w:rsidR="00B35EE6" w:rsidRPr="007C64F3" w:rsidTr="00E732C4">
        <w:trPr>
          <w:trHeight w:hRule="exact" w:val="432"/>
        </w:trPr>
        <w:tc>
          <w:tcPr>
            <w:tcW w:w="14441" w:type="dxa"/>
            <w:gridSpan w:val="9"/>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b/>
                <w:sz w:val="24"/>
                <w:szCs w:val="24"/>
                <w:lang w:val="en-US"/>
              </w:rPr>
            </w:pPr>
            <w:r w:rsidRPr="007C64F3">
              <w:rPr>
                <w:rFonts w:ascii="Times New Roman" w:eastAsia="Times New Roman" w:hAnsi="Times New Roman" w:cs="Times New Roman"/>
                <w:b/>
                <w:color w:val="000000"/>
                <w:w w:val="97"/>
                <w:sz w:val="24"/>
                <w:szCs w:val="24"/>
                <w:lang w:val="en-US"/>
              </w:rPr>
              <w:t>Дакъа 8.</w:t>
            </w:r>
            <w:r w:rsidRPr="007C64F3">
              <w:rPr>
                <w:rFonts w:ascii="Times New Roman" w:eastAsia="MS Mincho" w:hAnsi="Times New Roman" w:cs="Times New Roman"/>
                <w:b/>
                <w:sz w:val="24"/>
                <w:szCs w:val="24"/>
                <w:lang w:val="en-US"/>
              </w:rPr>
              <w:t xml:space="preserve"> </w:t>
            </w:r>
            <w:r w:rsidRPr="007C64F3">
              <w:rPr>
                <w:rFonts w:ascii="Times New Roman" w:eastAsia="Times New Roman" w:hAnsi="Times New Roman" w:cs="Times New Roman"/>
                <w:b/>
                <w:color w:val="000000"/>
                <w:w w:val="97"/>
                <w:sz w:val="24"/>
                <w:szCs w:val="24"/>
                <w:lang w:val="en-US"/>
              </w:rPr>
              <w:t xml:space="preserve">Б1аьсте,б1аьсте еъна кхечи </w:t>
            </w:r>
          </w:p>
        </w:tc>
      </w:tr>
      <w:tr w:rsidR="00B35EE6" w:rsidRPr="007C64F3" w:rsidTr="00E732C4">
        <w:trPr>
          <w:trHeight w:hRule="exact" w:val="1500"/>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jc w:val="center"/>
              <w:rPr>
                <w:rFonts w:ascii="Times New Roman" w:eastAsia="MS Mincho" w:hAnsi="Times New Roman" w:cs="Times New Roman"/>
                <w:sz w:val="24"/>
                <w:szCs w:val="24"/>
                <w:lang w:val="en-US"/>
              </w:rPr>
            </w:pPr>
            <w:r w:rsidRPr="007C64F3">
              <w:rPr>
                <w:rFonts w:ascii="Times New Roman" w:eastAsia="Times New Roman" w:hAnsi="Times New Roman" w:cs="Times New Roman"/>
                <w:color w:val="000000"/>
                <w:w w:val="97"/>
                <w:sz w:val="24"/>
                <w:szCs w:val="24"/>
                <w:lang w:val="en-US"/>
              </w:rPr>
              <w:t>8.1.</w:t>
            </w:r>
          </w:p>
        </w:tc>
        <w:tc>
          <w:tcPr>
            <w:tcW w:w="3988"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right="144"/>
              <w:rPr>
                <w:rFonts w:ascii="Times New Roman" w:eastAsia="MS Mincho" w:hAnsi="Times New Roman" w:cs="Times New Roman"/>
                <w:sz w:val="24"/>
                <w:szCs w:val="24"/>
              </w:rPr>
            </w:pPr>
            <w:r w:rsidRPr="007C64F3">
              <w:rPr>
                <w:rFonts w:ascii="Times New Roman" w:eastAsia="MS Mincho" w:hAnsi="Times New Roman" w:cs="Times New Roman"/>
                <w:sz w:val="24"/>
                <w:szCs w:val="24"/>
              </w:rPr>
              <w:t xml:space="preserve">Хь.Сатуев «Вайн бераш»  </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r w:rsidRPr="007C64F3">
              <w:rPr>
                <w:rFonts w:ascii="Times New Roman" w:eastAsia="MS Mincho" w:hAnsi="Times New Roman" w:cs="Times New Roman"/>
                <w:sz w:val="24"/>
                <w:szCs w:val="24"/>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spacing w:after="200" w:line="240" w:lineRule="auto"/>
              <w:rPr>
                <w:rFonts w:ascii="Times New Roman" w:eastAsia="MS Mincho" w:hAnsi="Times New Roman" w:cs="Times New Roman"/>
                <w:sz w:val="24"/>
                <w:szCs w:val="24"/>
                <w:lang w:val="en-US"/>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spacing w:after="200" w:line="240" w:lineRule="auto"/>
              <w:rPr>
                <w:rFonts w:ascii="Times New Roman" w:eastAsia="MS Mincho" w:hAnsi="Times New Roman" w:cs="Times New Roman"/>
                <w:sz w:val="24"/>
                <w:szCs w:val="24"/>
                <w:lang w:val="en-US"/>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jc w:val="center"/>
              <w:rPr>
                <w:rFonts w:ascii="Times New Roman" w:eastAsia="MS Mincho" w:hAnsi="Times New Roman" w:cs="Times New Roman"/>
                <w:sz w:val="24"/>
                <w:szCs w:val="24"/>
                <w:lang w:val="en-US"/>
              </w:rPr>
            </w:pPr>
          </w:p>
        </w:tc>
        <w:tc>
          <w:tcPr>
            <w:tcW w:w="3449"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ight="144"/>
              <w:rPr>
                <w:rFonts w:ascii="Times New Roman" w:eastAsia="MS Mincho" w:hAnsi="Times New Roman" w:cs="Times New Roman"/>
                <w:sz w:val="24"/>
                <w:szCs w:val="24"/>
                <w:lang w:val="en-US"/>
              </w:rPr>
            </w:pPr>
            <w:r w:rsidRPr="007C64F3">
              <w:rPr>
                <w:rFonts w:ascii="Times New Roman" w:eastAsia="MS Mincho" w:hAnsi="Times New Roman" w:cs="Times New Roman"/>
                <w:sz w:val="24"/>
                <w:szCs w:val="24"/>
              </w:rPr>
              <w:t>Дагахь</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йешар</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текст</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дагахь</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йешар</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йешначух</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хиинарг</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дийцаре</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дан</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кечамбар</w:t>
            </w:r>
            <w:r w:rsidRPr="007C64F3">
              <w:rPr>
                <w:rFonts w:ascii="Times New Roman" w:eastAsia="MS Mincho" w:hAnsi="Times New Roman" w:cs="Times New Roman"/>
                <w:sz w:val="24"/>
                <w:szCs w:val="24"/>
                <w:lang w:val="en-US"/>
              </w:rPr>
              <w:t xml:space="preserve">. </w:t>
            </w:r>
          </w:p>
          <w:p w:rsidR="00B35EE6" w:rsidRPr="007C64F3" w:rsidRDefault="00B35EE6" w:rsidP="00E732C4">
            <w:pPr>
              <w:autoSpaceDE w:val="0"/>
              <w:autoSpaceDN w:val="0"/>
              <w:spacing w:after="0" w:line="240" w:lineRule="auto"/>
              <w:ind w:left="72" w:right="144"/>
              <w:rPr>
                <w:rFonts w:ascii="Times New Roman" w:eastAsia="MS Mincho" w:hAnsi="Times New Roman" w:cs="Times New Roman"/>
                <w:sz w:val="24"/>
                <w:szCs w:val="24"/>
                <w:lang w:val="en-US"/>
              </w:rPr>
            </w:pPr>
            <w:r w:rsidRPr="007C64F3">
              <w:rPr>
                <w:rFonts w:ascii="Times New Roman" w:eastAsia="MS Mincho" w:hAnsi="Times New Roman" w:cs="Times New Roman"/>
                <w:sz w:val="24"/>
                <w:szCs w:val="24"/>
              </w:rPr>
              <w:t>Байт дагахь Ӏамор</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p>
        </w:tc>
        <w:tc>
          <w:tcPr>
            <w:tcW w:w="1733"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tabs>
                <w:tab w:val="left" w:pos="0"/>
                <w:tab w:val="left" w:pos="1134"/>
              </w:tabs>
              <w:spacing w:after="0" w:line="240" w:lineRule="auto"/>
              <w:rPr>
                <w:rFonts w:ascii="Times New Roman" w:eastAsia="Calibri" w:hAnsi="Times New Roman" w:cs="Times New Roman"/>
                <w:sz w:val="24"/>
                <w:szCs w:val="24"/>
                <w:lang w:val="en-US"/>
              </w:rPr>
            </w:pPr>
            <w:r w:rsidRPr="007C64F3">
              <w:rPr>
                <w:rFonts w:ascii="Times New Roman" w:eastAsia="Calibri" w:hAnsi="Times New Roman" w:cs="Times New Roman"/>
                <w:sz w:val="24"/>
                <w:szCs w:val="24"/>
                <w:lang w:val="en-US"/>
              </w:rPr>
              <w:t>desharkho.ru</w:t>
            </w:r>
          </w:p>
          <w:p w:rsidR="00B35EE6" w:rsidRPr="007C64F3" w:rsidRDefault="00B35EE6" w:rsidP="00E732C4">
            <w:pPr>
              <w:tabs>
                <w:tab w:val="left" w:pos="0"/>
                <w:tab w:val="left" w:pos="1134"/>
              </w:tabs>
              <w:spacing w:after="0" w:line="240" w:lineRule="auto"/>
              <w:rPr>
                <w:rFonts w:ascii="Times New Roman" w:eastAsia="Calibri" w:hAnsi="Times New Roman" w:cs="Times New Roman"/>
                <w:sz w:val="24"/>
                <w:szCs w:val="24"/>
                <w:lang w:val="en-US"/>
              </w:rPr>
            </w:pPr>
            <w:r w:rsidRPr="007C64F3">
              <w:rPr>
                <w:rFonts w:ascii="Times New Roman" w:eastAsia="Calibri" w:hAnsi="Times New Roman" w:cs="Times New Roman"/>
                <w:sz w:val="24"/>
                <w:szCs w:val="24"/>
                <w:lang w:val="en-US"/>
              </w:rPr>
              <w:t xml:space="preserve"> ps95.ru/dikdosham/ </w:t>
            </w:r>
          </w:p>
          <w:p w:rsidR="00B35EE6" w:rsidRPr="007C64F3" w:rsidRDefault="00B35EE6" w:rsidP="00E732C4">
            <w:pPr>
              <w:autoSpaceDE w:val="0"/>
              <w:autoSpaceDN w:val="0"/>
              <w:spacing w:after="0" w:line="240" w:lineRule="auto"/>
              <w:ind w:left="72" w:right="432"/>
              <w:rPr>
                <w:rFonts w:ascii="Times New Roman" w:eastAsia="MS Mincho" w:hAnsi="Times New Roman" w:cs="Times New Roman"/>
                <w:sz w:val="24"/>
                <w:szCs w:val="24"/>
                <w:lang w:val="en-US"/>
              </w:rPr>
            </w:pPr>
          </w:p>
        </w:tc>
      </w:tr>
    </w:tbl>
    <w:p w:rsidR="00B35EE6" w:rsidRPr="007C64F3" w:rsidRDefault="00B35EE6" w:rsidP="00E732C4">
      <w:pPr>
        <w:spacing w:after="200" w:line="240" w:lineRule="auto"/>
        <w:rPr>
          <w:rFonts w:ascii="Times New Roman" w:eastAsia="MS Mincho" w:hAnsi="Times New Roman" w:cs="Times New Roman"/>
          <w:sz w:val="24"/>
          <w:szCs w:val="24"/>
          <w:lang w:val="en-US"/>
        </w:rPr>
        <w:sectPr w:rsidR="00B35EE6" w:rsidRPr="007C64F3">
          <w:pgSz w:w="16840" w:h="11900"/>
          <w:pgMar w:top="284" w:right="640" w:bottom="1332" w:left="666" w:header="720" w:footer="720" w:gutter="0"/>
          <w:cols w:space="720" w:equalWidth="0">
            <w:col w:w="15534" w:space="0"/>
          </w:cols>
          <w:docGrid w:linePitch="360"/>
        </w:sectPr>
      </w:pPr>
    </w:p>
    <w:tbl>
      <w:tblPr>
        <w:tblW w:w="0" w:type="auto"/>
        <w:tblInd w:w="-431" w:type="dxa"/>
        <w:tblLayout w:type="fixed"/>
        <w:tblLook w:val="04A0" w:firstRow="1" w:lastRow="0" w:firstColumn="1" w:lastColumn="0" w:noHBand="0" w:noVBand="1"/>
      </w:tblPr>
      <w:tblGrid>
        <w:gridCol w:w="566"/>
        <w:gridCol w:w="3392"/>
        <w:gridCol w:w="528"/>
        <w:gridCol w:w="748"/>
        <w:gridCol w:w="1142"/>
        <w:gridCol w:w="864"/>
        <w:gridCol w:w="3733"/>
        <w:gridCol w:w="1236"/>
        <w:gridCol w:w="2109"/>
      </w:tblGrid>
      <w:tr w:rsidR="00B35EE6" w:rsidRPr="007C64F3" w:rsidTr="007C64F3">
        <w:trPr>
          <w:trHeight w:hRule="exact" w:val="1502"/>
        </w:trPr>
        <w:tc>
          <w:tcPr>
            <w:tcW w:w="566"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jc w:val="center"/>
              <w:rPr>
                <w:rFonts w:ascii="Times New Roman" w:eastAsia="MS Mincho" w:hAnsi="Times New Roman" w:cs="Times New Roman"/>
                <w:sz w:val="24"/>
                <w:szCs w:val="24"/>
                <w:lang w:val="en-US"/>
              </w:rPr>
            </w:pPr>
            <w:r w:rsidRPr="007C64F3">
              <w:rPr>
                <w:rFonts w:ascii="Times New Roman" w:eastAsia="Times New Roman" w:hAnsi="Times New Roman" w:cs="Times New Roman"/>
                <w:color w:val="000000"/>
                <w:w w:val="97"/>
                <w:sz w:val="24"/>
                <w:szCs w:val="24"/>
                <w:lang w:val="en-US"/>
              </w:rPr>
              <w:t>8.2.</w:t>
            </w:r>
          </w:p>
        </w:tc>
        <w:tc>
          <w:tcPr>
            <w:tcW w:w="3392"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ight="144"/>
              <w:rPr>
                <w:rFonts w:ascii="Times New Roman" w:eastAsia="MS Mincho" w:hAnsi="Times New Roman" w:cs="Times New Roman"/>
                <w:sz w:val="24"/>
                <w:szCs w:val="24"/>
              </w:rPr>
            </w:pPr>
            <w:r w:rsidRPr="007C64F3">
              <w:rPr>
                <w:rFonts w:ascii="Times New Roman" w:eastAsia="MS Mincho" w:hAnsi="Times New Roman" w:cs="Times New Roman"/>
                <w:sz w:val="24"/>
                <w:szCs w:val="24"/>
              </w:rPr>
              <w:t>Талламан болх кхоалг1ачу чийрикна лерина.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r w:rsidRPr="007C64F3">
              <w:rPr>
                <w:rFonts w:ascii="Times New Roman" w:eastAsia="MS Mincho" w:hAnsi="Times New Roman" w:cs="Times New Roman"/>
                <w:sz w:val="24"/>
                <w:szCs w:val="24"/>
              </w:rPr>
              <w:t>1</w:t>
            </w:r>
          </w:p>
        </w:tc>
        <w:tc>
          <w:tcPr>
            <w:tcW w:w="748"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r w:rsidRPr="007C64F3">
              <w:rPr>
                <w:rFonts w:ascii="Times New Roman" w:eastAsia="MS Mincho" w:hAnsi="Times New Roman" w:cs="Times New Roman"/>
                <w:sz w:val="24"/>
                <w:szCs w:val="24"/>
              </w:rPr>
              <w:t>1</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spacing w:after="200" w:line="240" w:lineRule="auto"/>
              <w:rPr>
                <w:rFonts w:ascii="Times New Roman" w:eastAsia="MS Mincho" w:hAnsi="Times New Roman" w:cs="Times New Roman"/>
                <w:sz w:val="24"/>
                <w:szCs w:val="24"/>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jc w:val="center"/>
              <w:rPr>
                <w:rFonts w:ascii="Times New Roman" w:eastAsia="MS Mincho" w:hAnsi="Times New Roman" w:cs="Times New Roman"/>
                <w:sz w:val="24"/>
                <w:szCs w:val="24"/>
              </w:rPr>
            </w:pPr>
          </w:p>
        </w:tc>
        <w:tc>
          <w:tcPr>
            <w:tcW w:w="3733"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ight="144"/>
              <w:rPr>
                <w:rFonts w:ascii="Times New Roman" w:eastAsia="MS Mincho" w:hAnsi="Times New Roman" w:cs="Times New Roman"/>
                <w:sz w:val="24"/>
                <w:szCs w:val="24"/>
              </w:rPr>
            </w:pPr>
            <w:r w:rsidRPr="007C64F3">
              <w:rPr>
                <w:rFonts w:ascii="Times New Roman" w:eastAsia="MS Mincho" w:hAnsi="Times New Roman" w:cs="Times New Roman"/>
                <w:sz w:val="24"/>
                <w:szCs w:val="24"/>
              </w:rPr>
              <w:t>Хаарш таллар</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p>
        </w:tc>
        <w:tc>
          <w:tcPr>
            <w:tcW w:w="2109"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tabs>
                <w:tab w:val="left" w:pos="0"/>
                <w:tab w:val="left" w:pos="1134"/>
              </w:tabs>
              <w:spacing w:after="0" w:line="240" w:lineRule="auto"/>
              <w:rPr>
                <w:rFonts w:ascii="Times New Roman" w:eastAsia="Calibri" w:hAnsi="Times New Roman" w:cs="Times New Roman"/>
                <w:sz w:val="24"/>
                <w:szCs w:val="24"/>
                <w:lang w:val="en-US"/>
              </w:rPr>
            </w:pPr>
            <w:r w:rsidRPr="007C64F3">
              <w:rPr>
                <w:rFonts w:ascii="Times New Roman" w:eastAsia="Calibri" w:hAnsi="Times New Roman" w:cs="Times New Roman"/>
                <w:sz w:val="24"/>
                <w:szCs w:val="24"/>
                <w:lang w:val="en-US"/>
              </w:rPr>
              <w:t>desharkho.ru</w:t>
            </w:r>
          </w:p>
          <w:p w:rsidR="00B35EE6" w:rsidRPr="007C64F3" w:rsidRDefault="00B35EE6" w:rsidP="00E732C4">
            <w:pPr>
              <w:tabs>
                <w:tab w:val="left" w:pos="0"/>
                <w:tab w:val="left" w:pos="1134"/>
              </w:tabs>
              <w:spacing w:after="0" w:line="240" w:lineRule="auto"/>
              <w:rPr>
                <w:rFonts w:ascii="Times New Roman" w:eastAsia="Calibri" w:hAnsi="Times New Roman" w:cs="Times New Roman"/>
                <w:sz w:val="24"/>
                <w:szCs w:val="24"/>
                <w:lang w:val="en-US"/>
              </w:rPr>
            </w:pPr>
            <w:r w:rsidRPr="007C64F3">
              <w:rPr>
                <w:rFonts w:ascii="Times New Roman" w:eastAsia="Calibri" w:hAnsi="Times New Roman" w:cs="Times New Roman"/>
                <w:sz w:val="24"/>
                <w:szCs w:val="24"/>
                <w:lang w:val="en-US"/>
              </w:rPr>
              <w:t xml:space="preserve"> ps95.ru/dikdosham/ </w:t>
            </w:r>
          </w:p>
          <w:p w:rsidR="00B35EE6" w:rsidRPr="007C64F3" w:rsidRDefault="00B35EE6" w:rsidP="00E732C4">
            <w:pPr>
              <w:autoSpaceDE w:val="0"/>
              <w:autoSpaceDN w:val="0"/>
              <w:spacing w:after="0" w:line="240" w:lineRule="auto"/>
              <w:ind w:left="72" w:right="432"/>
              <w:rPr>
                <w:rFonts w:ascii="Times New Roman" w:eastAsia="MS Mincho" w:hAnsi="Times New Roman" w:cs="Times New Roman"/>
                <w:sz w:val="24"/>
                <w:szCs w:val="24"/>
                <w:lang w:val="en-US"/>
              </w:rPr>
            </w:pPr>
          </w:p>
        </w:tc>
      </w:tr>
      <w:tr w:rsidR="00B35EE6" w:rsidRPr="007C64F3" w:rsidTr="007C64F3">
        <w:trPr>
          <w:trHeight w:hRule="exact" w:val="1500"/>
        </w:trPr>
        <w:tc>
          <w:tcPr>
            <w:tcW w:w="566"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jc w:val="center"/>
              <w:rPr>
                <w:rFonts w:ascii="Times New Roman" w:eastAsia="MS Mincho" w:hAnsi="Times New Roman" w:cs="Times New Roman"/>
                <w:sz w:val="24"/>
                <w:szCs w:val="24"/>
                <w:lang w:val="en-US"/>
              </w:rPr>
            </w:pPr>
            <w:r w:rsidRPr="007C64F3">
              <w:rPr>
                <w:rFonts w:ascii="Times New Roman" w:eastAsia="Times New Roman" w:hAnsi="Times New Roman" w:cs="Times New Roman"/>
                <w:color w:val="000000"/>
                <w:w w:val="97"/>
                <w:sz w:val="24"/>
                <w:szCs w:val="24"/>
                <w:lang w:val="en-US"/>
              </w:rPr>
              <w:t>8.3.</w:t>
            </w:r>
          </w:p>
        </w:tc>
        <w:tc>
          <w:tcPr>
            <w:tcW w:w="3392"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r w:rsidRPr="007C64F3">
              <w:rPr>
                <w:rFonts w:ascii="Times New Roman" w:eastAsia="MS Mincho" w:hAnsi="Times New Roman" w:cs="Times New Roman"/>
                <w:sz w:val="24"/>
                <w:szCs w:val="24"/>
              </w:rPr>
              <w:t>Л.Н.Толстой «Б1аьсте»</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r w:rsidRPr="007C64F3">
              <w:rPr>
                <w:rFonts w:ascii="Times New Roman" w:eastAsia="MS Mincho" w:hAnsi="Times New Roman" w:cs="Times New Roman"/>
                <w:sz w:val="24"/>
                <w:szCs w:val="24"/>
              </w:rPr>
              <w:t>1</w:t>
            </w:r>
          </w:p>
        </w:tc>
        <w:tc>
          <w:tcPr>
            <w:tcW w:w="748"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spacing w:after="200" w:line="240" w:lineRule="auto"/>
              <w:rPr>
                <w:rFonts w:ascii="Times New Roman" w:eastAsia="MS Mincho" w:hAnsi="Times New Roman" w:cs="Times New Roman"/>
                <w:sz w:val="24"/>
                <w:szCs w:val="24"/>
                <w:lang w:val="en-US"/>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spacing w:after="200" w:line="240" w:lineRule="auto"/>
              <w:rPr>
                <w:rFonts w:ascii="Times New Roman" w:eastAsia="MS Mincho" w:hAnsi="Times New Roman" w:cs="Times New Roman"/>
                <w:sz w:val="24"/>
                <w:szCs w:val="24"/>
                <w:lang w:val="en-US"/>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jc w:val="center"/>
              <w:rPr>
                <w:rFonts w:ascii="Times New Roman" w:eastAsia="MS Mincho" w:hAnsi="Times New Roman" w:cs="Times New Roman"/>
                <w:sz w:val="24"/>
                <w:szCs w:val="24"/>
                <w:lang w:val="en-US"/>
              </w:rPr>
            </w:pPr>
          </w:p>
        </w:tc>
        <w:tc>
          <w:tcPr>
            <w:tcW w:w="3733"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ight="144"/>
              <w:rPr>
                <w:rFonts w:ascii="Times New Roman" w:eastAsia="MS Mincho" w:hAnsi="Times New Roman" w:cs="Times New Roman"/>
                <w:sz w:val="24"/>
                <w:szCs w:val="24"/>
                <w:lang w:val="en-US"/>
              </w:rPr>
            </w:pPr>
            <w:r w:rsidRPr="007C64F3">
              <w:rPr>
                <w:rFonts w:ascii="Times New Roman" w:eastAsia="MS Mincho" w:hAnsi="Times New Roman" w:cs="Times New Roman"/>
                <w:sz w:val="24"/>
                <w:szCs w:val="24"/>
              </w:rPr>
              <w:t>Хезаш</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йешар</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текстах</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кхетархьама</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цаторийла</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йолчу</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боларца</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дешархойх</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хӀорамма</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а</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хезаш</w:t>
            </w:r>
            <w:r w:rsidRPr="007C64F3">
              <w:rPr>
                <w:rFonts w:ascii="Times New Roman" w:eastAsia="MS Mincho" w:hAnsi="Times New Roman" w:cs="Times New Roman"/>
                <w:sz w:val="24"/>
                <w:szCs w:val="24"/>
                <w:lang w:val="en-US"/>
              </w:rPr>
              <w:t xml:space="preserve"> </w:t>
            </w:r>
            <w:r w:rsidRPr="007C64F3">
              <w:rPr>
                <w:rFonts w:ascii="Times New Roman" w:eastAsia="MS Mincho" w:hAnsi="Times New Roman" w:cs="Times New Roman"/>
                <w:sz w:val="24"/>
                <w:szCs w:val="24"/>
              </w:rPr>
              <w:t>йешар</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lang w:val="en-US"/>
              </w:rPr>
            </w:pPr>
          </w:p>
        </w:tc>
        <w:tc>
          <w:tcPr>
            <w:tcW w:w="2109"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tabs>
                <w:tab w:val="left" w:pos="0"/>
                <w:tab w:val="left" w:pos="1134"/>
              </w:tabs>
              <w:spacing w:after="0" w:line="240" w:lineRule="auto"/>
              <w:rPr>
                <w:rFonts w:ascii="Times New Roman" w:eastAsia="Calibri" w:hAnsi="Times New Roman" w:cs="Times New Roman"/>
                <w:sz w:val="24"/>
                <w:szCs w:val="24"/>
                <w:lang w:val="en-US"/>
              </w:rPr>
            </w:pPr>
            <w:r w:rsidRPr="007C64F3">
              <w:rPr>
                <w:rFonts w:ascii="Times New Roman" w:eastAsia="Calibri" w:hAnsi="Times New Roman" w:cs="Times New Roman"/>
                <w:sz w:val="24"/>
                <w:szCs w:val="24"/>
                <w:lang w:val="en-US"/>
              </w:rPr>
              <w:t>desharkho.ru</w:t>
            </w:r>
          </w:p>
          <w:p w:rsidR="00B35EE6" w:rsidRPr="007C64F3" w:rsidRDefault="00B35EE6" w:rsidP="00E732C4">
            <w:pPr>
              <w:tabs>
                <w:tab w:val="left" w:pos="0"/>
                <w:tab w:val="left" w:pos="1134"/>
              </w:tabs>
              <w:spacing w:after="0" w:line="240" w:lineRule="auto"/>
              <w:rPr>
                <w:rFonts w:ascii="Times New Roman" w:eastAsia="Calibri" w:hAnsi="Times New Roman" w:cs="Times New Roman"/>
                <w:sz w:val="24"/>
                <w:szCs w:val="24"/>
                <w:lang w:val="en-US"/>
              </w:rPr>
            </w:pPr>
            <w:r w:rsidRPr="007C64F3">
              <w:rPr>
                <w:rFonts w:ascii="Times New Roman" w:eastAsia="Calibri" w:hAnsi="Times New Roman" w:cs="Times New Roman"/>
                <w:sz w:val="24"/>
                <w:szCs w:val="24"/>
                <w:lang w:val="en-US"/>
              </w:rPr>
              <w:t xml:space="preserve"> ps95.ru/dikdosham/ </w:t>
            </w:r>
          </w:p>
          <w:p w:rsidR="00B35EE6" w:rsidRPr="007C64F3" w:rsidRDefault="00B35EE6" w:rsidP="00E732C4">
            <w:pPr>
              <w:autoSpaceDE w:val="0"/>
              <w:autoSpaceDN w:val="0"/>
              <w:spacing w:after="0" w:line="240" w:lineRule="auto"/>
              <w:ind w:left="72" w:right="432"/>
              <w:rPr>
                <w:rFonts w:ascii="Times New Roman" w:eastAsia="MS Mincho" w:hAnsi="Times New Roman" w:cs="Times New Roman"/>
                <w:sz w:val="24"/>
                <w:szCs w:val="24"/>
                <w:lang w:val="en-US"/>
              </w:rPr>
            </w:pPr>
          </w:p>
        </w:tc>
      </w:tr>
      <w:tr w:rsidR="00B35EE6" w:rsidRPr="007C64F3" w:rsidTr="007C64F3">
        <w:trPr>
          <w:trHeight w:hRule="exact" w:val="1550"/>
        </w:trPr>
        <w:tc>
          <w:tcPr>
            <w:tcW w:w="566" w:type="dxa"/>
            <w:tcBorders>
              <w:top w:val="single" w:sz="4" w:space="0" w:color="000000"/>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jc w:val="center"/>
              <w:rPr>
                <w:rFonts w:ascii="Times New Roman" w:eastAsia="MS Mincho" w:hAnsi="Times New Roman" w:cs="Times New Roman"/>
                <w:sz w:val="24"/>
                <w:szCs w:val="24"/>
                <w:lang w:val="en-US"/>
              </w:rPr>
            </w:pPr>
            <w:r w:rsidRPr="007C64F3">
              <w:rPr>
                <w:rFonts w:ascii="Times New Roman" w:eastAsia="Times New Roman" w:hAnsi="Times New Roman" w:cs="Times New Roman"/>
                <w:color w:val="000000"/>
                <w:w w:val="97"/>
                <w:sz w:val="24"/>
                <w:szCs w:val="24"/>
                <w:lang w:val="en-US"/>
              </w:rPr>
              <w:t>8.4.</w:t>
            </w:r>
          </w:p>
        </w:tc>
        <w:tc>
          <w:tcPr>
            <w:tcW w:w="3392" w:type="dxa"/>
            <w:tcBorders>
              <w:top w:val="single" w:sz="4" w:space="0" w:color="000000"/>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r w:rsidRPr="007C64F3">
              <w:rPr>
                <w:rFonts w:ascii="Times New Roman" w:eastAsia="MS Mincho" w:hAnsi="Times New Roman" w:cs="Times New Roman"/>
                <w:sz w:val="24"/>
                <w:szCs w:val="24"/>
              </w:rPr>
              <w:t>Хь.Саракаев «Х1ун ю иза?».</w:t>
            </w:r>
          </w:p>
        </w:tc>
        <w:tc>
          <w:tcPr>
            <w:tcW w:w="528" w:type="dxa"/>
            <w:tcBorders>
              <w:top w:val="single" w:sz="4" w:space="0" w:color="000000"/>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r w:rsidRPr="007C64F3">
              <w:rPr>
                <w:rFonts w:ascii="Times New Roman" w:eastAsia="MS Mincho" w:hAnsi="Times New Roman" w:cs="Times New Roman"/>
                <w:sz w:val="24"/>
                <w:szCs w:val="24"/>
              </w:rPr>
              <w:t>1</w:t>
            </w:r>
          </w:p>
        </w:tc>
        <w:tc>
          <w:tcPr>
            <w:tcW w:w="748" w:type="dxa"/>
            <w:tcBorders>
              <w:top w:val="single" w:sz="4" w:space="0" w:color="000000"/>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p>
        </w:tc>
        <w:tc>
          <w:tcPr>
            <w:tcW w:w="1142" w:type="dxa"/>
            <w:tcBorders>
              <w:top w:val="single" w:sz="4" w:space="0" w:color="000000"/>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p>
        </w:tc>
        <w:tc>
          <w:tcPr>
            <w:tcW w:w="864" w:type="dxa"/>
            <w:tcBorders>
              <w:top w:val="single" w:sz="4" w:space="0" w:color="000000"/>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jc w:val="center"/>
              <w:rPr>
                <w:rFonts w:ascii="Times New Roman" w:eastAsia="MS Mincho" w:hAnsi="Times New Roman" w:cs="Times New Roman"/>
                <w:sz w:val="24"/>
                <w:szCs w:val="24"/>
              </w:rPr>
            </w:pPr>
          </w:p>
        </w:tc>
        <w:tc>
          <w:tcPr>
            <w:tcW w:w="3733" w:type="dxa"/>
            <w:tcBorders>
              <w:top w:val="single" w:sz="4" w:space="0" w:color="000000"/>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r w:rsidRPr="007C64F3">
              <w:rPr>
                <w:rFonts w:ascii="Times New Roman" w:eastAsia="MS Mincho" w:hAnsi="Times New Roman" w:cs="Times New Roman"/>
                <w:sz w:val="24"/>
                <w:szCs w:val="24"/>
              </w:rPr>
              <w:t xml:space="preserve">Дагахь йешар: текст дагахь йешар, йешначух хиинарг дийцаре дан кечамбар. </w:t>
            </w:r>
          </w:p>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r w:rsidRPr="007C64F3">
              <w:rPr>
                <w:rFonts w:ascii="Times New Roman" w:eastAsia="MS Mincho" w:hAnsi="Times New Roman" w:cs="Times New Roman"/>
                <w:sz w:val="24"/>
                <w:szCs w:val="24"/>
              </w:rPr>
              <w:t>Байт дагахь Ӏамор.</w:t>
            </w:r>
          </w:p>
        </w:tc>
        <w:tc>
          <w:tcPr>
            <w:tcW w:w="1236" w:type="dxa"/>
            <w:tcBorders>
              <w:top w:val="single" w:sz="4" w:space="0" w:color="000000"/>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p>
        </w:tc>
        <w:tc>
          <w:tcPr>
            <w:tcW w:w="2109" w:type="dxa"/>
            <w:tcBorders>
              <w:top w:val="single" w:sz="4" w:space="0" w:color="000000"/>
              <w:left w:val="single" w:sz="4" w:space="0" w:color="000000"/>
              <w:bottom w:val="single" w:sz="4" w:space="0" w:color="auto"/>
              <w:right w:val="single" w:sz="4" w:space="0" w:color="000000"/>
            </w:tcBorders>
            <w:tcMar>
              <w:left w:w="0" w:type="dxa"/>
              <w:right w:w="0" w:type="dxa"/>
            </w:tcMar>
          </w:tcPr>
          <w:p w:rsidR="00B35EE6" w:rsidRPr="007C64F3" w:rsidRDefault="00B35EE6" w:rsidP="00E732C4">
            <w:pPr>
              <w:tabs>
                <w:tab w:val="left" w:pos="0"/>
                <w:tab w:val="left" w:pos="1134"/>
              </w:tabs>
              <w:spacing w:after="0" w:line="240" w:lineRule="auto"/>
              <w:rPr>
                <w:rFonts w:ascii="Times New Roman" w:eastAsia="Calibri" w:hAnsi="Times New Roman" w:cs="Times New Roman"/>
                <w:sz w:val="24"/>
                <w:szCs w:val="24"/>
                <w:lang w:val="en-US"/>
              </w:rPr>
            </w:pPr>
            <w:r w:rsidRPr="007C64F3">
              <w:rPr>
                <w:rFonts w:ascii="Times New Roman" w:eastAsia="Calibri" w:hAnsi="Times New Roman" w:cs="Times New Roman"/>
                <w:sz w:val="24"/>
                <w:szCs w:val="24"/>
                <w:lang w:val="en-US"/>
              </w:rPr>
              <w:t>desharkho.ru</w:t>
            </w:r>
          </w:p>
          <w:p w:rsidR="00B35EE6" w:rsidRPr="007C64F3" w:rsidRDefault="00B35EE6" w:rsidP="00E732C4">
            <w:pPr>
              <w:tabs>
                <w:tab w:val="left" w:pos="0"/>
                <w:tab w:val="left" w:pos="1134"/>
              </w:tabs>
              <w:spacing w:after="0" w:line="240" w:lineRule="auto"/>
              <w:rPr>
                <w:rFonts w:ascii="Times New Roman" w:eastAsia="Calibri" w:hAnsi="Times New Roman" w:cs="Times New Roman"/>
                <w:sz w:val="24"/>
                <w:szCs w:val="24"/>
                <w:lang w:val="en-US"/>
              </w:rPr>
            </w:pPr>
            <w:r w:rsidRPr="007C64F3">
              <w:rPr>
                <w:rFonts w:ascii="Times New Roman" w:eastAsia="Calibri" w:hAnsi="Times New Roman" w:cs="Times New Roman"/>
                <w:sz w:val="24"/>
                <w:szCs w:val="24"/>
                <w:lang w:val="en-US"/>
              </w:rPr>
              <w:t xml:space="preserve"> ps95.ru/dikdosham/ </w:t>
            </w:r>
          </w:p>
          <w:p w:rsidR="00B35EE6" w:rsidRPr="007C64F3" w:rsidRDefault="00B35EE6" w:rsidP="00E732C4">
            <w:pPr>
              <w:autoSpaceDE w:val="0"/>
              <w:autoSpaceDN w:val="0"/>
              <w:spacing w:after="0" w:line="240" w:lineRule="auto"/>
              <w:ind w:left="72" w:right="432"/>
              <w:rPr>
                <w:rFonts w:ascii="Times New Roman" w:eastAsia="MS Mincho" w:hAnsi="Times New Roman" w:cs="Times New Roman"/>
                <w:sz w:val="24"/>
                <w:szCs w:val="24"/>
                <w:lang w:val="en-US"/>
              </w:rPr>
            </w:pPr>
          </w:p>
        </w:tc>
      </w:tr>
      <w:tr w:rsidR="00B35EE6" w:rsidRPr="007C64F3" w:rsidTr="007C64F3">
        <w:trPr>
          <w:trHeight w:hRule="exact" w:val="1700"/>
        </w:trPr>
        <w:tc>
          <w:tcPr>
            <w:tcW w:w="566" w:type="dxa"/>
            <w:tcBorders>
              <w:top w:val="single" w:sz="4" w:space="0" w:color="000000"/>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jc w:val="center"/>
              <w:rPr>
                <w:rFonts w:ascii="Times New Roman" w:eastAsia="Times New Roman" w:hAnsi="Times New Roman" w:cs="Times New Roman"/>
                <w:color w:val="000000"/>
                <w:w w:val="97"/>
                <w:sz w:val="24"/>
                <w:szCs w:val="24"/>
              </w:rPr>
            </w:pPr>
            <w:r w:rsidRPr="007C64F3">
              <w:rPr>
                <w:rFonts w:ascii="Times New Roman" w:eastAsia="Times New Roman" w:hAnsi="Times New Roman" w:cs="Times New Roman"/>
                <w:color w:val="000000"/>
                <w:w w:val="97"/>
                <w:sz w:val="24"/>
                <w:szCs w:val="24"/>
              </w:rPr>
              <w:t>8.5</w:t>
            </w:r>
          </w:p>
        </w:tc>
        <w:tc>
          <w:tcPr>
            <w:tcW w:w="3392" w:type="dxa"/>
            <w:tcBorders>
              <w:top w:val="single" w:sz="4" w:space="0" w:color="000000"/>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rPr>
                <w:rFonts w:ascii="Times New Roman" w:eastAsia="MS Mincho" w:hAnsi="Times New Roman" w:cs="Times New Roman"/>
                <w:sz w:val="24"/>
                <w:szCs w:val="24"/>
              </w:rPr>
            </w:pPr>
            <w:r w:rsidRPr="007C64F3">
              <w:rPr>
                <w:rFonts w:ascii="Times New Roman" w:eastAsia="MS Mincho" w:hAnsi="Times New Roman" w:cs="Times New Roman"/>
                <w:sz w:val="24"/>
                <w:szCs w:val="24"/>
              </w:rPr>
              <w:t>Гайсултанов «Б1аьста хьуьнхахь».</w:t>
            </w:r>
          </w:p>
        </w:tc>
        <w:tc>
          <w:tcPr>
            <w:tcW w:w="528" w:type="dxa"/>
            <w:tcBorders>
              <w:top w:val="single" w:sz="4" w:space="0" w:color="000000"/>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r w:rsidRPr="007C64F3">
              <w:rPr>
                <w:rFonts w:ascii="Times New Roman" w:eastAsia="MS Mincho" w:hAnsi="Times New Roman" w:cs="Times New Roman"/>
                <w:sz w:val="24"/>
                <w:szCs w:val="24"/>
              </w:rPr>
              <w:t>1</w:t>
            </w:r>
          </w:p>
        </w:tc>
        <w:tc>
          <w:tcPr>
            <w:tcW w:w="748" w:type="dxa"/>
            <w:tcBorders>
              <w:top w:val="single" w:sz="4" w:space="0" w:color="000000"/>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p>
        </w:tc>
        <w:tc>
          <w:tcPr>
            <w:tcW w:w="1142" w:type="dxa"/>
            <w:tcBorders>
              <w:top w:val="single" w:sz="4" w:space="0" w:color="000000"/>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p>
        </w:tc>
        <w:tc>
          <w:tcPr>
            <w:tcW w:w="864" w:type="dxa"/>
            <w:tcBorders>
              <w:top w:val="single" w:sz="4" w:space="0" w:color="000000"/>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jc w:val="center"/>
              <w:rPr>
                <w:rFonts w:ascii="Times New Roman" w:eastAsia="MS Mincho" w:hAnsi="Times New Roman" w:cs="Times New Roman"/>
                <w:sz w:val="24"/>
                <w:szCs w:val="24"/>
              </w:rPr>
            </w:pPr>
          </w:p>
        </w:tc>
        <w:tc>
          <w:tcPr>
            <w:tcW w:w="3733" w:type="dxa"/>
            <w:tcBorders>
              <w:top w:val="single" w:sz="4" w:space="0" w:color="000000"/>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r w:rsidRPr="007C64F3">
              <w:rPr>
                <w:rFonts w:ascii="Times New Roman" w:eastAsia="MS Mincho" w:hAnsi="Times New Roman" w:cs="Times New Roman"/>
                <w:sz w:val="24"/>
                <w:szCs w:val="24"/>
              </w:rPr>
              <w:t>Цадевзачу дешнашца а, аларшца а болх бар: маьӀнех кхетархьама контекстан анализ йар; Ӏаматехь йеллачу дошамца болх бар.</w:t>
            </w:r>
          </w:p>
        </w:tc>
        <w:tc>
          <w:tcPr>
            <w:tcW w:w="1236" w:type="dxa"/>
            <w:tcBorders>
              <w:top w:val="single" w:sz="4" w:space="0" w:color="000000"/>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p>
        </w:tc>
        <w:tc>
          <w:tcPr>
            <w:tcW w:w="2109" w:type="dxa"/>
            <w:tcBorders>
              <w:top w:val="single" w:sz="4" w:space="0" w:color="000000"/>
              <w:left w:val="single" w:sz="4" w:space="0" w:color="000000"/>
              <w:bottom w:val="single" w:sz="4" w:space="0" w:color="auto"/>
              <w:right w:val="single" w:sz="4" w:space="0" w:color="000000"/>
            </w:tcBorders>
            <w:tcMar>
              <w:left w:w="0" w:type="dxa"/>
              <w:right w:w="0" w:type="dxa"/>
            </w:tcMar>
          </w:tcPr>
          <w:p w:rsidR="00B35EE6" w:rsidRPr="007C64F3" w:rsidRDefault="00B35EE6" w:rsidP="00E732C4">
            <w:pPr>
              <w:tabs>
                <w:tab w:val="left" w:pos="0"/>
                <w:tab w:val="left" w:pos="1134"/>
              </w:tabs>
              <w:spacing w:after="0" w:line="240" w:lineRule="auto"/>
              <w:rPr>
                <w:rFonts w:ascii="Times New Roman" w:eastAsia="Calibri" w:hAnsi="Times New Roman" w:cs="Times New Roman"/>
                <w:sz w:val="24"/>
                <w:szCs w:val="24"/>
                <w:lang w:val="en-US"/>
              </w:rPr>
            </w:pPr>
            <w:r w:rsidRPr="007C64F3">
              <w:rPr>
                <w:rFonts w:ascii="Times New Roman" w:eastAsia="Calibri" w:hAnsi="Times New Roman" w:cs="Times New Roman"/>
                <w:sz w:val="24"/>
                <w:szCs w:val="24"/>
                <w:lang w:val="en-US"/>
              </w:rPr>
              <w:t>desharkho.ru</w:t>
            </w:r>
          </w:p>
          <w:p w:rsidR="00B35EE6" w:rsidRPr="007C64F3" w:rsidRDefault="00B35EE6" w:rsidP="00E732C4">
            <w:pPr>
              <w:tabs>
                <w:tab w:val="left" w:pos="0"/>
                <w:tab w:val="left" w:pos="1134"/>
              </w:tabs>
              <w:spacing w:after="0" w:line="240" w:lineRule="auto"/>
              <w:rPr>
                <w:rFonts w:ascii="Times New Roman" w:eastAsia="Calibri" w:hAnsi="Times New Roman" w:cs="Times New Roman"/>
                <w:sz w:val="24"/>
                <w:szCs w:val="24"/>
                <w:lang w:val="en-US"/>
              </w:rPr>
            </w:pPr>
            <w:r w:rsidRPr="007C64F3">
              <w:rPr>
                <w:rFonts w:ascii="Times New Roman" w:eastAsia="Calibri" w:hAnsi="Times New Roman" w:cs="Times New Roman"/>
                <w:sz w:val="24"/>
                <w:szCs w:val="24"/>
                <w:lang w:val="en-US"/>
              </w:rPr>
              <w:t xml:space="preserve"> ps95.ru/dikdosham/ </w:t>
            </w:r>
          </w:p>
          <w:p w:rsidR="00B35EE6" w:rsidRPr="007C64F3" w:rsidRDefault="00B35EE6" w:rsidP="00E732C4">
            <w:pPr>
              <w:autoSpaceDE w:val="0"/>
              <w:autoSpaceDN w:val="0"/>
              <w:spacing w:after="0" w:line="240" w:lineRule="auto"/>
              <w:ind w:left="72" w:right="432"/>
              <w:rPr>
                <w:rFonts w:ascii="Times New Roman" w:eastAsia="MS Mincho" w:hAnsi="Times New Roman" w:cs="Times New Roman"/>
                <w:sz w:val="24"/>
                <w:szCs w:val="24"/>
                <w:lang w:val="en-US"/>
              </w:rPr>
            </w:pPr>
          </w:p>
        </w:tc>
      </w:tr>
      <w:tr w:rsidR="00B35EE6" w:rsidRPr="007C64F3" w:rsidTr="007C64F3">
        <w:trPr>
          <w:trHeight w:hRule="exact" w:val="1980"/>
        </w:trPr>
        <w:tc>
          <w:tcPr>
            <w:tcW w:w="566" w:type="dxa"/>
            <w:tcBorders>
              <w:top w:val="single" w:sz="4" w:space="0" w:color="000000"/>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jc w:val="center"/>
              <w:rPr>
                <w:rFonts w:ascii="Times New Roman" w:eastAsia="Times New Roman" w:hAnsi="Times New Roman" w:cs="Times New Roman"/>
                <w:color w:val="000000"/>
                <w:w w:val="97"/>
                <w:sz w:val="24"/>
                <w:szCs w:val="24"/>
              </w:rPr>
            </w:pPr>
            <w:r w:rsidRPr="007C64F3">
              <w:rPr>
                <w:rFonts w:ascii="Times New Roman" w:eastAsia="Times New Roman" w:hAnsi="Times New Roman" w:cs="Times New Roman"/>
                <w:color w:val="000000"/>
                <w:w w:val="97"/>
                <w:sz w:val="24"/>
                <w:szCs w:val="24"/>
              </w:rPr>
              <w:t>8.6</w:t>
            </w:r>
          </w:p>
        </w:tc>
        <w:tc>
          <w:tcPr>
            <w:tcW w:w="3392" w:type="dxa"/>
            <w:tcBorders>
              <w:top w:val="single" w:sz="4" w:space="0" w:color="000000"/>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r w:rsidRPr="007C64F3">
              <w:rPr>
                <w:rFonts w:ascii="Times New Roman" w:eastAsia="MS Mincho" w:hAnsi="Times New Roman" w:cs="Times New Roman"/>
                <w:sz w:val="24"/>
                <w:szCs w:val="24"/>
              </w:rPr>
              <w:t>Д.Кагерманов «Алкханчаш»</w:t>
            </w:r>
            <w:r w:rsidRPr="007C64F3">
              <w:rPr>
                <w:rFonts w:ascii="Times New Roman" w:eastAsia="MS Mincho" w:hAnsi="Times New Roman" w:cs="Times New Roman"/>
                <w:sz w:val="24"/>
                <w:szCs w:val="24"/>
              </w:rPr>
              <w:tab/>
            </w:r>
            <w:r w:rsidRPr="007C64F3">
              <w:rPr>
                <w:rFonts w:ascii="Times New Roman" w:eastAsia="MS Mincho" w:hAnsi="Times New Roman" w:cs="Times New Roman"/>
                <w:sz w:val="24"/>
                <w:szCs w:val="24"/>
              </w:rPr>
              <w:tab/>
            </w:r>
          </w:p>
        </w:tc>
        <w:tc>
          <w:tcPr>
            <w:tcW w:w="528" w:type="dxa"/>
            <w:tcBorders>
              <w:top w:val="single" w:sz="4" w:space="0" w:color="000000"/>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r w:rsidRPr="007C64F3">
              <w:rPr>
                <w:rFonts w:ascii="Times New Roman" w:eastAsia="MS Mincho" w:hAnsi="Times New Roman" w:cs="Times New Roman"/>
                <w:sz w:val="24"/>
                <w:szCs w:val="24"/>
              </w:rPr>
              <w:t>1</w:t>
            </w:r>
          </w:p>
        </w:tc>
        <w:tc>
          <w:tcPr>
            <w:tcW w:w="748" w:type="dxa"/>
            <w:tcBorders>
              <w:top w:val="single" w:sz="4" w:space="0" w:color="000000"/>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p>
        </w:tc>
        <w:tc>
          <w:tcPr>
            <w:tcW w:w="1142" w:type="dxa"/>
            <w:tcBorders>
              <w:top w:val="single" w:sz="4" w:space="0" w:color="000000"/>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p>
        </w:tc>
        <w:tc>
          <w:tcPr>
            <w:tcW w:w="864" w:type="dxa"/>
            <w:tcBorders>
              <w:top w:val="single" w:sz="4" w:space="0" w:color="000000"/>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jc w:val="center"/>
              <w:rPr>
                <w:rFonts w:ascii="Times New Roman" w:eastAsia="MS Mincho" w:hAnsi="Times New Roman" w:cs="Times New Roman"/>
                <w:sz w:val="24"/>
                <w:szCs w:val="24"/>
              </w:rPr>
            </w:pPr>
          </w:p>
        </w:tc>
        <w:tc>
          <w:tcPr>
            <w:tcW w:w="3733" w:type="dxa"/>
            <w:tcBorders>
              <w:top w:val="single" w:sz="4" w:space="0" w:color="000000"/>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r w:rsidRPr="007C64F3">
              <w:rPr>
                <w:rFonts w:ascii="Times New Roman" w:eastAsia="MS Mincho" w:hAnsi="Times New Roman" w:cs="Times New Roman"/>
                <w:sz w:val="24"/>
                <w:szCs w:val="24"/>
              </w:rPr>
              <w:t>Текстехь хӀиттийнчу эхь-бехкан-оьздангаллин а, историко-культурин а, кхидолчу а хаттарийн анализ йар; гонахарчу бакъдолчун хьежамца царна жоьпаш лаха хаар</w:t>
            </w:r>
          </w:p>
        </w:tc>
        <w:tc>
          <w:tcPr>
            <w:tcW w:w="1236" w:type="dxa"/>
            <w:tcBorders>
              <w:top w:val="single" w:sz="4" w:space="0" w:color="000000"/>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p>
        </w:tc>
        <w:tc>
          <w:tcPr>
            <w:tcW w:w="2109" w:type="dxa"/>
            <w:tcBorders>
              <w:top w:val="single" w:sz="4" w:space="0" w:color="000000"/>
              <w:left w:val="single" w:sz="4" w:space="0" w:color="000000"/>
              <w:bottom w:val="single" w:sz="4" w:space="0" w:color="auto"/>
              <w:right w:val="single" w:sz="4" w:space="0" w:color="000000"/>
            </w:tcBorders>
            <w:tcMar>
              <w:left w:w="0" w:type="dxa"/>
              <w:right w:w="0" w:type="dxa"/>
            </w:tcMar>
          </w:tcPr>
          <w:p w:rsidR="00B35EE6" w:rsidRPr="007C64F3" w:rsidRDefault="00B35EE6" w:rsidP="00E732C4">
            <w:pPr>
              <w:tabs>
                <w:tab w:val="left" w:pos="0"/>
                <w:tab w:val="left" w:pos="1134"/>
              </w:tabs>
              <w:spacing w:after="0" w:line="240" w:lineRule="auto"/>
              <w:rPr>
                <w:rFonts w:ascii="Times New Roman" w:eastAsia="Calibri" w:hAnsi="Times New Roman" w:cs="Times New Roman"/>
                <w:sz w:val="24"/>
                <w:szCs w:val="24"/>
                <w:lang w:val="en-US"/>
              </w:rPr>
            </w:pPr>
            <w:r w:rsidRPr="007C64F3">
              <w:rPr>
                <w:rFonts w:ascii="Times New Roman" w:eastAsia="Calibri" w:hAnsi="Times New Roman" w:cs="Times New Roman"/>
                <w:sz w:val="24"/>
                <w:szCs w:val="24"/>
                <w:lang w:val="en-US"/>
              </w:rPr>
              <w:t>desharkho.ru</w:t>
            </w:r>
          </w:p>
          <w:p w:rsidR="00B35EE6" w:rsidRPr="007C64F3" w:rsidRDefault="00B35EE6" w:rsidP="00E732C4">
            <w:pPr>
              <w:tabs>
                <w:tab w:val="left" w:pos="0"/>
                <w:tab w:val="left" w:pos="1134"/>
              </w:tabs>
              <w:spacing w:after="0" w:line="240" w:lineRule="auto"/>
              <w:rPr>
                <w:rFonts w:ascii="Times New Roman" w:eastAsia="Calibri" w:hAnsi="Times New Roman" w:cs="Times New Roman"/>
                <w:sz w:val="24"/>
                <w:szCs w:val="24"/>
                <w:lang w:val="en-US"/>
              </w:rPr>
            </w:pPr>
            <w:r w:rsidRPr="007C64F3">
              <w:rPr>
                <w:rFonts w:ascii="Times New Roman" w:eastAsia="Calibri" w:hAnsi="Times New Roman" w:cs="Times New Roman"/>
                <w:sz w:val="24"/>
                <w:szCs w:val="24"/>
                <w:lang w:val="en-US"/>
              </w:rPr>
              <w:t xml:space="preserve"> ps95.ru/dikdosham/ </w:t>
            </w:r>
          </w:p>
          <w:p w:rsidR="00B35EE6" w:rsidRPr="007C64F3" w:rsidRDefault="00B35EE6" w:rsidP="00E732C4">
            <w:pPr>
              <w:autoSpaceDE w:val="0"/>
              <w:autoSpaceDN w:val="0"/>
              <w:spacing w:after="0" w:line="240" w:lineRule="auto"/>
              <w:ind w:left="72" w:right="432"/>
              <w:rPr>
                <w:rFonts w:ascii="Times New Roman" w:eastAsia="MS Mincho" w:hAnsi="Times New Roman" w:cs="Times New Roman"/>
                <w:sz w:val="24"/>
                <w:szCs w:val="24"/>
                <w:lang w:val="en-US"/>
              </w:rPr>
            </w:pPr>
          </w:p>
        </w:tc>
      </w:tr>
      <w:tr w:rsidR="00B35EE6" w:rsidRPr="007C64F3" w:rsidTr="007C64F3">
        <w:trPr>
          <w:trHeight w:hRule="exact" w:val="1413"/>
        </w:trPr>
        <w:tc>
          <w:tcPr>
            <w:tcW w:w="566" w:type="dxa"/>
            <w:tcBorders>
              <w:top w:val="single" w:sz="4" w:space="0" w:color="000000"/>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jc w:val="center"/>
              <w:rPr>
                <w:rFonts w:ascii="Times New Roman" w:eastAsia="Times New Roman" w:hAnsi="Times New Roman" w:cs="Times New Roman"/>
                <w:color w:val="000000"/>
                <w:w w:val="97"/>
                <w:sz w:val="24"/>
                <w:szCs w:val="24"/>
              </w:rPr>
            </w:pPr>
            <w:r w:rsidRPr="007C64F3">
              <w:rPr>
                <w:rFonts w:ascii="Times New Roman" w:eastAsia="Times New Roman" w:hAnsi="Times New Roman" w:cs="Times New Roman"/>
                <w:color w:val="000000"/>
                <w:w w:val="97"/>
                <w:sz w:val="24"/>
                <w:szCs w:val="24"/>
              </w:rPr>
              <w:t>8.7</w:t>
            </w:r>
          </w:p>
          <w:p w:rsidR="00B35EE6" w:rsidRPr="007C64F3" w:rsidRDefault="00B35EE6" w:rsidP="00E732C4">
            <w:pPr>
              <w:autoSpaceDE w:val="0"/>
              <w:autoSpaceDN w:val="0"/>
              <w:spacing w:after="0" w:line="240" w:lineRule="auto"/>
              <w:jc w:val="center"/>
              <w:rPr>
                <w:rFonts w:ascii="Times New Roman" w:eastAsia="Times New Roman" w:hAnsi="Times New Roman" w:cs="Times New Roman"/>
                <w:color w:val="000000"/>
                <w:w w:val="97"/>
                <w:sz w:val="24"/>
                <w:szCs w:val="24"/>
                <w:lang w:val="en-US"/>
              </w:rPr>
            </w:pPr>
          </w:p>
        </w:tc>
        <w:tc>
          <w:tcPr>
            <w:tcW w:w="3392" w:type="dxa"/>
            <w:tcBorders>
              <w:top w:val="single" w:sz="4" w:space="0" w:color="000000"/>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rPr>
                <w:rFonts w:ascii="Times New Roman" w:eastAsia="MS Mincho" w:hAnsi="Times New Roman" w:cs="Times New Roman"/>
                <w:sz w:val="24"/>
                <w:szCs w:val="24"/>
              </w:rPr>
            </w:pPr>
            <w:r w:rsidRPr="007C64F3">
              <w:rPr>
                <w:rFonts w:ascii="Times New Roman" w:eastAsia="MS Mincho" w:hAnsi="Times New Roman" w:cs="Times New Roman"/>
                <w:sz w:val="24"/>
                <w:szCs w:val="24"/>
              </w:rPr>
              <w:t>Б.Бианки «Пхьагал дитта т1ехь»</w:t>
            </w:r>
          </w:p>
        </w:tc>
        <w:tc>
          <w:tcPr>
            <w:tcW w:w="528" w:type="dxa"/>
            <w:tcBorders>
              <w:top w:val="single" w:sz="4" w:space="0" w:color="000000"/>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r w:rsidRPr="007C64F3">
              <w:rPr>
                <w:rFonts w:ascii="Times New Roman" w:eastAsia="MS Mincho" w:hAnsi="Times New Roman" w:cs="Times New Roman"/>
                <w:sz w:val="24"/>
                <w:szCs w:val="24"/>
              </w:rPr>
              <w:t>1</w:t>
            </w:r>
          </w:p>
        </w:tc>
        <w:tc>
          <w:tcPr>
            <w:tcW w:w="748" w:type="dxa"/>
            <w:tcBorders>
              <w:top w:val="single" w:sz="4" w:space="0" w:color="000000"/>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p>
        </w:tc>
        <w:tc>
          <w:tcPr>
            <w:tcW w:w="1142" w:type="dxa"/>
            <w:tcBorders>
              <w:top w:val="single" w:sz="4" w:space="0" w:color="000000"/>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p>
        </w:tc>
        <w:tc>
          <w:tcPr>
            <w:tcW w:w="864" w:type="dxa"/>
            <w:tcBorders>
              <w:top w:val="single" w:sz="4" w:space="0" w:color="000000"/>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jc w:val="center"/>
              <w:rPr>
                <w:rFonts w:ascii="Times New Roman" w:eastAsia="MS Mincho" w:hAnsi="Times New Roman" w:cs="Times New Roman"/>
                <w:sz w:val="24"/>
                <w:szCs w:val="24"/>
              </w:rPr>
            </w:pPr>
          </w:p>
        </w:tc>
        <w:tc>
          <w:tcPr>
            <w:tcW w:w="3733" w:type="dxa"/>
            <w:tcBorders>
              <w:top w:val="single" w:sz="4" w:space="0" w:color="000000"/>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r w:rsidRPr="007C64F3">
              <w:rPr>
                <w:rFonts w:ascii="Times New Roman" w:eastAsia="MS Mincho" w:hAnsi="Times New Roman" w:cs="Times New Roman"/>
                <w:sz w:val="24"/>
                <w:szCs w:val="24"/>
              </w:rPr>
              <w:t>Хезаш йешар: текстах кхетархьама цаторийла йолчу боларца дешархойх хӀорамма а хезаш йешар.</w:t>
            </w:r>
          </w:p>
        </w:tc>
        <w:tc>
          <w:tcPr>
            <w:tcW w:w="1236" w:type="dxa"/>
            <w:tcBorders>
              <w:top w:val="single" w:sz="4" w:space="0" w:color="000000"/>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p>
        </w:tc>
        <w:tc>
          <w:tcPr>
            <w:tcW w:w="2109" w:type="dxa"/>
            <w:tcBorders>
              <w:top w:val="single" w:sz="4" w:space="0" w:color="000000"/>
              <w:left w:val="single" w:sz="4" w:space="0" w:color="000000"/>
              <w:bottom w:val="single" w:sz="4" w:space="0" w:color="auto"/>
              <w:right w:val="single" w:sz="4" w:space="0" w:color="000000"/>
            </w:tcBorders>
            <w:tcMar>
              <w:left w:w="0" w:type="dxa"/>
              <w:right w:w="0" w:type="dxa"/>
            </w:tcMar>
          </w:tcPr>
          <w:p w:rsidR="00B35EE6" w:rsidRPr="007C64F3" w:rsidRDefault="00B35EE6" w:rsidP="00E732C4">
            <w:pPr>
              <w:tabs>
                <w:tab w:val="left" w:pos="0"/>
                <w:tab w:val="left" w:pos="1134"/>
              </w:tabs>
              <w:spacing w:after="0" w:line="240" w:lineRule="auto"/>
              <w:rPr>
                <w:rFonts w:ascii="Times New Roman" w:eastAsia="Calibri" w:hAnsi="Times New Roman" w:cs="Times New Roman"/>
                <w:sz w:val="24"/>
                <w:szCs w:val="24"/>
                <w:lang w:val="en-US"/>
              </w:rPr>
            </w:pPr>
            <w:r w:rsidRPr="007C64F3">
              <w:rPr>
                <w:rFonts w:ascii="Times New Roman" w:eastAsia="Calibri" w:hAnsi="Times New Roman" w:cs="Times New Roman"/>
                <w:sz w:val="24"/>
                <w:szCs w:val="24"/>
                <w:lang w:val="en-US"/>
              </w:rPr>
              <w:t>desharkho.ru</w:t>
            </w:r>
          </w:p>
          <w:p w:rsidR="00B35EE6" w:rsidRPr="007C64F3" w:rsidRDefault="00B35EE6" w:rsidP="00E732C4">
            <w:pPr>
              <w:tabs>
                <w:tab w:val="left" w:pos="0"/>
                <w:tab w:val="left" w:pos="1134"/>
              </w:tabs>
              <w:spacing w:after="0" w:line="240" w:lineRule="auto"/>
              <w:rPr>
                <w:rFonts w:ascii="Times New Roman" w:eastAsia="Calibri" w:hAnsi="Times New Roman" w:cs="Times New Roman"/>
                <w:sz w:val="24"/>
                <w:szCs w:val="24"/>
                <w:lang w:val="en-US"/>
              </w:rPr>
            </w:pPr>
            <w:r w:rsidRPr="007C64F3">
              <w:rPr>
                <w:rFonts w:ascii="Times New Roman" w:eastAsia="Calibri" w:hAnsi="Times New Roman" w:cs="Times New Roman"/>
                <w:sz w:val="24"/>
                <w:szCs w:val="24"/>
                <w:lang w:val="en-US"/>
              </w:rPr>
              <w:t xml:space="preserve"> ps95.ru/dikdosham/ </w:t>
            </w:r>
          </w:p>
          <w:p w:rsidR="00B35EE6" w:rsidRPr="007C64F3" w:rsidRDefault="00B35EE6" w:rsidP="00E732C4">
            <w:pPr>
              <w:autoSpaceDE w:val="0"/>
              <w:autoSpaceDN w:val="0"/>
              <w:spacing w:after="0" w:line="240" w:lineRule="auto"/>
              <w:ind w:left="72" w:right="432"/>
              <w:rPr>
                <w:rFonts w:ascii="Times New Roman" w:eastAsia="MS Mincho" w:hAnsi="Times New Roman" w:cs="Times New Roman"/>
                <w:sz w:val="24"/>
                <w:szCs w:val="24"/>
                <w:lang w:val="en-US"/>
              </w:rPr>
            </w:pPr>
          </w:p>
        </w:tc>
      </w:tr>
      <w:tr w:rsidR="00B35EE6" w:rsidRPr="007C64F3" w:rsidTr="007C64F3">
        <w:trPr>
          <w:trHeight w:hRule="exact" w:val="1298"/>
        </w:trPr>
        <w:tc>
          <w:tcPr>
            <w:tcW w:w="566" w:type="dxa"/>
            <w:tcBorders>
              <w:top w:val="single" w:sz="4" w:space="0" w:color="000000"/>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jc w:val="center"/>
              <w:rPr>
                <w:rFonts w:ascii="Times New Roman" w:eastAsia="Times New Roman" w:hAnsi="Times New Roman" w:cs="Times New Roman"/>
                <w:color w:val="000000"/>
                <w:w w:val="97"/>
                <w:sz w:val="24"/>
                <w:szCs w:val="24"/>
              </w:rPr>
            </w:pPr>
            <w:r w:rsidRPr="007C64F3">
              <w:rPr>
                <w:rFonts w:ascii="Times New Roman" w:eastAsia="Times New Roman" w:hAnsi="Times New Roman" w:cs="Times New Roman"/>
                <w:color w:val="000000"/>
                <w:w w:val="97"/>
                <w:sz w:val="24"/>
                <w:szCs w:val="24"/>
              </w:rPr>
              <w:t>8.8</w:t>
            </w:r>
          </w:p>
        </w:tc>
        <w:tc>
          <w:tcPr>
            <w:tcW w:w="3392" w:type="dxa"/>
            <w:tcBorders>
              <w:top w:val="single" w:sz="4" w:space="0" w:color="000000"/>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rPr>
                <w:rFonts w:ascii="Times New Roman" w:eastAsia="MS Mincho" w:hAnsi="Times New Roman" w:cs="Times New Roman"/>
                <w:sz w:val="24"/>
                <w:szCs w:val="24"/>
              </w:rPr>
            </w:pPr>
            <w:r w:rsidRPr="007C64F3">
              <w:rPr>
                <w:rFonts w:ascii="Times New Roman" w:eastAsia="MS Mincho" w:hAnsi="Times New Roman" w:cs="Times New Roman"/>
                <w:sz w:val="24"/>
                <w:szCs w:val="24"/>
              </w:rPr>
              <w:t>«Муха дог1а деза синтар»,</w:t>
            </w:r>
          </w:p>
          <w:p w:rsidR="00B35EE6" w:rsidRPr="007C64F3" w:rsidRDefault="00B35EE6" w:rsidP="00E732C4">
            <w:pPr>
              <w:autoSpaceDE w:val="0"/>
              <w:autoSpaceDN w:val="0"/>
              <w:spacing w:after="0" w:line="240" w:lineRule="auto"/>
              <w:rPr>
                <w:rFonts w:ascii="Times New Roman" w:eastAsia="MS Mincho" w:hAnsi="Times New Roman" w:cs="Times New Roman"/>
                <w:sz w:val="24"/>
                <w:szCs w:val="24"/>
              </w:rPr>
            </w:pPr>
            <w:r w:rsidRPr="007C64F3">
              <w:rPr>
                <w:rFonts w:ascii="Times New Roman" w:eastAsia="MS Mincho" w:hAnsi="Times New Roman" w:cs="Times New Roman"/>
                <w:sz w:val="24"/>
                <w:szCs w:val="24"/>
              </w:rPr>
              <w:t>Д.Кагерманов «Со а воьду»</w:t>
            </w:r>
          </w:p>
        </w:tc>
        <w:tc>
          <w:tcPr>
            <w:tcW w:w="528" w:type="dxa"/>
            <w:tcBorders>
              <w:top w:val="single" w:sz="4" w:space="0" w:color="000000"/>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r w:rsidRPr="007C64F3">
              <w:rPr>
                <w:rFonts w:ascii="Times New Roman" w:eastAsia="MS Mincho" w:hAnsi="Times New Roman" w:cs="Times New Roman"/>
                <w:sz w:val="24"/>
                <w:szCs w:val="24"/>
              </w:rPr>
              <w:t>1</w:t>
            </w:r>
          </w:p>
        </w:tc>
        <w:tc>
          <w:tcPr>
            <w:tcW w:w="748" w:type="dxa"/>
            <w:tcBorders>
              <w:top w:val="single" w:sz="4" w:space="0" w:color="000000"/>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p>
        </w:tc>
        <w:tc>
          <w:tcPr>
            <w:tcW w:w="1142" w:type="dxa"/>
            <w:tcBorders>
              <w:top w:val="single" w:sz="4" w:space="0" w:color="000000"/>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p>
        </w:tc>
        <w:tc>
          <w:tcPr>
            <w:tcW w:w="864" w:type="dxa"/>
            <w:tcBorders>
              <w:top w:val="single" w:sz="4" w:space="0" w:color="000000"/>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jc w:val="center"/>
              <w:rPr>
                <w:rFonts w:ascii="Times New Roman" w:eastAsia="MS Mincho" w:hAnsi="Times New Roman" w:cs="Times New Roman"/>
                <w:sz w:val="24"/>
                <w:szCs w:val="24"/>
              </w:rPr>
            </w:pPr>
          </w:p>
        </w:tc>
        <w:tc>
          <w:tcPr>
            <w:tcW w:w="3733" w:type="dxa"/>
            <w:tcBorders>
              <w:top w:val="single" w:sz="4" w:space="0" w:color="000000"/>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r w:rsidRPr="007C64F3">
              <w:rPr>
                <w:rFonts w:ascii="Times New Roman" w:eastAsia="MS Mincho" w:hAnsi="Times New Roman" w:cs="Times New Roman"/>
                <w:sz w:val="24"/>
                <w:szCs w:val="24"/>
              </w:rPr>
              <w:t>Цадевзачу дешнашца а, аларшца а болх бар: маьӀнех кхетархьама контекстан анализ йар; Ӏаматехь йеллачу дошамца болх бар.</w:t>
            </w:r>
          </w:p>
        </w:tc>
        <w:tc>
          <w:tcPr>
            <w:tcW w:w="1236" w:type="dxa"/>
            <w:tcBorders>
              <w:top w:val="single" w:sz="4" w:space="0" w:color="000000"/>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p>
        </w:tc>
        <w:tc>
          <w:tcPr>
            <w:tcW w:w="2109" w:type="dxa"/>
            <w:tcBorders>
              <w:top w:val="single" w:sz="4" w:space="0" w:color="000000"/>
              <w:left w:val="single" w:sz="4" w:space="0" w:color="000000"/>
              <w:bottom w:val="single" w:sz="4" w:space="0" w:color="auto"/>
              <w:right w:val="single" w:sz="4" w:space="0" w:color="000000"/>
            </w:tcBorders>
            <w:tcMar>
              <w:left w:w="0" w:type="dxa"/>
              <w:right w:w="0" w:type="dxa"/>
            </w:tcMar>
          </w:tcPr>
          <w:p w:rsidR="00B35EE6" w:rsidRPr="007C64F3" w:rsidRDefault="00B35EE6" w:rsidP="00E732C4">
            <w:pPr>
              <w:tabs>
                <w:tab w:val="left" w:pos="0"/>
                <w:tab w:val="left" w:pos="1134"/>
              </w:tabs>
              <w:spacing w:after="0" w:line="240" w:lineRule="auto"/>
              <w:rPr>
                <w:rFonts w:ascii="Times New Roman" w:eastAsia="Calibri" w:hAnsi="Times New Roman" w:cs="Times New Roman"/>
                <w:sz w:val="24"/>
                <w:szCs w:val="24"/>
                <w:lang w:val="en-US"/>
              </w:rPr>
            </w:pPr>
            <w:r w:rsidRPr="007C64F3">
              <w:rPr>
                <w:rFonts w:ascii="Times New Roman" w:eastAsia="Calibri" w:hAnsi="Times New Roman" w:cs="Times New Roman"/>
                <w:sz w:val="24"/>
                <w:szCs w:val="24"/>
                <w:lang w:val="en-US"/>
              </w:rPr>
              <w:t>desharkho.ru</w:t>
            </w:r>
          </w:p>
          <w:p w:rsidR="00B35EE6" w:rsidRPr="007C64F3" w:rsidRDefault="00B35EE6" w:rsidP="00E732C4">
            <w:pPr>
              <w:tabs>
                <w:tab w:val="left" w:pos="0"/>
                <w:tab w:val="left" w:pos="1134"/>
              </w:tabs>
              <w:spacing w:after="0" w:line="240" w:lineRule="auto"/>
              <w:rPr>
                <w:rFonts w:ascii="Times New Roman" w:eastAsia="Calibri" w:hAnsi="Times New Roman" w:cs="Times New Roman"/>
                <w:sz w:val="24"/>
                <w:szCs w:val="24"/>
                <w:lang w:val="en-US"/>
              </w:rPr>
            </w:pPr>
            <w:r w:rsidRPr="007C64F3">
              <w:rPr>
                <w:rFonts w:ascii="Times New Roman" w:eastAsia="Calibri" w:hAnsi="Times New Roman" w:cs="Times New Roman"/>
                <w:sz w:val="24"/>
                <w:szCs w:val="24"/>
                <w:lang w:val="en-US"/>
              </w:rPr>
              <w:t xml:space="preserve"> ps95.ru/dikdosham/ </w:t>
            </w:r>
          </w:p>
          <w:p w:rsidR="00B35EE6" w:rsidRPr="007C64F3" w:rsidRDefault="00B35EE6" w:rsidP="00E732C4">
            <w:pPr>
              <w:autoSpaceDE w:val="0"/>
              <w:autoSpaceDN w:val="0"/>
              <w:spacing w:after="0" w:line="240" w:lineRule="auto"/>
              <w:ind w:left="72" w:right="432"/>
              <w:rPr>
                <w:rFonts w:ascii="Times New Roman" w:eastAsia="MS Mincho" w:hAnsi="Times New Roman" w:cs="Times New Roman"/>
                <w:sz w:val="24"/>
                <w:szCs w:val="24"/>
                <w:lang w:val="en-US"/>
              </w:rPr>
            </w:pPr>
          </w:p>
        </w:tc>
      </w:tr>
      <w:tr w:rsidR="00B35EE6" w:rsidRPr="007C64F3" w:rsidTr="007C64F3">
        <w:trPr>
          <w:trHeight w:hRule="exact" w:val="2558"/>
        </w:trPr>
        <w:tc>
          <w:tcPr>
            <w:tcW w:w="566" w:type="dxa"/>
            <w:tcBorders>
              <w:top w:val="single" w:sz="4" w:space="0" w:color="000000"/>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jc w:val="center"/>
              <w:rPr>
                <w:rFonts w:ascii="Times New Roman" w:eastAsia="Times New Roman" w:hAnsi="Times New Roman" w:cs="Times New Roman"/>
                <w:color w:val="000000"/>
                <w:w w:val="97"/>
                <w:sz w:val="24"/>
                <w:szCs w:val="24"/>
              </w:rPr>
            </w:pPr>
            <w:r w:rsidRPr="007C64F3">
              <w:rPr>
                <w:rFonts w:ascii="Times New Roman" w:eastAsia="Times New Roman" w:hAnsi="Times New Roman" w:cs="Times New Roman"/>
                <w:color w:val="000000"/>
                <w:w w:val="97"/>
                <w:sz w:val="24"/>
                <w:szCs w:val="24"/>
              </w:rPr>
              <w:t>8.9</w:t>
            </w:r>
          </w:p>
        </w:tc>
        <w:tc>
          <w:tcPr>
            <w:tcW w:w="3392" w:type="dxa"/>
            <w:tcBorders>
              <w:top w:val="single" w:sz="4" w:space="0" w:color="000000"/>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rPr>
                <w:rFonts w:ascii="Times New Roman" w:eastAsia="MS Mincho" w:hAnsi="Times New Roman" w:cs="Times New Roman"/>
                <w:sz w:val="24"/>
                <w:szCs w:val="24"/>
              </w:rPr>
            </w:pPr>
            <w:r w:rsidRPr="007C64F3">
              <w:rPr>
                <w:rFonts w:ascii="Times New Roman" w:eastAsia="MS Mincho" w:hAnsi="Times New Roman" w:cs="Times New Roman"/>
                <w:sz w:val="24"/>
                <w:szCs w:val="24"/>
              </w:rPr>
              <w:t>Н.Носов «Хорсамах лаьцна»</w:t>
            </w:r>
          </w:p>
        </w:tc>
        <w:tc>
          <w:tcPr>
            <w:tcW w:w="528" w:type="dxa"/>
            <w:tcBorders>
              <w:top w:val="single" w:sz="4" w:space="0" w:color="000000"/>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r w:rsidRPr="007C64F3">
              <w:rPr>
                <w:rFonts w:ascii="Times New Roman" w:eastAsia="MS Mincho" w:hAnsi="Times New Roman" w:cs="Times New Roman"/>
                <w:sz w:val="24"/>
                <w:szCs w:val="24"/>
              </w:rPr>
              <w:t>2</w:t>
            </w:r>
          </w:p>
        </w:tc>
        <w:tc>
          <w:tcPr>
            <w:tcW w:w="748" w:type="dxa"/>
            <w:tcBorders>
              <w:top w:val="single" w:sz="4" w:space="0" w:color="000000"/>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p>
        </w:tc>
        <w:tc>
          <w:tcPr>
            <w:tcW w:w="1142" w:type="dxa"/>
            <w:tcBorders>
              <w:top w:val="single" w:sz="4" w:space="0" w:color="000000"/>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p>
        </w:tc>
        <w:tc>
          <w:tcPr>
            <w:tcW w:w="864" w:type="dxa"/>
            <w:tcBorders>
              <w:top w:val="single" w:sz="4" w:space="0" w:color="000000"/>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jc w:val="center"/>
              <w:rPr>
                <w:rFonts w:ascii="Times New Roman" w:eastAsia="MS Mincho" w:hAnsi="Times New Roman" w:cs="Times New Roman"/>
                <w:sz w:val="24"/>
                <w:szCs w:val="24"/>
              </w:rPr>
            </w:pPr>
          </w:p>
        </w:tc>
        <w:tc>
          <w:tcPr>
            <w:tcW w:w="3733" w:type="dxa"/>
            <w:tcBorders>
              <w:top w:val="single" w:sz="4" w:space="0" w:color="000000"/>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r w:rsidRPr="007C64F3">
              <w:rPr>
                <w:rFonts w:ascii="Times New Roman" w:eastAsia="MS Mincho" w:hAnsi="Times New Roman" w:cs="Times New Roman"/>
                <w:sz w:val="24"/>
                <w:szCs w:val="24"/>
              </w:rPr>
              <w:t>Турпалхойн мах хадор: турпалхочун амалан коьрта битамаш билгалбаха хаар; церан леларца амал йовзар; турпалхойн леларийн бахьана довзийта а, церан гӀуллакхийн мах хадон а хаар.</w:t>
            </w:r>
          </w:p>
        </w:tc>
        <w:tc>
          <w:tcPr>
            <w:tcW w:w="1236" w:type="dxa"/>
            <w:tcBorders>
              <w:top w:val="single" w:sz="4" w:space="0" w:color="000000"/>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p>
        </w:tc>
        <w:tc>
          <w:tcPr>
            <w:tcW w:w="2109" w:type="dxa"/>
            <w:tcBorders>
              <w:top w:val="single" w:sz="4" w:space="0" w:color="000000"/>
              <w:left w:val="single" w:sz="4" w:space="0" w:color="000000"/>
              <w:bottom w:val="single" w:sz="4" w:space="0" w:color="auto"/>
              <w:right w:val="single" w:sz="4" w:space="0" w:color="000000"/>
            </w:tcBorders>
            <w:tcMar>
              <w:left w:w="0" w:type="dxa"/>
              <w:right w:w="0" w:type="dxa"/>
            </w:tcMar>
          </w:tcPr>
          <w:p w:rsidR="00B35EE6" w:rsidRPr="007C64F3" w:rsidRDefault="00B35EE6" w:rsidP="00E732C4">
            <w:pPr>
              <w:tabs>
                <w:tab w:val="left" w:pos="0"/>
                <w:tab w:val="left" w:pos="1134"/>
              </w:tabs>
              <w:spacing w:after="0" w:line="240" w:lineRule="auto"/>
              <w:rPr>
                <w:rFonts w:ascii="Times New Roman" w:eastAsia="Calibri" w:hAnsi="Times New Roman" w:cs="Times New Roman"/>
                <w:sz w:val="24"/>
                <w:szCs w:val="24"/>
                <w:lang w:val="en-US"/>
              </w:rPr>
            </w:pPr>
            <w:r w:rsidRPr="007C64F3">
              <w:rPr>
                <w:rFonts w:ascii="Times New Roman" w:eastAsia="Calibri" w:hAnsi="Times New Roman" w:cs="Times New Roman"/>
                <w:sz w:val="24"/>
                <w:szCs w:val="24"/>
                <w:lang w:val="en-US"/>
              </w:rPr>
              <w:t>desharkho.ru</w:t>
            </w:r>
          </w:p>
          <w:p w:rsidR="00B35EE6" w:rsidRPr="007C64F3" w:rsidRDefault="00B35EE6" w:rsidP="00E732C4">
            <w:pPr>
              <w:tabs>
                <w:tab w:val="left" w:pos="0"/>
                <w:tab w:val="left" w:pos="1134"/>
              </w:tabs>
              <w:spacing w:after="0" w:line="240" w:lineRule="auto"/>
              <w:rPr>
                <w:rFonts w:ascii="Times New Roman" w:eastAsia="Calibri" w:hAnsi="Times New Roman" w:cs="Times New Roman"/>
                <w:sz w:val="24"/>
                <w:szCs w:val="24"/>
                <w:lang w:val="en-US"/>
              </w:rPr>
            </w:pPr>
            <w:r w:rsidRPr="007C64F3">
              <w:rPr>
                <w:rFonts w:ascii="Times New Roman" w:eastAsia="Calibri" w:hAnsi="Times New Roman" w:cs="Times New Roman"/>
                <w:sz w:val="24"/>
                <w:szCs w:val="24"/>
                <w:lang w:val="en-US"/>
              </w:rPr>
              <w:t xml:space="preserve"> ps95.ru/dikdosham/ </w:t>
            </w:r>
          </w:p>
          <w:p w:rsidR="00B35EE6" w:rsidRPr="007C64F3" w:rsidRDefault="00B35EE6" w:rsidP="00E732C4">
            <w:pPr>
              <w:autoSpaceDE w:val="0"/>
              <w:autoSpaceDN w:val="0"/>
              <w:spacing w:after="0" w:line="240" w:lineRule="auto"/>
              <w:ind w:left="72" w:right="432"/>
              <w:rPr>
                <w:rFonts w:ascii="Times New Roman" w:eastAsia="MS Mincho" w:hAnsi="Times New Roman" w:cs="Times New Roman"/>
                <w:sz w:val="24"/>
                <w:szCs w:val="24"/>
                <w:lang w:val="en-US"/>
              </w:rPr>
            </w:pPr>
          </w:p>
        </w:tc>
      </w:tr>
      <w:tr w:rsidR="00B35EE6" w:rsidRPr="007C64F3" w:rsidTr="007C64F3">
        <w:trPr>
          <w:trHeight w:hRule="exact" w:val="345"/>
        </w:trPr>
        <w:tc>
          <w:tcPr>
            <w:tcW w:w="566" w:type="dxa"/>
            <w:tcBorders>
              <w:top w:val="single" w:sz="4" w:space="0" w:color="auto"/>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jc w:val="center"/>
              <w:rPr>
                <w:rFonts w:ascii="Times New Roman" w:eastAsia="Times New Roman" w:hAnsi="Times New Roman" w:cs="Times New Roman"/>
                <w:color w:val="000000"/>
                <w:w w:val="97"/>
                <w:sz w:val="24"/>
                <w:szCs w:val="24"/>
                <w:lang w:val="en-US"/>
              </w:rPr>
            </w:pPr>
          </w:p>
        </w:tc>
        <w:tc>
          <w:tcPr>
            <w:tcW w:w="3392" w:type="dxa"/>
            <w:tcBorders>
              <w:top w:val="single" w:sz="4" w:space="0" w:color="auto"/>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b/>
                <w:sz w:val="24"/>
                <w:szCs w:val="24"/>
              </w:rPr>
            </w:pPr>
            <w:r w:rsidRPr="007C64F3">
              <w:rPr>
                <w:rFonts w:ascii="Times New Roman" w:eastAsia="MS Mincho" w:hAnsi="Times New Roman" w:cs="Times New Roman"/>
                <w:b/>
                <w:sz w:val="24"/>
                <w:szCs w:val="24"/>
                <w:lang w:val="en-US"/>
              </w:rPr>
              <w:t>Декъехула дерриг сахьташ</w:t>
            </w:r>
          </w:p>
        </w:tc>
        <w:tc>
          <w:tcPr>
            <w:tcW w:w="528" w:type="dxa"/>
            <w:tcBorders>
              <w:top w:val="single" w:sz="4" w:space="0" w:color="auto"/>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b/>
                <w:sz w:val="24"/>
                <w:szCs w:val="24"/>
              </w:rPr>
            </w:pPr>
            <w:r w:rsidRPr="007C64F3">
              <w:rPr>
                <w:rFonts w:ascii="Times New Roman" w:eastAsia="MS Mincho" w:hAnsi="Times New Roman" w:cs="Times New Roman"/>
                <w:b/>
                <w:sz w:val="24"/>
                <w:szCs w:val="24"/>
              </w:rPr>
              <w:t>10</w:t>
            </w:r>
          </w:p>
        </w:tc>
        <w:tc>
          <w:tcPr>
            <w:tcW w:w="748" w:type="dxa"/>
            <w:tcBorders>
              <w:top w:val="single" w:sz="4" w:space="0" w:color="auto"/>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lang w:val="en-US"/>
              </w:rPr>
            </w:pPr>
          </w:p>
        </w:tc>
        <w:tc>
          <w:tcPr>
            <w:tcW w:w="1142" w:type="dxa"/>
            <w:tcBorders>
              <w:top w:val="single" w:sz="4" w:space="0" w:color="auto"/>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lang w:val="en-US"/>
              </w:rPr>
            </w:pPr>
          </w:p>
        </w:tc>
        <w:tc>
          <w:tcPr>
            <w:tcW w:w="864" w:type="dxa"/>
            <w:tcBorders>
              <w:top w:val="single" w:sz="4" w:space="0" w:color="auto"/>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jc w:val="center"/>
              <w:rPr>
                <w:rFonts w:ascii="Times New Roman" w:eastAsia="MS Mincho" w:hAnsi="Times New Roman" w:cs="Times New Roman"/>
                <w:sz w:val="24"/>
                <w:szCs w:val="24"/>
                <w:lang w:val="en-US"/>
              </w:rPr>
            </w:pPr>
          </w:p>
        </w:tc>
        <w:tc>
          <w:tcPr>
            <w:tcW w:w="3733" w:type="dxa"/>
            <w:tcBorders>
              <w:top w:val="single" w:sz="4" w:space="0" w:color="auto"/>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p>
        </w:tc>
        <w:tc>
          <w:tcPr>
            <w:tcW w:w="1236" w:type="dxa"/>
            <w:tcBorders>
              <w:top w:val="single" w:sz="4" w:space="0" w:color="auto"/>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p>
        </w:tc>
        <w:tc>
          <w:tcPr>
            <w:tcW w:w="2109" w:type="dxa"/>
            <w:tcBorders>
              <w:top w:val="single" w:sz="4" w:space="0" w:color="auto"/>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ight="432"/>
              <w:rPr>
                <w:rFonts w:ascii="Times New Roman" w:eastAsia="MS Mincho" w:hAnsi="Times New Roman" w:cs="Times New Roman"/>
                <w:sz w:val="24"/>
                <w:szCs w:val="24"/>
              </w:rPr>
            </w:pPr>
          </w:p>
        </w:tc>
      </w:tr>
      <w:tr w:rsidR="00B35EE6" w:rsidRPr="007C64F3" w:rsidTr="007C64F3">
        <w:trPr>
          <w:trHeight w:hRule="exact" w:val="450"/>
        </w:trPr>
        <w:tc>
          <w:tcPr>
            <w:tcW w:w="566" w:type="dxa"/>
            <w:tcBorders>
              <w:top w:val="single" w:sz="4" w:space="0" w:color="000000"/>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jc w:val="center"/>
              <w:rPr>
                <w:rFonts w:ascii="Times New Roman" w:eastAsia="Times New Roman" w:hAnsi="Times New Roman" w:cs="Times New Roman"/>
                <w:color w:val="000000"/>
                <w:w w:val="97"/>
                <w:sz w:val="24"/>
                <w:szCs w:val="24"/>
                <w:lang w:val="en-US"/>
              </w:rPr>
            </w:pPr>
          </w:p>
        </w:tc>
        <w:tc>
          <w:tcPr>
            <w:tcW w:w="3392" w:type="dxa"/>
            <w:tcBorders>
              <w:top w:val="single" w:sz="4" w:space="0" w:color="000000"/>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b/>
                <w:sz w:val="24"/>
                <w:szCs w:val="24"/>
              </w:rPr>
            </w:pPr>
            <w:r w:rsidRPr="007C64F3">
              <w:rPr>
                <w:rFonts w:ascii="Times New Roman" w:eastAsia="MS Mincho" w:hAnsi="Times New Roman" w:cs="Times New Roman"/>
                <w:b/>
                <w:sz w:val="24"/>
                <w:szCs w:val="24"/>
              </w:rPr>
              <w:t>Дакъа 9. Нохчийн халкъан барта кхолларалла</w:t>
            </w:r>
          </w:p>
        </w:tc>
        <w:tc>
          <w:tcPr>
            <w:tcW w:w="528" w:type="dxa"/>
            <w:tcBorders>
              <w:top w:val="single" w:sz="4" w:space="0" w:color="000000"/>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b/>
                <w:sz w:val="24"/>
                <w:szCs w:val="24"/>
              </w:rPr>
            </w:pPr>
          </w:p>
        </w:tc>
        <w:tc>
          <w:tcPr>
            <w:tcW w:w="748" w:type="dxa"/>
            <w:tcBorders>
              <w:top w:val="single" w:sz="4" w:space="0" w:color="000000"/>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p>
        </w:tc>
        <w:tc>
          <w:tcPr>
            <w:tcW w:w="1142" w:type="dxa"/>
            <w:tcBorders>
              <w:top w:val="single" w:sz="4" w:space="0" w:color="000000"/>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p>
        </w:tc>
        <w:tc>
          <w:tcPr>
            <w:tcW w:w="864" w:type="dxa"/>
            <w:tcBorders>
              <w:top w:val="single" w:sz="4" w:space="0" w:color="000000"/>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jc w:val="center"/>
              <w:rPr>
                <w:rFonts w:ascii="Times New Roman" w:eastAsia="MS Mincho" w:hAnsi="Times New Roman" w:cs="Times New Roman"/>
                <w:sz w:val="24"/>
                <w:szCs w:val="24"/>
              </w:rPr>
            </w:pPr>
          </w:p>
        </w:tc>
        <w:tc>
          <w:tcPr>
            <w:tcW w:w="3733" w:type="dxa"/>
            <w:tcBorders>
              <w:top w:val="single" w:sz="4" w:space="0" w:color="000000"/>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p>
        </w:tc>
        <w:tc>
          <w:tcPr>
            <w:tcW w:w="1236" w:type="dxa"/>
            <w:tcBorders>
              <w:top w:val="single" w:sz="4" w:space="0" w:color="000000"/>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p>
        </w:tc>
        <w:tc>
          <w:tcPr>
            <w:tcW w:w="2109" w:type="dxa"/>
            <w:tcBorders>
              <w:top w:val="single" w:sz="4" w:space="0" w:color="000000"/>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ight="432"/>
              <w:rPr>
                <w:rFonts w:ascii="Times New Roman" w:eastAsia="MS Mincho" w:hAnsi="Times New Roman" w:cs="Times New Roman"/>
                <w:sz w:val="24"/>
                <w:szCs w:val="24"/>
              </w:rPr>
            </w:pPr>
          </w:p>
        </w:tc>
      </w:tr>
      <w:tr w:rsidR="00B35EE6" w:rsidRPr="007C64F3" w:rsidTr="007C64F3">
        <w:trPr>
          <w:trHeight w:hRule="exact" w:val="1188"/>
        </w:trPr>
        <w:tc>
          <w:tcPr>
            <w:tcW w:w="566" w:type="dxa"/>
            <w:tcBorders>
              <w:top w:val="single" w:sz="4" w:space="0" w:color="auto"/>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jc w:val="center"/>
              <w:rPr>
                <w:rFonts w:ascii="Times New Roman" w:eastAsia="Times New Roman" w:hAnsi="Times New Roman" w:cs="Times New Roman"/>
                <w:color w:val="000000"/>
                <w:w w:val="97"/>
                <w:sz w:val="24"/>
                <w:szCs w:val="24"/>
              </w:rPr>
            </w:pPr>
            <w:r w:rsidRPr="007C64F3">
              <w:rPr>
                <w:rFonts w:ascii="Times New Roman" w:eastAsia="Times New Roman" w:hAnsi="Times New Roman" w:cs="Times New Roman"/>
                <w:color w:val="000000"/>
                <w:w w:val="97"/>
                <w:sz w:val="24"/>
                <w:szCs w:val="24"/>
              </w:rPr>
              <w:t>9.1</w:t>
            </w:r>
          </w:p>
        </w:tc>
        <w:tc>
          <w:tcPr>
            <w:tcW w:w="3392" w:type="dxa"/>
            <w:tcBorders>
              <w:top w:val="single" w:sz="4" w:space="0" w:color="auto"/>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r w:rsidRPr="007C64F3">
              <w:rPr>
                <w:rFonts w:ascii="Times New Roman" w:eastAsia="MS Mincho" w:hAnsi="Times New Roman" w:cs="Times New Roman"/>
                <w:sz w:val="24"/>
                <w:szCs w:val="24"/>
              </w:rPr>
              <w:t xml:space="preserve">Цициггий,дахкий(берийн ловзар)                    </w:t>
            </w:r>
          </w:p>
        </w:tc>
        <w:tc>
          <w:tcPr>
            <w:tcW w:w="528" w:type="dxa"/>
            <w:tcBorders>
              <w:top w:val="single" w:sz="4" w:space="0" w:color="auto"/>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r w:rsidRPr="007C64F3">
              <w:rPr>
                <w:rFonts w:ascii="Times New Roman" w:eastAsia="MS Mincho" w:hAnsi="Times New Roman" w:cs="Times New Roman"/>
                <w:sz w:val="24"/>
                <w:szCs w:val="24"/>
              </w:rPr>
              <w:t>1</w:t>
            </w:r>
          </w:p>
        </w:tc>
        <w:tc>
          <w:tcPr>
            <w:tcW w:w="748" w:type="dxa"/>
            <w:tcBorders>
              <w:top w:val="single" w:sz="4" w:space="0" w:color="auto"/>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p>
        </w:tc>
        <w:tc>
          <w:tcPr>
            <w:tcW w:w="1142" w:type="dxa"/>
            <w:tcBorders>
              <w:top w:val="single" w:sz="4" w:space="0" w:color="auto"/>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p>
        </w:tc>
        <w:tc>
          <w:tcPr>
            <w:tcW w:w="864" w:type="dxa"/>
            <w:tcBorders>
              <w:top w:val="single" w:sz="4" w:space="0" w:color="auto"/>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jc w:val="center"/>
              <w:rPr>
                <w:rFonts w:ascii="Times New Roman" w:eastAsia="MS Mincho" w:hAnsi="Times New Roman" w:cs="Times New Roman"/>
                <w:sz w:val="24"/>
                <w:szCs w:val="24"/>
              </w:rPr>
            </w:pPr>
          </w:p>
        </w:tc>
        <w:tc>
          <w:tcPr>
            <w:tcW w:w="3733" w:type="dxa"/>
            <w:tcBorders>
              <w:top w:val="single" w:sz="4" w:space="0" w:color="auto"/>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rPr>
                <w:rFonts w:ascii="Times New Roman" w:eastAsia="MS Mincho" w:hAnsi="Times New Roman" w:cs="Times New Roman"/>
                <w:sz w:val="24"/>
                <w:szCs w:val="24"/>
              </w:rPr>
            </w:pPr>
            <w:r w:rsidRPr="007C64F3">
              <w:rPr>
                <w:rFonts w:ascii="Times New Roman" w:eastAsia="MS Mincho" w:hAnsi="Times New Roman" w:cs="Times New Roman"/>
                <w:sz w:val="24"/>
                <w:szCs w:val="24"/>
              </w:rPr>
              <w:t>Кхоллараллин болх: ролашца йешар; сурт хӀоттор; турпалхойн  бӀаьран васташ хӀиттор</w:t>
            </w:r>
          </w:p>
        </w:tc>
        <w:tc>
          <w:tcPr>
            <w:tcW w:w="1236" w:type="dxa"/>
            <w:tcBorders>
              <w:top w:val="single" w:sz="4" w:space="0" w:color="auto"/>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p>
        </w:tc>
        <w:tc>
          <w:tcPr>
            <w:tcW w:w="2109" w:type="dxa"/>
            <w:tcBorders>
              <w:top w:val="single" w:sz="4" w:space="0" w:color="auto"/>
              <w:left w:val="single" w:sz="4" w:space="0" w:color="000000"/>
              <w:bottom w:val="single" w:sz="4" w:space="0" w:color="auto"/>
              <w:right w:val="single" w:sz="4" w:space="0" w:color="000000"/>
            </w:tcBorders>
            <w:tcMar>
              <w:left w:w="0" w:type="dxa"/>
              <w:right w:w="0" w:type="dxa"/>
            </w:tcMar>
          </w:tcPr>
          <w:p w:rsidR="00B35EE6" w:rsidRPr="007C64F3" w:rsidRDefault="00B35EE6" w:rsidP="00E732C4">
            <w:pPr>
              <w:tabs>
                <w:tab w:val="left" w:pos="0"/>
                <w:tab w:val="left" w:pos="1134"/>
              </w:tabs>
              <w:spacing w:after="0" w:line="240" w:lineRule="auto"/>
              <w:rPr>
                <w:rFonts w:ascii="Times New Roman" w:eastAsia="Calibri" w:hAnsi="Times New Roman" w:cs="Times New Roman"/>
                <w:sz w:val="24"/>
                <w:szCs w:val="24"/>
                <w:lang w:val="en-US"/>
              </w:rPr>
            </w:pPr>
            <w:r w:rsidRPr="007C64F3">
              <w:rPr>
                <w:rFonts w:ascii="Times New Roman" w:eastAsia="Calibri" w:hAnsi="Times New Roman" w:cs="Times New Roman"/>
                <w:sz w:val="24"/>
                <w:szCs w:val="24"/>
                <w:lang w:val="en-US"/>
              </w:rPr>
              <w:t>desharkho.ru</w:t>
            </w:r>
          </w:p>
          <w:p w:rsidR="00B35EE6" w:rsidRPr="007C64F3" w:rsidRDefault="00B35EE6" w:rsidP="00E732C4">
            <w:pPr>
              <w:tabs>
                <w:tab w:val="left" w:pos="0"/>
                <w:tab w:val="left" w:pos="1134"/>
              </w:tabs>
              <w:spacing w:after="0" w:line="240" w:lineRule="auto"/>
              <w:rPr>
                <w:rFonts w:ascii="Times New Roman" w:eastAsia="Calibri" w:hAnsi="Times New Roman" w:cs="Times New Roman"/>
                <w:sz w:val="24"/>
                <w:szCs w:val="24"/>
                <w:lang w:val="en-US"/>
              </w:rPr>
            </w:pPr>
            <w:r w:rsidRPr="007C64F3">
              <w:rPr>
                <w:rFonts w:ascii="Times New Roman" w:eastAsia="Calibri" w:hAnsi="Times New Roman" w:cs="Times New Roman"/>
                <w:sz w:val="24"/>
                <w:szCs w:val="24"/>
                <w:lang w:val="en-US"/>
              </w:rPr>
              <w:t xml:space="preserve"> ps95.ru/dikdosham/ </w:t>
            </w:r>
          </w:p>
          <w:p w:rsidR="00B35EE6" w:rsidRPr="007C64F3" w:rsidRDefault="00B35EE6" w:rsidP="00E732C4">
            <w:pPr>
              <w:autoSpaceDE w:val="0"/>
              <w:autoSpaceDN w:val="0"/>
              <w:spacing w:after="0" w:line="240" w:lineRule="auto"/>
              <w:ind w:left="72" w:right="432"/>
              <w:rPr>
                <w:rFonts w:ascii="Times New Roman" w:eastAsia="MS Mincho" w:hAnsi="Times New Roman" w:cs="Times New Roman"/>
                <w:sz w:val="24"/>
                <w:szCs w:val="24"/>
                <w:lang w:val="en-US"/>
              </w:rPr>
            </w:pPr>
          </w:p>
        </w:tc>
      </w:tr>
      <w:tr w:rsidR="00B35EE6" w:rsidRPr="007C64F3" w:rsidTr="007C64F3">
        <w:trPr>
          <w:trHeight w:hRule="exact" w:val="1700"/>
        </w:trPr>
        <w:tc>
          <w:tcPr>
            <w:tcW w:w="566" w:type="dxa"/>
            <w:tcBorders>
              <w:top w:val="single" w:sz="4" w:space="0" w:color="auto"/>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jc w:val="center"/>
              <w:rPr>
                <w:rFonts w:ascii="Times New Roman" w:eastAsia="Times New Roman" w:hAnsi="Times New Roman" w:cs="Times New Roman"/>
                <w:color w:val="000000"/>
                <w:w w:val="97"/>
                <w:sz w:val="24"/>
                <w:szCs w:val="24"/>
              </w:rPr>
            </w:pPr>
            <w:r w:rsidRPr="007C64F3">
              <w:rPr>
                <w:rFonts w:ascii="Times New Roman" w:eastAsia="Times New Roman" w:hAnsi="Times New Roman" w:cs="Times New Roman"/>
                <w:color w:val="000000"/>
                <w:w w:val="97"/>
                <w:sz w:val="24"/>
                <w:szCs w:val="24"/>
              </w:rPr>
              <w:t>9.2</w:t>
            </w:r>
          </w:p>
        </w:tc>
        <w:tc>
          <w:tcPr>
            <w:tcW w:w="3392" w:type="dxa"/>
            <w:tcBorders>
              <w:top w:val="single" w:sz="4" w:space="0" w:color="auto"/>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r w:rsidRPr="007C64F3">
              <w:rPr>
                <w:rFonts w:ascii="Times New Roman" w:eastAsia="MS Mincho" w:hAnsi="Times New Roman" w:cs="Times New Roman"/>
                <w:sz w:val="24"/>
                <w:szCs w:val="24"/>
              </w:rPr>
              <w:t xml:space="preserve">Кицанаш,    </w:t>
            </w:r>
          </w:p>
        </w:tc>
        <w:tc>
          <w:tcPr>
            <w:tcW w:w="528" w:type="dxa"/>
            <w:tcBorders>
              <w:top w:val="single" w:sz="4" w:space="0" w:color="auto"/>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r w:rsidRPr="007C64F3">
              <w:rPr>
                <w:rFonts w:ascii="Times New Roman" w:eastAsia="MS Mincho" w:hAnsi="Times New Roman" w:cs="Times New Roman"/>
                <w:sz w:val="24"/>
                <w:szCs w:val="24"/>
              </w:rPr>
              <w:t>1</w:t>
            </w:r>
          </w:p>
        </w:tc>
        <w:tc>
          <w:tcPr>
            <w:tcW w:w="748" w:type="dxa"/>
            <w:tcBorders>
              <w:top w:val="single" w:sz="4" w:space="0" w:color="auto"/>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p>
        </w:tc>
        <w:tc>
          <w:tcPr>
            <w:tcW w:w="1142" w:type="dxa"/>
            <w:tcBorders>
              <w:top w:val="single" w:sz="4" w:space="0" w:color="auto"/>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p>
        </w:tc>
        <w:tc>
          <w:tcPr>
            <w:tcW w:w="864" w:type="dxa"/>
            <w:tcBorders>
              <w:top w:val="single" w:sz="4" w:space="0" w:color="auto"/>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jc w:val="center"/>
              <w:rPr>
                <w:rFonts w:ascii="Times New Roman" w:eastAsia="MS Mincho" w:hAnsi="Times New Roman" w:cs="Times New Roman"/>
                <w:sz w:val="24"/>
                <w:szCs w:val="24"/>
              </w:rPr>
            </w:pPr>
          </w:p>
        </w:tc>
        <w:tc>
          <w:tcPr>
            <w:tcW w:w="3733" w:type="dxa"/>
            <w:tcBorders>
              <w:top w:val="single" w:sz="4" w:space="0" w:color="auto"/>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r w:rsidRPr="007C64F3">
              <w:rPr>
                <w:rFonts w:ascii="Times New Roman" w:eastAsia="MS Mincho" w:hAnsi="Times New Roman" w:cs="Times New Roman"/>
                <w:sz w:val="24"/>
                <w:szCs w:val="24"/>
              </w:rPr>
              <w:t>Цадевзачу дешнашца а, аларшца а болх бар: маьӀнех кхетархьама контекстан анализ йар; Ӏаматехь йеллачу дошамца болх бар</w:t>
            </w:r>
          </w:p>
        </w:tc>
        <w:tc>
          <w:tcPr>
            <w:tcW w:w="1236" w:type="dxa"/>
            <w:tcBorders>
              <w:top w:val="single" w:sz="4" w:space="0" w:color="auto"/>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p>
        </w:tc>
        <w:tc>
          <w:tcPr>
            <w:tcW w:w="2109" w:type="dxa"/>
            <w:tcBorders>
              <w:top w:val="single" w:sz="4" w:space="0" w:color="auto"/>
              <w:left w:val="single" w:sz="4" w:space="0" w:color="000000"/>
              <w:bottom w:val="single" w:sz="4" w:space="0" w:color="auto"/>
              <w:right w:val="single" w:sz="4" w:space="0" w:color="000000"/>
            </w:tcBorders>
            <w:tcMar>
              <w:left w:w="0" w:type="dxa"/>
              <w:right w:w="0" w:type="dxa"/>
            </w:tcMar>
          </w:tcPr>
          <w:p w:rsidR="00B35EE6" w:rsidRPr="007C64F3" w:rsidRDefault="00B35EE6" w:rsidP="00E732C4">
            <w:pPr>
              <w:tabs>
                <w:tab w:val="left" w:pos="0"/>
                <w:tab w:val="left" w:pos="1134"/>
              </w:tabs>
              <w:spacing w:after="0" w:line="240" w:lineRule="auto"/>
              <w:rPr>
                <w:rFonts w:ascii="Times New Roman" w:eastAsia="Calibri" w:hAnsi="Times New Roman" w:cs="Times New Roman"/>
                <w:sz w:val="24"/>
                <w:szCs w:val="24"/>
                <w:lang w:val="en-US"/>
              </w:rPr>
            </w:pPr>
            <w:r w:rsidRPr="007C64F3">
              <w:rPr>
                <w:rFonts w:ascii="Times New Roman" w:eastAsia="Calibri" w:hAnsi="Times New Roman" w:cs="Times New Roman"/>
                <w:sz w:val="24"/>
                <w:szCs w:val="24"/>
                <w:lang w:val="en-US"/>
              </w:rPr>
              <w:t>desharkho.ru</w:t>
            </w:r>
          </w:p>
          <w:p w:rsidR="00B35EE6" w:rsidRPr="007C64F3" w:rsidRDefault="00B35EE6" w:rsidP="00E732C4">
            <w:pPr>
              <w:tabs>
                <w:tab w:val="left" w:pos="0"/>
                <w:tab w:val="left" w:pos="1134"/>
              </w:tabs>
              <w:spacing w:after="0" w:line="240" w:lineRule="auto"/>
              <w:rPr>
                <w:rFonts w:ascii="Times New Roman" w:eastAsia="Calibri" w:hAnsi="Times New Roman" w:cs="Times New Roman"/>
                <w:sz w:val="24"/>
                <w:szCs w:val="24"/>
                <w:lang w:val="en-US"/>
              </w:rPr>
            </w:pPr>
            <w:r w:rsidRPr="007C64F3">
              <w:rPr>
                <w:rFonts w:ascii="Times New Roman" w:eastAsia="Calibri" w:hAnsi="Times New Roman" w:cs="Times New Roman"/>
                <w:sz w:val="24"/>
                <w:szCs w:val="24"/>
                <w:lang w:val="en-US"/>
              </w:rPr>
              <w:t xml:space="preserve"> ps95.ru/dikdosham/ </w:t>
            </w:r>
          </w:p>
          <w:p w:rsidR="00B35EE6" w:rsidRPr="007C64F3" w:rsidRDefault="00B35EE6" w:rsidP="00E732C4">
            <w:pPr>
              <w:autoSpaceDE w:val="0"/>
              <w:autoSpaceDN w:val="0"/>
              <w:spacing w:after="0" w:line="240" w:lineRule="auto"/>
              <w:ind w:left="72" w:right="432"/>
              <w:rPr>
                <w:rFonts w:ascii="Times New Roman" w:eastAsia="MS Mincho" w:hAnsi="Times New Roman" w:cs="Times New Roman"/>
                <w:sz w:val="24"/>
                <w:szCs w:val="24"/>
                <w:lang w:val="en-US"/>
              </w:rPr>
            </w:pPr>
          </w:p>
        </w:tc>
      </w:tr>
      <w:tr w:rsidR="00B35EE6" w:rsidRPr="007C64F3" w:rsidTr="007C64F3">
        <w:trPr>
          <w:trHeight w:hRule="exact" w:val="1569"/>
        </w:trPr>
        <w:tc>
          <w:tcPr>
            <w:tcW w:w="566" w:type="dxa"/>
            <w:tcBorders>
              <w:top w:val="single" w:sz="4" w:space="0" w:color="auto"/>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jc w:val="center"/>
              <w:rPr>
                <w:rFonts w:ascii="Times New Roman" w:eastAsia="Times New Roman" w:hAnsi="Times New Roman" w:cs="Times New Roman"/>
                <w:color w:val="000000"/>
                <w:w w:val="97"/>
                <w:sz w:val="24"/>
                <w:szCs w:val="24"/>
              </w:rPr>
            </w:pPr>
            <w:r w:rsidRPr="007C64F3">
              <w:rPr>
                <w:rFonts w:ascii="Times New Roman" w:eastAsia="Times New Roman" w:hAnsi="Times New Roman" w:cs="Times New Roman"/>
                <w:color w:val="000000"/>
                <w:w w:val="97"/>
                <w:sz w:val="24"/>
                <w:szCs w:val="24"/>
              </w:rPr>
              <w:t>9.3</w:t>
            </w:r>
          </w:p>
        </w:tc>
        <w:tc>
          <w:tcPr>
            <w:tcW w:w="3392" w:type="dxa"/>
            <w:tcBorders>
              <w:top w:val="single" w:sz="4" w:space="0" w:color="auto"/>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r w:rsidRPr="007C64F3">
              <w:rPr>
                <w:rFonts w:ascii="Times New Roman" w:eastAsia="MS Mincho" w:hAnsi="Times New Roman" w:cs="Times New Roman"/>
                <w:sz w:val="24"/>
                <w:szCs w:val="24"/>
              </w:rPr>
              <w:t>Х1етал-металш</w:t>
            </w:r>
          </w:p>
        </w:tc>
        <w:tc>
          <w:tcPr>
            <w:tcW w:w="528" w:type="dxa"/>
            <w:tcBorders>
              <w:top w:val="single" w:sz="4" w:space="0" w:color="auto"/>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r w:rsidRPr="007C64F3">
              <w:rPr>
                <w:rFonts w:ascii="Times New Roman" w:eastAsia="MS Mincho" w:hAnsi="Times New Roman" w:cs="Times New Roman"/>
                <w:sz w:val="24"/>
                <w:szCs w:val="24"/>
              </w:rPr>
              <w:t>1</w:t>
            </w:r>
          </w:p>
        </w:tc>
        <w:tc>
          <w:tcPr>
            <w:tcW w:w="748" w:type="dxa"/>
            <w:tcBorders>
              <w:top w:val="single" w:sz="4" w:space="0" w:color="auto"/>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p>
        </w:tc>
        <w:tc>
          <w:tcPr>
            <w:tcW w:w="1142" w:type="dxa"/>
            <w:tcBorders>
              <w:top w:val="single" w:sz="4" w:space="0" w:color="auto"/>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p>
        </w:tc>
        <w:tc>
          <w:tcPr>
            <w:tcW w:w="864" w:type="dxa"/>
            <w:tcBorders>
              <w:top w:val="single" w:sz="4" w:space="0" w:color="auto"/>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jc w:val="center"/>
              <w:rPr>
                <w:rFonts w:ascii="Times New Roman" w:eastAsia="MS Mincho" w:hAnsi="Times New Roman" w:cs="Times New Roman"/>
                <w:sz w:val="24"/>
                <w:szCs w:val="24"/>
              </w:rPr>
            </w:pPr>
          </w:p>
        </w:tc>
        <w:tc>
          <w:tcPr>
            <w:tcW w:w="3733" w:type="dxa"/>
            <w:tcBorders>
              <w:top w:val="single" w:sz="4" w:space="0" w:color="auto"/>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r w:rsidRPr="007C64F3">
              <w:rPr>
                <w:rFonts w:ascii="Times New Roman" w:eastAsia="MS Mincho" w:hAnsi="Times New Roman" w:cs="Times New Roman"/>
                <w:sz w:val="24"/>
                <w:szCs w:val="24"/>
              </w:rPr>
              <w:t>Хезаш йешар: текстах кхетархьама цаторийла йолчу боларца дешархойх хӀорамма а хезаш йешар.</w:t>
            </w:r>
          </w:p>
        </w:tc>
        <w:tc>
          <w:tcPr>
            <w:tcW w:w="1236" w:type="dxa"/>
            <w:tcBorders>
              <w:top w:val="single" w:sz="4" w:space="0" w:color="auto"/>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p>
        </w:tc>
        <w:tc>
          <w:tcPr>
            <w:tcW w:w="2109" w:type="dxa"/>
            <w:tcBorders>
              <w:top w:val="single" w:sz="4" w:space="0" w:color="auto"/>
              <w:left w:val="single" w:sz="4" w:space="0" w:color="000000"/>
              <w:bottom w:val="single" w:sz="4" w:space="0" w:color="auto"/>
              <w:right w:val="single" w:sz="4" w:space="0" w:color="000000"/>
            </w:tcBorders>
            <w:tcMar>
              <w:left w:w="0" w:type="dxa"/>
              <w:right w:w="0" w:type="dxa"/>
            </w:tcMar>
          </w:tcPr>
          <w:p w:rsidR="00B35EE6" w:rsidRPr="007C64F3" w:rsidRDefault="00B35EE6" w:rsidP="00E732C4">
            <w:pPr>
              <w:tabs>
                <w:tab w:val="left" w:pos="0"/>
                <w:tab w:val="left" w:pos="1134"/>
              </w:tabs>
              <w:spacing w:after="0" w:line="240" w:lineRule="auto"/>
              <w:rPr>
                <w:rFonts w:ascii="Times New Roman" w:eastAsia="Calibri" w:hAnsi="Times New Roman" w:cs="Times New Roman"/>
                <w:sz w:val="24"/>
                <w:szCs w:val="24"/>
                <w:lang w:val="en-US"/>
              </w:rPr>
            </w:pPr>
            <w:r w:rsidRPr="007C64F3">
              <w:rPr>
                <w:rFonts w:ascii="Times New Roman" w:eastAsia="Calibri" w:hAnsi="Times New Roman" w:cs="Times New Roman"/>
                <w:sz w:val="24"/>
                <w:szCs w:val="24"/>
                <w:lang w:val="en-US"/>
              </w:rPr>
              <w:t>desharkho.ru</w:t>
            </w:r>
          </w:p>
          <w:p w:rsidR="00B35EE6" w:rsidRPr="007C64F3" w:rsidRDefault="00B35EE6" w:rsidP="00E732C4">
            <w:pPr>
              <w:tabs>
                <w:tab w:val="left" w:pos="0"/>
                <w:tab w:val="left" w:pos="1134"/>
              </w:tabs>
              <w:spacing w:after="0" w:line="240" w:lineRule="auto"/>
              <w:rPr>
                <w:rFonts w:ascii="Times New Roman" w:eastAsia="Calibri" w:hAnsi="Times New Roman" w:cs="Times New Roman"/>
                <w:sz w:val="24"/>
                <w:szCs w:val="24"/>
                <w:lang w:val="en-US"/>
              </w:rPr>
            </w:pPr>
            <w:r w:rsidRPr="007C64F3">
              <w:rPr>
                <w:rFonts w:ascii="Times New Roman" w:eastAsia="Calibri" w:hAnsi="Times New Roman" w:cs="Times New Roman"/>
                <w:sz w:val="24"/>
                <w:szCs w:val="24"/>
                <w:lang w:val="en-US"/>
              </w:rPr>
              <w:t xml:space="preserve"> ps95.ru/dikdosham/ </w:t>
            </w:r>
          </w:p>
          <w:p w:rsidR="00B35EE6" w:rsidRPr="007C64F3" w:rsidRDefault="00B35EE6" w:rsidP="00E732C4">
            <w:pPr>
              <w:autoSpaceDE w:val="0"/>
              <w:autoSpaceDN w:val="0"/>
              <w:spacing w:after="0" w:line="240" w:lineRule="auto"/>
              <w:ind w:left="72" w:right="432"/>
              <w:rPr>
                <w:rFonts w:ascii="Times New Roman" w:eastAsia="MS Mincho" w:hAnsi="Times New Roman" w:cs="Times New Roman"/>
                <w:sz w:val="24"/>
                <w:szCs w:val="24"/>
                <w:lang w:val="en-US"/>
              </w:rPr>
            </w:pPr>
          </w:p>
        </w:tc>
      </w:tr>
      <w:tr w:rsidR="00B35EE6" w:rsidRPr="007C64F3" w:rsidTr="007C64F3">
        <w:trPr>
          <w:trHeight w:hRule="exact" w:val="1549"/>
        </w:trPr>
        <w:tc>
          <w:tcPr>
            <w:tcW w:w="566" w:type="dxa"/>
            <w:tcBorders>
              <w:top w:val="single" w:sz="4" w:space="0" w:color="auto"/>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jc w:val="center"/>
              <w:rPr>
                <w:rFonts w:ascii="Times New Roman" w:eastAsia="Times New Roman" w:hAnsi="Times New Roman" w:cs="Times New Roman"/>
                <w:color w:val="000000"/>
                <w:w w:val="97"/>
                <w:sz w:val="24"/>
                <w:szCs w:val="24"/>
              </w:rPr>
            </w:pPr>
            <w:r w:rsidRPr="007C64F3">
              <w:rPr>
                <w:rFonts w:ascii="Times New Roman" w:eastAsia="Times New Roman" w:hAnsi="Times New Roman" w:cs="Times New Roman"/>
                <w:color w:val="000000"/>
                <w:w w:val="97"/>
                <w:sz w:val="24"/>
                <w:szCs w:val="24"/>
              </w:rPr>
              <w:t>9.4</w:t>
            </w:r>
          </w:p>
        </w:tc>
        <w:tc>
          <w:tcPr>
            <w:tcW w:w="3392" w:type="dxa"/>
            <w:tcBorders>
              <w:top w:val="single" w:sz="4" w:space="0" w:color="auto"/>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r w:rsidRPr="007C64F3">
              <w:rPr>
                <w:rFonts w:ascii="Times New Roman" w:eastAsia="MS Mincho" w:hAnsi="Times New Roman" w:cs="Times New Roman"/>
                <w:sz w:val="24"/>
                <w:szCs w:val="24"/>
              </w:rPr>
              <w:t>Чехкааларш,</w:t>
            </w:r>
          </w:p>
        </w:tc>
        <w:tc>
          <w:tcPr>
            <w:tcW w:w="528" w:type="dxa"/>
            <w:tcBorders>
              <w:top w:val="single" w:sz="4" w:space="0" w:color="auto"/>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r w:rsidRPr="007C64F3">
              <w:rPr>
                <w:rFonts w:ascii="Times New Roman" w:eastAsia="MS Mincho" w:hAnsi="Times New Roman" w:cs="Times New Roman"/>
                <w:sz w:val="24"/>
                <w:szCs w:val="24"/>
              </w:rPr>
              <w:t>1</w:t>
            </w:r>
          </w:p>
        </w:tc>
        <w:tc>
          <w:tcPr>
            <w:tcW w:w="748" w:type="dxa"/>
            <w:tcBorders>
              <w:top w:val="single" w:sz="4" w:space="0" w:color="auto"/>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p>
        </w:tc>
        <w:tc>
          <w:tcPr>
            <w:tcW w:w="1142" w:type="dxa"/>
            <w:tcBorders>
              <w:top w:val="single" w:sz="4" w:space="0" w:color="auto"/>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p>
        </w:tc>
        <w:tc>
          <w:tcPr>
            <w:tcW w:w="864" w:type="dxa"/>
            <w:tcBorders>
              <w:top w:val="single" w:sz="4" w:space="0" w:color="auto"/>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jc w:val="center"/>
              <w:rPr>
                <w:rFonts w:ascii="Times New Roman" w:eastAsia="MS Mincho" w:hAnsi="Times New Roman" w:cs="Times New Roman"/>
                <w:sz w:val="24"/>
                <w:szCs w:val="24"/>
              </w:rPr>
            </w:pPr>
          </w:p>
        </w:tc>
        <w:tc>
          <w:tcPr>
            <w:tcW w:w="3733" w:type="dxa"/>
            <w:tcBorders>
              <w:top w:val="single" w:sz="4" w:space="0" w:color="auto"/>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r w:rsidRPr="007C64F3">
              <w:rPr>
                <w:rFonts w:ascii="Times New Roman" w:eastAsia="MS Mincho" w:hAnsi="Times New Roman" w:cs="Times New Roman"/>
                <w:sz w:val="24"/>
                <w:szCs w:val="24"/>
              </w:rPr>
              <w:t>Хезаш йешар: текстах кхетархьама цаторийла йолчу боларца дешархойх хӀорамма а хезаш йешар.</w:t>
            </w:r>
          </w:p>
        </w:tc>
        <w:tc>
          <w:tcPr>
            <w:tcW w:w="1236" w:type="dxa"/>
            <w:tcBorders>
              <w:top w:val="single" w:sz="4" w:space="0" w:color="auto"/>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p>
        </w:tc>
        <w:tc>
          <w:tcPr>
            <w:tcW w:w="2109" w:type="dxa"/>
            <w:tcBorders>
              <w:top w:val="single" w:sz="4" w:space="0" w:color="auto"/>
              <w:left w:val="single" w:sz="4" w:space="0" w:color="000000"/>
              <w:bottom w:val="single" w:sz="4" w:space="0" w:color="auto"/>
              <w:right w:val="single" w:sz="4" w:space="0" w:color="000000"/>
            </w:tcBorders>
            <w:tcMar>
              <w:left w:w="0" w:type="dxa"/>
              <w:right w:w="0" w:type="dxa"/>
            </w:tcMar>
          </w:tcPr>
          <w:p w:rsidR="00B35EE6" w:rsidRPr="007C64F3" w:rsidRDefault="00B35EE6" w:rsidP="00E732C4">
            <w:pPr>
              <w:tabs>
                <w:tab w:val="left" w:pos="0"/>
                <w:tab w:val="left" w:pos="1134"/>
              </w:tabs>
              <w:spacing w:after="0" w:line="240" w:lineRule="auto"/>
              <w:rPr>
                <w:rFonts w:ascii="Times New Roman" w:eastAsia="Calibri" w:hAnsi="Times New Roman" w:cs="Times New Roman"/>
                <w:sz w:val="24"/>
                <w:szCs w:val="24"/>
                <w:lang w:val="en-US"/>
              </w:rPr>
            </w:pPr>
            <w:r w:rsidRPr="007C64F3">
              <w:rPr>
                <w:rFonts w:ascii="Times New Roman" w:eastAsia="Calibri" w:hAnsi="Times New Roman" w:cs="Times New Roman"/>
                <w:sz w:val="24"/>
                <w:szCs w:val="24"/>
                <w:lang w:val="en-US"/>
              </w:rPr>
              <w:t>desharkho.ru</w:t>
            </w:r>
          </w:p>
          <w:p w:rsidR="00B35EE6" w:rsidRPr="007C64F3" w:rsidRDefault="00B35EE6" w:rsidP="00E732C4">
            <w:pPr>
              <w:tabs>
                <w:tab w:val="left" w:pos="0"/>
                <w:tab w:val="left" w:pos="1134"/>
              </w:tabs>
              <w:spacing w:after="0" w:line="240" w:lineRule="auto"/>
              <w:rPr>
                <w:rFonts w:ascii="Times New Roman" w:eastAsia="Calibri" w:hAnsi="Times New Roman" w:cs="Times New Roman"/>
                <w:sz w:val="24"/>
                <w:szCs w:val="24"/>
                <w:lang w:val="en-US"/>
              </w:rPr>
            </w:pPr>
            <w:r w:rsidRPr="007C64F3">
              <w:rPr>
                <w:rFonts w:ascii="Times New Roman" w:eastAsia="Calibri" w:hAnsi="Times New Roman" w:cs="Times New Roman"/>
                <w:sz w:val="24"/>
                <w:szCs w:val="24"/>
                <w:lang w:val="en-US"/>
              </w:rPr>
              <w:t xml:space="preserve"> ps95.ru/dikdosham/ </w:t>
            </w:r>
          </w:p>
          <w:p w:rsidR="00B35EE6" w:rsidRPr="007C64F3" w:rsidRDefault="00B35EE6" w:rsidP="00E732C4">
            <w:pPr>
              <w:autoSpaceDE w:val="0"/>
              <w:autoSpaceDN w:val="0"/>
              <w:spacing w:after="0" w:line="240" w:lineRule="auto"/>
              <w:ind w:left="72" w:right="432"/>
              <w:rPr>
                <w:rFonts w:ascii="Times New Roman" w:eastAsia="MS Mincho" w:hAnsi="Times New Roman" w:cs="Times New Roman"/>
                <w:sz w:val="24"/>
                <w:szCs w:val="24"/>
                <w:lang w:val="en-US"/>
              </w:rPr>
            </w:pPr>
          </w:p>
        </w:tc>
      </w:tr>
      <w:tr w:rsidR="00B35EE6" w:rsidRPr="007C64F3" w:rsidTr="007C64F3">
        <w:trPr>
          <w:trHeight w:hRule="exact" w:val="1132"/>
        </w:trPr>
        <w:tc>
          <w:tcPr>
            <w:tcW w:w="566" w:type="dxa"/>
            <w:tcBorders>
              <w:top w:val="single" w:sz="4" w:space="0" w:color="auto"/>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jc w:val="center"/>
              <w:rPr>
                <w:rFonts w:ascii="Times New Roman" w:eastAsia="Times New Roman" w:hAnsi="Times New Roman" w:cs="Times New Roman"/>
                <w:color w:val="000000"/>
                <w:w w:val="97"/>
                <w:sz w:val="24"/>
                <w:szCs w:val="24"/>
              </w:rPr>
            </w:pPr>
            <w:r w:rsidRPr="007C64F3">
              <w:rPr>
                <w:rFonts w:ascii="Times New Roman" w:eastAsia="Times New Roman" w:hAnsi="Times New Roman" w:cs="Times New Roman"/>
                <w:color w:val="000000"/>
                <w:w w:val="97"/>
                <w:sz w:val="24"/>
                <w:szCs w:val="24"/>
              </w:rPr>
              <w:t>9.5</w:t>
            </w:r>
          </w:p>
        </w:tc>
        <w:tc>
          <w:tcPr>
            <w:tcW w:w="3392" w:type="dxa"/>
            <w:tcBorders>
              <w:top w:val="single" w:sz="4" w:space="0" w:color="auto"/>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r w:rsidRPr="007C64F3">
              <w:rPr>
                <w:rFonts w:ascii="Times New Roman" w:eastAsia="MS Mincho" w:hAnsi="Times New Roman" w:cs="Times New Roman"/>
                <w:sz w:val="24"/>
                <w:szCs w:val="24"/>
              </w:rPr>
              <w:t>Дагардарш</w:t>
            </w:r>
          </w:p>
        </w:tc>
        <w:tc>
          <w:tcPr>
            <w:tcW w:w="528" w:type="dxa"/>
            <w:tcBorders>
              <w:top w:val="single" w:sz="4" w:space="0" w:color="auto"/>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r w:rsidRPr="007C64F3">
              <w:rPr>
                <w:rFonts w:ascii="Times New Roman" w:eastAsia="MS Mincho" w:hAnsi="Times New Roman" w:cs="Times New Roman"/>
                <w:sz w:val="24"/>
                <w:szCs w:val="24"/>
              </w:rPr>
              <w:t>1</w:t>
            </w:r>
          </w:p>
        </w:tc>
        <w:tc>
          <w:tcPr>
            <w:tcW w:w="748" w:type="dxa"/>
            <w:tcBorders>
              <w:top w:val="single" w:sz="4" w:space="0" w:color="auto"/>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p>
        </w:tc>
        <w:tc>
          <w:tcPr>
            <w:tcW w:w="1142" w:type="dxa"/>
            <w:tcBorders>
              <w:top w:val="single" w:sz="4" w:space="0" w:color="auto"/>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p>
        </w:tc>
        <w:tc>
          <w:tcPr>
            <w:tcW w:w="864" w:type="dxa"/>
            <w:tcBorders>
              <w:top w:val="single" w:sz="4" w:space="0" w:color="auto"/>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jc w:val="center"/>
              <w:rPr>
                <w:rFonts w:ascii="Times New Roman" w:eastAsia="MS Mincho" w:hAnsi="Times New Roman" w:cs="Times New Roman"/>
                <w:sz w:val="24"/>
                <w:szCs w:val="24"/>
              </w:rPr>
            </w:pPr>
          </w:p>
        </w:tc>
        <w:tc>
          <w:tcPr>
            <w:tcW w:w="3733" w:type="dxa"/>
            <w:tcBorders>
              <w:top w:val="single" w:sz="4" w:space="0" w:color="auto"/>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r w:rsidRPr="007C64F3">
              <w:rPr>
                <w:rFonts w:ascii="Times New Roman" w:eastAsia="MS Mincho" w:hAnsi="Times New Roman" w:cs="Times New Roman"/>
                <w:sz w:val="24"/>
                <w:szCs w:val="24"/>
              </w:rPr>
              <w:t>Дагахь йешар: текст дагахь йешар, йешначух хиинарг дийцаре дан кечамбар.</w:t>
            </w:r>
          </w:p>
        </w:tc>
        <w:tc>
          <w:tcPr>
            <w:tcW w:w="1236" w:type="dxa"/>
            <w:tcBorders>
              <w:top w:val="single" w:sz="4" w:space="0" w:color="auto"/>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p>
        </w:tc>
        <w:tc>
          <w:tcPr>
            <w:tcW w:w="2109" w:type="dxa"/>
            <w:tcBorders>
              <w:top w:val="single" w:sz="4" w:space="0" w:color="auto"/>
              <w:left w:val="single" w:sz="4" w:space="0" w:color="000000"/>
              <w:bottom w:val="single" w:sz="4" w:space="0" w:color="auto"/>
              <w:right w:val="single" w:sz="4" w:space="0" w:color="000000"/>
            </w:tcBorders>
            <w:tcMar>
              <w:left w:w="0" w:type="dxa"/>
              <w:right w:w="0" w:type="dxa"/>
            </w:tcMar>
          </w:tcPr>
          <w:p w:rsidR="00B35EE6" w:rsidRPr="007C64F3" w:rsidRDefault="00B35EE6" w:rsidP="00E732C4">
            <w:pPr>
              <w:tabs>
                <w:tab w:val="left" w:pos="0"/>
                <w:tab w:val="left" w:pos="1134"/>
              </w:tabs>
              <w:spacing w:after="0" w:line="240" w:lineRule="auto"/>
              <w:rPr>
                <w:rFonts w:ascii="Times New Roman" w:eastAsia="Calibri" w:hAnsi="Times New Roman" w:cs="Times New Roman"/>
                <w:sz w:val="24"/>
                <w:szCs w:val="24"/>
                <w:lang w:val="en-US"/>
              </w:rPr>
            </w:pPr>
            <w:r w:rsidRPr="007C64F3">
              <w:rPr>
                <w:rFonts w:ascii="Times New Roman" w:eastAsia="Calibri" w:hAnsi="Times New Roman" w:cs="Times New Roman"/>
                <w:sz w:val="24"/>
                <w:szCs w:val="24"/>
                <w:lang w:val="en-US"/>
              </w:rPr>
              <w:t>desharkho.ru</w:t>
            </w:r>
          </w:p>
          <w:p w:rsidR="00B35EE6" w:rsidRPr="007C64F3" w:rsidRDefault="00B35EE6" w:rsidP="00E732C4">
            <w:pPr>
              <w:tabs>
                <w:tab w:val="left" w:pos="0"/>
                <w:tab w:val="left" w:pos="1134"/>
              </w:tabs>
              <w:spacing w:after="0" w:line="240" w:lineRule="auto"/>
              <w:rPr>
                <w:rFonts w:ascii="Times New Roman" w:eastAsia="Calibri" w:hAnsi="Times New Roman" w:cs="Times New Roman"/>
                <w:sz w:val="24"/>
                <w:szCs w:val="24"/>
                <w:lang w:val="en-US"/>
              </w:rPr>
            </w:pPr>
            <w:r w:rsidRPr="007C64F3">
              <w:rPr>
                <w:rFonts w:ascii="Times New Roman" w:eastAsia="Calibri" w:hAnsi="Times New Roman" w:cs="Times New Roman"/>
                <w:sz w:val="24"/>
                <w:szCs w:val="24"/>
                <w:lang w:val="en-US"/>
              </w:rPr>
              <w:t xml:space="preserve"> ps95.ru/dikdosham/ </w:t>
            </w:r>
          </w:p>
          <w:p w:rsidR="00B35EE6" w:rsidRPr="007C64F3" w:rsidRDefault="00B35EE6" w:rsidP="00E732C4">
            <w:pPr>
              <w:autoSpaceDE w:val="0"/>
              <w:autoSpaceDN w:val="0"/>
              <w:spacing w:after="0" w:line="240" w:lineRule="auto"/>
              <w:ind w:left="72" w:right="432"/>
              <w:rPr>
                <w:rFonts w:ascii="Times New Roman" w:eastAsia="MS Mincho" w:hAnsi="Times New Roman" w:cs="Times New Roman"/>
                <w:sz w:val="24"/>
                <w:szCs w:val="24"/>
                <w:lang w:val="en-US"/>
              </w:rPr>
            </w:pPr>
          </w:p>
        </w:tc>
      </w:tr>
      <w:tr w:rsidR="00B35EE6" w:rsidRPr="007C64F3" w:rsidTr="007C64F3">
        <w:trPr>
          <w:trHeight w:hRule="exact" w:val="1991"/>
        </w:trPr>
        <w:tc>
          <w:tcPr>
            <w:tcW w:w="566" w:type="dxa"/>
            <w:tcBorders>
              <w:top w:val="single" w:sz="4" w:space="0" w:color="auto"/>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jc w:val="center"/>
              <w:rPr>
                <w:rFonts w:ascii="Times New Roman" w:eastAsia="Times New Roman" w:hAnsi="Times New Roman" w:cs="Times New Roman"/>
                <w:color w:val="000000"/>
                <w:w w:val="97"/>
                <w:sz w:val="24"/>
                <w:szCs w:val="24"/>
              </w:rPr>
            </w:pPr>
            <w:r w:rsidRPr="007C64F3">
              <w:rPr>
                <w:rFonts w:ascii="Times New Roman" w:eastAsia="Times New Roman" w:hAnsi="Times New Roman" w:cs="Times New Roman"/>
                <w:color w:val="000000"/>
                <w:w w:val="97"/>
                <w:sz w:val="24"/>
                <w:szCs w:val="24"/>
              </w:rPr>
              <w:t>9.6</w:t>
            </w:r>
          </w:p>
        </w:tc>
        <w:tc>
          <w:tcPr>
            <w:tcW w:w="3392" w:type="dxa"/>
            <w:tcBorders>
              <w:top w:val="single" w:sz="4" w:space="0" w:color="auto"/>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r w:rsidRPr="007C64F3">
              <w:rPr>
                <w:rFonts w:ascii="Times New Roman" w:eastAsia="MS Mincho" w:hAnsi="Times New Roman" w:cs="Times New Roman"/>
                <w:sz w:val="24"/>
                <w:szCs w:val="24"/>
              </w:rPr>
              <w:t>«Майра пхьагал»</w:t>
            </w:r>
          </w:p>
        </w:tc>
        <w:tc>
          <w:tcPr>
            <w:tcW w:w="528" w:type="dxa"/>
            <w:tcBorders>
              <w:top w:val="single" w:sz="4" w:space="0" w:color="auto"/>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r w:rsidRPr="007C64F3">
              <w:rPr>
                <w:rFonts w:ascii="Times New Roman" w:eastAsia="MS Mincho" w:hAnsi="Times New Roman" w:cs="Times New Roman"/>
                <w:sz w:val="24"/>
                <w:szCs w:val="24"/>
              </w:rPr>
              <w:t>1</w:t>
            </w:r>
          </w:p>
        </w:tc>
        <w:tc>
          <w:tcPr>
            <w:tcW w:w="748" w:type="dxa"/>
            <w:tcBorders>
              <w:top w:val="single" w:sz="4" w:space="0" w:color="auto"/>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p>
        </w:tc>
        <w:tc>
          <w:tcPr>
            <w:tcW w:w="1142" w:type="dxa"/>
            <w:tcBorders>
              <w:top w:val="single" w:sz="4" w:space="0" w:color="auto"/>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p>
        </w:tc>
        <w:tc>
          <w:tcPr>
            <w:tcW w:w="864" w:type="dxa"/>
            <w:tcBorders>
              <w:top w:val="single" w:sz="4" w:space="0" w:color="auto"/>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jc w:val="center"/>
              <w:rPr>
                <w:rFonts w:ascii="Times New Roman" w:eastAsia="MS Mincho" w:hAnsi="Times New Roman" w:cs="Times New Roman"/>
                <w:sz w:val="24"/>
                <w:szCs w:val="24"/>
              </w:rPr>
            </w:pPr>
          </w:p>
        </w:tc>
        <w:tc>
          <w:tcPr>
            <w:tcW w:w="3733" w:type="dxa"/>
            <w:tcBorders>
              <w:top w:val="single" w:sz="4" w:space="0" w:color="auto"/>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r w:rsidRPr="007C64F3">
              <w:rPr>
                <w:rFonts w:ascii="Times New Roman" w:eastAsia="MS Mincho" w:hAnsi="Times New Roman" w:cs="Times New Roman"/>
                <w:sz w:val="24"/>
                <w:szCs w:val="24"/>
              </w:rPr>
              <w:t>Текстехь хӀиттийнчу эхь-бехкан-оьздангаллин а, историко-культурин а, кхидолчу а хаттарийн анализ йар; гонахарчу бакъдолчун хьежамца царна жоьпаш лаха хаар</w:t>
            </w:r>
          </w:p>
        </w:tc>
        <w:tc>
          <w:tcPr>
            <w:tcW w:w="1236" w:type="dxa"/>
            <w:tcBorders>
              <w:top w:val="single" w:sz="4" w:space="0" w:color="auto"/>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p>
        </w:tc>
        <w:tc>
          <w:tcPr>
            <w:tcW w:w="2109" w:type="dxa"/>
            <w:tcBorders>
              <w:top w:val="single" w:sz="4" w:space="0" w:color="auto"/>
              <w:left w:val="single" w:sz="4" w:space="0" w:color="000000"/>
              <w:bottom w:val="single" w:sz="4" w:space="0" w:color="auto"/>
              <w:right w:val="single" w:sz="4" w:space="0" w:color="000000"/>
            </w:tcBorders>
            <w:tcMar>
              <w:left w:w="0" w:type="dxa"/>
              <w:right w:w="0" w:type="dxa"/>
            </w:tcMar>
          </w:tcPr>
          <w:p w:rsidR="00B35EE6" w:rsidRPr="007C64F3" w:rsidRDefault="00B35EE6" w:rsidP="00E732C4">
            <w:pPr>
              <w:tabs>
                <w:tab w:val="left" w:pos="0"/>
                <w:tab w:val="left" w:pos="1134"/>
              </w:tabs>
              <w:spacing w:after="0" w:line="240" w:lineRule="auto"/>
              <w:rPr>
                <w:rFonts w:ascii="Times New Roman" w:eastAsia="Calibri" w:hAnsi="Times New Roman" w:cs="Times New Roman"/>
                <w:sz w:val="24"/>
                <w:szCs w:val="24"/>
                <w:lang w:val="en-US"/>
              </w:rPr>
            </w:pPr>
            <w:r w:rsidRPr="007C64F3">
              <w:rPr>
                <w:rFonts w:ascii="Times New Roman" w:eastAsia="Calibri" w:hAnsi="Times New Roman" w:cs="Times New Roman"/>
                <w:sz w:val="24"/>
                <w:szCs w:val="24"/>
                <w:lang w:val="en-US"/>
              </w:rPr>
              <w:t>desharkho.ru</w:t>
            </w:r>
          </w:p>
          <w:p w:rsidR="00B35EE6" w:rsidRPr="007C64F3" w:rsidRDefault="00B35EE6" w:rsidP="00E732C4">
            <w:pPr>
              <w:tabs>
                <w:tab w:val="left" w:pos="0"/>
                <w:tab w:val="left" w:pos="1134"/>
              </w:tabs>
              <w:spacing w:after="0" w:line="240" w:lineRule="auto"/>
              <w:rPr>
                <w:rFonts w:ascii="Times New Roman" w:eastAsia="Calibri" w:hAnsi="Times New Roman" w:cs="Times New Roman"/>
                <w:sz w:val="24"/>
                <w:szCs w:val="24"/>
                <w:lang w:val="en-US"/>
              </w:rPr>
            </w:pPr>
            <w:r w:rsidRPr="007C64F3">
              <w:rPr>
                <w:rFonts w:ascii="Times New Roman" w:eastAsia="Calibri" w:hAnsi="Times New Roman" w:cs="Times New Roman"/>
                <w:sz w:val="24"/>
                <w:szCs w:val="24"/>
                <w:lang w:val="en-US"/>
              </w:rPr>
              <w:t xml:space="preserve"> ps95.ru/dikdosham/ </w:t>
            </w:r>
          </w:p>
          <w:p w:rsidR="00B35EE6" w:rsidRPr="007C64F3" w:rsidRDefault="00B35EE6" w:rsidP="00E732C4">
            <w:pPr>
              <w:autoSpaceDE w:val="0"/>
              <w:autoSpaceDN w:val="0"/>
              <w:spacing w:after="0" w:line="240" w:lineRule="auto"/>
              <w:ind w:left="72" w:right="432"/>
              <w:rPr>
                <w:rFonts w:ascii="Times New Roman" w:eastAsia="MS Mincho" w:hAnsi="Times New Roman" w:cs="Times New Roman"/>
                <w:sz w:val="24"/>
                <w:szCs w:val="24"/>
                <w:lang w:val="en-US"/>
              </w:rPr>
            </w:pPr>
          </w:p>
        </w:tc>
      </w:tr>
      <w:tr w:rsidR="00B35EE6" w:rsidRPr="007C64F3" w:rsidTr="007C64F3">
        <w:trPr>
          <w:trHeight w:hRule="exact" w:val="2260"/>
        </w:trPr>
        <w:tc>
          <w:tcPr>
            <w:tcW w:w="566" w:type="dxa"/>
            <w:tcBorders>
              <w:top w:val="single" w:sz="4" w:space="0" w:color="auto"/>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jc w:val="center"/>
              <w:rPr>
                <w:rFonts w:ascii="Times New Roman" w:eastAsia="Times New Roman" w:hAnsi="Times New Roman" w:cs="Times New Roman"/>
                <w:color w:val="000000"/>
                <w:w w:val="97"/>
                <w:sz w:val="24"/>
                <w:szCs w:val="24"/>
              </w:rPr>
            </w:pPr>
            <w:r w:rsidRPr="007C64F3">
              <w:rPr>
                <w:rFonts w:ascii="Times New Roman" w:eastAsia="Times New Roman" w:hAnsi="Times New Roman" w:cs="Times New Roman"/>
                <w:color w:val="000000"/>
                <w:w w:val="97"/>
                <w:sz w:val="24"/>
                <w:szCs w:val="24"/>
              </w:rPr>
              <w:t>9.7</w:t>
            </w:r>
          </w:p>
        </w:tc>
        <w:tc>
          <w:tcPr>
            <w:tcW w:w="3392" w:type="dxa"/>
            <w:tcBorders>
              <w:top w:val="single" w:sz="4" w:space="0" w:color="auto"/>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rPr>
                <w:rFonts w:ascii="Times New Roman" w:eastAsia="MS Mincho" w:hAnsi="Times New Roman" w:cs="Times New Roman"/>
                <w:sz w:val="24"/>
                <w:szCs w:val="24"/>
              </w:rPr>
            </w:pPr>
            <w:r w:rsidRPr="007C64F3">
              <w:rPr>
                <w:rFonts w:ascii="Times New Roman" w:eastAsia="MS Mincho" w:hAnsi="Times New Roman" w:cs="Times New Roman"/>
                <w:sz w:val="24"/>
                <w:szCs w:val="24"/>
              </w:rPr>
              <w:t>«Цаьпцалггий,зингаттий»</w:t>
            </w:r>
            <w:r w:rsidRPr="007C64F3">
              <w:rPr>
                <w:rFonts w:ascii="Times New Roman" w:eastAsia="MS Mincho" w:hAnsi="Times New Roman" w:cs="Times New Roman"/>
                <w:sz w:val="24"/>
                <w:szCs w:val="24"/>
              </w:rPr>
              <w:tab/>
            </w:r>
            <w:r w:rsidRPr="007C64F3">
              <w:rPr>
                <w:rFonts w:ascii="Times New Roman" w:eastAsia="MS Mincho" w:hAnsi="Times New Roman" w:cs="Times New Roman"/>
                <w:sz w:val="24"/>
                <w:szCs w:val="24"/>
              </w:rPr>
              <w:tab/>
            </w:r>
          </w:p>
        </w:tc>
        <w:tc>
          <w:tcPr>
            <w:tcW w:w="528" w:type="dxa"/>
            <w:tcBorders>
              <w:top w:val="single" w:sz="4" w:space="0" w:color="auto"/>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r w:rsidRPr="007C64F3">
              <w:rPr>
                <w:rFonts w:ascii="Times New Roman" w:eastAsia="MS Mincho" w:hAnsi="Times New Roman" w:cs="Times New Roman"/>
                <w:sz w:val="24"/>
                <w:szCs w:val="24"/>
              </w:rPr>
              <w:t>1</w:t>
            </w:r>
          </w:p>
        </w:tc>
        <w:tc>
          <w:tcPr>
            <w:tcW w:w="748" w:type="dxa"/>
            <w:tcBorders>
              <w:top w:val="single" w:sz="4" w:space="0" w:color="auto"/>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p>
        </w:tc>
        <w:tc>
          <w:tcPr>
            <w:tcW w:w="1142" w:type="dxa"/>
            <w:tcBorders>
              <w:top w:val="single" w:sz="4" w:space="0" w:color="auto"/>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p>
        </w:tc>
        <w:tc>
          <w:tcPr>
            <w:tcW w:w="864" w:type="dxa"/>
            <w:tcBorders>
              <w:top w:val="single" w:sz="4" w:space="0" w:color="auto"/>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jc w:val="center"/>
              <w:rPr>
                <w:rFonts w:ascii="Times New Roman" w:eastAsia="MS Mincho" w:hAnsi="Times New Roman" w:cs="Times New Roman"/>
                <w:sz w:val="24"/>
                <w:szCs w:val="24"/>
              </w:rPr>
            </w:pPr>
          </w:p>
        </w:tc>
        <w:tc>
          <w:tcPr>
            <w:tcW w:w="3733" w:type="dxa"/>
            <w:tcBorders>
              <w:top w:val="single" w:sz="4" w:space="0" w:color="auto"/>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r w:rsidRPr="007C64F3">
              <w:rPr>
                <w:rFonts w:ascii="Times New Roman" w:eastAsia="MS Mincho" w:hAnsi="Times New Roman" w:cs="Times New Roman"/>
                <w:sz w:val="24"/>
                <w:szCs w:val="24"/>
              </w:rPr>
              <w:t xml:space="preserve">Ӏаморан текстаца диалог: хӀиттийнчу хаттаршна жоьпаш; кхачамбацар дӀадаккха шайн хьежам бовзийтар; шайна хетачун а, сацаман а бухедиллар довзийта хаар.  </w:t>
            </w:r>
          </w:p>
        </w:tc>
        <w:tc>
          <w:tcPr>
            <w:tcW w:w="1236" w:type="dxa"/>
            <w:tcBorders>
              <w:top w:val="single" w:sz="4" w:space="0" w:color="auto"/>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p>
        </w:tc>
        <w:tc>
          <w:tcPr>
            <w:tcW w:w="2109" w:type="dxa"/>
            <w:tcBorders>
              <w:top w:val="single" w:sz="4" w:space="0" w:color="auto"/>
              <w:left w:val="single" w:sz="4" w:space="0" w:color="000000"/>
              <w:bottom w:val="single" w:sz="4" w:space="0" w:color="auto"/>
              <w:right w:val="single" w:sz="4" w:space="0" w:color="000000"/>
            </w:tcBorders>
            <w:tcMar>
              <w:left w:w="0" w:type="dxa"/>
              <w:right w:w="0" w:type="dxa"/>
            </w:tcMar>
          </w:tcPr>
          <w:p w:rsidR="00B35EE6" w:rsidRPr="007C64F3" w:rsidRDefault="00B35EE6" w:rsidP="00E732C4">
            <w:pPr>
              <w:tabs>
                <w:tab w:val="left" w:pos="0"/>
                <w:tab w:val="left" w:pos="1134"/>
              </w:tabs>
              <w:spacing w:after="0" w:line="240" w:lineRule="auto"/>
              <w:rPr>
                <w:rFonts w:ascii="Times New Roman" w:eastAsia="Calibri" w:hAnsi="Times New Roman" w:cs="Times New Roman"/>
                <w:sz w:val="24"/>
                <w:szCs w:val="24"/>
                <w:lang w:val="en-US"/>
              </w:rPr>
            </w:pPr>
            <w:r w:rsidRPr="007C64F3">
              <w:rPr>
                <w:rFonts w:ascii="Times New Roman" w:eastAsia="Calibri" w:hAnsi="Times New Roman" w:cs="Times New Roman"/>
                <w:sz w:val="24"/>
                <w:szCs w:val="24"/>
                <w:lang w:val="en-US"/>
              </w:rPr>
              <w:t>desharkho.ru</w:t>
            </w:r>
          </w:p>
          <w:p w:rsidR="00B35EE6" w:rsidRPr="007C64F3" w:rsidRDefault="00B35EE6" w:rsidP="00E732C4">
            <w:pPr>
              <w:tabs>
                <w:tab w:val="left" w:pos="0"/>
                <w:tab w:val="left" w:pos="1134"/>
              </w:tabs>
              <w:spacing w:after="0" w:line="240" w:lineRule="auto"/>
              <w:rPr>
                <w:rFonts w:ascii="Times New Roman" w:eastAsia="Calibri" w:hAnsi="Times New Roman" w:cs="Times New Roman"/>
                <w:sz w:val="24"/>
                <w:szCs w:val="24"/>
                <w:lang w:val="en-US"/>
              </w:rPr>
            </w:pPr>
            <w:r w:rsidRPr="007C64F3">
              <w:rPr>
                <w:rFonts w:ascii="Times New Roman" w:eastAsia="Calibri" w:hAnsi="Times New Roman" w:cs="Times New Roman"/>
                <w:sz w:val="24"/>
                <w:szCs w:val="24"/>
                <w:lang w:val="en-US"/>
              </w:rPr>
              <w:t xml:space="preserve"> ps95.ru/dikdosham/ </w:t>
            </w:r>
          </w:p>
          <w:p w:rsidR="00B35EE6" w:rsidRPr="007C64F3" w:rsidRDefault="00B35EE6" w:rsidP="00E732C4">
            <w:pPr>
              <w:autoSpaceDE w:val="0"/>
              <w:autoSpaceDN w:val="0"/>
              <w:spacing w:after="0" w:line="240" w:lineRule="auto"/>
              <w:ind w:left="72" w:right="432"/>
              <w:rPr>
                <w:rFonts w:ascii="Times New Roman" w:eastAsia="MS Mincho" w:hAnsi="Times New Roman" w:cs="Times New Roman"/>
                <w:sz w:val="24"/>
                <w:szCs w:val="24"/>
                <w:lang w:val="en-US"/>
              </w:rPr>
            </w:pPr>
          </w:p>
        </w:tc>
      </w:tr>
      <w:tr w:rsidR="00B35EE6" w:rsidRPr="007C64F3" w:rsidTr="007C64F3">
        <w:trPr>
          <w:trHeight w:hRule="exact" w:val="1157"/>
        </w:trPr>
        <w:tc>
          <w:tcPr>
            <w:tcW w:w="566" w:type="dxa"/>
            <w:tcBorders>
              <w:top w:val="single" w:sz="4" w:space="0" w:color="auto"/>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jc w:val="center"/>
              <w:rPr>
                <w:rFonts w:ascii="Times New Roman" w:eastAsia="Times New Roman" w:hAnsi="Times New Roman" w:cs="Times New Roman"/>
                <w:color w:val="000000"/>
                <w:w w:val="97"/>
                <w:sz w:val="24"/>
                <w:szCs w:val="24"/>
              </w:rPr>
            </w:pPr>
            <w:r w:rsidRPr="007C64F3">
              <w:rPr>
                <w:rFonts w:ascii="Times New Roman" w:eastAsia="Times New Roman" w:hAnsi="Times New Roman" w:cs="Times New Roman"/>
                <w:color w:val="000000"/>
                <w:w w:val="97"/>
                <w:sz w:val="24"/>
                <w:szCs w:val="24"/>
              </w:rPr>
              <w:t>9.8</w:t>
            </w:r>
          </w:p>
        </w:tc>
        <w:tc>
          <w:tcPr>
            <w:tcW w:w="3392" w:type="dxa"/>
            <w:tcBorders>
              <w:top w:val="single" w:sz="4" w:space="0" w:color="auto"/>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rPr>
                <w:rFonts w:ascii="Times New Roman" w:eastAsia="MS Mincho" w:hAnsi="Times New Roman" w:cs="Times New Roman"/>
                <w:sz w:val="24"/>
                <w:szCs w:val="24"/>
              </w:rPr>
            </w:pPr>
            <w:r w:rsidRPr="007C64F3">
              <w:rPr>
                <w:rFonts w:ascii="Times New Roman" w:eastAsia="MS Mincho" w:hAnsi="Times New Roman" w:cs="Times New Roman"/>
                <w:sz w:val="24"/>
                <w:szCs w:val="24"/>
              </w:rPr>
              <w:t>«Газа-гуьзалггий,сира борззий»</w:t>
            </w:r>
          </w:p>
        </w:tc>
        <w:tc>
          <w:tcPr>
            <w:tcW w:w="528" w:type="dxa"/>
            <w:tcBorders>
              <w:top w:val="single" w:sz="4" w:space="0" w:color="auto"/>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r w:rsidRPr="007C64F3">
              <w:rPr>
                <w:rFonts w:ascii="Times New Roman" w:eastAsia="MS Mincho" w:hAnsi="Times New Roman" w:cs="Times New Roman"/>
                <w:sz w:val="24"/>
                <w:szCs w:val="24"/>
              </w:rPr>
              <w:t>1</w:t>
            </w:r>
          </w:p>
        </w:tc>
        <w:tc>
          <w:tcPr>
            <w:tcW w:w="748" w:type="dxa"/>
            <w:tcBorders>
              <w:top w:val="single" w:sz="4" w:space="0" w:color="auto"/>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p>
        </w:tc>
        <w:tc>
          <w:tcPr>
            <w:tcW w:w="1142" w:type="dxa"/>
            <w:tcBorders>
              <w:top w:val="single" w:sz="4" w:space="0" w:color="auto"/>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p>
        </w:tc>
        <w:tc>
          <w:tcPr>
            <w:tcW w:w="864" w:type="dxa"/>
            <w:tcBorders>
              <w:top w:val="single" w:sz="4" w:space="0" w:color="auto"/>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jc w:val="center"/>
              <w:rPr>
                <w:rFonts w:ascii="Times New Roman" w:eastAsia="MS Mincho" w:hAnsi="Times New Roman" w:cs="Times New Roman"/>
                <w:sz w:val="24"/>
                <w:szCs w:val="24"/>
              </w:rPr>
            </w:pPr>
          </w:p>
        </w:tc>
        <w:tc>
          <w:tcPr>
            <w:tcW w:w="3733" w:type="dxa"/>
            <w:tcBorders>
              <w:top w:val="single" w:sz="4" w:space="0" w:color="auto"/>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r w:rsidRPr="007C64F3">
              <w:rPr>
                <w:rFonts w:ascii="Times New Roman" w:eastAsia="MS Mincho" w:hAnsi="Times New Roman" w:cs="Times New Roman"/>
                <w:sz w:val="24"/>
                <w:szCs w:val="24"/>
              </w:rPr>
              <w:t>Кхоллараллин болх: ролашца йешар; сурт хӀоттор; турпалхойн  бӀаьран васташ хӀиттор.</w:t>
            </w:r>
          </w:p>
        </w:tc>
        <w:tc>
          <w:tcPr>
            <w:tcW w:w="1236" w:type="dxa"/>
            <w:tcBorders>
              <w:top w:val="single" w:sz="4" w:space="0" w:color="auto"/>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p>
        </w:tc>
        <w:tc>
          <w:tcPr>
            <w:tcW w:w="2109" w:type="dxa"/>
            <w:tcBorders>
              <w:top w:val="single" w:sz="4" w:space="0" w:color="auto"/>
              <w:left w:val="single" w:sz="4" w:space="0" w:color="000000"/>
              <w:bottom w:val="single" w:sz="4" w:space="0" w:color="auto"/>
              <w:right w:val="single" w:sz="4" w:space="0" w:color="000000"/>
            </w:tcBorders>
            <w:tcMar>
              <w:left w:w="0" w:type="dxa"/>
              <w:right w:w="0" w:type="dxa"/>
            </w:tcMar>
          </w:tcPr>
          <w:p w:rsidR="00B35EE6" w:rsidRPr="007C64F3" w:rsidRDefault="00B35EE6" w:rsidP="00E732C4">
            <w:pPr>
              <w:tabs>
                <w:tab w:val="left" w:pos="0"/>
                <w:tab w:val="left" w:pos="1134"/>
              </w:tabs>
              <w:spacing w:after="0" w:line="240" w:lineRule="auto"/>
              <w:rPr>
                <w:rFonts w:ascii="Times New Roman" w:eastAsia="Calibri" w:hAnsi="Times New Roman" w:cs="Times New Roman"/>
                <w:sz w:val="24"/>
                <w:szCs w:val="24"/>
                <w:lang w:val="en-US"/>
              </w:rPr>
            </w:pPr>
            <w:r w:rsidRPr="007C64F3">
              <w:rPr>
                <w:rFonts w:ascii="Times New Roman" w:eastAsia="Calibri" w:hAnsi="Times New Roman" w:cs="Times New Roman"/>
                <w:sz w:val="24"/>
                <w:szCs w:val="24"/>
                <w:lang w:val="en-US"/>
              </w:rPr>
              <w:t>desharkho.ru</w:t>
            </w:r>
          </w:p>
          <w:p w:rsidR="00B35EE6" w:rsidRPr="007C64F3" w:rsidRDefault="00B35EE6" w:rsidP="00E732C4">
            <w:pPr>
              <w:tabs>
                <w:tab w:val="left" w:pos="0"/>
                <w:tab w:val="left" w:pos="1134"/>
              </w:tabs>
              <w:spacing w:after="0" w:line="240" w:lineRule="auto"/>
              <w:rPr>
                <w:rFonts w:ascii="Times New Roman" w:eastAsia="Calibri" w:hAnsi="Times New Roman" w:cs="Times New Roman"/>
                <w:sz w:val="24"/>
                <w:szCs w:val="24"/>
                <w:lang w:val="en-US"/>
              </w:rPr>
            </w:pPr>
            <w:r w:rsidRPr="007C64F3">
              <w:rPr>
                <w:rFonts w:ascii="Times New Roman" w:eastAsia="Calibri" w:hAnsi="Times New Roman" w:cs="Times New Roman"/>
                <w:sz w:val="24"/>
                <w:szCs w:val="24"/>
                <w:lang w:val="en-US"/>
              </w:rPr>
              <w:t xml:space="preserve"> ps95.ru/dikdosham/ </w:t>
            </w:r>
          </w:p>
          <w:p w:rsidR="00B35EE6" w:rsidRPr="007C64F3" w:rsidRDefault="00B35EE6" w:rsidP="00E732C4">
            <w:pPr>
              <w:autoSpaceDE w:val="0"/>
              <w:autoSpaceDN w:val="0"/>
              <w:spacing w:after="0" w:line="240" w:lineRule="auto"/>
              <w:ind w:left="72" w:right="432"/>
              <w:rPr>
                <w:rFonts w:ascii="Times New Roman" w:eastAsia="MS Mincho" w:hAnsi="Times New Roman" w:cs="Times New Roman"/>
                <w:sz w:val="24"/>
                <w:szCs w:val="24"/>
                <w:lang w:val="en-US"/>
              </w:rPr>
            </w:pPr>
          </w:p>
        </w:tc>
      </w:tr>
      <w:tr w:rsidR="00B35EE6" w:rsidRPr="007C64F3" w:rsidTr="007C64F3">
        <w:trPr>
          <w:trHeight w:hRule="exact" w:val="1968"/>
        </w:trPr>
        <w:tc>
          <w:tcPr>
            <w:tcW w:w="566" w:type="dxa"/>
            <w:tcBorders>
              <w:top w:val="single" w:sz="4" w:space="0" w:color="auto"/>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jc w:val="center"/>
              <w:rPr>
                <w:rFonts w:ascii="Times New Roman" w:eastAsia="Times New Roman" w:hAnsi="Times New Roman" w:cs="Times New Roman"/>
                <w:color w:val="000000"/>
                <w:w w:val="97"/>
                <w:sz w:val="24"/>
                <w:szCs w:val="24"/>
              </w:rPr>
            </w:pPr>
            <w:r w:rsidRPr="007C64F3">
              <w:rPr>
                <w:rFonts w:ascii="Times New Roman" w:eastAsia="Times New Roman" w:hAnsi="Times New Roman" w:cs="Times New Roman"/>
                <w:color w:val="000000"/>
                <w:w w:val="97"/>
                <w:sz w:val="24"/>
                <w:szCs w:val="24"/>
              </w:rPr>
              <w:t>9.9</w:t>
            </w:r>
          </w:p>
        </w:tc>
        <w:tc>
          <w:tcPr>
            <w:tcW w:w="3392" w:type="dxa"/>
            <w:tcBorders>
              <w:top w:val="single" w:sz="4" w:space="0" w:color="auto"/>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rPr>
                <w:rFonts w:ascii="Times New Roman" w:eastAsia="MS Mincho" w:hAnsi="Times New Roman" w:cs="Times New Roman"/>
                <w:sz w:val="24"/>
                <w:szCs w:val="24"/>
              </w:rPr>
            </w:pPr>
            <w:r w:rsidRPr="007C64F3">
              <w:rPr>
                <w:rFonts w:ascii="Times New Roman" w:eastAsia="MS Mincho" w:hAnsi="Times New Roman" w:cs="Times New Roman"/>
                <w:sz w:val="24"/>
                <w:szCs w:val="24"/>
              </w:rPr>
              <w:t>«Зуй,пхьагаллий»</w:t>
            </w:r>
          </w:p>
        </w:tc>
        <w:tc>
          <w:tcPr>
            <w:tcW w:w="528" w:type="dxa"/>
            <w:tcBorders>
              <w:top w:val="single" w:sz="4" w:space="0" w:color="auto"/>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r w:rsidRPr="007C64F3">
              <w:rPr>
                <w:rFonts w:ascii="Times New Roman" w:eastAsia="MS Mincho" w:hAnsi="Times New Roman" w:cs="Times New Roman"/>
                <w:sz w:val="24"/>
                <w:szCs w:val="24"/>
              </w:rPr>
              <w:t>1</w:t>
            </w:r>
          </w:p>
        </w:tc>
        <w:tc>
          <w:tcPr>
            <w:tcW w:w="748" w:type="dxa"/>
            <w:tcBorders>
              <w:top w:val="single" w:sz="4" w:space="0" w:color="auto"/>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p>
        </w:tc>
        <w:tc>
          <w:tcPr>
            <w:tcW w:w="1142" w:type="dxa"/>
            <w:tcBorders>
              <w:top w:val="single" w:sz="4" w:space="0" w:color="auto"/>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p>
        </w:tc>
        <w:tc>
          <w:tcPr>
            <w:tcW w:w="864" w:type="dxa"/>
            <w:tcBorders>
              <w:top w:val="single" w:sz="4" w:space="0" w:color="auto"/>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jc w:val="center"/>
              <w:rPr>
                <w:rFonts w:ascii="Times New Roman" w:eastAsia="MS Mincho" w:hAnsi="Times New Roman" w:cs="Times New Roman"/>
                <w:sz w:val="24"/>
                <w:szCs w:val="24"/>
              </w:rPr>
            </w:pPr>
          </w:p>
        </w:tc>
        <w:tc>
          <w:tcPr>
            <w:tcW w:w="3733" w:type="dxa"/>
            <w:tcBorders>
              <w:top w:val="single" w:sz="4" w:space="0" w:color="auto"/>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r w:rsidRPr="007C64F3">
              <w:rPr>
                <w:rFonts w:ascii="Times New Roman" w:eastAsia="MS Mincho" w:hAnsi="Times New Roman" w:cs="Times New Roman"/>
                <w:sz w:val="24"/>
                <w:szCs w:val="24"/>
              </w:rPr>
              <w:t>Тобанехь болх: кхидӀа йийцаре йархьама тобанехь йешар; инсценировка кечйар; говзарехь нислучу дешнех кхетор; доклад кечйар.</w:t>
            </w:r>
          </w:p>
        </w:tc>
        <w:tc>
          <w:tcPr>
            <w:tcW w:w="1236" w:type="dxa"/>
            <w:tcBorders>
              <w:top w:val="single" w:sz="4" w:space="0" w:color="auto"/>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p>
        </w:tc>
        <w:tc>
          <w:tcPr>
            <w:tcW w:w="2109" w:type="dxa"/>
            <w:tcBorders>
              <w:top w:val="single" w:sz="4" w:space="0" w:color="auto"/>
              <w:left w:val="single" w:sz="4" w:space="0" w:color="000000"/>
              <w:bottom w:val="single" w:sz="4" w:space="0" w:color="auto"/>
              <w:right w:val="single" w:sz="4" w:space="0" w:color="000000"/>
            </w:tcBorders>
            <w:tcMar>
              <w:left w:w="0" w:type="dxa"/>
              <w:right w:w="0" w:type="dxa"/>
            </w:tcMar>
          </w:tcPr>
          <w:p w:rsidR="00B35EE6" w:rsidRPr="007C64F3" w:rsidRDefault="00B35EE6" w:rsidP="00E732C4">
            <w:pPr>
              <w:tabs>
                <w:tab w:val="left" w:pos="0"/>
                <w:tab w:val="left" w:pos="1134"/>
              </w:tabs>
              <w:spacing w:after="0" w:line="240" w:lineRule="auto"/>
              <w:rPr>
                <w:rFonts w:ascii="Times New Roman" w:eastAsia="Calibri" w:hAnsi="Times New Roman" w:cs="Times New Roman"/>
                <w:sz w:val="24"/>
                <w:szCs w:val="24"/>
                <w:lang w:val="en-US"/>
              </w:rPr>
            </w:pPr>
            <w:r w:rsidRPr="007C64F3">
              <w:rPr>
                <w:rFonts w:ascii="Times New Roman" w:eastAsia="Calibri" w:hAnsi="Times New Roman" w:cs="Times New Roman"/>
                <w:sz w:val="24"/>
                <w:szCs w:val="24"/>
                <w:lang w:val="en-US"/>
              </w:rPr>
              <w:t>desharkho.ru</w:t>
            </w:r>
          </w:p>
          <w:p w:rsidR="00B35EE6" w:rsidRPr="007C64F3" w:rsidRDefault="00B35EE6" w:rsidP="00E732C4">
            <w:pPr>
              <w:tabs>
                <w:tab w:val="left" w:pos="0"/>
                <w:tab w:val="left" w:pos="1134"/>
              </w:tabs>
              <w:spacing w:after="0" w:line="240" w:lineRule="auto"/>
              <w:rPr>
                <w:rFonts w:ascii="Times New Roman" w:eastAsia="Calibri" w:hAnsi="Times New Roman" w:cs="Times New Roman"/>
                <w:sz w:val="24"/>
                <w:szCs w:val="24"/>
                <w:lang w:val="en-US"/>
              </w:rPr>
            </w:pPr>
            <w:r w:rsidRPr="007C64F3">
              <w:rPr>
                <w:rFonts w:ascii="Times New Roman" w:eastAsia="Calibri" w:hAnsi="Times New Roman" w:cs="Times New Roman"/>
                <w:sz w:val="24"/>
                <w:szCs w:val="24"/>
                <w:lang w:val="en-US"/>
              </w:rPr>
              <w:t xml:space="preserve"> ps95.ru/dikdosham/ </w:t>
            </w:r>
          </w:p>
          <w:p w:rsidR="00B35EE6" w:rsidRPr="007C64F3" w:rsidRDefault="00B35EE6" w:rsidP="00E732C4">
            <w:pPr>
              <w:autoSpaceDE w:val="0"/>
              <w:autoSpaceDN w:val="0"/>
              <w:spacing w:after="0" w:line="240" w:lineRule="auto"/>
              <w:ind w:left="72" w:right="432"/>
              <w:rPr>
                <w:rFonts w:ascii="Times New Roman" w:eastAsia="MS Mincho" w:hAnsi="Times New Roman" w:cs="Times New Roman"/>
                <w:sz w:val="24"/>
                <w:szCs w:val="24"/>
                <w:lang w:val="en-US"/>
              </w:rPr>
            </w:pPr>
          </w:p>
        </w:tc>
      </w:tr>
      <w:tr w:rsidR="00B35EE6" w:rsidRPr="007C64F3" w:rsidTr="007C64F3">
        <w:trPr>
          <w:trHeight w:hRule="exact" w:val="795"/>
        </w:trPr>
        <w:tc>
          <w:tcPr>
            <w:tcW w:w="566" w:type="dxa"/>
            <w:tcBorders>
              <w:top w:val="single" w:sz="4" w:space="0" w:color="auto"/>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jc w:val="center"/>
              <w:rPr>
                <w:rFonts w:ascii="Times New Roman" w:eastAsia="Times New Roman" w:hAnsi="Times New Roman" w:cs="Times New Roman"/>
                <w:color w:val="000000"/>
                <w:w w:val="97"/>
                <w:sz w:val="24"/>
                <w:szCs w:val="24"/>
              </w:rPr>
            </w:pPr>
            <w:r w:rsidRPr="007C64F3">
              <w:rPr>
                <w:rFonts w:ascii="Times New Roman" w:eastAsia="Times New Roman" w:hAnsi="Times New Roman" w:cs="Times New Roman"/>
                <w:color w:val="000000"/>
                <w:w w:val="97"/>
                <w:sz w:val="24"/>
                <w:szCs w:val="24"/>
              </w:rPr>
              <w:t>9.10</w:t>
            </w:r>
          </w:p>
        </w:tc>
        <w:tc>
          <w:tcPr>
            <w:tcW w:w="3392" w:type="dxa"/>
            <w:tcBorders>
              <w:top w:val="single" w:sz="4" w:space="0" w:color="auto"/>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rPr>
                <w:rFonts w:ascii="Times New Roman" w:eastAsia="MS Mincho" w:hAnsi="Times New Roman" w:cs="Times New Roman"/>
                <w:sz w:val="24"/>
                <w:szCs w:val="24"/>
              </w:rPr>
            </w:pPr>
            <w:r w:rsidRPr="007C64F3">
              <w:rPr>
                <w:rFonts w:ascii="Times New Roman" w:eastAsia="MS Mincho" w:hAnsi="Times New Roman" w:cs="Times New Roman"/>
                <w:sz w:val="24"/>
                <w:szCs w:val="24"/>
              </w:rPr>
              <w:t>Талламан болх доьалг1ачу чийрикна лерина.</w:t>
            </w:r>
          </w:p>
        </w:tc>
        <w:tc>
          <w:tcPr>
            <w:tcW w:w="528" w:type="dxa"/>
            <w:tcBorders>
              <w:top w:val="single" w:sz="4" w:space="0" w:color="auto"/>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r w:rsidRPr="007C64F3">
              <w:rPr>
                <w:rFonts w:ascii="Times New Roman" w:eastAsia="MS Mincho" w:hAnsi="Times New Roman" w:cs="Times New Roman"/>
                <w:sz w:val="24"/>
                <w:szCs w:val="24"/>
              </w:rPr>
              <w:t>1</w:t>
            </w:r>
          </w:p>
        </w:tc>
        <w:tc>
          <w:tcPr>
            <w:tcW w:w="748" w:type="dxa"/>
            <w:tcBorders>
              <w:top w:val="single" w:sz="4" w:space="0" w:color="auto"/>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r w:rsidRPr="007C64F3">
              <w:rPr>
                <w:rFonts w:ascii="Times New Roman" w:eastAsia="MS Mincho" w:hAnsi="Times New Roman" w:cs="Times New Roman"/>
                <w:sz w:val="24"/>
                <w:szCs w:val="24"/>
              </w:rPr>
              <w:t>1</w:t>
            </w:r>
          </w:p>
        </w:tc>
        <w:tc>
          <w:tcPr>
            <w:tcW w:w="1142" w:type="dxa"/>
            <w:tcBorders>
              <w:top w:val="single" w:sz="4" w:space="0" w:color="auto"/>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p>
        </w:tc>
        <w:tc>
          <w:tcPr>
            <w:tcW w:w="864" w:type="dxa"/>
            <w:tcBorders>
              <w:top w:val="single" w:sz="4" w:space="0" w:color="auto"/>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jc w:val="center"/>
              <w:rPr>
                <w:rFonts w:ascii="Times New Roman" w:eastAsia="MS Mincho" w:hAnsi="Times New Roman" w:cs="Times New Roman"/>
                <w:sz w:val="24"/>
                <w:szCs w:val="24"/>
              </w:rPr>
            </w:pPr>
          </w:p>
        </w:tc>
        <w:tc>
          <w:tcPr>
            <w:tcW w:w="3733" w:type="dxa"/>
            <w:tcBorders>
              <w:top w:val="single" w:sz="4" w:space="0" w:color="auto"/>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r w:rsidRPr="007C64F3">
              <w:rPr>
                <w:rFonts w:ascii="Times New Roman" w:eastAsia="MS Mincho" w:hAnsi="Times New Roman" w:cs="Times New Roman"/>
                <w:sz w:val="24"/>
                <w:szCs w:val="24"/>
              </w:rPr>
              <w:t>Хаарш таллар</w:t>
            </w:r>
          </w:p>
        </w:tc>
        <w:tc>
          <w:tcPr>
            <w:tcW w:w="1236" w:type="dxa"/>
            <w:tcBorders>
              <w:top w:val="single" w:sz="4" w:space="0" w:color="auto"/>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p>
        </w:tc>
        <w:tc>
          <w:tcPr>
            <w:tcW w:w="2109" w:type="dxa"/>
            <w:tcBorders>
              <w:top w:val="single" w:sz="4" w:space="0" w:color="auto"/>
              <w:left w:val="single" w:sz="4" w:space="0" w:color="000000"/>
              <w:bottom w:val="single" w:sz="4" w:space="0" w:color="auto"/>
              <w:right w:val="single" w:sz="4" w:space="0" w:color="000000"/>
            </w:tcBorders>
            <w:tcMar>
              <w:left w:w="0" w:type="dxa"/>
              <w:right w:w="0" w:type="dxa"/>
            </w:tcMar>
          </w:tcPr>
          <w:p w:rsidR="00B35EE6" w:rsidRPr="007C64F3" w:rsidRDefault="00B35EE6" w:rsidP="00E732C4">
            <w:pPr>
              <w:tabs>
                <w:tab w:val="left" w:pos="0"/>
                <w:tab w:val="left" w:pos="1134"/>
              </w:tabs>
              <w:spacing w:after="0" w:line="240" w:lineRule="auto"/>
              <w:rPr>
                <w:rFonts w:ascii="Times New Roman" w:eastAsia="Calibri" w:hAnsi="Times New Roman" w:cs="Times New Roman"/>
                <w:sz w:val="24"/>
                <w:szCs w:val="24"/>
                <w:lang w:val="en-US"/>
              </w:rPr>
            </w:pPr>
            <w:r w:rsidRPr="007C64F3">
              <w:rPr>
                <w:rFonts w:ascii="Times New Roman" w:eastAsia="Calibri" w:hAnsi="Times New Roman" w:cs="Times New Roman"/>
                <w:sz w:val="24"/>
                <w:szCs w:val="24"/>
                <w:lang w:val="en-US"/>
              </w:rPr>
              <w:t>desharkho.ru</w:t>
            </w:r>
          </w:p>
          <w:p w:rsidR="00B35EE6" w:rsidRPr="007C64F3" w:rsidRDefault="00B35EE6" w:rsidP="00E732C4">
            <w:pPr>
              <w:tabs>
                <w:tab w:val="left" w:pos="0"/>
                <w:tab w:val="left" w:pos="1134"/>
              </w:tabs>
              <w:spacing w:after="0" w:line="240" w:lineRule="auto"/>
              <w:rPr>
                <w:rFonts w:ascii="Times New Roman" w:eastAsia="Calibri" w:hAnsi="Times New Roman" w:cs="Times New Roman"/>
                <w:sz w:val="24"/>
                <w:szCs w:val="24"/>
                <w:lang w:val="en-US"/>
              </w:rPr>
            </w:pPr>
            <w:r w:rsidRPr="007C64F3">
              <w:rPr>
                <w:rFonts w:ascii="Times New Roman" w:eastAsia="Calibri" w:hAnsi="Times New Roman" w:cs="Times New Roman"/>
                <w:sz w:val="24"/>
                <w:szCs w:val="24"/>
                <w:lang w:val="en-US"/>
              </w:rPr>
              <w:t xml:space="preserve"> ps95.ru/dikdosham/ </w:t>
            </w:r>
          </w:p>
          <w:p w:rsidR="00B35EE6" w:rsidRPr="007C64F3" w:rsidRDefault="00B35EE6" w:rsidP="00E732C4">
            <w:pPr>
              <w:autoSpaceDE w:val="0"/>
              <w:autoSpaceDN w:val="0"/>
              <w:spacing w:after="0" w:line="240" w:lineRule="auto"/>
              <w:ind w:left="72" w:right="432"/>
              <w:rPr>
                <w:rFonts w:ascii="Times New Roman" w:eastAsia="MS Mincho" w:hAnsi="Times New Roman" w:cs="Times New Roman"/>
                <w:sz w:val="24"/>
                <w:szCs w:val="24"/>
                <w:lang w:val="en-US"/>
              </w:rPr>
            </w:pPr>
          </w:p>
        </w:tc>
      </w:tr>
      <w:tr w:rsidR="00B35EE6" w:rsidRPr="007C64F3" w:rsidTr="007C64F3">
        <w:trPr>
          <w:trHeight w:hRule="exact" w:val="2603"/>
        </w:trPr>
        <w:tc>
          <w:tcPr>
            <w:tcW w:w="566" w:type="dxa"/>
            <w:tcBorders>
              <w:top w:val="single" w:sz="4" w:space="0" w:color="auto"/>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jc w:val="center"/>
              <w:rPr>
                <w:rFonts w:ascii="Times New Roman" w:eastAsia="Times New Roman" w:hAnsi="Times New Roman" w:cs="Times New Roman"/>
                <w:color w:val="000000"/>
                <w:w w:val="97"/>
                <w:sz w:val="24"/>
                <w:szCs w:val="24"/>
              </w:rPr>
            </w:pPr>
            <w:r w:rsidRPr="007C64F3">
              <w:rPr>
                <w:rFonts w:ascii="Times New Roman" w:eastAsia="Times New Roman" w:hAnsi="Times New Roman" w:cs="Times New Roman"/>
                <w:color w:val="000000"/>
                <w:w w:val="97"/>
                <w:sz w:val="24"/>
                <w:szCs w:val="24"/>
              </w:rPr>
              <w:t>9.11</w:t>
            </w:r>
          </w:p>
        </w:tc>
        <w:tc>
          <w:tcPr>
            <w:tcW w:w="3392" w:type="dxa"/>
            <w:tcBorders>
              <w:top w:val="single" w:sz="4" w:space="0" w:color="auto"/>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rPr>
                <w:rFonts w:ascii="Times New Roman" w:eastAsia="MS Mincho" w:hAnsi="Times New Roman" w:cs="Times New Roman"/>
                <w:sz w:val="24"/>
                <w:szCs w:val="24"/>
              </w:rPr>
            </w:pPr>
            <w:r w:rsidRPr="007C64F3">
              <w:rPr>
                <w:rFonts w:ascii="Times New Roman" w:eastAsia="MS Mincho" w:hAnsi="Times New Roman" w:cs="Times New Roman"/>
                <w:sz w:val="24"/>
                <w:szCs w:val="24"/>
              </w:rPr>
              <w:t>«Борззий,цхьогаллий,ломмий»</w:t>
            </w:r>
          </w:p>
        </w:tc>
        <w:tc>
          <w:tcPr>
            <w:tcW w:w="528" w:type="dxa"/>
            <w:tcBorders>
              <w:top w:val="single" w:sz="4" w:space="0" w:color="auto"/>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r w:rsidRPr="007C64F3">
              <w:rPr>
                <w:rFonts w:ascii="Times New Roman" w:eastAsia="MS Mincho" w:hAnsi="Times New Roman" w:cs="Times New Roman"/>
                <w:sz w:val="24"/>
                <w:szCs w:val="24"/>
              </w:rPr>
              <w:t>1</w:t>
            </w:r>
          </w:p>
        </w:tc>
        <w:tc>
          <w:tcPr>
            <w:tcW w:w="748" w:type="dxa"/>
            <w:tcBorders>
              <w:top w:val="single" w:sz="4" w:space="0" w:color="auto"/>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p>
        </w:tc>
        <w:tc>
          <w:tcPr>
            <w:tcW w:w="1142" w:type="dxa"/>
            <w:tcBorders>
              <w:top w:val="single" w:sz="4" w:space="0" w:color="auto"/>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p>
        </w:tc>
        <w:tc>
          <w:tcPr>
            <w:tcW w:w="864" w:type="dxa"/>
            <w:tcBorders>
              <w:top w:val="single" w:sz="4" w:space="0" w:color="auto"/>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jc w:val="center"/>
              <w:rPr>
                <w:rFonts w:ascii="Times New Roman" w:eastAsia="MS Mincho" w:hAnsi="Times New Roman" w:cs="Times New Roman"/>
                <w:sz w:val="24"/>
                <w:szCs w:val="24"/>
              </w:rPr>
            </w:pPr>
          </w:p>
        </w:tc>
        <w:tc>
          <w:tcPr>
            <w:tcW w:w="3733" w:type="dxa"/>
            <w:tcBorders>
              <w:top w:val="single" w:sz="4" w:space="0" w:color="auto"/>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r w:rsidRPr="007C64F3">
              <w:rPr>
                <w:rFonts w:ascii="Times New Roman" w:eastAsia="MS Mincho" w:hAnsi="Times New Roman" w:cs="Times New Roman"/>
                <w:sz w:val="24"/>
                <w:szCs w:val="24"/>
              </w:rPr>
              <w:t>Турпалхойн мах хадор: турпалхочун амалан коьрта битамаш билгалбаха хаар; церан леларца амал йовзар; турпалхойн леларийн бахьана довзийта а, церан гӀуллакхийн мах хадон а хаар.</w:t>
            </w:r>
          </w:p>
        </w:tc>
        <w:tc>
          <w:tcPr>
            <w:tcW w:w="1236" w:type="dxa"/>
            <w:tcBorders>
              <w:top w:val="single" w:sz="4" w:space="0" w:color="auto"/>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p>
        </w:tc>
        <w:tc>
          <w:tcPr>
            <w:tcW w:w="2109" w:type="dxa"/>
            <w:tcBorders>
              <w:top w:val="single" w:sz="4" w:space="0" w:color="auto"/>
              <w:left w:val="single" w:sz="4" w:space="0" w:color="000000"/>
              <w:bottom w:val="single" w:sz="4" w:space="0" w:color="auto"/>
              <w:right w:val="single" w:sz="4" w:space="0" w:color="000000"/>
            </w:tcBorders>
            <w:tcMar>
              <w:left w:w="0" w:type="dxa"/>
              <w:right w:w="0" w:type="dxa"/>
            </w:tcMar>
          </w:tcPr>
          <w:p w:rsidR="00B35EE6" w:rsidRPr="007C64F3" w:rsidRDefault="00B35EE6" w:rsidP="00E732C4">
            <w:pPr>
              <w:tabs>
                <w:tab w:val="left" w:pos="0"/>
                <w:tab w:val="left" w:pos="1134"/>
              </w:tabs>
              <w:spacing w:after="0" w:line="240" w:lineRule="auto"/>
              <w:rPr>
                <w:rFonts w:ascii="Times New Roman" w:eastAsia="Calibri" w:hAnsi="Times New Roman" w:cs="Times New Roman"/>
                <w:sz w:val="24"/>
                <w:szCs w:val="24"/>
                <w:lang w:val="en-US"/>
              </w:rPr>
            </w:pPr>
            <w:r w:rsidRPr="007C64F3">
              <w:rPr>
                <w:rFonts w:ascii="Times New Roman" w:eastAsia="Calibri" w:hAnsi="Times New Roman" w:cs="Times New Roman"/>
                <w:sz w:val="24"/>
                <w:szCs w:val="24"/>
                <w:lang w:val="en-US"/>
              </w:rPr>
              <w:t>desharkho.ru</w:t>
            </w:r>
          </w:p>
          <w:p w:rsidR="00B35EE6" w:rsidRPr="007C64F3" w:rsidRDefault="00B35EE6" w:rsidP="00E732C4">
            <w:pPr>
              <w:tabs>
                <w:tab w:val="left" w:pos="0"/>
                <w:tab w:val="left" w:pos="1134"/>
              </w:tabs>
              <w:spacing w:after="0" w:line="240" w:lineRule="auto"/>
              <w:rPr>
                <w:rFonts w:ascii="Times New Roman" w:eastAsia="Calibri" w:hAnsi="Times New Roman" w:cs="Times New Roman"/>
                <w:sz w:val="24"/>
                <w:szCs w:val="24"/>
                <w:lang w:val="en-US"/>
              </w:rPr>
            </w:pPr>
            <w:r w:rsidRPr="007C64F3">
              <w:rPr>
                <w:rFonts w:ascii="Times New Roman" w:eastAsia="Calibri" w:hAnsi="Times New Roman" w:cs="Times New Roman"/>
                <w:sz w:val="24"/>
                <w:szCs w:val="24"/>
                <w:lang w:val="en-US"/>
              </w:rPr>
              <w:t xml:space="preserve"> ps95.ru/dikdosham/ </w:t>
            </w:r>
          </w:p>
          <w:p w:rsidR="00B35EE6" w:rsidRPr="007C64F3" w:rsidRDefault="00B35EE6" w:rsidP="00E732C4">
            <w:pPr>
              <w:autoSpaceDE w:val="0"/>
              <w:autoSpaceDN w:val="0"/>
              <w:spacing w:after="0" w:line="240" w:lineRule="auto"/>
              <w:ind w:left="72" w:right="432"/>
              <w:rPr>
                <w:rFonts w:ascii="Times New Roman" w:eastAsia="MS Mincho" w:hAnsi="Times New Roman" w:cs="Times New Roman"/>
                <w:sz w:val="24"/>
                <w:szCs w:val="24"/>
                <w:lang w:val="en-US"/>
              </w:rPr>
            </w:pPr>
          </w:p>
        </w:tc>
      </w:tr>
      <w:tr w:rsidR="00B35EE6" w:rsidRPr="007C64F3" w:rsidTr="007C64F3">
        <w:trPr>
          <w:trHeight w:hRule="exact" w:val="1282"/>
        </w:trPr>
        <w:tc>
          <w:tcPr>
            <w:tcW w:w="566" w:type="dxa"/>
            <w:tcBorders>
              <w:top w:val="single" w:sz="4" w:space="0" w:color="auto"/>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jc w:val="center"/>
              <w:rPr>
                <w:rFonts w:ascii="Times New Roman" w:eastAsia="Times New Roman" w:hAnsi="Times New Roman" w:cs="Times New Roman"/>
                <w:color w:val="000000"/>
                <w:w w:val="97"/>
                <w:sz w:val="24"/>
                <w:szCs w:val="24"/>
              </w:rPr>
            </w:pPr>
            <w:r w:rsidRPr="007C64F3">
              <w:rPr>
                <w:rFonts w:ascii="Times New Roman" w:eastAsia="Times New Roman" w:hAnsi="Times New Roman" w:cs="Times New Roman"/>
                <w:color w:val="000000"/>
                <w:w w:val="97"/>
                <w:sz w:val="24"/>
                <w:szCs w:val="24"/>
              </w:rPr>
              <w:t>9.12</w:t>
            </w:r>
          </w:p>
        </w:tc>
        <w:tc>
          <w:tcPr>
            <w:tcW w:w="3392" w:type="dxa"/>
            <w:tcBorders>
              <w:top w:val="single" w:sz="4" w:space="0" w:color="auto"/>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rPr>
                <w:rFonts w:ascii="Times New Roman" w:eastAsia="MS Mincho" w:hAnsi="Times New Roman" w:cs="Times New Roman"/>
                <w:sz w:val="24"/>
                <w:szCs w:val="24"/>
              </w:rPr>
            </w:pPr>
            <w:r w:rsidRPr="007C64F3">
              <w:rPr>
                <w:rFonts w:ascii="Times New Roman" w:eastAsia="MS Mincho" w:hAnsi="Times New Roman" w:cs="Times New Roman"/>
                <w:sz w:val="24"/>
                <w:szCs w:val="24"/>
              </w:rPr>
              <w:t>«Цхьогаллий,пхьагаллий»</w:t>
            </w:r>
          </w:p>
        </w:tc>
        <w:tc>
          <w:tcPr>
            <w:tcW w:w="528" w:type="dxa"/>
            <w:tcBorders>
              <w:top w:val="single" w:sz="4" w:space="0" w:color="auto"/>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r w:rsidRPr="007C64F3">
              <w:rPr>
                <w:rFonts w:ascii="Times New Roman" w:eastAsia="MS Mincho" w:hAnsi="Times New Roman" w:cs="Times New Roman"/>
                <w:sz w:val="24"/>
                <w:szCs w:val="24"/>
              </w:rPr>
              <w:t>1</w:t>
            </w:r>
          </w:p>
        </w:tc>
        <w:tc>
          <w:tcPr>
            <w:tcW w:w="748" w:type="dxa"/>
            <w:tcBorders>
              <w:top w:val="single" w:sz="4" w:space="0" w:color="auto"/>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p>
        </w:tc>
        <w:tc>
          <w:tcPr>
            <w:tcW w:w="1142" w:type="dxa"/>
            <w:tcBorders>
              <w:top w:val="single" w:sz="4" w:space="0" w:color="auto"/>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p>
        </w:tc>
        <w:tc>
          <w:tcPr>
            <w:tcW w:w="864" w:type="dxa"/>
            <w:tcBorders>
              <w:top w:val="single" w:sz="4" w:space="0" w:color="auto"/>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jc w:val="center"/>
              <w:rPr>
                <w:rFonts w:ascii="Times New Roman" w:eastAsia="MS Mincho" w:hAnsi="Times New Roman" w:cs="Times New Roman"/>
                <w:sz w:val="24"/>
                <w:szCs w:val="24"/>
              </w:rPr>
            </w:pPr>
          </w:p>
        </w:tc>
        <w:tc>
          <w:tcPr>
            <w:tcW w:w="3733" w:type="dxa"/>
            <w:tcBorders>
              <w:top w:val="single" w:sz="4" w:space="0" w:color="auto"/>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r w:rsidRPr="007C64F3">
              <w:rPr>
                <w:rFonts w:ascii="Times New Roman" w:eastAsia="MS Mincho" w:hAnsi="Times New Roman" w:cs="Times New Roman"/>
                <w:sz w:val="24"/>
                <w:szCs w:val="24"/>
              </w:rPr>
              <w:t>Тобанехь болх: масала, аьхка йеша леринчу литературин список цхьаьна хӀоттор.</w:t>
            </w:r>
          </w:p>
        </w:tc>
        <w:tc>
          <w:tcPr>
            <w:tcW w:w="1236" w:type="dxa"/>
            <w:tcBorders>
              <w:top w:val="single" w:sz="4" w:space="0" w:color="auto"/>
              <w:left w:val="single" w:sz="4" w:space="0" w:color="000000"/>
              <w:bottom w:val="single" w:sz="4" w:space="0" w:color="auto"/>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p>
        </w:tc>
        <w:tc>
          <w:tcPr>
            <w:tcW w:w="2109" w:type="dxa"/>
            <w:tcBorders>
              <w:top w:val="single" w:sz="4" w:space="0" w:color="auto"/>
              <w:left w:val="single" w:sz="4" w:space="0" w:color="000000"/>
              <w:bottom w:val="single" w:sz="4" w:space="0" w:color="auto"/>
              <w:right w:val="single" w:sz="4" w:space="0" w:color="000000"/>
            </w:tcBorders>
            <w:tcMar>
              <w:left w:w="0" w:type="dxa"/>
              <w:right w:w="0" w:type="dxa"/>
            </w:tcMar>
          </w:tcPr>
          <w:p w:rsidR="00B35EE6" w:rsidRPr="007C64F3" w:rsidRDefault="00B35EE6" w:rsidP="00E732C4">
            <w:pPr>
              <w:tabs>
                <w:tab w:val="left" w:pos="0"/>
                <w:tab w:val="left" w:pos="1134"/>
              </w:tabs>
              <w:spacing w:after="0" w:line="240" w:lineRule="auto"/>
              <w:rPr>
                <w:rFonts w:ascii="Times New Roman" w:eastAsia="Calibri" w:hAnsi="Times New Roman" w:cs="Times New Roman"/>
                <w:sz w:val="24"/>
                <w:szCs w:val="24"/>
                <w:lang w:val="en-US"/>
              </w:rPr>
            </w:pPr>
            <w:r w:rsidRPr="007C64F3">
              <w:rPr>
                <w:rFonts w:ascii="Times New Roman" w:eastAsia="Calibri" w:hAnsi="Times New Roman" w:cs="Times New Roman"/>
                <w:sz w:val="24"/>
                <w:szCs w:val="24"/>
                <w:lang w:val="en-US"/>
              </w:rPr>
              <w:t>desharkho.ru</w:t>
            </w:r>
          </w:p>
          <w:p w:rsidR="00B35EE6" w:rsidRPr="007C64F3" w:rsidRDefault="00B35EE6" w:rsidP="00E732C4">
            <w:pPr>
              <w:tabs>
                <w:tab w:val="left" w:pos="0"/>
                <w:tab w:val="left" w:pos="1134"/>
              </w:tabs>
              <w:spacing w:after="0" w:line="240" w:lineRule="auto"/>
              <w:rPr>
                <w:rFonts w:ascii="Times New Roman" w:eastAsia="Calibri" w:hAnsi="Times New Roman" w:cs="Times New Roman"/>
                <w:sz w:val="24"/>
                <w:szCs w:val="24"/>
                <w:lang w:val="en-US"/>
              </w:rPr>
            </w:pPr>
            <w:r w:rsidRPr="007C64F3">
              <w:rPr>
                <w:rFonts w:ascii="Times New Roman" w:eastAsia="Calibri" w:hAnsi="Times New Roman" w:cs="Times New Roman"/>
                <w:sz w:val="24"/>
                <w:szCs w:val="24"/>
                <w:lang w:val="en-US"/>
              </w:rPr>
              <w:t xml:space="preserve"> ps95.ru/dikdosham/ </w:t>
            </w:r>
          </w:p>
          <w:p w:rsidR="00B35EE6" w:rsidRPr="007C64F3" w:rsidRDefault="00B35EE6" w:rsidP="00E732C4">
            <w:pPr>
              <w:autoSpaceDE w:val="0"/>
              <w:autoSpaceDN w:val="0"/>
              <w:spacing w:after="0" w:line="240" w:lineRule="auto"/>
              <w:ind w:left="72" w:right="432"/>
              <w:rPr>
                <w:rFonts w:ascii="Times New Roman" w:eastAsia="MS Mincho" w:hAnsi="Times New Roman" w:cs="Times New Roman"/>
                <w:sz w:val="24"/>
                <w:szCs w:val="24"/>
                <w:lang w:val="en-US"/>
              </w:rPr>
            </w:pPr>
          </w:p>
        </w:tc>
      </w:tr>
      <w:tr w:rsidR="00B35EE6" w:rsidRPr="007C64F3" w:rsidTr="007C64F3">
        <w:trPr>
          <w:trHeight w:hRule="exact" w:val="348"/>
        </w:trPr>
        <w:tc>
          <w:tcPr>
            <w:tcW w:w="3958"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rPr>
                <w:rFonts w:ascii="Times New Roman" w:eastAsia="MS Mincho" w:hAnsi="Times New Roman" w:cs="Times New Roman"/>
                <w:sz w:val="24"/>
                <w:szCs w:val="24"/>
                <w:lang w:val="en-US"/>
              </w:rPr>
            </w:pPr>
            <w:r w:rsidRPr="007C64F3">
              <w:rPr>
                <w:rFonts w:ascii="Times New Roman" w:eastAsia="MS Mincho" w:hAnsi="Times New Roman" w:cs="Times New Roman"/>
                <w:sz w:val="24"/>
                <w:szCs w:val="24"/>
                <w:lang w:val="en-US"/>
              </w:rPr>
              <w:t>Декъехула дерриг сахьташ</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rPr>
                <w:rFonts w:ascii="Times New Roman" w:eastAsia="MS Mincho" w:hAnsi="Times New Roman" w:cs="Times New Roman"/>
                <w:sz w:val="24"/>
                <w:szCs w:val="24"/>
              </w:rPr>
            </w:pPr>
            <w:r w:rsidRPr="007C64F3">
              <w:rPr>
                <w:rFonts w:ascii="Times New Roman" w:eastAsia="MS Mincho" w:hAnsi="Times New Roman" w:cs="Times New Roman"/>
                <w:sz w:val="24"/>
                <w:szCs w:val="24"/>
              </w:rPr>
              <w:t xml:space="preserve"> 12</w:t>
            </w:r>
          </w:p>
        </w:tc>
        <w:tc>
          <w:tcPr>
            <w:tcW w:w="9832"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spacing w:after="200" w:line="240" w:lineRule="auto"/>
              <w:rPr>
                <w:rFonts w:ascii="Times New Roman" w:eastAsia="MS Mincho" w:hAnsi="Times New Roman" w:cs="Times New Roman"/>
                <w:sz w:val="24"/>
                <w:szCs w:val="24"/>
                <w:lang w:val="en-US"/>
              </w:rPr>
            </w:pPr>
          </w:p>
        </w:tc>
      </w:tr>
      <w:tr w:rsidR="00B35EE6" w:rsidRPr="007C64F3" w:rsidTr="007C64F3">
        <w:trPr>
          <w:trHeight w:hRule="exact" w:val="348"/>
        </w:trPr>
        <w:tc>
          <w:tcPr>
            <w:tcW w:w="3958"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rPr>
                <w:rFonts w:ascii="Times New Roman" w:eastAsia="MS Mincho" w:hAnsi="Times New Roman" w:cs="Times New Roman"/>
                <w:b/>
                <w:sz w:val="24"/>
                <w:szCs w:val="24"/>
              </w:rPr>
            </w:pPr>
            <w:r w:rsidRPr="007C64F3">
              <w:rPr>
                <w:rFonts w:ascii="Times New Roman" w:eastAsia="MS Mincho" w:hAnsi="Times New Roman" w:cs="Times New Roman"/>
                <w:b/>
                <w:sz w:val="24"/>
                <w:szCs w:val="24"/>
              </w:rPr>
              <w:t>Резервни хан</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b/>
                <w:sz w:val="24"/>
                <w:szCs w:val="24"/>
              </w:rPr>
            </w:pPr>
            <w:r w:rsidRPr="007C64F3">
              <w:rPr>
                <w:rFonts w:ascii="Times New Roman" w:eastAsia="MS Mincho" w:hAnsi="Times New Roman" w:cs="Times New Roman"/>
                <w:b/>
                <w:sz w:val="24"/>
                <w:szCs w:val="24"/>
              </w:rPr>
              <w:t>0</w:t>
            </w:r>
          </w:p>
        </w:tc>
        <w:tc>
          <w:tcPr>
            <w:tcW w:w="9832"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spacing w:after="200" w:line="240" w:lineRule="auto"/>
              <w:rPr>
                <w:rFonts w:ascii="Times New Roman" w:eastAsia="MS Mincho" w:hAnsi="Times New Roman" w:cs="Times New Roman"/>
                <w:sz w:val="24"/>
                <w:szCs w:val="24"/>
                <w:lang w:val="en-US"/>
              </w:rPr>
            </w:pPr>
          </w:p>
        </w:tc>
      </w:tr>
      <w:tr w:rsidR="00B35EE6" w:rsidRPr="007C64F3" w:rsidTr="007C64F3">
        <w:trPr>
          <w:trHeight w:hRule="exact" w:val="328"/>
        </w:trPr>
        <w:tc>
          <w:tcPr>
            <w:tcW w:w="3958"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rPr>
                <w:rFonts w:ascii="Times New Roman" w:eastAsia="MS Mincho" w:hAnsi="Times New Roman" w:cs="Times New Roman"/>
                <w:b/>
                <w:sz w:val="24"/>
                <w:szCs w:val="24"/>
              </w:rPr>
            </w:pPr>
            <w:r w:rsidRPr="007C64F3">
              <w:rPr>
                <w:rFonts w:ascii="Times New Roman" w:eastAsia="Times New Roman" w:hAnsi="Times New Roman" w:cs="Times New Roman"/>
                <w:b/>
                <w:color w:val="000000"/>
                <w:w w:val="97"/>
                <w:sz w:val="24"/>
                <w:szCs w:val="24"/>
              </w:rPr>
              <w:t>Программаин сахьтийн йукъара терахь</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b/>
                <w:sz w:val="24"/>
                <w:szCs w:val="24"/>
              </w:rPr>
            </w:pPr>
            <w:r w:rsidRPr="007C64F3">
              <w:rPr>
                <w:rFonts w:ascii="Times New Roman" w:eastAsia="MS Mincho" w:hAnsi="Times New Roman" w:cs="Times New Roman"/>
                <w:b/>
                <w:sz w:val="24"/>
                <w:szCs w:val="24"/>
              </w:rPr>
              <w:t>68</w:t>
            </w:r>
          </w:p>
        </w:tc>
        <w:tc>
          <w:tcPr>
            <w:tcW w:w="748"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rPr>
            </w:pPr>
            <w:r w:rsidRPr="007C64F3">
              <w:rPr>
                <w:rFonts w:ascii="Times New Roman" w:eastAsia="MS Mincho" w:hAnsi="Times New Roman" w:cs="Times New Roman"/>
                <w:sz w:val="24"/>
                <w:szCs w:val="24"/>
              </w:rPr>
              <w:t>4</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autoSpaceDE w:val="0"/>
              <w:autoSpaceDN w:val="0"/>
              <w:spacing w:after="0" w:line="240" w:lineRule="auto"/>
              <w:ind w:left="72"/>
              <w:rPr>
                <w:rFonts w:ascii="Times New Roman" w:eastAsia="MS Mincho" w:hAnsi="Times New Roman" w:cs="Times New Roman"/>
                <w:sz w:val="24"/>
                <w:szCs w:val="24"/>
                <w:lang w:val="en-US"/>
              </w:rPr>
            </w:pPr>
          </w:p>
        </w:tc>
        <w:tc>
          <w:tcPr>
            <w:tcW w:w="7942" w:type="dxa"/>
            <w:gridSpan w:val="4"/>
            <w:tcBorders>
              <w:top w:val="single" w:sz="4" w:space="0" w:color="000000"/>
              <w:left w:val="single" w:sz="4" w:space="0" w:color="000000"/>
              <w:bottom w:val="single" w:sz="4" w:space="0" w:color="000000"/>
              <w:right w:val="single" w:sz="4" w:space="0" w:color="000000"/>
            </w:tcBorders>
            <w:tcMar>
              <w:left w:w="0" w:type="dxa"/>
              <w:right w:w="0" w:type="dxa"/>
            </w:tcMar>
          </w:tcPr>
          <w:p w:rsidR="00B35EE6" w:rsidRPr="007C64F3" w:rsidRDefault="00B35EE6" w:rsidP="00E732C4">
            <w:pPr>
              <w:spacing w:after="200" w:line="240" w:lineRule="auto"/>
              <w:rPr>
                <w:rFonts w:ascii="Times New Roman" w:eastAsia="MS Mincho" w:hAnsi="Times New Roman" w:cs="Times New Roman"/>
                <w:sz w:val="24"/>
                <w:szCs w:val="24"/>
                <w:lang w:val="en-US"/>
              </w:rPr>
            </w:pPr>
          </w:p>
        </w:tc>
      </w:tr>
    </w:tbl>
    <w:p w:rsidR="00AA44A7" w:rsidRPr="007C64F3" w:rsidRDefault="00AA44A7" w:rsidP="00E732C4">
      <w:pPr>
        <w:spacing w:line="240" w:lineRule="auto"/>
        <w:rPr>
          <w:rFonts w:ascii="Times New Roman" w:hAnsi="Times New Roman" w:cs="Times New Roman"/>
          <w:sz w:val="24"/>
          <w:szCs w:val="24"/>
        </w:rPr>
      </w:pPr>
    </w:p>
    <w:p w:rsidR="0039486A" w:rsidRPr="007C64F3" w:rsidRDefault="0039486A" w:rsidP="00E732C4">
      <w:pPr>
        <w:spacing w:line="240" w:lineRule="auto"/>
        <w:rPr>
          <w:rFonts w:ascii="Times New Roman" w:hAnsi="Times New Roman" w:cs="Times New Roman"/>
          <w:sz w:val="24"/>
          <w:szCs w:val="24"/>
        </w:rPr>
      </w:pPr>
    </w:p>
    <w:p w:rsidR="0039486A" w:rsidRPr="007C64F3" w:rsidRDefault="0039486A" w:rsidP="00E732C4">
      <w:pPr>
        <w:spacing w:line="240" w:lineRule="auto"/>
        <w:rPr>
          <w:rFonts w:ascii="Times New Roman" w:hAnsi="Times New Roman" w:cs="Times New Roman"/>
          <w:sz w:val="24"/>
          <w:szCs w:val="24"/>
        </w:rPr>
      </w:pPr>
    </w:p>
    <w:p w:rsidR="0039486A" w:rsidRPr="007C64F3" w:rsidRDefault="0039486A" w:rsidP="00E732C4">
      <w:pPr>
        <w:spacing w:line="240" w:lineRule="auto"/>
        <w:rPr>
          <w:rFonts w:ascii="Times New Roman" w:hAnsi="Times New Roman" w:cs="Times New Roman"/>
          <w:sz w:val="24"/>
          <w:szCs w:val="24"/>
        </w:rPr>
      </w:pPr>
    </w:p>
    <w:p w:rsidR="0039486A" w:rsidRPr="007C64F3" w:rsidRDefault="0039486A" w:rsidP="00E732C4">
      <w:pPr>
        <w:spacing w:line="240" w:lineRule="auto"/>
        <w:rPr>
          <w:rFonts w:ascii="Times New Roman" w:hAnsi="Times New Roman" w:cs="Times New Roman"/>
          <w:sz w:val="24"/>
          <w:szCs w:val="24"/>
        </w:rPr>
      </w:pPr>
    </w:p>
    <w:p w:rsidR="0039486A" w:rsidRPr="007C64F3" w:rsidRDefault="0039486A" w:rsidP="00E732C4">
      <w:pPr>
        <w:spacing w:line="240" w:lineRule="auto"/>
        <w:rPr>
          <w:rFonts w:ascii="Times New Roman" w:hAnsi="Times New Roman" w:cs="Times New Roman"/>
          <w:sz w:val="24"/>
          <w:szCs w:val="24"/>
        </w:rPr>
      </w:pPr>
    </w:p>
    <w:p w:rsidR="0039486A" w:rsidRPr="007C64F3" w:rsidRDefault="0039486A" w:rsidP="007C64F3">
      <w:pPr>
        <w:widowControl w:val="0"/>
        <w:suppressAutoHyphens/>
        <w:spacing w:after="0" w:line="240" w:lineRule="auto"/>
        <w:rPr>
          <w:rFonts w:ascii="Times New Roman" w:hAnsi="Times New Roman" w:cs="Times New Roman"/>
          <w:b/>
          <w:sz w:val="24"/>
          <w:szCs w:val="24"/>
        </w:rPr>
      </w:pPr>
      <w:r w:rsidRPr="007C64F3">
        <w:rPr>
          <w:rFonts w:ascii="Times New Roman" w:hAnsi="Times New Roman" w:cs="Times New Roman"/>
          <w:b/>
          <w:sz w:val="24"/>
          <w:szCs w:val="24"/>
        </w:rPr>
        <w:t>ТЕМАТИКИН ПЛАН 3класс</w:t>
      </w:r>
    </w:p>
    <w:p w:rsidR="0039486A" w:rsidRPr="007C64F3" w:rsidRDefault="0039486A" w:rsidP="0039486A">
      <w:pPr>
        <w:widowControl w:val="0"/>
        <w:suppressAutoHyphens/>
        <w:spacing w:after="0" w:line="240" w:lineRule="auto"/>
        <w:jc w:val="center"/>
        <w:rPr>
          <w:rFonts w:ascii="Times New Roman" w:hAnsi="Times New Roman" w:cs="Times New Roman"/>
          <w:b/>
          <w:sz w:val="24"/>
          <w:szCs w:val="24"/>
        </w:rPr>
      </w:pPr>
    </w:p>
    <w:tbl>
      <w:tblPr>
        <w:tblW w:w="14033" w:type="dxa"/>
        <w:tblInd w:w="-5" w:type="dxa"/>
        <w:tblLayout w:type="fixed"/>
        <w:tblLook w:val="04A0" w:firstRow="1" w:lastRow="0" w:firstColumn="1" w:lastColumn="0" w:noHBand="0" w:noVBand="1"/>
      </w:tblPr>
      <w:tblGrid>
        <w:gridCol w:w="2092"/>
        <w:gridCol w:w="11941"/>
      </w:tblGrid>
      <w:tr w:rsidR="0039486A" w:rsidRPr="007C64F3" w:rsidTr="0039486A">
        <w:tc>
          <w:tcPr>
            <w:tcW w:w="2092" w:type="dxa"/>
            <w:tcBorders>
              <w:top w:val="single" w:sz="4" w:space="0" w:color="000000"/>
              <w:left w:val="single" w:sz="4" w:space="0" w:color="000000"/>
              <w:bottom w:val="single" w:sz="4" w:space="0" w:color="000000"/>
              <w:right w:val="single" w:sz="4" w:space="0" w:color="000000"/>
            </w:tcBorders>
          </w:tcPr>
          <w:p w:rsidR="0039486A" w:rsidRPr="007C64F3" w:rsidRDefault="0039486A" w:rsidP="0039486A">
            <w:pPr>
              <w:widowControl w:val="0"/>
              <w:suppressAutoHyphens/>
              <w:spacing w:after="0"/>
              <w:jc w:val="both"/>
              <w:rPr>
                <w:rFonts w:ascii="Times New Roman" w:hAnsi="Times New Roman" w:cs="Times New Roman"/>
                <w:b/>
                <w:sz w:val="24"/>
                <w:szCs w:val="24"/>
              </w:rPr>
            </w:pPr>
            <w:bookmarkStart w:id="4" w:name="_Hlk103541896"/>
            <w:bookmarkEnd w:id="4"/>
            <w:r w:rsidRPr="007C64F3">
              <w:rPr>
                <w:rFonts w:ascii="Times New Roman" w:hAnsi="Times New Roman" w:cs="Times New Roman"/>
                <w:b/>
                <w:sz w:val="24"/>
                <w:szCs w:val="24"/>
              </w:rPr>
              <w:t>Дакъойн чулацам</w:t>
            </w:r>
          </w:p>
        </w:tc>
        <w:tc>
          <w:tcPr>
            <w:tcW w:w="11941" w:type="dxa"/>
            <w:tcBorders>
              <w:top w:val="single" w:sz="4" w:space="0" w:color="000000"/>
              <w:left w:val="single" w:sz="4" w:space="0" w:color="000000"/>
              <w:bottom w:val="single" w:sz="4" w:space="0" w:color="000000"/>
              <w:right w:val="single" w:sz="4" w:space="0" w:color="000000"/>
            </w:tcBorders>
          </w:tcPr>
          <w:p w:rsidR="0039486A" w:rsidRPr="007C64F3" w:rsidRDefault="0039486A" w:rsidP="0039486A">
            <w:pPr>
              <w:widowControl w:val="0"/>
              <w:suppressAutoHyphens/>
              <w:spacing w:after="0"/>
              <w:jc w:val="both"/>
              <w:rPr>
                <w:rFonts w:ascii="Times New Roman" w:hAnsi="Times New Roman" w:cs="Times New Roman"/>
                <w:b/>
                <w:sz w:val="24"/>
                <w:szCs w:val="24"/>
              </w:rPr>
            </w:pPr>
            <w:r w:rsidRPr="007C64F3">
              <w:rPr>
                <w:rFonts w:ascii="Times New Roman" w:hAnsi="Times New Roman" w:cs="Times New Roman"/>
                <w:b/>
                <w:sz w:val="24"/>
                <w:szCs w:val="24"/>
              </w:rPr>
              <w:t>Дешархойн гӀуллакхан характеристика</w:t>
            </w:r>
          </w:p>
        </w:tc>
      </w:tr>
      <w:tr w:rsidR="0039486A" w:rsidRPr="007C64F3" w:rsidTr="0039486A">
        <w:tc>
          <w:tcPr>
            <w:tcW w:w="14033" w:type="dxa"/>
            <w:gridSpan w:val="2"/>
            <w:tcBorders>
              <w:top w:val="single" w:sz="4" w:space="0" w:color="000000"/>
              <w:left w:val="single" w:sz="4" w:space="0" w:color="000000"/>
              <w:bottom w:val="single" w:sz="4" w:space="0" w:color="000000"/>
              <w:right w:val="single" w:sz="4" w:space="0" w:color="000000"/>
            </w:tcBorders>
          </w:tcPr>
          <w:p w:rsidR="0039486A" w:rsidRPr="007C64F3" w:rsidRDefault="0039486A" w:rsidP="0039486A">
            <w:pPr>
              <w:widowControl w:val="0"/>
              <w:suppressAutoHyphens/>
              <w:snapToGrid w:val="0"/>
              <w:spacing w:after="0"/>
              <w:jc w:val="center"/>
              <w:rPr>
                <w:rFonts w:ascii="Times New Roman" w:hAnsi="Times New Roman" w:cs="Times New Roman"/>
                <w:b/>
                <w:sz w:val="24"/>
                <w:szCs w:val="24"/>
              </w:rPr>
            </w:pPr>
          </w:p>
        </w:tc>
      </w:tr>
      <w:tr w:rsidR="0039486A" w:rsidRPr="007C64F3" w:rsidTr="0039486A">
        <w:tc>
          <w:tcPr>
            <w:tcW w:w="2092" w:type="dxa"/>
            <w:tcBorders>
              <w:top w:val="single" w:sz="4" w:space="0" w:color="000000"/>
              <w:left w:val="single" w:sz="4" w:space="0" w:color="000000"/>
              <w:bottom w:val="single" w:sz="4" w:space="0" w:color="000000"/>
              <w:right w:val="single" w:sz="4" w:space="0" w:color="000000"/>
            </w:tcBorders>
          </w:tcPr>
          <w:p w:rsidR="0039486A" w:rsidRPr="007C64F3" w:rsidRDefault="0039486A" w:rsidP="0039486A">
            <w:pPr>
              <w:widowControl w:val="0"/>
              <w:suppressAutoHyphens/>
              <w:rPr>
                <w:rFonts w:ascii="Times New Roman" w:hAnsi="Times New Roman" w:cs="Times New Roman"/>
                <w:b/>
                <w:sz w:val="24"/>
                <w:szCs w:val="24"/>
              </w:rPr>
            </w:pPr>
            <w:r w:rsidRPr="007C64F3">
              <w:rPr>
                <w:rFonts w:ascii="Times New Roman" w:eastAsia="Times New Roman" w:hAnsi="Times New Roman" w:cs="Times New Roman"/>
                <w:b/>
                <w:color w:val="000000"/>
                <w:w w:val="97"/>
                <w:sz w:val="24"/>
                <w:szCs w:val="24"/>
              </w:rPr>
              <w:t>Дакъа 1.</w:t>
            </w:r>
            <w:r w:rsidRPr="007C64F3">
              <w:rPr>
                <w:rFonts w:ascii="Times New Roman" w:eastAsia="Calibri" w:hAnsi="Times New Roman" w:cs="Times New Roman"/>
                <w:b/>
                <w:sz w:val="24"/>
                <w:szCs w:val="24"/>
              </w:rPr>
              <w:t xml:space="preserve"> Даймехкан косташ-2 с.</w:t>
            </w:r>
          </w:p>
          <w:p w:rsidR="0039486A" w:rsidRPr="007C64F3" w:rsidRDefault="0039486A" w:rsidP="0039486A">
            <w:pPr>
              <w:widowControl w:val="0"/>
              <w:suppressAutoHyphens/>
              <w:spacing w:before="78" w:after="0" w:line="228" w:lineRule="auto"/>
              <w:ind w:left="72"/>
              <w:rPr>
                <w:rFonts w:ascii="Times New Roman" w:hAnsi="Times New Roman" w:cs="Times New Roman"/>
                <w:sz w:val="24"/>
                <w:szCs w:val="24"/>
              </w:rPr>
            </w:pPr>
          </w:p>
        </w:tc>
        <w:tc>
          <w:tcPr>
            <w:tcW w:w="11941" w:type="dxa"/>
            <w:tcBorders>
              <w:top w:val="single" w:sz="4" w:space="0" w:color="000000"/>
              <w:left w:val="single" w:sz="4" w:space="0" w:color="000000"/>
              <w:bottom w:val="single" w:sz="4" w:space="0" w:color="000000"/>
              <w:right w:val="single" w:sz="4" w:space="0" w:color="000000"/>
            </w:tcBorders>
          </w:tcPr>
          <w:p w:rsidR="0039486A" w:rsidRPr="007C64F3" w:rsidRDefault="0039486A" w:rsidP="0039486A">
            <w:pPr>
              <w:widowControl w:val="0"/>
              <w:numPr>
                <w:ilvl w:val="0"/>
                <w:numId w:val="32"/>
              </w:numPr>
              <w:suppressAutoHyphens/>
              <w:ind w:left="498"/>
              <w:rPr>
                <w:rFonts w:ascii="Times New Roman" w:hAnsi="Times New Roman" w:cs="Times New Roman"/>
                <w:sz w:val="24"/>
                <w:szCs w:val="24"/>
              </w:rPr>
            </w:pPr>
            <w:r w:rsidRPr="007C64F3">
              <w:rPr>
                <w:rFonts w:ascii="Times New Roman" w:hAnsi="Times New Roman" w:cs="Times New Roman"/>
                <w:sz w:val="24"/>
                <w:szCs w:val="24"/>
              </w:rPr>
              <w:t>ЛадогӀар: дешархоша ладугӀу хьехархочо йа говзаллин диктора дӀайоьшучу исбаьхьаллин тексте (таро йелахь, цу гӀуллакхна оьшучу гӀирсех пайда а оьцуш). ЛадоьгӀначу текстах муха кхетта хьажа хаттарш.</w:t>
            </w:r>
          </w:p>
          <w:p w:rsidR="0039486A" w:rsidRPr="007C64F3" w:rsidRDefault="0039486A" w:rsidP="0039486A">
            <w:pPr>
              <w:widowControl w:val="0"/>
              <w:numPr>
                <w:ilvl w:val="0"/>
                <w:numId w:val="32"/>
              </w:numPr>
              <w:suppressAutoHyphens/>
              <w:ind w:left="498"/>
              <w:rPr>
                <w:rFonts w:ascii="Times New Roman" w:hAnsi="Times New Roman" w:cs="Times New Roman"/>
                <w:sz w:val="24"/>
                <w:szCs w:val="24"/>
              </w:rPr>
            </w:pPr>
            <w:r w:rsidRPr="007C64F3">
              <w:rPr>
                <w:rFonts w:ascii="Times New Roman" w:hAnsi="Times New Roman" w:cs="Times New Roman"/>
                <w:sz w:val="24"/>
                <w:szCs w:val="24"/>
              </w:rPr>
              <w:t>Дагахь йешар: текст дагахь йешар, йешначух хиинарг дийцаре дан кечам бар.</w:t>
            </w:r>
          </w:p>
          <w:p w:rsidR="0039486A" w:rsidRPr="007C64F3" w:rsidRDefault="0039486A" w:rsidP="0039486A">
            <w:pPr>
              <w:widowControl w:val="0"/>
              <w:numPr>
                <w:ilvl w:val="0"/>
                <w:numId w:val="32"/>
              </w:numPr>
              <w:suppressAutoHyphens/>
              <w:ind w:left="498"/>
              <w:rPr>
                <w:rFonts w:ascii="Times New Roman" w:hAnsi="Times New Roman" w:cs="Times New Roman"/>
                <w:sz w:val="24"/>
                <w:szCs w:val="24"/>
              </w:rPr>
            </w:pPr>
            <w:r w:rsidRPr="007C64F3">
              <w:rPr>
                <w:rFonts w:ascii="Times New Roman" w:hAnsi="Times New Roman" w:cs="Times New Roman"/>
                <w:sz w:val="24"/>
                <w:szCs w:val="24"/>
              </w:rPr>
              <w:t>Ӏаморан текстаца диалог: хӀиттийнчу хаттаршна жоьпаш; кхачамбацар дӀадаккха шайн хьежам бовзийтар; шайна хетачун а, сацаман а бухедиллар довзийта хаар.</w:t>
            </w:r>
          </w:p>
          <w:p w:rsidR="0039486A" w:rsidRPr="007C64F3" w:rsidRDefault="0039486A" w:rsidP="0039486A">
            <w:pPr>
              <w:widowControl w:val="0"/>
              <w:numPr>
                <w:ilvl w:val="0"/>
                <w:numId w:val="32"/>
              </w:numPr>
              <w:suppressAutoHyphens/>
              <w:spacing w:after="0"/>
              <w:ind w:left="321" w:hanging="283"/>
              <w:jc w:val="both"/>
              <w:rPr>
                <w:rFonts w:ascii="Times New Roman" w:hAnsi="Times New Roman" w:cs="Times New Roman"/>
                <w:sz w:val="24"/>
                <w:szCs w:val="24"/>
              </w:rPr>
            </w:pPr>
            <w:r w:rsidRPr="007C64F3">
              <w:rPr>
                <w:rFonts w:ascii="Times New Roman" w:hAnsi="Times New Roman" w:cs="Times New Roman"/>
                <w:sz w:val="24"/>
                <w:szCs w:val="24"/>
              </w:rPr>
              <w:t>Текстехь хӀиттийнчу гӀиллакх-оьздангаллин а, историко-культурин а, кхидолчу а хаттарийн анализ йар; гонахарчу бакъдолчун хьежамца царна жоьпаш лаха хаар.</w:t>
            </w:r>
          </w:p>
        </w:tc>
      </w:tr>
      <w:tr w:rsidR="0039486A" w:rsidRPr="007C64F3" w:rsidTr="0039486A">
        <w:tc>
          <w:tcPr>
            <w:tcW w:w="14033" w:type="dxa"/>
            <w:gridSpan w:val="2"/>
            <w:tcBorders>
              <w:top w:val="single" w:sz="4" w:space="0" w:color="000000"/>
              <w:left w:val="single" w:sz="4" w:space="0" w:color="000000"/>
              <w:bottom w:val="single" w:sz="4" w:space="0" w:color="000000"/>
              <w:right w:val="single" w:sz="4" w:space="0" w:color="000000"/>
            </w:tcBorders>
          </w:tcPr>
          <w:p w:rsidR="0039486A" w:rsidRPr="007C64F3" w:rsidRDefault="0039486A" w:rsidP="0039486A">
            <w:pPr>
              <w:widowControl w:val="0"/>
              <w:suppressAutoHyphens/>
              <w:snapToGrid w:val="0"/>
              <w:spacing w:after="0"/>
              <w:jc w:val="center"/>
              <w:rPr>
                <w:rFonts w:ascii="Times New Roman" w:hAnsi="Times New Roman" w:cs="Times New Roman"/>
                <w:b/>
                <w:sz w:val="24"/>
                <w:szCs w:val="24"/>
              </w:rPr>
            </w:pPr>
          </w:p>
        </w:tc>
      </w:tr>
      <w:tr w:rsidR="0039486A" w:rsidRPr="007C64F3" w:rsidTr="0039486A">
        <w:trPr>
          <w:trHeight w:val="1062"/>
        </w:trPr>
        <w:tc>
          <w:tcPr>
            <w:tcW w:w="2092" w:type="dxa"/>
            <w:tcBorders>
              <w:top w:val="single" w:sz="4" w:space="0" w:color="000000"/>
              <w:left w:val="single" w:sz="4" w:space="0" w:color="000000"/>
              <w:bottom w:val="single" w:sz="4" w:space="0" w:color="000000"/>
              <w:right w:val="single" w:sz="4" w:space="0" w:color="000000"/>
            </w:tcBorders>
          </w:tcPr>
          <w:p w:rsidR="0039486A" w:rsidRPr="007C64F3" w:rsidRDefault="0039486A" w:rsidP="0039486A">
            <w:pPr>
              <w:widowControl w:val="0"/>
              <w:suppressAutoHyphens/>
              <w:snapToGrid w:val="0"/>
              <w:spacing w:after="0"/>
              <w:jc w:val="both"/>
              <w:rPr>
                <w:rFonts w:ascii="Times New Roman" w:hAnsi="Times New Roman" w:cs="Times New Roman"/>
                <w:b/>
                <w:sz w:val="24"/>
                <w:szCs w:val="24"/>
              </w:rPr>
            </w:pPr>
          </w:p>
          <w:p w:rsidR="0039486A" w:rsidRPr="007C64F3" w:rsidRDefault="0039486A" w:rsidP="0039486A">
            <w:pPr>
              <w:widowControl w:val="0"/>
              <w:suppressAutoHyphens/>
              <w:spacing w:after="200"/>
              <w:rPr>
                <w:rFonts w:ascii="Times New Roman" w:hAnsi="Times New Roman" w:cs="Times New Roman"/>
                <w:sz w:val="24"/>
                <w:szCs w:val="24"/>
              </w:rPr>
            </w:pPr>
            <w:r w:rsidRPr="007C64F3">
              <w:rPr>
                <w:rFonts w:ascii="Times New Roman" w:eastAsia="Calibri" w:hAnsi="Times New Roman" w:cs="Times New Roman"/>
                <w:b/>
                <w:spacing w:val="-5"/>
                <w:sz w:val="24"/>
                <w:szCs w:val="24"/>
              </w:rPr>
              <w:t xml:space="preserve"> Аьхке а, гуьйре а-11с.</w:t>
            </w:r>
          </w:p>
        </w:tc>
        <w:tc>
          <w:tcPr>
            <w:tcW w:w="11941" w:type="dxa"/>
            <w:tcBorders>
              <w:top w:val="single" w:sz="4" w:space="0" w:color="000000"/>
              <w:left w:val="single" w:sz="4" w:space="0" w:color="000000"/>
              <w:bottom w:val="single" w:sz="4" w:space="0" w:color="000000"/>
              <w:right w:val="single" w:sz="4" w:space="0" w:color="000000"/>
            </w:tcBorders>
          </w:tcPr>
          <w:p w:rsidR="0039486A" w:rsidRPr="007C64F3" w:rsidRDefault="0039486A" w:rsidP="0039486A">
            <w:pPr>
              <w:widowControl w:val="0"/>
              <w:numPr>
                <w:ilvl w:val="0"/>
                <w:numId w:val="32"/>
              </w:numPr>
              <w:suppressAutoHyphens/>
              <w:ind w:left="356"/>
              <w:rPr>
                <w:rFonts w:ascii="Times New Roman" w:hAnsi="Times New Roman" w:cs="Times New Roman"/>
                <w:sz w:val="24"/>
                <w:szCs w:val="24"/>
              </w:rPr>
            </w:pPr>
            <w:r w:rsidRPr="007C64F3">
              <w:rPr>
                <w:rFonts w:ascii="Times New Roman" w:hAnsi="Times New Roman" w:cs="Times New Roman"/>
                <w:sz w:val="24"/>
                <w:szCs w:val="24"/>
              </w:rPr>
              <w:t>ЛадогӀар: дешархоша ладугӀу хьехархочо йа говзаллин диктора дӀайоьшучу исбаьхьаллин тексте (таро йелахь, цу гӀуллакхна оьшучу гӀирсех пайда а оьцуш). ЛадоьгӀначу текстах муха кхетта хьажа хаттарш.</w:t>
            </w:r>
          </w:p>
          <w:p w:rsidR="0039486A" w:rsidRPr="007C64F3" w:rsidRDefault="0039486A" w:rsidP="0039486A">
            <w:pPr>
              <w:widowControl w:val="0"/>
              <w:numPr>
                <w:ilvl w:val="0"/>
                <w:numId w:val="32"/>
              </w:numPr>
              <w:suppressAutoHyphens/>
              <w:ind w:left="356"/>
              <w:rPr>
                <w:rFonts w:ascii="Times New Roman" w:hAnsi="Times New Roman" w:cs="Times New Roman"/>
                <w:sz w:val="24"/>
                <w:szCs w:val="24"/>
              </w:rPr>
            </w:pPr>
            <w:r w:rsidRPr="007C64F3">
              <w:rPr>
                <w:rFonts w:ascii="Times New Roman" w:hAnsi="Times New Roman" w:cs="Times New Roman"/>
                <w:sz w:val="24"/>
                <w:szCs w:val="24"/>
              </w:rPr>
              <w:t>Дагахь йешар: текст дагахь йешар, йешначух хиинарг дийцаре дан кечамбар.</w:t>
            </w:r>
          </w:p>
          <w:p w:rsidR="0039486A" w:rsidRPr="007C64F3" w:rsidRDefault="0039486A" w:rsidP="0039486A">
            <w:pPr>
              <w:widowControl w:val="0"/>
              <w:numPr>
                <w:ilvl w:val="0"/>
                <w:numId w:val="32"/>
              </w:numPr>
              <w:suppressAutoHyphens/>
              <w:ind w:left="356"/>
              <w:rPr>
                <w:rFonts w:ascii="Times New Roman" w:hAnsi="Times New Roman" w:cs="Times New Roman"/>
                <w:sz w:val="24"/>
                <w:szCs w:val="24"/>
              </w:rPr>
            </w:pPr>
            <w:r w:rsidRPr="007C64F3">
              <w:rPr>
                <w:rFonts w:ascii="Times New Roman" w:hAnsi="Times New Roman" w:cs="Times New Roman"/>
                <w:sz w:val="24"/>
                <w:szCs w:val="24"/>
              </w:rPr>
              <w:t>Цадевзачу дешнашца а, аларшца а болх бар: маьӀнех кхетархьама контекстан анализ йар; Ӏаматехь йеллачу дошамца болх бар.</w:t>
            </w:r>
          </w:p>
          <w:p w:rsidR="0039486A" w:rsidRPr="007C64F3" w:rsidRDefault="0039486A" w:rsidP="0039486A">
            <w:pPr>
              <w:widowControl w:val="0"/>
              <w:numPr>
                <w:ilvl w:val="0"/>
                <w:numId w:val="32"/>
              </w:numPr>
              <w:suppressAutoHyphens/>
              <w:spacing w:after="0"/>
              <w:ind w:left="321" w:hanging="283"/>
              <w:jc w:val="both"/>
              <w:rPr>
                <w:rFonts w:ascii="Times New Roman" w:hAnsi="Times New Roman" w:cs="Times New Roman"/>
                <w:sz w:val="24"/>
                <w:szCs w:val="24"/>
              </w:rPr>
            </w:pPr>
            <w:r w:rsidRPr="007C64F3">
              <w:rPr>
                <w:rFonts w:ascii="Times New Roman" w:hAnsi="Times New Roman" w:cs="Times New Roman"/>
                <w:sz w:val="24"/>
                <w:szCs w:val="24"/>
              </w:rPr>
              <w:t>Исбаьхьаллин текстан анализ йар: исбаьхьаллин къегина хиларан (вастийн) а, литературин кепийн а гӀирсех пайдаэцарх кхетар.</w:t>
            </w:r>
          </w:p>
          <w:p w:rsidR="0039486A" w:rsidRPr="007C64F3" w:rsidRDefault="0039486A" w:rsidP="0039486A">
            <w:pPr>
              <w:widowControl w:val="0"/>
              <w:numPr>
                <w:ilvl w:val="0"/>
                <w:numId w:val="32"/>
              </w:numPr>
              <w:suppressAutoHyphens/>
              <w:spacing w:after="0"/>
              <w:ind w:left="321" w:hanging="283"/>
              <w:jc w:val="both"/>
              <w:rPr>
                <w:rFonts w:ascii="Times New Roman" w:hAnsi="Times New Roman" w:cs="Times New Roman"/>
                <w:sz w:val="24"/>
                <w:szCs w:val="24"/>
              </w:rPr>
            </w:pPr>
            <w:r w:rsidRPr="007C64F3">
              <w:rPr>
                <w:rFonts w:ascii="Times New Roman" w:hAnsi="Times New Roman" w:cs="Times New Roman"/>
                <w:sz w:val="24"/>
                <w:szCs w:val="24"/>
              </w:rPr>
              <w:t>Турпалхойн мах хадор: турпалхочун амалан коьрта битамаш билгалбаха хаар; церан леларца амал йовзар; турпалхойн леларийн бахьана довзийта а, церан гӀуллакхийн мах хадон а хаар.</w:t>
            </w:r>
          </w:p>
          <w:p w:rsidR="0039486A" w:rsidRPr="007C64F3" w:rsidRDefault="0039486A" w:rsidP="0039486A">
            <w:pPr>
              <w:widowControl w:val="0"/>
              <w:numPr>
                <w:ilvl w:val="0"/>
                <w:numId w:val="32"/>
              </w:numPr>
              <w:suppressAutoHyphens/>
              <w:spacing w:after="0"/>
              <w:ind w:left="321" w:hanging="283"/>
              <w:jc w:val="both"/>
              <w:rPr>
                <w:rFonts w:ascii="Times New Roman" w:hAnsi="Times New Roman" w:cs="Times New Roman"/>
                <w:sz w:val="24"/>
                <w:szCs w:val="24"/>
              </w:rPr>
            </w:pPr>
            <w:r w:rsidRPr="007C64F3">
              <w:rPr>
                <w:rFonts w:ascii="Times New Roman" w:hAnsi="Times New Roman" w:cs="Times New Roman"/>
                <w:sz w:val="24"/>
                <w:szCs w:val="24"/>
              </w:rPr>
              <w:t>Талламан болх: шайн хьежамийн буха тӀехь текст кечйар; доклад кечйар.</w:t>
            </w:r>
          </w:p>
          <w:p w:rsidR="0039486A" w:rsidRPr="007C64F3" w:rsidRDefault="0039486A" w:rsidP="0039486A">
            <w:pPr>
              <w:widowControl w:val="0"/>
              <w:numPr>
                <w:ilvl w:val="0"/>
                <w:numId w:val="32"/>
              </w:numPr>
              <w:suppressAutoHyphens/>
              <w:spacing w:after="0"/>
              <w:ind w:left="321" w:hanging="283"/>
              <w:jc w:val="both"/>
              <w:rPr>
                <w:rFonts w:ascii="Times New Roman" w:hAnsi="Times New Roman" w:cs="Times New Roman"/>
                <w:sz w:val="24"/>
                <w:szCs w:val="24"/>
              </w:rPr>
            </w:pPr>
            <w:r w:rsidRPr="007C64F3">
              <w:rPr>
                <w:rFonts w:ascii="Times New Roman" w:hAnsi="Times New Roman" w:cs="Times New Roman"/>
                <w:sz w:val="24"/>
                <w:szCs w:val="24"/>
              </w:rPr>
              <w:t>Текстехь хӀиттийнчу гӀиллакх-оьздангаллин а, историко-культурин а, кхидолчу а хаттарийн анализ йар; гонахарчу бакъдолчун хьежамца царна жоьпаш лаха хаар.</w:t>
            </w:r>
          </w:p>
        </w:tc>
      </w:tr>
      <w:tr w:rsidR="0039486A" w:rsidRPr="007C64F3" w:rsidTr="0039486A">
        <w:trPr>
          <w:trHeight w:val="416"/>
        </w:trPr>
        <w:tc>
          <w:tcPr>
            <w:tcW w:w="2092" w:type="dxa"/>
            <w:tcBorders>
              <w:top w:val="single" w:sz="4" w:space="0" w:color="000000"/>
              <w:left w:val="single" w:sz="4" w:space="0" w:color="000000"/>
              <w:bottom w:val="single" w:sz="4" w:space="0" w:color="000000"/>
              <w:right w:val="single" w:sz="4" w:space="0" w:color="000000"/>
            </w:tcBorders>
          </w:tcPr>
          <w:p w:rsidR="0039486A" w:rsidRPr="007C64F3" w:rsidRDefault="0039486A" w:rsidP="0039486A">
            <w:pPr>
              <w:widowControl w:val="0"/>
              <w:suppressAutoHyphens/>
              <w:spacing w:before="78" w:after="0" w:line="228" w:lineRule="auto"/>
              <w:jc w:val="both"/>
              <w:rPr>
                <w:rFonts w:ascii="Times New Roman" w:hAnsi="Times New Roman" w:cs="Times New Roman"/>
                <w:b/>
                <w:sz w:val="24"/>
                <w:szCs w:val="24"/>
              </w:rPr>
            </w:pPr>
            <w:r w:rsidRPr="007C64F3">
              <w:rPr>
                <w:rFonts w:ascii="Times New Roman" w:eastAsia="Calibri" w:hAnsi="Times New Roman" w:cs="Times New Roman"/>
                <w:b/>
                <w:spacing w:val="-5"/>
                <w:sz w:val="24"/>
                <w:szCs w:val="24"/>
              </w:rPr>
              <w:t>Вайн Даймохк – 2с.</w:t>
            </w:r>
          </w:p>
        </w:tc>
        <w:tc>
          <w:tcPr>
            <w:tcW w:w="11941" w:type="dxa"/>
            <w:tcBorders>
              <w:top w:val="single" w:sz="4" w:space="0" w:color="000000"/>
              <w:left w:val="single" w:sz="4" w:space="0" w:color="000000"/>
              <w:bottom w:val="single" w:sz="4" w:space="0" w:color="000000"/>
              <w:right w:val="single" w:sz="4" w:space="0" w:color="000000"/>
            </w:tcBorders>
          </w:tcPr>
          <w:p w:rsidR="0039486A" w:rsidRPr="007C64F3" w:rsidRDefault="0039486A" w:rsidP="0039486A">
            <w:pPr>
              <w:widowControl w:val="0"/>
              <w:numPr>
                <w:ilvl w:val="0"/>
                <w:numId w:val="32"/>
              </w:numPr>
              <w:suppressAutoHyphens/>
              <w:ind w:left="356"/>
              <w:rPr>
                <w:rFonts w:ascii="Times New Roman" w:hAnsi="Times New Roman" w:cs="Times New Roman"/>
                <w:sz w:val="24"/>
                <w:szCs w:val="24"/>
              </w:rPr>
            </w:pPr>
            <w:r w:rsidRPr="007C64F3">
              <w:rPr>
                <w:rFonts w:ascii="Times New Roman" w:hAnsi="Times New Roman" w:cs="Times New Roman"/>
                <w:sz w:val="24"/>
                <w:szCs w:val="24"/>
              </w:rPr>
              <w:t>Дагахь йешар: текст дагахь йешар, йешначух хиинарг дийцаре дан кечамбар.</w:t>
            </w:r>
          </w:p>
          <w:p w:rsidR="0039486A" w:rsidRPr="007C64F3" w:rsidRDefault="0039486A" w:rsidP="0039486A">
            <w:pPr>
              <w:widowControl w:val="0"/>
              <w:numPr>
                <w:ilvl w:val="0"/>
                <w:numId w:val="32"/>
              </w:numPr>
              <w:suppressAutoHyphens/>
              <w:ind w:left="356"/>
              <w:rPr>
                <w:rFonts w:ascii="Times New Roman" w:hAnsi="Times New Roman" w:cs="Times New Roman"/>
                <w:sz w:val="24"/>
                <w:szCs w:val="24"/>
              </w:rPr>
            </w:pPr>
            <w:r w:rsidRPr="007C64F3">
              <w:rPr>
                <w:rFonts w:ascii="Times New Roman" w:hAnsi="Times New Roman" w:cs="Times New Roman"/>
                <w:sz w:val="24"/>
                <w:szCs w:val="24"/>
              </w:rPr>
              <w:t>Хезаш йешар: текстах кхетархьама цаторийла йолчу боларца дешархойх хӀорамма а хезаш йешар.</w:t>
            </w:r>
          </w:p>
          <w:p w:rsidR="0039486A" w:rsidRPr="007C64F3" w:rsidRDefault="0039486A" w:rsidP="0039486A">
            <w:pPr>
              <w:widowControl w:val="0"/>
              <w:numPr>
                <w:ilvl w:val="0"/>
                <w:numId w:val="32"/>
              </w:numPr>
              <w:suppressAutoHyphens/>
              <w:ind w:left="356"/>
              <w:rPr>
                <w:rFonts w:ascii="Times New Roman" w:hAnsi="Times New Roman" w:cs="Times New Roman"/>
                <w:sz w:val="24"/>
                <w:szCs w:val="24"/>
              </w:rPr>
            </w:pPr>
            <w:r w:rsidRPr="007C64F3">
              <w:rPr>
                <w:rFonts w:ascii="Times New Roman" w:hAnsi="Times New Roman" w:cs="Times New Roman"/>
                <w:sz w:val="24"/>
                <w:szCs w:val="24"/>
              </w:rPr>
              <w:t>Цадевзачу дешнашца а, аларшца а болх бар: маьӀнех кхетархьама контекстан анализ йар; Ӏаматехь йеллачу дошамца болх бар.</w:t>
            </w:r>
          </w:p>
          <w:p w:rsidR="0039486A" w:rsidRPr="007C64F3" w:rsidRDefault="0039486A" w:rsidP="0039486A">
            <w:pPr>
              <w:widowControl w:val="0"/>
              <w:numPr>
                <w:ilvl w:val="0"/>
                <w:numId w:val="32"/>
              </w:numPr>
              <w:suppressAutoHyphens/>
              <w:spacing w:after="0"/>
              <w:ind w:left="321" w:hanging="283"/>
              <w:jc w:val="both"/>
              <w:rPr>
                <w:rFonts w:ascii="Times New Roman" w:hAnsi="Times New Roman" w:cs="Times New Roman"/>
                <w:sz w:val="24"/>
                <w:szCs w:val="24"/>
              </w:rPr>
            </w:pPr>
            <w:r w:rsidRPr="007C64F3">
              <w:rPr>
                <w:rFonts w:ascii="Times New Roman" w:hAnsi="Times New Roman" w:cs="Times New Roman"/>
                <w:sz w:val="24"/>
                <w:szCs w:val="24"/>
              </w:rPr>
              <w:t>Исбаьхьаллин говзаран анализ йар: коьрта идеяш гучуйахар; говзаран план хӀоттор.</w:t>
            </w:r>
          </w:p>
          <w:p w:rsidR="0039486A" w:rsidRPr="007C64F3" w:rsidRDefault="0039486A" w:rsidP="0039486A">
            <w:pPr>
              <w:widowControl w:val="0"/>
              <w:numPr>
                <w:ilvl w:val="0"/>
                <w:numId w:val="32"/>
              </w:numPr>
              <w:suppressAutoHyphens/>
              <w:spacing w:after="0"/>
              <w:ind w:left="321" w:hanging="283"/>
              <w:jc w:val="both"/>
              <w:rPr>
                <w:rFonts w:ascii="Times New Roman" w:hAnsi="Times New Roman" w:cs="Times New Roman"/>
                <w:sz w:val="24"/>
                <w:szCs w:val="24"/>
              </w:rPr>
            </w:pPr>
            <w:r w:rsidRPr="007C64F3">
              <w:rPr>
                <w:rFonts w:ascii="Times New Roman" w:hAnsi="Times New Roman" w:cs="Times New Roman"/>
                <w:sz w:val="24"/>
                <w:szCs w:val="24"/>
              </w:rPr>
              <w:t>Турпалхойн мах хадор: турпалхочун амалан коьрта битамаш билгалбаха хаар; церан леларца амал йовзар; турпалхойн леларийн бахьана довзийта а, церан гӀуллакхийн мах хадон а хаар.</w:t>
            </w:r>
          </w:p>
          <w:p w:rsidR="0039486A" w:rsidRPr="007C64F3" w:rsidRDefault="0039486A" w:rsidP="0039486A">
            <w:pPr>
              <w:widowControl w:val="0"/>
              <w:numPr>
                <w:ilvl w:val="0"/>
                <w:numId w:val="32"/>
              </w:numPr>
              <w:suppressAutoHyphens/>
              <w:spacing w:after="0"/>
              <w:ind w:left="321" w:hanging="283"/>
              <w:jc w:val="both"/>
              <w:rPr>
                <w:rFonts w:ascii="Times New Roman" w:hAnsi="Times New Roman" w:cs="Times New Roman"/>
                <w:sz w:val="24"/>
                <w:szCs w:val="24"/>
              </w:rPr>
            </w:pPr>
            <w:r w:rsidRPr="007C64F3">
              <w:rPr>
                <w:rFonts w:ascii="Times New Roman" w:hAnsi="Times New Roman" w:cs="Times New Roman"/>
                <w:sz w:val="24"/>
                <w:szCs w:val="24"/>
              </w:rPr>
              <w:t>Схьайийцар.</w:t>
            </w:r>
          </w:p>
          <w:p w:rsidR="0039486A" w:rsidRPr="007C64F3" w:rsidRDefault="0039486A" w:rsidP="0039486A">
            <w:pPr>
              <w:widowControl w:val="0"/>
              <w:numPr>
                <w:ilvl w:val="0"/>
                <w:numId w:val="32"/>
              </w:numPr>
              <w:suppressAutoHyphens/>
              <w:spacing w:after="0"/>
              <w:ind w:left="321" w:hanging="283"/>
              <w:jc w:val="both"/>
              <w:rPr>
                <w:rFonts w:ascii="Times New Roman" w:hAnsi="Times New Roman" w:cs="Times New Roman"/>
                <w:sz w:val="24"/>
                <w:szCs w:val="24"/>
              </w:rPr>
            </w:pPr>
            <w:r w:rsidRPr="007C64F3">
              <w:rPr>
                <w:rFonts w:ascii="Times New Roman" w:hAnsi="Times New Roman" w:cs="Times New Roman"/>
                <w:sz w:val="24"/>
                <w:szCs w:val="24"/>
              </w:rPr>
              <w:t>Текстехь хӀиттийнчу гӀиллакх-оьздангаллин а, историко-культурин а, кхидолчу а хаттарийн анализ йар; гонахарчу бакъдолчун хьежамца царна жоьпаш лаха хаар.</w:t>
            </w:r>
          </w:p>
          <w:p w:rsidR="0039486A" w:rsidRPr="007C64F3" w:rsidRDefault="0039486A" w:rsidP="0039486A">
            <w:pPr>
              <w:widowControl w:val="0"/>
              <w:numPr>
                <w:ilvl w:val="0"/>
                <w:numId w:val="32"/>
              </w:numPr>
              <w:suppressAutoHyphens/>
              <w:spacing w:after="0"/>
              <w:ind w:left="321" w:hanging="283"/>
              <w:jc w:val="both"/>
              <w:rPr>
                <w:rFonts w:ascii="Times New Roman" w:hAnsi="Times New Roman" w:cs="Times New Roman"/>
                <w:sz w:val="24"/>
                <w:szCs w:val="24"/>
              </w:rPr>
            </w:pPr>
            <w:r w:rsidRPr="007C64F3">
              <w:rPr>
                <w:rFonts w:ascii="Times New Roman" w:hAnsi="Times New Roman" w:cs="Times New Roman"/>
                <w:sz w:val="24"/>
                <w:szCs w:val="24"/>
              </w:rPr>
              <w:t>Кхоллараллин болх: масала, «Маьлхан хьехам» туьйранехь айъинчу проблемин хьокъехь йоцца текст-ойлайар хӀоттор.</w:t>
            </w:r>
          </w:p>
        </w:tc>
      </w:tr>
      <w:tr w:rsidR="0039486A" w:rsidRPr="007C64F3" w:rsidTr="0039486A">
        <w:trPr>
          <w:trHeight w:val="404"/>
        </w:trPr>
        <w:tc>
          <w:tcPr>
            <w:tcW w:w="14033" w:type="dxa"/>
            <w:gridSpan w:val="2"/>
            <w:tcBorders>
              <w:top w:val="single" w:sz="4" w:space="0" w:color="000000"/>
              <w:left w:val="single" w:sz="4" w:space="0" w:color="000000"/>
              <w:bottom w:val="single" w:sz="4" w:space="0" w:color="000000"/>
              <w:right w:val="single" w:sz="4" w:space="0" w:color="000000"/>
            </w:tcBorders>
          </w:tcPr>
          <w:p w:rsidR="0039486A" w:rsidRPr="007C64F3" w:rsidRDefault="0039486A" w:rsidP="0039486A">
            <w:pPr>
              <w:widowControl w:val="0"/>
              <w:suppressAutoHyphens/>
              <w:snapToGrid w:val="0"/>
              <w:spacing w:after="0"/>
              <w:rPr>
                <w:rFonts w:ascii="Times New Roman" w:hAnsi="Times New Roman" w:cs="Times New Roman"/>
                <w:b/>
                <w:sz w:val="24"/>
                <w:szCs w:val="24"/>
              </w:rPr>
            </w:pPr>
          </w:p>
        </w:tc>
      </w:tr>
      <w:tr w:rsidR="0039486A" w:rsidRPr="007C64F3" w:rsidTr="0039486A">
        <w:tc>
          <w:tcPr>
            <w:tcW w:w="2092" w:type="dxa"/>
            <w:tcBorders>
              <w:top w:val="single" w:sz="4" w:space="0" w:color="000000"/>
              <w:left w:val="single" w:sz="4" w:space="0" w:color="000000"/>
              <w:bottom w:val="single" w:sz="4" w:space="0" w:color="000000"/>
              <w:right w:val="single" w:sz="4" w:space="0" w:color="000000"/>
            </w:tcBorders>
          </w:tcPr>
          <w:p w:rsidR="0039486A" w:rsidRPr="007C64F3" w:rsidRDefault="0039486A" w:rsidP="0039486A">
            <w:pPr>
              <w:widowControl w:val="0"/>
              <w:suppressAutoHyphens/>
              <w:spacing w:before="78" w:after="0" w:line="228" w:lineRule="auto"/>
              <w:jc w:val="both"/>
              <w:rPr>
                <w:rFonts w:ascii="Times New Roman" w:hAnsi="Times New Roman" w:cs="Times New Roman"/>
                <w:b/>
                <w:sz w:val="24"/>
                <w:szCs w:val="24"/>
              </w:rPr>
            </w:pPr>
            <w:r w:rsidRPr="007C64F3">
              <w:rPr>
                <w:rFonts w:ascii="Times New Roman" w:eastAsia="Calibri" w:hAnsi="Times New Roman" w:cs="Times New Roman"/>
                <w:b/>
                <w:spacing w:val="-5"/>
                <w:sz w:val="24"/>
                <w:szCs w:val="24"/>
              </w:rPr>
              <w:t xml:space="preserve"> Iалам  лардар – иза Даймохк  ларбар  ду -7с.</w:t>
            </w:r>
          </w:p>
        </w:tc>
        <w:tc>
          <w:tcPr>
            <w:tcW w:w="11941" w:type="dxa"/>
            <w:tcBorders>
              <w:top w:val="single" w:sz="4" w:space="0" w:color="000000"/>
              <w:left w:val="single" w:sz="4" w:space="0" w:color="000000"/>
              <w:bottom w:val="single" w:sz="4" w:space="0" w:color="000000"/>
              <w:right w:val="single" w:sz="4" w:space="0" w:color="000000"/>
            </w:tcBorders>
          </w:tcPr>
          <w:p w:rsidR="0039486A" w:rsidRPr="007C64F3" w:rsidRDefault="0039486A" w:rsidP="0039486A">
            <w:pPr>
              <w:widowControl w:val="0"/>
              <w:numPr>
                <w:ilvl w:val="0"/>
                <w:numId w:val="32"/>
              </w:numPr>
              <w:suppressAutoHyphens/>
              <w:spacing w:after="0"/>
              <w:ind w:left="321" w:hanging="283"/>
              <w:jc w:val="both"/>
              <w:rPr>
                <w:rFonts w:ascii="Times New Roman" w:hAnsi="Times New Roman" w:cs="Times New Roman"/>
                <w:sz w:val="24"/>
                <w:szCs w:val="24"/>
              </w:rPr>
            </w:pPr>
            <w:r w:rsidRPr="007C64F3">
              <w:rPr>
                <w:rFonts w:ascii="Times New Roman" w:hAnsi="Times New Roman" w:cs="Times New Roman"/>
                <w:sz w:val="24"/>
                <w:szCs w:val="24"/>
              </w:rPr>
              <w:t>ЛадогӀар: дешархоша ладугӀу хьехархочо йа говзаллин диктора дӀайоьшучу исбаьхьаллин тексте (таро йелахь, цу гӀуллакхна оьшучу гӀирсех пайда а оьцуш). Хьехархочо дешархойн тидам тӀебохуьйту нохчийн маттахь йешаран башхаллашна. ЛадоьгӀначу текстах муха кхетта хьажа хаттарш.</w:t>
            </w:r>
          </w:p>
          <w:p w:rsidR="0039486A" w:rsidRPr="007C64F3" w:rsidRDefault="0039486A" w:rsidP="0039486A">
            <w:pPr>
              <w:widowControl w:val="0"/>
              <w:numPr>
                <w:ilvl w:val="0"/>
                <w:numId w:val="32"/>
              </w:numPr>
              <w:suppressAutoHyphens/>
              <w:ind w:left="321"/>
              <w:rPr>
                <w:rFonts w:ascii="Times New Roman" w:hAnsi="Times New Roman" w:cs="Times New Roman"/>
                <w:sz w:val="24"/>
                <w:szCs w:val="24"/>
              </w:rPr>
            </w:pPr>
            <w:r w:rsidRPr="007C64F3">
              <w:rPr>
                <w:rFonts w:ascii="Times New Roman" w:hAnsi="Times New Roman" w:cs="Times New Roman"/>
                <w:sz w:val="24"/>
                <w:szCs w:val="24"/>
              </w:rPr>
              <w:t>Хезаш йешар: текстах кхетархьама цаторийла йолчу боларца дешархойх хӀорамма а хезаш йешар.</w:t>
            </w:r>
          </w:p>
          <w:p w:rsidR="0039486A" w:rsidRPr="007C64F3" w:rsidRDefault="0039486A" w:rsidP="0039486A">
            <w:pPr>
              <w:widowControl w:val="0"/>
              <w:numPr>
                <w:ilvl w:val="0"/>
                <w:numId w:val="32"/>
              </w:numPr>
              <w:suppressAutoHyphens/>
              <w:ind w:left="321"/>
              <w:rPr>
                <w:rFonts w:ascii="Times New Roman" w:hAnsi="Times New Roman" w:cs="Times New Roman"/>
                <w:sz w:val="24"/>
                <w:szCs w:val="24"/>
              </w:rPr>
            </w:pPr>
            <w:r w:rsidRPr="007C64F3">
              <w:rPr>
                <w:rFonts w:ascii="Times New Roman" w:hAnsi="Times New Roman" w:cs="Times New Roman"/>
                <w:sz w:val="24"/>
                <w:szCs w:val="24"/>
              </w:rPr>
              <w:t>Дагахь йешар: текст дагахь йешар, йешначух хиинарг дийцаре дан кечамбар.</w:t>
            </w:r>
          </w:p>
          <w:p w:rsidR="0039486A" w:rsidRPr="007C64F3" w:rsidRDefault="0039486A" w:rsidP="0039486A">
            <w:pPr>
              <w:widowControl w:val="0"/>
              <w:numPr>
                <w:ilvl w:val="0"/>
                <w:numId w:val="32"/>
              </w:numPr>
              <w:suppressAutoHyphens/>
              <w:spacing w:after="0"/>
              <w:ind w:left="321" w:hanging="283"/>
              <w:jc w:val="both"/>
              <w:rPr>
                <w:rFonts w:ascii="Times New Roman" w:hAnsi="Times New Roman" w:cs="Times New Roman"/>
                <w:sz w:val="24"/>
                <w:szCs w:val="24"/>
              </w:rPr>
            </w:pPr>
            <w:r w:rsidRPr="007C64F3">
              <w:rPr>
                <w:rFonts w:ascii="Times New Roman" w:hAnsi="Times New Roman" w:cs="Times New Roman"/>
                <w:sz w:val="24"/>
                <w:szCs w:val="24"/>
              </w:rPr>
              <w:t>Дагахь Ӏамор.</w:t>
            </w:r>
          </w:p>
          <w:p w:rsidR="0039486A" w:rsidRPr="007C64F3" w:rsidRDefault="0039486A" w:rsidP="0039486A">
            <w:pPr>
              <w:widowControl w:val="0"/>
              <w:numPr>
                <w:ilvl w:val="0"/>
                <w:numId w:val="32"/>
              </w:numPr>
              <w:suppressAutoHyphens/>
              <w:ind w:left="321"/>
              <w:rPr>
                <w:rFonts w:ascii="Times New Roman" w:hAnsi="Times New Roman" w:cs="Times New Roman"/>
                <w:sz w:val="24"/>
                <w:szCs w:val="24"/>
              </w:rPr>
            </w:pPr>
            <w:r w:rsidRPr="007C64F3">
              <w:rPr>
                <w:rFonts w:ascii="Times New Roman" w:hAnsi="Times New Roman" w:cs="Times New Roman"/>
                <w:sz w:val="24"/>
                <w:szCs w:val="24"/>
              </w:rPr>
              <w:t>Цадевзачу дешнашца а, аларшца а болх бар: маьӀнех кхетархьама контекстан анализ йар; Ӏаматехь йеллачу дошамца болх бар.</w:t>
            </w:r>
          </w:p>
          <w:p w:rsidR="0039486A" w:rsidRPr="007C64F3" w:rsidRDefault="0039486A" w:rsidP="0039486A">
            <w:pPr>
              <w:widowControl w:val="0"/>
              <w:numPr>
                <w:ilvl w:val="0"/>
                <w:numId w:val="32"/>
              </w:numPr>
              <w:suppressAutoHyphens/>
              <w:spacing w:after="0"/>
              <w:ind w:left="321" w:hanging="283"/>
              <w:jc w:val="both"/>
              <w:rPr>
                <w:rFonts w:ascii="Times New Roman" w:hAnsi="Times New Roman" w:cs="Times New Roman"/>
                <w:sz w:val="24"/>
                <w:szCs w:val="24"/>
              </w:rPr>
            </w:pPr>
            <w:r w:rsidRPr="007C64F3">
              <w:rPr>
                <w:rFonts w:ascii="Times New Roman" w:hAnsi="Times New Roman" w:cs="Times New Roman"/>
                <w:sz w:val="24"/>
                <w:szCs w:val="24"/>
              </w:rPr>
              <w:t>Исбаьхьаллин текстан анализ йар: исбаьхьаллин къегина хиларан (вастийн) а, литературин кепийн а гӀирсех пайдаэцарх кхетар.</w:t>
            </w:r>
          </w:p>
          <w:p w:rsidR="0039486A" w:rsidRPr="007C64F3" w:rsidRDefault="0039486A" w:rsidP="0039486A">
            <w:pPr>
              <w:widowControl w:val="0"/>
              <w:numPr>
                <w:ilvl w:val="0"/>
                <w:numId w:val="32"/>
              </w:numPr>
              <w:suppressAutoHyphens/>
              <w:spacing w:after="0"/>
              <w:ind w:left="321" w:hanging="283"/>
              <w:jc w:val="both"/>
              <w:rPr>
                <w:rFonts w:ascii="Times New Roman" w:hAnsi="Times New Roman" w:cs="Times New Roman"/>
                <w:sz w:val="24"/>
                <w:szCs w:val="24"/>
              </w:rPr>
            </w:pPr>
            <w:r w:rsidRPr="007C64F3">
              <w:rPr>
                <w:rFonts w:ascii="Times New Roman" w:hAnsi="Times New Roman" w:cs="Times New Roman"/>
                <w:sz w:val="24"/>
                <w:szCs w:val="24"/>
              </w:rPr>
              <w:t>Талламан болх: масала, кху декъан цхьахволчу авторан дахарх а, кхоллараллех а доклад кечйар.</w:t>
            </w:r>
          </w:p>
          <w:p w:rsidR="0039486A" w:rsidRPr="007C64F3" w:rsidRDefault="0039486A" w:rsidP="0039486A">
            <w:pPr>
              <w:widowControl w:val="0"/>
              <w:numPr>
                <w:ilvl w:val="0"/>
                <w:numId w:val="32"/>
              </w:numPr>
              <w:suppressAutoHyphens/>
              <w:spacing w:after="0"/>
              <w:ind w:left="321" w:hanging="283"/>
              <w:jc w:val="both"/>
              <w:rPr>
                <w:rFonts w:ascii="Times New Roman" w:hAnsi="Times New Roman" w:cs="Times New Roman"/>
                <w:sz w:val="24"/>
                <w:szCs w:val="24"/>
              </w:rPr>
            </w:pPr>
            <w:r w:rsidRPr="007C64F3">
              <w:rPr>
                <w:rFonts w:ascii="Times New Roman" w:hAnsi="Times New Roman" w:cs="Times New Roman"/>
                <w:sz w:val="24"/>
                <w:szCs w:val="24"/>
              </w:rPr>
              <w:t>Тергам бар: суьртан (иллюстрацин) анализ йар, говзаран чулацамца и йустар, говзарна суьрташ дахкаран шайн кепаш йалор.</w:t>
            </w:r>
          </w:p>
          <w:p w:rsidR="0039486A" w:rsidRPr="007C64F3" w:rsidRDefault="0039486A" w:rsidP="0039486A">
            <w:pPr>
              <w:widowControl w:val="0"/>
              <w:numPr>
                <w:ilvl w:val="0"/>
                <w:numId w:val="32"/>
              </w:numPr>
              <w:suppressAutoHyphens/>
              <w:spacing w:after="0"/>
              <w:ind w:left="321" w:hanging="283"/>
              <w:jc w:val="both"/>
              <w:rPr>
                <w:rFonts w:ascii="Times New Roman" w:hAnsi="Times New Roman" w:cs="Times New Roman"/>
                <w:sz w:val="24"/>
                <w:szCs w:val="24"/>
              </w:rPr>
            </w:pPr>
            <w:r w:rsidRPr="007C64F3">
              <w:rPr>
                <w:rFonts w:ascii="Times New Roman" w:hAnsi="Times New Roman" w:cs="Times New Roman"/>
                <w:sz w:val="24"/>
                <w:szCs w:val="24"/>
              </w:rPr>
              <w:t>Классал арахьара йешар: схьайеллачу говзарех шаьш йеша говзар харжар.</w:t>
            </w:r>
          </w:p>
        </w:tc>
      </w:tr>
      <w:tr w:rsidR="0039486A" w:rsidRPr="007C64F3" w:rsidTr="0039486A">
        <w:tc>
          <w:tcPr>
            <w:tcW w:w="14033" w:type="dxa"/>
            <w:gridSpan w:val="2"/>
            <w:tcBorders>
              <w:top w:val="single" w:sz="4" w:space="0" w:color="000000"/>
              <w:left w:val="single" w:sz="4" w:space="0" w:color="000000"/>
              <w:bottom w:val="single" w:sz="4" w:space="0" w:color="000000"/>
              <w:right w:val="single" w:sz="4" w:space="0" w:color="000000"/>
            </w:tcBorders>
          </w:tcPr>
          <w:p w:rsidR="0039486A" w:rsidRPr="007C64F3" w:rsidRDefault="0039486A" w:rsidP="0039486A">
            <w:pPr>
              <w:widowControl w:val="0"/>
              <w:suppressAutoHyphens/>
              <w:snapToGrid w:val="0"/>
              <w:spacing w:after="0"/>
              <w:jc w:val="center"/>
              <w:rPr>
                <w:rFonts w:ascii="Times New Roman" w:hAnsi="Times New Roman" w:cs="Times New Roman"/>
                <w:b/>
                <w:sz w:val="24"/>
                <w:szCs w:val="24"/>
              </w:rPr>
            </w:pPr>
          </w:p>
        </w:tc>
      </w:tr>
      <w:tr w:rsidR="0039486A" w:rsidRPr="007C64F3" w:rsidTr="0039486A">
        <w:trPr>
          <w:trHeight w:val="1683"/>
        </w:trPr>
        <w:tc>
          <w:tcPr>
            <w:tcW w:w="2092" w:type="dxa"/>
            <w:tcBorders>
              <w:top w:val="single" w:sz="4" w:space="0" w:color="000000"/>
              <w:left w:val="single" w:sz="4" w:space="0" w:color="000000"/>
              <w:bottom w:val="single" w:sz="4" w:space="0" w:color="000000"/>
              <w:right w:val="single" w:sz="4" w:space="0" w:color="000000"/>
            </w:tcBorders>
          </w:tcPr>
          <w:p w:rsidR="0039486A" w:rsidRPr="007C64F3" w:rsidRDefault="0039486A" w:rsidP="0039486A">
            <w:pPr>
              <w:widowControl w:val="0"/>
              <w:suppressAutoHyphens/>
              <w:spacing w:before="76" w:after="0" w:line="230" w:lineRule="auto"/>
              <w:jc w:val="both"/>
              <w:rPr>
                <w:rFonts w:ascii="Times New Roman" w:hAnsi="Times New Roman" w:cs="Times New Roman"/>
                <w:b/>
                <w:bCs/>
                <w:sz w:val="24"/>
                <w:szCs w:val="24"/>
              </w:rPr>
            </w:pPr>
            <w:r w:rsidRPr="007C64F3">
              <w:rPr>
                <w:rFonts w:ascii="Times New Roman" w:eastAsia="Calibri" w:hAnsi="Times New Roman" w:cs="Times New Roman"/>
                <w:b/>
                <w:bCs/>
                <w:sz w:val="24"/>
                <w:szCs w:val="24"/>
              </w:rPr>
              <w:t>Берийн дахар - 11 с</w:t>
            </w:r>
          </w:p>
        </w:tc>
        <w:tc>
          <w:tcPr>
            <w:tcW w:w="11941" w:type="dxa"/>
            <w:tcBorders>
              <w:top w:val="single" w:sz="4" w:space="0" w:color="000000"/>
              <w:left w:val="single" w:sz="4" w:space="0" w:color="000000"/>
              <w:bottom w:val="single" w:sz="4" w:space="0" w:color="000000"/>
              <w:right w:val="single" w:sz="4" w:space="0" w:color="000000"/>
            </w:tcBorders>
          </w:tcPr>
          <w:p w:rsidR="0039486A" w:rsidRPr="007C64F3" w:rsidRDefault="0039486A" w:rsidP="0039486A">
            <w:pPr>
              <w:widowControl w:val="0"/>
              <w:numPr>
                <w:ilvl w:val="0"/>
                <w:numId w:val="32"/>
              </w:numPr>
              <w:suppressAutoHyphens/>
              <w:ind w:left="356"/>
              <w:rPr>
                <w:rFonts w:ascii="Times New Roman" w:hAnsi="Times New Roman" w:cs="Times New Roman"/>
                <w:sz w:val="24"/>
                <w:szCs w:val="24"/>
              </w:rPr>
            </w:pPr>
            <w:r w:rsidRPr="007C64F3">
              <w:rPr>
                <w:rFonts w:ascii="Times New Roman" w:hAnsi="Times New Roman" w:cs="Times New Roman"/>
                <w:sz w:val="24"/>
                <w:szCs w:val="24"/>
              </w:rPr>
              <w:t>ЛадогӀар: дешархоша ладугӀу хьехархочо йа говзаллин диктора дӀайоьшучу исбаьхьаллин тексте (таро йелахь, цу гӀуллакхна оьшучу гӀирсех пайда а оьцуш). ЛадоьгӀначу текстах муха кхетта хьажа хаттарш.</w:t>
            </w:r>
          </w:p>
          <w:p w:rsidR="0039486A" w:rsidRPr="007C64F3" w:rsidRDefault="0039486A" w:rsidP="0039486A">
            <w:pPr>
              <w:widowControl w:val="0"/>
              <w:numPr>
                <w:ilvl w:val="0"/>
                <w:numId w:val="32"/>
              </w:numPr>
              <w:suppressAutoHyphens/>
              <w:ind w:left="356"/>
              <w:rPr>
                <w:rFonts w:ascii="Times New Roman" w:hAnsi="Times New Roman" w:cs="Times New Roman"/>
                <w:sz w:val="24"/>
                <w:szCs w:val="24"/>
              </w:rPr>
            </w:pPr>
            <w:r w:rsidRPr="007C64F3">
              <w:rPr>
                <w:rFonts w:ascii="Times New Roman" w:hAnsi="Times New Roman" w:cs="Times New Roman"/>
                <w:sz w:val="24"/>
                <w:szCs w:val="24"/>
              </w:rPr>
              <w:t>Дагахь йешар: текст дагахь йешар, йешначух хиинарг дийцаре дан кечамбар.</w:t>
            </w:r>
          </w:p>
          <w:p w:rsidR="0039486A" w:rsidRPr="007C64F3" w:rsidRDefault="0039486A" w:rsidP="0039486A">
            <w:pPr>
              <w:widowControl w:val="0"/>
              <w:numPr>
                <w:ilvl w:val="0"/>
                <w:numId w:val="32"/>
              </w:numPr>
              <w:suppressAutoHyphens/>
              <w:spacing w:after="0"/>
              <w:ind w:left="321" w:hanging="283"/>
              <w:jc w:val="both"/>
              <w:rPr>
                <w:rFonts w:ascii="Times New Roman" w:hAnsi="Times New Roman" w:cs="Times New Roman"/>
                <w:sz w:val="24"/>
                <w:szCs w:val="24"/>
              </w:rPr>
            </w:pPr>
            <w:r w:rsidRPr="007C64F3">
              <w:rPr>
                <w:rFonts w:ascii="Times New Roman" w:hAnsi="Times New Roman" w:cs="Times New Roman"/>
                <w:sz w:val="24"/>
                <w:szCs w:val="24"/>
              </w:rPr>
              <w:t>Цадевзачу дешнашца а, аларшца а болх бар.</w:t>
            </w:r>
          </w:p>
          <w:p w:rsidR="0039486A" w:rsidRPr="007C64F3" w:rsidRDefault="0039486A" w:rsidP="0039486A">
            <w:pPr>
              <w:widowControl w:val="0"/>
              <w:numPr>
                <w:ilvl w:val="0"/>
                <w:numId w:val="32"/>
              </w:numPr>
              <w:suppressAutoHyphens/>
              <w:spacing w:after="0"/>
              <w:ind w:left="321" w:hanging="283"/>
              <w:jc w:val="both"/>
              <w:rPr>
                <w:rFonts w:ascii="Times New Roman" w:hAnsi="Times New Roman" w:cs="Times New Roman"/>
                <w:sz w:val="24"/>
                <w:szCs w:val="24"/>
              </w:rPr>
            </w:pPr>
            <w:r w:rsidRPr="007C64F3">
              <w:rPr>
                <w:rFonts w:ascii="Times New Roman" w:hAnsi="Times New Roman" w:cs="Times New Roman"/>
                <w:sz w:val="24"/>
                <w:szCs w:val="24"/>
              </w:rPr>
              <w:t>Исбаьхьаллин текстан анализ йар: исбаьхьаллин къегина хиларан (вастийн) а, литературин кепийн а гӀирсех пайдаэцарх кхетар.</w:t>
            </w:r>
          </w:p>
          <w:p w:rsidR="0039486A" w:rsidRPr="007C64F3" w:rsidRDefault="0039486A" w:rsidP="0039486A">
            <w:pPr>
              <w:widowControl w:val="0"/>
              <w:numPr>
                <w:ilvl w:val="0"/>
                <w:numId w:val="32"/>
              </w:numPr>
              <w:suppressAutoHyphens/>
              <w:spacing w:after="0"/>
              <w:ind w:left="321" w:hanging="283"/>
              <w:jc w:val="both"/>
              <w:rPr>
                <w:rFonts w:ascii="Times New Roman" w:hAnsi="Times New Roman" w:cs="Times New Roman"/>
                <w:sz w:val="24"/>
                <w:szCs w:val="24"/>
              </w:rPr>
            </w:pPr>
            <w:r w:rsidRPr="007C64F3">
              <w:rPr>
                <w:rFonts w:ascii="Times New Roman" w:hAnsi="Times New Roman" w:cs="Times New Roman"/>
                <w:sz w:val="24"/>
                <w:szCs w:val="24"/>
              </w:rPr>
              <w:t>Турпалхойн мах хадор: турпалхочун амалан коьрта битамаш билгалбаха хаар; церан леларца амал йовзар; турпалхойн леларийн бахьана довзийта а, церан гӀуллакхийн мах хадон а хаар.</w:t>
            </w:r>
          </w:p>
          <w:p w:rsidR="0039486A" w:rsidRPr="007C64F3" w:rsidRDefault="0039486A" w:rsidP="0039486A">
            <w:pPr>
              <w:widowControl w:val="0"/>
              <w:suppressAutoHyphens/>
              <w:spacing w:after="0"/>
              <w:ind w:left="321"/>
              <w:jc w:val="both"/>
              <w:rPr>
                <w:rFonts w:ascii="Times New Roman" w:hAnsi="Times New Roman" w:cs="Times New Roman"/>
                <w:sz w:val="24"/>
                <w:szCs w:val="24"/>
              </w:rPr>
            </w:pPr>
          </w:p>
          <w:p w:rsidR="0039486A" w:rsidRPr="007C64F3" w:rsidRDefault="0039486A" w:rsidP="0039486A">
            <w:pPr>
              <w:widowControl w:val="0"/>
              <w:numPr>
                <w:ilvl w:val="0"/>
                <w:numId w:val="32"/>
              </w:numPr>
              <w:suppressAutoHyphens/>
              <w:spacing w:after="0"/>
              <w:ind w:left="321" w:hanging="283"/>
              <w:jc w:val="both"/>
              <w:rPr>
                <w:rFonts w:ascii="Times New Roman" w:hAnsi="Times New Roman" w:cs="Times New Roman"/>
                <w:sz w:val="24"/>
                <w:szCs w:val="24"/>
              </w:rPr>
            </w:pPr>
            <w:r w:rsidRPr="007C64F3">
              <w:rPr>
                <w:rFonts w:ascii="Times New Roman" w:hAnsi="Times New Roman" w:cs="Times New Roman"/>
                <w:sz w:val="24"/>
                <w:szCs w:val="24"/>
              </w:rPr>
              <w:t>Текстехь хӀиттийнчу гӀиллакх-оьздангаллин а, историко-культурин а, кхидолчу а хаттарийн анализ йар; гонахарчу бакъдолчун хьежамца царна жоьпаш лаха хаар.</w:t>
            </w:r>
          </w:p>
          <w:p w:rsidR="0039486A" w:rsidRPr="007C64F3" w:rsidRDefault="0039486A" w:rsidP="0039486A">
            <w:pPr>
              <w:widowControl w:val="0"/>
              <w:numPr>
                <w:ilvl w:val="0"/>
                <w:numId w:val="32"/>
              </w:numPr>
              <w:suppressAutoHyphens/>
              <w:spacing w:after="0"/>
              <w:ind w:left="321" w:hanging="283"/>
              <w:jc w:val="both"/>
              <w:rPr>
                <w:rFonts w:ascii="Times New Roman" w:hAnsi="Times New Roman" w:cs="Times New Roman"/>
                <w:sz w:val="24"/>
                <w:szCs w:val="24"/>
              </w:rPr>
            </w:pPr>
            <w:r w:rsidRPr="007C64F3">
              <w:rPr>
                <w:rFonts w:ascii="Times New Roman" w:hAnsi="Times New Roman" w:cs="Times New Roman"/>
                <w:sz w:val="24"/>
                <w:szCs w:val="24"/>
              </w:rPr>
              <w:t>Кхоллараллин болх: схьайеллачу теманашца нохчийн маттахь барта дийцар кечдар.</w:t>
            </w:r>
          </w:p>
          <w:p w:rsidR="0039486A" w:rsidRPr="007C64F3" w:rsidRDefault="0039486A" w:rsidP="0039486A">
            <w:pPr>
              <w:widowControl w:val="0"/>
              <w:suppressAutoHyphens/>
              <w:spacing w:after="0"/>
              <w:ind w:left="321"/>
              <w:jc w:val="both"/>
              <w:rPr>
                <w:rFonts w:ascii="Times New Roman" w:hAnsi="Times New Roman" w:cs="Times New Roman"/>
                <w:sz w:val="24"/>
                <w:szCs w:val="24"/>
              </w:rPr>
            </w:pPr>
            <w:r w:rsidRPr="007C64F3">
              <w:rPr>
                <w:rFonts w:ascii="Times New Roman" w:hAnsi="Times New Roman" w:cs="Times New Roman"/>
                <w:sz w:val="24"/>
                <w:szCs w:val="24"/>
              </w:rPr>
              <w:t>Гергарчу хьесапан теманаш: ишколехь дӀахьош долу гуьйренан цхьаьнакхетарш; сан дийнат; сан хьоме деваша/дейиша (ненаваша йа ненайиша хила а тарло).</w:t>
            </w:r>
          </w:p>
          <w:p w:rsidR="0039486A" w:rsidRPr="007C64F3" w:rsidRDefault="0039486A" w:rsidP="0039486A">
            <w:pPr>
              <w:widowControl w:val="0"/>
              <w:numPr>
                <w:ilvl w:val="0"/>
                <w:numId w:val="32"/>
              </w:numPr>
              <w:suppressAutoHyphens/>
              <w:spacing w:after="0"/>
              <w:ind w:left="321" w:hanging="283"/>
              <w:jc w:val="both"/>
              <w:rPr>
                <w:rFonts w:ascii="Times New Roman" w:hAnsi="Times New Roman" w:cs="Times New Roman"/>
                <w:sz w:val="24"/>
                <w:szCs w:val="24"/>
              </w:rPr>
            </w:pPr>
            <w:r w:rsidRPr="007C64F3">
              <w:rPr>
                <w:rFonts w:ascii="Times New Roman" w:hAnsi="Times New Roman" w:cs="Times New Roman"/>
                <w:sz w:val="24"/>
                <w:szCs w:val="24"/>
              </w:rPr>
              <w:t>Талламан болх: масала, кху декъан цхьахволчу авторан дахарх а, кхоллараллех а доклад кечйар.</w:t>
            </w:r>
          </w:p>
          <w:p w:rsidR="0039486A" w:rsidRPr="007C64F3" w:rsidRDefault="0039486A" w:rsidP="0039486A">
            <w:pPr>
              <w:widowControl w:val="0"/>
              <w:suppressAutoHyphens/>
              <w:spacing w:after="0"/>
              <w:ind w:left="321"/>
              <w:jc w:val="both"/>
              <w:rPr>
                <w:rFonts w:ascii="Times New Roman" w:hAnsi="Times New Roman" w:cs="Times New Roman"/>
                <w:sz w:val="24"/>
                <w:szCs w:val="24"/>
              </w:rPr>
            </w:pPr>
          </w:p>
        </w:tc>
      </w:tr>
      <w:tr w:rsidR="0039486A" w:rsidRPr="007C64F3" w:rsidTr="0039486A">
        <w:tc>
          <w:tcPr>
            <w:tcW w:w="14033" w:type="dxa"/>
            <w:gridSpan w:val="2"/>
            <w:tcBorders>
              <w:top w:val="single" w:sz="4" w:space="0" w:color="000000"/>
              <w:left w:val="single" w:sz="4" w:space="0" w:color="000000"/>
              <w:bottom w:val="single" w:sz="4" w:space="0" w:color="000000"/>
              <w:right w:val="single" w:sz="4" w:space="0" w:color="000000"/>
            </w:tcBorders>
          </w:tcPr>
          <w:p w:rsidR="0039486A" w:rsidRPr="007C64F3" w:rsidRDefault="0039486A" w:rsidP="0039486A">
            <w:pPr>
              <w:widowControl w:val="0"/>
              <w:suppressAutoHyphens/>
              <w:snapToGrid w:val="0"/>
              <w:spacing w:after="0"/>
              <w:jc w:val="center"/>
              <w:rPr>
                <w:rFonts w:ascii="Times New Roman" w:hAnsi="Times New Roman" w:cs="Times New Roman"/>
                <w:b/>
                <w:sz w:val="24"/>
                <w:szCs w:val="24"/>
              </w:rPr>
            </w:pPr>
          </w:p>
        </w:tc>
      </w:tr>
      <w:tr w:rsidR="0039486A" w:rsidRPr="007C64F3" w:rsidTr="0039486A">
        <w:trPr>
          <w:trHeight w:val="2190"/>
        </w:trPr>
        <w:tc>
          <w:tcPr>
            <w:tcW w:w="2092" w:type="dxa"/>
            <w:tcBorders>
              <w:top w:val="single" w:sz="4" w:space="0" w:color="000000"/>
              <w:left w:val="single" w:sz="4" w:space="0" w:color="000000"/>
              <w:bottom w:val="single" w:sz="4" w:space="0" w:color="000000"/>
              <w:right w:val="single" w:sz="4" w:space="0" w:color="000000"/>
            </w:tcBorders>
          </w:tcPr>
          <w:p w:rsidR="0039486A" w:rsidRPr="007C64F3" w:rsidRDefault="0039486A" w:rsidP="0039486A">
            <w:pPr>
              <w:widowControl w:val="0"/>
              <w:suppressAutoHyphens/>
              <w:spacing w:before="78" w:after="0" w:line="228" w:lineRule="auto"/>
              <w:rPr>
                <w:rFonts w:ascii="Times New Roman" w:hAnsi="Times New Roman" w:cs="Times New Roman"/>
                <w:b/>
                <w:sz w:val="24"/>
                <w:szCs w:val="24"/>
              </w:rPr>
            </w:pPr>
            <w:r w:rsidRPr="007C64F3">
              <w:rPr>
                <w:rFonts w:ascii="Times New Roman" w:eastAsia="Times New Roman" w:hAnsi="Times New Roman" w:cs="Times New Roman"/>
                <w:b/>
                <w:color w:val="000000"/>
                <w:w w:val="97"/>
                <w:sz w:val="24"/>
                <w:szCs w:val="24"/>
              </w:rPr>
              <w:t xml:space="preserve">Дакъа 6.  </w:t>
            </w:r>
            <w:r w:rsidRPr="007C64F3">
              <w:rPr>
                <w:rFonts w:ascii="Times New Roman" w:eastAsia="Calibri" w:hAnsi="Times New Roman" w:cs="Times New Roman"/>
                <w:b/>
                <w:color w:val="000000"/>
                <w:sz w:val="24"/>
                <w:szCs w:val="24"/>
              </w:rPr>
              <w:t>Даймохк вай къинхьегамца хьестабо - 5с</w:t>
            </w:r>
          </w:p>
        </w:tc>
        <w:tc>
          <w:tcPr>
            <w:tcW w:w="11941" w:type="dxa"/>
            <w:tcBorders>
              <w:top w:val="single" w:sz="4" w:space="0" w:color="000000"/>
              <w:left w:val="single" w:sz="4" w:space="0" w:color="000000"/>
              <w:bottom w:val="single" w:sz="4" w:space="0" w:color="000000"/>
              <w:right w:val="single" w:sz="4" w:space="0" w:color="000000"/>
            </w:tcBorders>
          </w:tcPr>
          <w:p w:rsidR="0039486A" w:rsidRPr="007C64F3" w:rsidRDefault="0039486A" w:rsidP="0039486A">
            <w:pPr>
              <w:widowControl w:val="0"/>
              <w:numPr>
                <w:ilvl w:val="0"/>
                <w:numId w:val="32"/>
              </w:numPr>
              <w:suppressAutoHyphens/>
              <w:ind w:left="498"/>
              <w:rPr>
                <w:rFonts w:ascii="Times New Roman" w:hAnsi="Times New Roman" w:cs="Times New Roman"/>
                <w:sz w:val="24"/>
                <w:szCs w:val="24"/>
              </w:rPr>
            </w:pPr>
            <w:r w:rsidRPr="007C64F3">
              <w:rPr>
                <w:rFonts w:ascii="Times New Roman" w:hAnsi="Times New Roman" w:cs="Times New Roman"/>
                <w:sz w:val="24"/>
                <w:szCs w:val="24"/>
              </w:rPr>
              <w:t>Хезаш йешар: текстах кхетархьама цаторийла йолчу боларца дешархойх хӀорамма а хезаш йешар.</w:t>
            </w:r>
          </w:p>
          <w:p w:rsidR="0039486A" w:rsidRPr="007C64F3" w:rsidRDefault="0039486A" w:rsidP="0039486A">
            <w:pPr>
              <w:widowControl w:val="0"/>
              <w:numPr>
                <w:ilvl w:val="0"/>
                <w:numId w:val="32"/>
              </w:numPr>
              <w:suppressAutoHyphens/>
              <w:ind w:left="498"/>
              <w:rPr>
                <w:rFonts w:ascii="Times New Roman" w:hAnsi="Times New Roman" w:cs="Times New Roman"/>
                <w:sz w:val="24"/>
                <w:szCs w:val="24"/>
              </w:rPr>
            </w:pPr>
            <w:r w:rsidRPr="007C64F3">
              <w:rPr>
                <w:rFonts w:ascii="Times New Roman" w:hAnsi="Times New Roman" w:cs="Times New Roman"/>
                <w:sz w:val="24"/>
                <w:szCs w:val="24"/>
              </w:rPr>
              <w:t>Дагахь йешар: текст дагахь йешар, йешначух хиинарг дийцаре дан кечамбар.</w:t>
            </w:r>
          </w:p>
          <w:p w:rsidR="0039486A" w:rsidRPr="007C64F3" w:rsidRDefault="0039486A" w:rsidP="0039486A">
            <w:pPr>
              <w:widowControl w:val="0"/>
              <w:numPr>
                <w:ilvl w:val="0"/>
                <w:numId w:val="32"/>
              </w:numPr>
              <w:suppressAutoHyphens/>
              <w:ind w:left="498"/>
              <w:rPr>
                <w:rFonts w:ascii="Times New Roman" w:hAnsi="Times New Roman" w:cs="Times New Roman"/>
                <w:sz w:val="24"/>
                <w:szCs w:val="24"/>
              </w:rPr>
            </w:pPr>
            <w:r w:rsidRPr="007C64F3">
              <w:rPr>
                <w:rFonts w:ascii="Times New Roman" w:hAnsi="Times New Roman" w:cs="Times New Roman"/>
                <w:sz w:val="24"/>
                <w:szCs w:val="24"/>
              </w:rPr>
              <w:t>Цадевзачу дешнашца а, аларшца а болх бар: маьӀнех кхетархьама контекстан анализ йар; Ӏаматехь йеллачу дошамца болх бар.</w:t>
            </w:r>
          </w:p>
          <w:p w:rsidR="0039486A" w:rsidRPr="007C64F3" w:rsidRDefault="0039486A" w:rsidP="0039486A">
            <w:pPr>
              <w:widowControl w:val="0"/>
              <w:numPr>
                <w:ilvl w:val="0"/>
                <w:numId w:val="32"/>
              </w:numPr>
              <w:suppressAutoHyphens/>
              <w:spacing w:after="0"/>
              <w:ind w:left="321" w:hanging="283"/>
              <w:jc w:val="both"/>
              <w:rPr>
                <w:rFonts w:ascii="Times New Roman" w:hAnsi="Times New Roman" w:cs="Times New Roman"/>
                <w:sz w:val="24"/>
                <w:szCs w:val="24"/>
              </w:rPr>
            </w:pPr>
            <w:r w:rsidRPr="007C64F3">
              <w:rPr>
                <w:rFonts w:ascii="Times New Roman" w:hAnsi="Times New Roman" w:cs="Times New Roman"/>
                <w:sz w:val="24"/>
                <w:szCs w:val="24"/>
              </w:rPr>
              <w:t>Исбаьхьаллин говзаран анализ йар: коьрта идеяш гучуйахар; говзаран план хӀоттор.</w:t>
            </w:r>
          </w:p>
          <w:p w:rsidR="0039486A" w:rsidRPr="007C64F3" w:rsidRDefault="0039486A" w:rsidP="0039486A">
            <w:pPr>
              <w:widowControl w:val="0"/>
              <w:numPr>
                <w:ilvl w:val="0"/>
                <w:numId w:val="32"/>
              </w:numPr>
              <w:suppressAutoHyphens/>
              <w:spacing w:after="0"/>
              <w:ind w:left="321" w:hanging="283"/>
              <w:jc w:val="both"/>
              <w:rPr>
                <w:rFonts w:ascii="Times New Roman" w:hAnsi="Times New Roman" w:cs="Times New Roman"/>
                <w:sz w:val="24"/>
                <w:szCs w:val="24"/>
              </w:rPr>
            </w:pPr>
            <w:r w:rsidRPr="007C64F3">
              <w:rPr>
                <w:rFonts w:ascii="Times New Roman" w:hAnsi="Times New Roman" w:cs="Times New Roman"/>
                <w:sz w:val="24"/>
                <w:szCs w:val="24"/>
              </w:rPr>
              <w:t>Текстехь хӀиттийнчу гӀиллакх-оьздангаллин а, историко-культурин а, кхидолчу а хаттарийн анализ йар; гонахарчу бакъдолчун хьежамца царна жоьпаш лаха хаар.</w:t>
            </w:r>
          </w:p>
          <w:p w:rsidR="0039486A" w:rsidRPr="007C64F3" w:rsidRDefault="0039486A" w:rsidP="0039486A">
            <w:pPr>
              <w:widowControl w:val="0"/>
              <w:numPr>
                <w:ilvl w:val="0"/>
                <w:numId w:val="32"/>
              </w:numPr>
              <w:suppressAutoHyphens/>
              <w:spacing w:after="0"/>
              <w:ind w:left="321" w:hanging="283"/>
              <w:jc w:val="both"/>
              <w:rPr>
                <w:rFonts w:ascii="Times New Roman" w:eastAsia="Calibri" w:hAnsi="Times New Roman" w:cs="Times New Roman"/>
                <w:sz w:val="24"/>
                <w:szCs w:val="24"/>
              </w:rPr>
            </w:pPr>
            <w:r w:rsidRPr="007C64F3">
              <w:rPr>
                <w:rFonts w:ascii="Times New Roman" w:eastAsia="Calibri" w:hAnsi="Times New Roman" w:cs="Times New Roman"/>
                <w:sz w:val="24"/>
                <w:szCs w:val="24"/>
              </w:rPr>
              <w:t>Тобанехь болх: масала, шайн хӀора дийнахь долчу дахарехь йоьалгӀачу классан дешархоша дан йиш долу дика гӀуллакхаш дийцаре дар.</w:t>
            </w:r>
          </w:p>
        </w:tc>
      </w:tr>
      <w:tr w:rsidR="0039486A" w:rsidRPr="007C64F3" w:rsidTr="0039486A">
        <w:trPr>
          <w:trHeight w:val="1119"/>
        </w:trPr>
        <w:tc>
          <w:tcPr>
            <w:tcW w:w="2092" w:type="dxa"/>
            <w:tcBorders>
              <w:top w:val="single" w:sz="4" w:space="0" w:color="000000"/>
              <w:left w:val="single" w:sz="4" w:space="0" w:color="000000"/>
              <w:bottom w:val="single" w:sz="4" w:space="0" w:color="000000"/>
              <w:right w:val="single" w:sz="4" w:space="0" w:color="000000"/>
            </w:tcBorders>
          </w:tcPr>
          <w:p w:rsidR="0039486A" w:rsidRPr="007C64F3" w:rsidRDefault="0039486A" w:rsidP="0039486A">
            <w:pPr>
              <w:widowControl w:val="0"/>
              <w:suppressAutoHyphens/>
              <w:spacing w:before="76" w:after="0" w:line="230" w:lineRule="auto"/>
              <w:jc w:val="both"/>
              <w:rPr>
                <w:rFonts w:ascii="Times New Roman" w:hAnsi="Times New Roman" w:cs="Times New Roman"/>
                <w:b/>
                <w:sz w:val="24"/>
                <w:szCs w:val="24"/>
              </w:rPr>
            </w:pPr>
            <w:r w:rsidRPr="007C64F3">
              <w:rPr>
                <w:rFonts w:ascii="Times New Roman" w:eastAsia="Calibri" w:hAnsi="Times New Roman" w:cs="Times New Roman"/>
                <w:b/>
                <w:spacing w:val="-5"/>
                <w:sz w:val="24"/>
                <w:szCs w:val="24"/>
              </w:rPr>
              <w:t>1а-11с.</w:t>
            </w:r>
          </w:p>
          <w:p w:rsidR="0039486A" w:rsidRPr="007C64F3" w:rsidRDefault="0039486A" w:rsidP="0039486A">
            <w:pPr>
              <w:widowControl w:val="0"/>
              <w:suppressAutoHyphens/>
              <w:spacing w:before="76" w:after="0" w:line="230" w:lineRule="auto"/>
              <w:jc w:val="both"/>
              <w:rPr>
                <w:rFonts w:ascii="Times New Roman" w:hAnsi="Times New Roman" w:cs="Times New Roman"/>
                <w:b/>
                <w:sz w:val="24"/>
                <w:szCs w:val="24"/>
              </w:rPr>
            </w:pPr>
          </w:p>
          <w:p w:rsidR="0039486A" w:rsidRPr="007C64F3" w:rsidRDefault="0039486A" w:rsidP="0039486A">
            <w:pPr>
              <w:widowControl w:val="0"/>
              <w:suppressAutoHyphens/>
              <w:spacing w:before="76" w:after="0" w:line="230" w:lineRule="auto"/>
              <w:jc w:val="both"/>
              <w:rPr>
                <w:rFonts w:ascii="Times New Roman" w:hAnsi="Times New Roman" w:cs="Times New Roman"/>
                <w:b/>
                <w:sz w:val="24"/>
                <w:szCs w:val="24"/>
              </w:rPr>
            </w:pPr>
          </w:p>
          <w:p w:rsidR="0039486A" w:rsidRPr="007C64F3" w:rsidRDefault="0039486A" w:rsidP="0039486A">
            <w:pPr>
              <w:widowControl w:val="0"/>
              <w:suppressAutoHyphens/>
              <w:spacing w:before="76" w:after="0" w:line="230" w:lineRule="auto"/>
              <w:jc w:val="both"/>
              <w:rPr>
                <w:rFonts w:ascii="Times New Roman" w:hAnsi="Times New Roman" w:cs="Times New Roman"/>
                <w:b/>
                <w:sz w:val="24"/>
                <w:szCs w:val="24"/>
              </w:rPr>
            </w:pPr>
          </w:p>
          <w:p w:rsidR="0039486A" w:rsidRPr="007C64F3" w:rsidRDefault="0039486A" w:rsidP="0039486A">
            <w:pPr>
              <w:widowControl w:val="0"/>
              <w:suppressAutoHyphens/>
              <w:spacing w:before="76" w:after="0" w:line="230" w:lineRule="auto"/>
              <w:jc w:val="both"/>
              <w:rPr>
                <w:rFonts w:ascii="Times New Roman" w:hAnsi="Times New Roman" w:cs="Times New Roman"/>
                <w:b/>
                <w:sz w:val="24"/>
                <w:szCs w:val="24"/>
              </w:rPr>
            </w:pPr>
          </w:p>
          <w:p w:rsidR="0039486A" w:rsidRPr="007C64F3" w:rsidRDefault="0039486A" w:rsidP="0039486A">
            <w:pPr>
              <w:widowControl w:val="0"/>
              <w:suppressAutoHyphens/>
              <w:spacing w:before="76" w:after="0" w:line="230" w:lineRule="auto"/>
              <w:jc w:val="both"/>
              <w:rPr>
                <w:rFonts w:ascii="Times New Roman" w:hAnsi="Times New Roman" w:cs="Times New Roman"/>
                <w:b/>
                <w:sz w:val="24"/>
                <w:szCs w:val="24"/>
              </w:rPr>
            </w:pPr>
          </w:p>
          <w:p w:rsidR="0039486A" w:rsidRPr="007C64F3" w:rsidRDefault="0039486A" w:rsidP="0039486A">
            <w:pPr>
              <w:widowControl w:val="0"/>
              <w:suppressAutoHyphens/>
              <w:spacing w:before="76" w:after="0" w:line="230" w:lineRule="auto"/>
              <w:jc w:val="both"/>
              <w:rPr>
                <w:rFonts w:ascii="Times New Roman" w:hAnsi="Times New Roman" w:cs="Times New Roman"/>
                <w:b/>
                <w:sz w:val="24"/>
                <w:szCs w:val="24"/>
              </w:rPr>
            </w:pPr>
          </w:p>
          <w:p w:rsidR="0039486A" w:rsidRPr="007C64F3" w:rsidRDefault="0039486A" w:rsidP="0039486A">
            <w:pPr>
              <w:widowControl w:val="0"/>
              <w:suppressAutoHyphens/>
              <w:spacing w:before="76" w:after="0" w:line="230" w:lineRule="auto"/>
              <w:jc w:val="both"/>
              <w:rPr>
                <w:rFonts w:ascii="Times New Roman" w:hAnsi="Times New Roman" w:cs="Times New Roman"/>
                <w:b/>
                <w:sz w:val="24"/>
                <w:szCs w:val="24"/>
              </w:rPr>
            </w:pPr>
          </w:p>
        </w:tc>
        <w:tc>
          <w:tcPr>
            <w:tcW w:w="11941" w:type="dxa"/>
            <w:tcBorders>
              <w:top w:val="single" w:sz="4" w:space="0" w:color="000000"/>
              <w:left w:val="single" w:sz="4" w:space="0" w:color="000000"/>
              <w:bottom w:val="single" w:sz="4" w:space="0" w:color="000000"/>
              <w:right w:val="single" w:sz="4" w:space="0" w:color="000000"/>
            </w:tcBorders>
          </w:tcPr>
          <w:p w:rsidR="0039486A" w:rsidRPr="007C64F3" w:rsidRDefault="0039486A" w:rsidP="0039486A">
            <w:pPr>
              <w:widowControl w:val="0"/>
              <w:numPr>
                <w:ilvl w:val="0"/>
                <w:numId w:val="32"/>
              </w:numPr>
              <w:suppressAutoHyphens/>
              <w:spacing w:after="0"/>
              <w:ind w:left="356" w:hanging="283"/>
              <w:jc w:val="both"/>
              <w:rPr>
                <w:rFonts w:ascii="Times New Roman" w:hAnsi="Times New Roman" w:cs="Times New Roman"/>
                <w:sz w:val="24"/>
                <w:szCs w:val="24"/>
              </w:rPr>
            </w:pPr>
            <w:r w:rsidRPr="007C64F3">
              <w:rPr>
                <w:rFonts w:ascii="Times New Roman" w:hAnsi="Times New Roman" w:cs="Times New Roman"/>
                <w:sz w:val="24"/>
                <w:szCs w:val="24"/>
              </w:rPr>
              <w:t>ЛадогӀар: дешархоша ладугӀу хьехархочо йа говзаллин диктора дӀайоьшучу исбаьхьаллин тексте (таро йелахь, цу гӀуллакхна оьшучу гӀирсех пайда а оьцуш). ЛадоьгӀначу текстах муха кхетта хьажа хаттарш.</w:t>
            </w:r>
          </w:p>
          <w:p w:rsidR="0039486A" w:rsidRPr="007C64F3" w:rsidRDefault="0039486A" w:rsidP="0039486A">
            <w:pPr>
              <w:widowControl w:val="0"/>
              <w:numPr>
                <w:ilvl w:val="0"/>
                <w:numId w:val="32"/>
              </w:numPr>
              <w:suppressAutoHyphens/>
              <w:ind w:left="214"/>
              <w:rPr>
                <w:rFonts w:ascii="Times New Roman" w:hAnsi="Times New Roman" w:cs="Times New Roman"/>
                <w:sz w:val="24"/>
                <w:szCs w:val="24"/>
              </w:rPr>
            </w:pPr>
            <w:r w:rsidRPr="007C64F3">
              <w:rPr>
                <w:rFonts w:ascii="Times New Roman" w:hAnsi="Times New Roman" w:cs="Times New Roman"/>
                <w:sz w:val="24"/>
                <w:szCs w:val="24"/>
              </w:rPr>
              <w:t>Хезаш йешар: текстах кхетархьама цаторийла йолчу боларца дешархойх хӀорамма а хезаш йешар.</w:t>
            </w:r>
          </w:p>
          <w:p w:rsidR="0039486A" w:rsidRPr="007C64F3" w:rsidRDefault="0039486A" w:rsidP="0039486A">
            <w:pPr>
              <w:widowControl w:val="0"/>
              <w:numPr>
                <w:ilvl w:val="0"/>
                <w:numId w:val="32"/>
              </w:numPr>
              <w:suppressAutoHyphens/>
              <w:ind w:left="356"/>
              <w:rPr>
                <w:rFonts w:ascii="Times New Roman" w:hAnsi="Times New Roman" w:cs="Times New Roman"/>
                <w:sz w:val="24"/>
                <w:szCs w:val="24"/>
              </w:rPr>
            </w:pPr>
            <w:r w:rsidRPr="007C64F3">
              <w:rPr>
                <w:rFonts w:ascii="Times New Roman" w:hAnsi="Times New Roman" w:cs="Times New Roman"/>
                <w:sz w:val="24"/>
                <w:szCs w:val="24"/>
              </w:rPr>
              <w:t>Дагахь йешар: текст дагахь йешар, йешначух хиинарг дийцаре дан кечамбар.</w:t>
            </w:r>
          </w:p>
          <w:p w:rsidR="0039486A" w:rsidRPr="007C64F3" w:rsidRDefault="0039486A" w:rsidP="0039486A">
            <w:pPr>
              <w:widowControl w:val="0"/>
              <w:numPr>
                <w:ilvl w:val="0"/>
                <w:numId w:val="32"/>
              </w:numPr>
              <w:suppressAutoHyphens/>
              <w:ind w:left="356"/>
              <w:rPr>
                <w:rFonts w:ascii="Times New Roman" w:hAnsi="Times New Roman" w:cs="Times New Roman"/>
                <w:sz w:val="24"/>
                <w:szCs w:val="24"/>
              </w:rPr>
            </w:pPr>
            <w:r w:rsidRPr="007C64F3">
              <w:rPr>
                <w:rFonts w:ascii="Times New Roman" w:hAnsi="Times New Roman" w:cs="Times New Roman"/>
                <w:sz w:val="24"/>
                <w:szCs w:val="24"/>
              </w:rPr>
              <w:t>Цадевзачу дешнашца а, аларшца а болх бар: маьӀнех кхетархьама контекстан анализ йар; Ӏаматехь йеллачу дошамца болх бар.</w:t>
            </w:r>
          </w:p>
          <w:p w:rsidR="0039486A" w:rsidRPr="007C64F3" w:rsidRDefault="0039486A" w:rsidP="0039486A">
            <w:pPr>
              <w:widowControl w:val="0"/>
              <w:numPr>
                <w:ilvl w:val="0"/>
                <w:numId w:val="32"/>
              </w:numPr>
              <w:suppressAutoHyphens/>
              <w:spacing w:after="0"/>
              <w:ind w:left="321" w:hanging="283"/>
              <w:jc w:val="both"/>
              <w:rPr>
                <w:rFonts w:ascii="Times New Roman" w:hAnsi="Times New Roman" w:cs="Times New Roman"/>
                <w:sz w:val="24"/>
                <w:szCs w:val="24"/>
              </w:rPr>
            </w:pPr>
            <w:r w:rsidRPr="007C64F3">
              <w:rPr>
                <w:rFonts w:ascii="Times New Roman" w:hAnsi="Times New Roman" w:cs="Times New Roman"/>
                <w:sz w:val="24"/>
                <w:szCs w:val="24"/>
              </w:rPr>
              <w:t>Талламан болх: шайн хьежамийн буха тӀехь текст кечйар; доклад кечйар.</w:t>
            </w:r>
          </w:p>
          <w:p w:rsidR="0039486A" w:rsidRPr="007C64F3" w:rsidRDefault="0039486A" w:rsidP="0039486A">
            <w:pPr>
              <w:widowControl w:val="0"/>
              <w:numPr>
                <w:ilvl w:val="0"/>
                <w:numId w:val="32"/>
              </w:numPr>
              <w:suppressAutoHyphens/>
              <w:spacing w:after="0"/>
              <w:ind w:left="321" w:hanging="283"/>
              <w:jc w:val="both"/>
              <w:rPr>
                <w:rFonts w:ascii="Times New Roman" w:hAnsi="Times New Roman" w:cs="Times New Roman"/>
                <w:sz w:val="24"/>
                <w:szCs w:val="24"/>
              </w:rPr>
            </w:pPr>
            <w:r w:rsidRPr="007C64F3">
              <w:rPr>
                <w:rFonts w:ascii="Times New Roman" w:hAnsi="Times New Roman" w:cs="Times New Roman"/>
                <w:sz w:val="24"/>
                <w:szCs w:val="24"/>
              </w:rPr>
              <w:t>Классал арахьара йешар: схьайеллачу говзарех шаьш йеша говзар харжар.</w:t>
            </w:r>
          </w:p>
        </w:tc>
      </w:tr>
      <w:tr w:rsidR="0039486A" w:rsidRPr="007C64F3" w:rsidTr="0039486A">
        <w:trPr>
          <w:trHeight w:val="1119"/>
        </w:trPr>
        <w:tc>
          <w:tcPr>
            <w:tcW w:w="2092" w:type="dxa"/>
            <w:tcBorders>
              <w:left w:val="single" w:sz="4" w:space="0" w:color="000000"/>
              <w:bottom w:val="single" w:sz="4" w:space="0" w:color="000000"/>
              <w:right w:val="single" w:sz="4" w:space="0" w:color="000000"/>
            </w:tcBorders>
          </w:tcPr>
          <w:p w:rsidR="0039486A" w:rsidRPr="007C64F3" w:rsidRDefault="0039486A" w:rsidP="0039486A">
            <w:pPr>
              <w:widowControl w:val="0"/>
              <w:suppressAutoHyphens/>
              <w:spacing w:before="76" w:after="0" w:line="230" w:lineRule="auto"/>
              <w:ind w:left="72"/>
              <w:jc w:val="both"/>
              <w:rPr>
                <w:rFonts w:ascii="Times New Roman" w:hAnsi="Times New Roman" w:cs="Times New Roman"/>
                <w:b/>
                <w:sz w:val="24"/>
                <w:szCs w:val="24"/>
              </w:rPr>
            </w:pPr>
            <w:r w:rsidRPr="007C64F3">
              <w:rPr>
                <w:rFonts w:ascii="Times New Roman" w:eastAsia="Calibri" w:hAnsi="Times New Roman" w:cs="Times New Roman"/>
                <w:b/>
                <w:sz w:val="24"/>
                <w:szCs w:val="24"/>
              </w:rPr>
              <w:t>Б</w:t>
            </w:r>
            <w:r w:rsidRPr="007C64F3">
              <w:rPr>
                <w:rFonts w:ascii="Times New Roman" w:eastAsia="Calibri" w:hAnsi="Times New Roman" w:cs="Times New Roman"/>
                <w:b/>
                <w:sz w:val="24"/>
                <w:szCs w:val="24"/>
                <w:lang w:val="en-US"/>
              </w:rPr>
              <w:t>I</w:t>
            </w:r>
            <w:r w:rsidRPr="007C64F3">
              <w:rPr>
                <w:rFonts w:ascii="Times New Roman" w:eastAsia="Calibri" w:hAnsi="Times New Roman" w:cs="Times New Roman"/>
                <w:b/>
                <w:sz w:val="24"/>
                <w:szCs w:val="24"/>
              </w:rPr>
              <w:t>аьсте йог</w:t>
            </w:r>
            <w:r w:rsidRPr="007C64F3">
              <w:rPr>
                <w:rFonts w:ascii="Times New Roman" w:eastAsia="Calibri" w:hAnsi="Times New Roman" w:cs="Times New Roman"/>
                <w:b/>
                <w:sz w:val="24"/>
                <w:szCs w:val="24"/>
                <w:lang w:val="en-US"/>
              </w:rPr>
              <w:t>I</w:t>
            </w:r>
            <w:r w:rsidRPr="007C64F3">
              <w:rPr>
                <w:rFonts w:ascii="Times New Roman" w:eastAsia="Calibri" w:hAnsi="Times New Roman" w:cs="Times New Roman"/>
                <w:b/>
                <w:sz w:val="24"/>
                <w:szCs w:val="24"/>
              </w:rPr>
              <w:t>у, б</w:t>
            </w:r>
            <w:r w:rsidRPr="007C64F3">
              <w:rPr>
                <w:rFonts w:ascii="Times New Roman" w:eastAsia="Calibri" w:hAnsi="Times New Roman" w:cs="Times New Roman"/>
                <w:b/>
                <w:sz w:val="24"/>
                <w:szCs w:val="24"/>
                <w:lang w:val="en-US"/>
              </w:rPr>
              <w:t>I</w:t>
            </w:r>
            <w:r w:rsidRPr="007C64F3">
              <w:rPr>
                <w:rFonts w:ascii="Times New Roman" w:eastAsia="Calibri" w:hAnsi="Times New Roman" w:cs="Times New Roman"/>
                <w:b/>
                <w:sz w:val="24"/>
                <w:szCs w:val="24"/>
              </w:rPr>
              <w:t>аьсте йог</w:t>
            </w:r>
            <w:r w:rsidRPr="007C64F3">
              <w:rPr>
                <w:rFonts w:ascii="Times New Roman" w:eastAsia="Calibri" w:hAnsi="Times New Roman" w:cs="Times New Roman"/>
                <w:b/>
                <w:sz w:val="24"/>
                <w:szCs w:val="24"/>
                <w:lang w:val="en-US"/>
              </w:rPr>
              <w:t>I</w:t>
            </w:r>
            <w:r w:rsidRPr="007C64F3">
              <w:rPr>
                <w:rFonts w:ascii="Times New Roman" w:eastAsia="Calibri" w:hAnsi="Times New Roman" w:cs="Times New Roman"/>
                <w:b/>
                <w:sz w:val="24"/>
                <w:szCs w:val="24"/>
              </w:rPr>
              <w:t>у!-13с.</w:t>
            </w:r>
          </w:p>
        </w:tc>
        <w:tc>
          <w:tcPr>
            <w:tcW w:w="11941" w:type="dxa"/>
            <w:tcBorders>
              <w:left w:val="single" w:sz="4" w:space="0" w:color="000000"/>
              <w:bottom w:val="single" w:sz="4" w:space="0" w:color="000000"/>
              <w:right w:val="single" w:sz="4" w:space="0" w:color="000000"/>
            </w:tcBorders>
          </w:tcPr>
          <w:p w:rsidR="0039486A" w:rsidRPr="007C64F3" w:rsidRDefault="0039486A" w:rsidP="0039486A">
            <w:pPr>
              <w:widowControl w:val="0"/>
              <w:numPr>
                <w:ilvl w:val="0"/>
                <w:numId w:val="32"/>
              </w:numPr>
              <w:suppressAutoHyphens/>
              <w:spacing w:before="76" w:after="0" w:line="242" w:lineRule="auto"/>
              <w:ind w:left="72" w:right="144" w:firstLine="0"/>
              <w:rPr>
                <w:rFonts w:ascii="Times New Roman" w:hAnsi="Times New Roman" w:cs="Times New Roman"/>
                <w:sz w:val="24"/>
                <w:szCs w:val="24"/>
              </w:rPr>
            </w:pPr>
            <w:r w:rsidRPr="007C64F3">
              <w:rPr>
                <w:rFonts w:ascii="Times New Roman" w:hAnsi="Times New Roman" w:cs="Times New Roman"/>
                <w:sz w:val="24"/>
                <w:szCs w:val="24"/>
              </w:rPr>
              <w:t>Дагахь йешар: текст дагахь йешар, йешначух хиинарг дийцаре дан кечамбар.</w:t>
            </w:r>
          </w:p>
          <w:p w:rsidR="0039486A" w:rsidRPr="007C64F3" w:rsidRDefault="0039486A" w:rsidP="0039486A">
            <w:pPr>
              <w:widowControl w:val="0"/>
              <w:numPr>
                <w:ilvl w:val="0"/>
                <w:numId w:val="32"/>
              </w:numPr>
              <w:suppressAutoHyphens/>
              <w:spacing w:before="76" w:after="0" w:line="242" w:lineRule="auto"/>
              <w:ind w:left="72" w:right="144" w:firstLine="0"/>
              <w:jc w:val="both"/>
              <w:rPr>
                <w:rFonts w:ascii="Times New Roman" w:hAnsi="Times New Roman" w:cs="Times New Roman"/>
                <w:sz w:val="24"/>
                <w:szCs w:val="24"/>
                <w:lang w:val="en-US"/>
              </w:rPr>
            </w:pPr>
            <w:r w:rsidRPr="007C64F3">
              <w:rPr>
                <w:rFonts w:ascii="Times New Roman" w:hAnsi="Times New Roman" w:cs="Times New Roman"/>
                <w:sz w:val="24"/>
                <w:szCs w:val="24"/>
              </w:rPr>
              <w:t>Байт дагахь</w:t>
            </w:r>
          </w:p>
          <w:p w:rsidR="0039486A" w:rsidRPr="007C64F3" w:rsidRDefault="0039486A" w:rsidP="0039486A">
            <w:pPr>
              <w:widowControl w:val="0"/>
              <w:numPr>
                <w:ilvl w:val="0"/>
                <w:numId w:val="32"/>
              </w:numPr>
              <w:suppressAutoHyphens/>
              <w:spacing w:before="76" w:after="0" w:line="242" w:lineRule="auto"/>
              <w:ind w:left="72" w:right="144" w:firstLine="0"/>
              <w:jc w:val="both"/>
              <w:rPr>
                <w:rFonts w:ascii="Times New Roman" w:hAnsi="Times New Roman" w:cs="Times New Roman"/>
                <w:sz w:val="24"/>
                <w:szCs w:val="24"/>
                <w:lang w:val="en-US"/>
              </w:rPr>
            </w:pPr>
            <w:r w:rsidRPr="007C64F3">
              <w:rPr>
                <w:rFonts w:ascii="Times New Roman" w:hAnsi="Times New Roman" w:cs="Times New Roman"/>
                <w:sz w:val="24"/>
                <w:szCs w:val="24"/>
              </w:rPr>
              <w:t>Цадевзачу</w:t>
            </w:r>
            <w:r w:rsidRPr="007C64F3">
              <w:rPr>
                <w:rFonts w:ascii="Times New Roman" w:hAnsi="Times New Roman" w:cs="Times New Roman"/>
                <w:sz w:val="24"/>
                <w:szCs w:val="24"/>
                <w:lang w:val="en-US"/>
              </w:rPr>
              <w:t xml:space="preserve"> </w:t>
            </w:r>
            <w:r w:rsidRPr="007C64F3">
              <w:rPr>
                <w:rFonts w:ascii="Times New Roman" w:hAnsi="Times New Roman" w:cs="Times New Roman"/>
                <w:sz w:val="24"/>
                <w:szCs w:val="24"/>
              </w:rPr>
              <w:t>дешнашца</w:t>
            </w:r>
            <w:r w:rsidRPr="007C64F3">
              <w:rPr>
                <w:rFonts w:ascii="Times New Roman" w:hAnsi="Times New Roman" w:cs="Times New Roman"/>
                <w:sz w:val="24"/>
                <w:szCs w:val="24"/>
                <w:lang w:val="en-US"/>
              </w:rPr>
              <w:t xml:space="preserve"> </w:t>
            </w:r>
            <w:r w:rsidRPr="007C64F3">
              <w:rPr>
                <w:rFonts w:ascii="Times New Roman" w:hAnsi="Times New Roman" w:cs="Times New Roman"/>
                <w:sz w:val="24"/>
                <w:szCs w:val="24"/>
              </w:rPr>
              <w:t>а</w:t>
            </w:r>
            <w:r w:rsidRPr="007C64F3">
              <w:rPr>
                <w:rFonts w:ascii="Times New Roman" w:hAnsi="Times New Roman" w:cs="Times New Roman"/>
                <w:sz w:val="24"/>
                <w:szCs w:val="24"/>
                <w:lang w:val="en-US"/>
              </w:rPr>
              <w:t xml:space="preserve">, </w:t>
            </w:r>
            <w:r w:rsidRPr="007C64F3">
              <w:rPr>
                <w:rFonts w:ascii="Times New Roman" w:hAnsi="Times New Roman" w:cs="Times New Roman"/>
                <w:sz w:val="24"/>
                <w:szCs w:val="24"/>
              </w:rPr>
              <w:t>аларшца</w:t>
            </w:r>
            <w:r w:rsidRPr="007C64F3">
              <w:rPr>
                <w:rFonts w:ascii="Times New Roman" w:hAnsi="Times New Roman" w:cs="Times New Roman"/>
                <w:sz w:val="24"/>
                <w:szCs w:val="24"/>
                <w:lang w:val="en-US"/>
              </w:rPr>
              <w:t xml:space="preserve"> </w:t>
            </w:r>
            <w:r w:rsidRPr="007C64F3">
              <w:rPr>
                <w:rFonts w:ascii="Times New Roman" w:hAnsi="Times New Roman" w:cs="Times New Roman"/>
                <w:sz w:val="24"/>
                <w:szCs w:val="24"/>
              </w:rPr>
              <w:t>а</w:t>
            </w:r>
            <w:r w:rsidRPr="007C64F3">
              <w:rPr>
                <w:rFonts w:ascii="Times New Roman" w:hAnsi="Times New Roman" w:cs="Times New Roman"/>
                <w:sz w:val="24"/>
                <w:szCs w:val="24"/>
                <w:lang w:val="en-US"/>
              </w:rPr>
              <w:t xml:space="preserve"> </w:t>
            </w:r>
            <w:r w:rsidRPr="007C64F3">
              <w:rPr>
                <w:rFonts w:ascii="Times New Roman" w:hAnsi="Times New Roman" w:cs="Times New Roman"/>
                <w:sz w:val="24"/>
                <w:szCs w:val="24"/>
              </w:rPr>
              <w:t>болх</w:t>
            </w:r>
            <w:r w:rsidRPr="007C64F3">
              <w:rPr>
                <w:rFonts w:ascii="Times New Roman" w:hAnsi="Times New Roman" w:cs="Times New Roman"/>
                <w:sz w:val="24"/>
                <w:szCs w:val="24"/>
                <w:lang w:val="en-US"/>
              </w:rPr>
              <w:t xml:space="preserve"> </w:t>
            </w:r>
            <w:r w:rsidRPr="007C64F3">
              <w:rPr>
                <w:rFonts w:ascii="Times New Roman" w:hAnsi="Times New Roman" w:cs="Times New Roman"/>
                <w:sz w:val="24"/>
                <w:szCs w:val="24"/>
              </w:rPr>
              <w:t>бар</w:t>
            </w:r>
            <w:r w:rsidRPr="007C64F3">
              <w:rPr>
                <w:rFonts w:ascii="Times New Roman" w:hAnsi="Times New Roman" w:cs="Times New Roman"/>
                <w:sz w:val="24"/>
                <w:szCs w:val="24"/>
                <w:lang w:val="en-US"/>
              </w:rPr>
              <w:t xml:space="preserve">: </w:t>
            </w:r>
            <w:r w:rsidRPr="007C64F3">
              <w:rPr>
                <w:rFonts w:ascii="Times New Roman" w:hAnsi="Times New Roman" w:cs="Times New Roman"/>
                <w:sz w:val="24"/>
                <w:szCs w:val="24"/>
              </w:rPr>
              <w:t>маьӀнех</w:t>
            </w:r>
            <w:r w:rsidRPr="007C64F3">
              <w:rPr>
                <w:rFonts w:ascii="Times New Roman" w:hAnsi="Times New Roman" w:cs="Times New Roman"/>
                <w:sz w:val="24"/>
                <w:szCs w:val="24"/>
                <w:lang w:val="en-US"/>
              </w:rPr>
              <w:t xml:space="preserve"> </w:t>
            </w:r>
            <w:r w:rsidRPr="007C64F3">
              <w:rPr>
                <w:rFonts w:ascii="Times New Roman" w:hAnsi="Times New Roman" w:cs="Times New Roman"/>
                <w:sz w:val="24"/>
                <w:szCs w:val="24"/>
              </w:rPr>
              <w:t>кхетархьама</w:t>
            </w:r>
            <w:r w:rsidRPr="007C64F3">
              <w:rPr>
                <w:rFonts w:ascii="Times New Roman" w:hAnsi="Times New Roman" w:cs="Times New Roman"/>
                <w:sz w:val="24"/>
                <w:szCs w:val="24"/>
                <w:lang w:val="en-US"/>
              </w:rPr>
              <w:t xml:space="preserve"> </w:t>
            </w:r>
            <w:r w:rsidRPr="007C64F3">
              <w:rPr>
                <w:rFonts w:ascii="Times New Roman" w:hAnsi="Times New Roman" w:cs="Times New Roman"/>
                <w:sz w:val="24"/>
                <w:szCs w:val="24"/>
              </w:rPr>
              <w:t>контекстан</w:t>
            </w:r>
            <w:r w:rsidRPr="007C64F3">
              <w:rPr>
                <w:rFonts w:ascii="Times New Roman" w:hAnsi="Times New Roman" w:cs="Times New Roman"/>
                <w:sz w:val="24"/>
                <w:szCs w:val="24"/>
                <w:lang w:val="en-US"/>
              </w:rPr>
              <w:t xml:space="preserve"> </w:t>
            </w:r>
            <w:r w:rsidRPr="007C64F3">
              <w:rPr>
                <w:rFonts w:ascii="Times New Roman" w:hAnsi="Times New Roman" w:cs="Times New Roman"/>
                <w:sz w:val="24"/>
                <w:szCs w:val="24"/>
              </w:rPr>
              <w:t>анализ</w:t>
            </w:r>
            <w:r w:rsidRPr="007C64F3">
              <w:rPr>
                <w:rFonts w:ascii="Times New Roman" w:hAnsi="Times New Roman" w:cs="Times New Roman"/>
                <w:sz w:val="24"/>
                <w:szCs w:val="24"/>
                <w:lang w:val="en-US"/>
              </w:rPr>
              <w:t xml:space="preserve"> </w:t>
            </w:r>
            <w:r w:rsidRPr="007C64F3">
              <w:rPr>
                <w:rFonts w:ascii="Times New Roman" w:hAnsi="Times New Roman" w:cs="Times New Roman"/>
                <w:sz w:val="24"/>
                <w:szCs w:val="24"/>
              </w:rPr>
              <w:t>йар</w:t>
            </w:r>
            <w:r w:rsidRPr="007C64F3">
              <w:rPr>
                <w:rFonts w:ascii="Times New Roman" w:hAnsi="Times New Roman" w:cs="Times New Roman"/>
                <w:sz w:val="24"/>
                <w:szCs w:val="24"/>
                <w:lang w:val="en-US"/>
              </w:rPr>
              <w:t xml:space="preserve">; </w:t>
            </w:r>
            <w:r w:rsidRPr="007C64F3">
              <w:rPr>
                <w:rFonts w:ascii="Times New Roman" w:hAnsi="Times New Roman" w:cs="Times New Roman"/>
                <w:sz w:val="24"/>
                <w:szCs w:val="24"/>
              </w:rPr>
              <w:t>Ӏаматехь</w:t>
            </w:r>
            <w:r w:rsidRPr="007C64F3">
              <w:rPr>
                <w:rFonts w:ascii="Times New Roman" w:hAnsi="Times New Roman" w:cs="Times New Roman"/>
                <w:sz w:val="24"/>
                <w:szCs w:val="24"/>
                <w:lang w:val="en-US"/>
              </w:rPr>
              <w:t xml:space="preserve"> </w:t>
            </w:r>
            <w:r w:rsidRPr="007C64F3">
              <w:rPr>
                <w:rFonts w:ascii="Times New Roman" w:hAnsi="Times New Roman" w:cs="Times New Roman"/>
                <w:sz w:val="24"/>
                <w:szCs w:val="24"/>
              </w:rPr>
              <w:t>йеллачу</w:t>
            </w:r>
            <w:r w:rsidRPr="007C64F3">
              <w:rPr>
                <w:rFonts w:ascii="Times New Roman" w:hAnsi="Times New Roman" w:cs="Times New Roman"/>
                <w:sz w:val="24"/>
                <w:szCs w:val="24"/>
                <w:lang w:val="en-US"/>
              </w:rPr>
              <w:t xml:space="preserve"> </w:t>
            </w:r>
            <w:r w:rsidRPr="007C64F3">
              <w:rPr>
                <w:rFonts w:ascii="Times New Roman" w:hAnsi="Times New Roman" w:cs="Times New Roman"/>
                <w:sz w:val="24"/>
                <w:szCs w:val="24"/>
              </w:rPr>
              <w:t>дошамца</w:t>
            </w:r>
            <w:r w:rsidRPr="007C64F3">
              <w:rPr>
                <w:rFonts w:ascii="Times New Roman" w:hAnsi="Times New Roman" w:cs="Times New Roman"/>
                <w:sz w:val="24"/>
                <w:szCs w:val="24"/>
                <w:lang w:val="en-US"/>
              </w:rPr>
              <w:t xml:space="preserve"> </w:t>
            </w:r>
            <w:r w:rsidRPr="007C64F3">
              <w:rPr>
                <w:rFonts w:ascii="Times New Roman" w:hAnsi="Times New Roman" w:cs="Times New Roman"/>
                <w:sz w:val="24"/>
                <w:szCs w:val="24"/>
              </w:rPr>
              <w:t>болх</w:t>
            </w:r>
            <w:r w:rsidRPr="007C64F3">
              <w:rPr>
                <w:rFonts w:ascii="Times New Roman" w:hAnsi="Times New Roman" w:cs="Times New Roman"/>
                <w:sz w:val="24"/>
                <w:szCs w:val="24"/>
                <w:lang w:val="en-US"/>
              </w:rPr>
              <w:t xml:space="preserve"> </w:t>
            </w:r>
            <w:r w:rsidRPr="007C64F3">
              <w:rPr>
                <w:rFonts w:ascii="Times New Roman" w:hAnsi="Times New Roman" w:cs="Times New Roman"/>
                <w:sz w:val="24"/>
                <w:szCs w:val="24"/>
              </w:rPr>
              <w:t>бар</w:t>
            </w:r>
            <w:r w:rsidRPr="007C64F3">
              <w:rPr>
                <w:rFonts w:ascii="Times New Roman" w:hAnsi="Times New Roman" w:cs="Times New Roman"/>
                <w:sz w:val="24"/>
                <w:szCs w:val="24"/>
                <w:lang w:val="en-US"/>
              </w:rPr>
              <w:t>.</w:t>
            </w:r>
          </w:p>
          <w:p w:rsidR="0039486A" w:rsidRPr="007C64F3" w:rsidRDefault="0039486A" w:rsidP="0039486A">
            <w:pPr>
              <w:widowControl w:val="0"/>
              <w:numPr>
                <w:ilvl w:val="0"/>
                <w:numId w:val="32"/>
              </w:numPr>
              <w:suppressAutoHyphens/>
              <w:spacing w:after="0"/>
              <w:ind w:left="321" w:hanging="283"/>
              <w:jc w:val="both"/>
              <w:rPr>
                <w:rFonts w:ascii="Times New Roman" w:hAnsi="Times New Roman" w:cs="Times New Roman"/>
                <w:sz w:val="24"/>
                <w:szCs w:val="24"/>
                <w:lang w:val="en-US"/>
              </w:rPr>
            </w:pPr>
            <w:r w:rsidRPr="007C64F3">
              <w:rPr>
                <w:rFonts w:ascii="Times New Roman" w:hAnsi="Times New Roman" w:cs="Times New Roman"/>
                <w:sz w:val="24"/>
                <w:szCs w:val="24"/>
              </w:rPr>
              <w:t>Талламан</w:t>
            </w:r>
            <w:r w:rsidRPr="007C64F3">
              <w:rPr>
                <w:rFonts w:ascii="Times New Roman" w:hAnsi="Times New Roman" w:cs="Times New Roman"/>
                <w:sz w:val="24"/>
                <w:szCs w:val="24"/>
                <w:lang w:val="en-US"/>
              </w:rPr>
              <w:t xml:space="preserve"> </w:t>
            </w:r>
            <w:r w:rsidRPr="007C64F3">
              <w:rPr>
                <w:rFonts w:ascii="Times New Roman" w:hAnsi="Times New Roman" w:cs="Times New Roman"/>
                <w:sz w:val="24"/>
                <w:szCs w:val="24"/>
              </w:rPr>
              <w:t>болх</w:t>
            </w:r>
            <w:r w:rsidRPr="007C64F3">
              <w:rPr>
                <w:rFonts w:ascii="Times New Roman" w:hAnsi="Times New Roman" w:cs="Times New Roman"/>
                <w:sz w:val="24"/>
                <w:szCs w:val="24"/>
                <w:lang w:val="en-US"/>
              </w:rPr>
              <w:t xml:space="preserve">: </w:t>
            </w:r>
            <w:r w:rsidRPr="007C64F3">
              <w:rPr>
                <w:rFonts w:ascii="Times New Roman" w:hAnsi="Times New Roman" w:cs="Times New Roman"/>
                <w:sz w:val="24"/>
                <w:szCs w:val="24"/>
              </w:rPr>
              <w:t>шайн</w:t>
            </w:r>
            <w:r w:rsidRPr="007C64F3">
              <w:rPr>
                <w:rFonts w:ascii="Times New Roman" w:hAnsi="Times New Roman" w:cs="Times New Roman"/>
                <w:sz w:val="24"/>
                <w:szCs w:val="24"/>
                <w:lang w:val="en-US"/>
              </w:rPr>
              <w:t xml:space="preserve"> </w:t>
            </w:r>
            <w:r w:rsidRPr="007C64F3">
              <w:rPr>
                <w:rFonts w:ascii="Times New Roman" w:hAnsi="Times New Roman" w:cs="Times New Roman"/>
                <w:sz w:val="24"/>
                <w:szCs w:val="24"/>
              </w:rPr>
              <w:t>хьежамийн</w:t>
            </w:r>
            <w:r w:rsidRPr="007C64F3">
              <w:rPr>
                <w:rFonts w:ascii="Times New Roman" w:hAnsi="Times New Roman" w:cs="Times New Roman"/>
                <w:sz w:val="24"/>
                <w:szCs w:val="24"/>
                <w:lang w:val="en-US"/>
              </w:rPr>
              <w:t xml:space="preserve"> </w:t>
            </w:r>
            <w:r w:rsidRPr="007C64F3">
              <w:rPr>
                <w:rFonts w:ascii="Times New Roman" w:hAnsi="Times New Roman" w:cs="Times New Roman"/>
                <w:sz w:val="24"/>
                <w:szCs w:val="24"/>
              </w:rPr>
              <w:t>буха</w:t>
            </w:r>
            <w:r w:rsidRPr="007C64F3">
              <w:rPr>
                <w:rFonts w:ascii="Times New Roman" w:hAnsi="Times New Roman" w:cs="Times New Roman"/>
                <w:sz w:val="24"/>
                <w:szCs w:val="24"/>
                <w:lang w:val="en-US"/>
              </w:rPr>
              <w:t xml:space="preserve"> </w:t>
            </w:r>
            <w:r w:rsidRPr="007C64F3">
              <w:rPr>
                <w:rFonts w:ascii="Times New Roman" w:hAnsi="Times New Roman" w:cs="Times New Roman"/>
                <w:sz w:val="24"/>
                <w:szCs w:val="24"/>
              </w:rPr>
              <w:t>тӀехь</w:t>
            </w:r>
            <w:r w:rsidRPr="007C64F3">
              <w:rPr>
                <w:rFonts w:ascii="Times New Roman" w:hAnsi="Times New Roman" w:cs="Times New Roman"/>
                <w:sz w:val="24"/>
                <w:szCs w:val="24"/>
                <w:lang w:val="en-US"/>
              </w:rPr>
              <w:t xml:space="preserve"> </w:t>
            </w:r>
            <w:r w:rsidRPr="007C64F3">
              <w:rPr>
                <w:rFonts w:ascii="Times New Roman" w:hAnsi="Times New Roman" w:cs="Times New Roman"/>
                <w:sz w:val="24"/>
                <w:szCs w:val="24"/>
              </w:rPr>
              <w:t>текст</w:t>
            </w:r>
            <w:r w:rsidRPr="007C64F3">
              <w:rPr>
                <w:rFonts w:ascii="Times New Roman" w:hAnsi="Times New Roman" w:cs="Times New Roman"/>
                <w:sz w:val="24"/>
                <w:szCs w:val="24"/>
                <w:lang w:val="en-US"/>
              </w:rPr>
              <w:t xml:space="preserve"> </w:t>
            </w:r>
            <w:r w:rsidRPr="007C64F3">
              <w:rPr>
                <w:rFonts w:ascii="Times New Roman" w:hAnsi="Times New Roman" w:cs="Times New Roman"/>
                <w:sz w:val="24"/>
                <w:szCs w:val="24"/>
              </w:rPr>
              <w:t>кечйар</w:t>
            </w:r>
            <w:r w:rsidRPr="007C64F3">
              <w:rPr>
                <w:rFonts w:ascii="Times New Roman" w:hAnsi="Times New Roman" w:cs="Times New Roman"/>
                <w:sz w:val="24"/>
                <w:szCs w:val="24"/>
                <w:lang w:val="en-US"/>
              </w:rPr>
              <w:t xml:space="preserve">; </w:t>
            </w:r>
            <w:r w:rsidRPr="007C64F3">
              <w:rPr>
                <w:rFonts w:ascii="Times New Roman" w:hAnsi="Times New Roman" w:cs="Times New Roman"/>
                <w:sz w:val="24"/>
                <w:szCs w:val="24"/>
              </w:rPr>
              <w:t>доклад</w:t>
            </w:r>
            <w:r w:rsidRPr="007C64F3">
              <w:rPr>
                <w:rFonts w:ascii="Times New Roman" w:hAnsi="Times New Roman" w:cs="Times New Roman"/>
                <w:sz w:val="24"/>
                <w:szCs w:val="24"/>
                <w:lang w:val="en-US"/>
              </w:rPr>
              <w:t xml:space="preserve"> </w:t>
            </w:r>
            <w:r w:rsidRPr="007C64F3">
              <w:rPr>
                <w:rFonts w:ascii="Times New Roman" w:hAnsi="Times New Roman" w:cs="Times New Roman"/>
                <w:sz w:val="24"/>
                <w:szCs w:val="24"/>
              </w:rPr>
              <w:t>кечйар</w:t>
            </w:r>
            <w:r w:rsidRPr="007C64F3">
              <w:rPr>
                <w:rFonts w:ascii="Times New Roman" w:hAnsi="Times New Roman" w:cs="Times New Roman"/>
                <w:sz w:val="24"/>
                <w:szCs w:val="24"/>
                <w:lang w:val="en-US"/>
              </w:rPr>
              <w:t>.</w:t>
            </w:r>
          </w:p>
          <w:p w:rsidR="0039486A" w:rsidRPr="007C64F3" w:rsidRDefault="0039486A" w:rsidP="0039486A">
            <w:pPr>
              <w:widowControl w:val="0"/>
              <w:numPr>
                <w:ilvl w:val="0"/>
                <w:numId w:val="32"/>
              </w:numPr>
              <w:suppressAutoHyphens/>
              <w:spacing w:after="0" w:line="242" w:lineRule="auto"/>
              <w:ind w:left="321" w:hanging="283"/>
              <w:jc w:val="both"/>
              <w:rPr>
                <w:rFonts w:ascii="Times New Roman" w:hAnsi="Times New Roman" w:cs="Times New Roman"/>
                <w:sz w:val="24"/>
                <w:szCs w:val="24"/>
                <w:lang w:val="en-US"/>
              </w:rPr>
            </w:pPr>
            <w:r w:rsidRPr="007C64F3">
              <w:rPr>
                <w:rFonts w:ascii="Times New Roman" w:hAnsi="Times New Roman" w:cs="Times New Roman"/>
                <w:sz w:val="24"/>
                <w:szCs w:val="24"/>
              </w:rPr>
              <w:t>Классал</w:t>
            </w:r>
            <w:r w:rsidRPr="007C64F3">
              <w:rPr>
                <w:rFonts w:ascii="Times New Roman" w:hAnsi="Times New Roman" w:cs="Times New Roman"/>
                <w:sz w:val="24"/>
                <w:szCs w:val="24"/>
                <w:lang w:val="en-US"/>
              </w:rPr>
              <w:t xml:space="preserve"> </w:t>
            </w:r>
            <w:r w:rsidRPr="007C64F3">
              <w:rPr>
                <w:rFonts w:ascii="Times New Roman" w:hAnsi="Times New Roman" w:cs="Times New Roman"/>
                <w:sz w:val="24"/>
                <w:szCs w:val="24"/>
              </w:rPr>
              <w:t>арахьара</w:t>
            </w:r>
            <w:r w:rsidRPr="007C64F3">
              <w:rPr>
                <w:rFonts w:ascii="Times New Roman" w:hAnsi="Times New Roman" w:cs="Times New Roman"/>
                <w:sz w:val="24"/>
                <w:szCs w:val="24"/>
                <w:lang w:val="en-US"/>
              </w:rPr>
              <w:t xml:space="preserve"> </w:t>
            </w:r>
            <w:r w:rsidRPr="007C64F3">
              <w:rPr>
                <w:rFonts w:ascii="Times New Roman" w:hAnsi="Times New Roman" w:cs="Times New Roman"/>
                <w:sz w:val="24"/>
                <w:szCs w:val="24"/>
              </w:rPr>
              <w:t>йешар</w:t>
            </w:r>
            <w:r w:rsidRPr="007C64F3">
              <w:rPr>
                <w:rFonts w:ascii="Times New Roman" w:hAnsi="Times New Roman" w:cs="Times New Roman"/>
                <w:sz w:val="24"/>
                <w:szCs w:val="24"/>
                <w:lang w:val="en-US"/>
              </w:rPr>
              <w:t xml:space="preserve">: </w:t>
            </w:r>
            <w:r w:rsidRPr="007C64F3">
              <w:rPr>
                <w:rFonts w:ascii="Times New Roman" w:hAnsi="Times New Roman" w:cs="Times New Roman"/>
                <w:sz w:val="24"/>
                <w:szCs w:val="24"/>
              </w:rPr>
              <w:t>схьайеллачу</w:t>
            </w:r>
            <w:r w:rsidRPr="007C64F3">
              <w:rPr>
                <w:rFonts w:ascii="Times New Roman" w:hAnsi="Times New Roman" w:cs="Times New Roman"/>
                <w:sz w:val="24"/>
                <w:szCs w:val="24"/>
                <w:lang w:val="en-US"/>
              </w:rPr>
              <w:t xml:space="preserve"> </w:t>
            </w:r>
            <w:r w:rsidRPr="007C64F3">
              <w:rPr>
                <w:rFonts w:ascii="Times New Roman" w:hAnsi="Times New Roman" w:cs="Times New Roman"/>
                <w:sz w:val="24"/>
                <w:szCs w:val="24"/>
              </w:rPr>
              <w:t>говзарех</w:t>
            </w:r>
            <w:r w:rsidRPr="007C64F3">
              <w:rPr>
                <w:rFonts w:ascii="Times New Roman" w:hAnsi="Times New Roman" w:cs="Times New Roman"/>
                <w:sz w:val="24"/>
                <w:szCs w:val="24"/>
                <w:lang w:val="en-US"/>
              </w:rPr>
              <w:t xml:space="preserve"> </w:t>
            </w:r>
            <w:r w:rsidRPr="007C64F3">
              <w:rPr>
                <w:rFonts w:ascii="Times New Roman" w:hAnsi="Times New Roman" w:cs="Times New Roman"/>
                <w:sz w:val="24"/>
                <w:szCs w:val="24"/>
              </w:rPr>
              <w:t>шаьш</w:t>
            </w:r>
            <w:r w:rsidRPr="007C64F3">
              <w:rPr>
                <w:rFonts w:ascii="Times New Roman" w:hAnsi="Times New Roman" w:cs="Times New Roman"/>
                <w:sz w:val="24"/>
                <w:szCs w:val="24"/>
                <w:lang w:val="en-US"/>
              </w:rPr>
              <w:t xml:space="preserve"> </w:t>
            </w:r>
            <w:r w:rsidRPr="007C64F3">
              <w:rPr>
                <w:rFonts w:ascii="Times New Roman" w:hAnsi="Times New Roman" w:cs="Times New Roman"/>
                <w:sz w:val="24"/>
                <w:szCs w:val="24"/>
              </w:rPr>
              <w:t>йеша</w:t>
            </w:r>
            <w:r w:rsidRPr="007C64F3">
              <w:rPr>
                <w:rFonts w:ascii="Times New Roman" w:hAnsi="Times New Roman" w:cs="Times New Roman"/>
                <w:sz w:val="24"/>
                <w:szCs w:val="24"/>
                <w:lang w:val="en-US"/>
              </w:rPr>
              <w:t xml:space="preserve"> </w:t>
            </w:r>
            <w:r w:rsidRPr="007C64F3">
              <w:rPr>
                <w:rFonts w:ascii="Times New Roman" w:hAnsi="Times New Roman" w:cs="Times New Roman"/>
                <w:sz w:val="24"/>
                <w:szCs w:val="24"/>
              </w:rPr>
              <w:t>говзар</w:t>
            </w:r>
            <w:r w:rsidRPr="007C64F3">
              <w:rPr>
                <w:rFonts w:ascii="Times New Roman" w:hAnsi="Times New Roman" w:cs="Times New Roman"/>
                <w:sz w:val="24"/>
                <w:szCs w:val="24"/>
                <w:lang w:val="en-US"/>
              </w:rPr>
              <w:t xml:space="preserve"> </w:t>
            </w:r>
            <w:r w:rsidRPr="007C64F3">
              <w:rPr>
                <w:rFonts w:ascii="Times New Roman" w:hAnsi="Times New Roman" w:cs="Times New Roman"/>
                <w:sz w:val="24"/>
                <w:szCs w:val="24"/>
              </w:rPr>
              <w:t>харжар</w:t>
            </w:r>
            <w:r w:rsidRPr="007C64F3">
              <w:rPr>
                <w:rFonts w:ascii="Times New Roman" w:hAnsi="Times New Roman" w:cs="Times New Roman"/>
                <w:sz w:val="24"/>
                <w:szCs w:val="24"/>
                <w:lang w:val="en-US"/>
              </w:rPr>
              <w:t>.</w:t>
            </w:r>
          </w:p>
        </w:tc>
      </w:tr>
      <w:tr w:rsidR="0039486A" w:rsidRPr="007C64F3" w:rsidTr="0039486A">
        <w:trPr>
          <w:trHeight w:val="1119"/>
        </w:trPr>
        <w:tc>
          <w:tcPr>
            <w:tcW w:w="2092" w:type="dxa"/>
            <w:tcBorders>
              <w:left w:val="single" w:sz="4" w:space="0" w:color="000000"/>
              <w:bottom w:val="single" w:sz="4" w:space="0" w:color="000000"/>
              <w:right w:val="single" w:sz="4" w:space="0" w:color="000000"/>
            </w:tcBorders>
          </w:tcPr>
          <w:p w:rsidR="0039486A" w:rsidRPr="007C64F3" w:rsidRDefault="0039486A" w:rsidP="0039486A">
            <w:pPr>
              <w:widowControl w:val="0"/>
              <w:suppressAutoHyphens/>
              <w:spacing w:before="78" w:after="0" w:line="242" w:lineRule="auto"/>
              <w:ind w:left="72"/>
              <w:jc w:val="both"/>
              <w:rPr>
                <w:rFonts w:ascii="Times New Roman" w:hAnsi="Times New Roman" w:cs="Times New Roman"/>
                <w:b/>
                <w:sz w:val="24"/>
                <w:szCs w:val="24"/>
              </w:rPr>
            </w:pPr>
            <w:r w:rsidRPr="007C64F3">
              <w:rPr>
                <w:rFonts w:ascii="Times New Roman" w:eastAsia="Calibri" w:hAnsi="Times New Roman" w:cs="Times New Roman"/>
                <w:b/>
                <w:sz w:val="24"/>
                <w:szCs w:val="24"/>
              </w:rPr>
              <w:t>Халкъан барта кхолларалла-6с.</w:t>
            </w:r>
          </w:p>
        </w:tc>
        <w:tc>
          <w:tcPr>
            <w:tcW w:w="11941" w:type="dxa"/>
            <w:tcBorders>
              <w:left w:val="single" w:sz="4" w:space="0" w:color="000000"/>
              <w:bottom w:val="single" w:sz="4" w:space="0" w:color="000000"/>
              <w:right w:val="single" w:sz="4" w:space="0" w:color="000000"/>
            </w:tcBorders>
          </w:tcPr>
          <w:p w:rsidR="0039486A" w:rsidRPr="007C64F3" w:rsidRDefault="0039486A" w:rsidP="0039486A">
            <w:pPr>
              <w:widowControl w:val="0"/>
              <w:numPr>
                <w:ilvl w:val="0"/>
                <w:numId w:val="32"/>
              </w:numPr>
              <w:suppressAutoHyphens/>
              <w:ind w:left="356"/>
              <w:rPr>
                <w:rFonts w:ascii="Times New Roman" w:hAnsi="Times New Roman" w:cs="Times New Roman"/>
                <w:sz w:val="24"/>
                <w:szCs w:val="24"/>
              </w:rPr>
            </w:pPr>
            <w:r w:rsidRPr="007C64F3">
              <w:rPr>
                <w:rFonts w:ascii="Times New Roman" w:hAnsi="Times New Roman" w:cs="Times New Roman"/>
                <w:sz w:val="24"/>
                <w:szCs w:val="24"/>
              </w:rPr>
              <w:t>Хезаш йешар: текстах кхетархьама цаторийла йолчу боларца дешархойх хӀорамма а хезаш йешар.</w:t>
            </w:r>
          </w:p>
          <w:p w:rsidR="0039486A" w:rsidRPr="007C64F3" w:rsidRDefault="0039486A" w:rsidP="0039486A">
            <w:pPr>
              <w:widowControl w:val="0"/>
              <w:numPr>
                <w:ilvl w:val="0"/>
                <w:numId w:val="32"/>
              </w:numPr>
              <w:suppressAutoHyphens/>
              <w:ind w:left="356"/>
              <w:rPr>
                <w:rFonts w:ascii="Times New Roman" w:hAnsi="Times New Roman" w:cs="Times New Roman"/>
                <w:sz w:val="24"/>
                <w:szCs w:val="24"/>
              </w:rPr>
            </w:pPr>
            <w:r w:rsidRPr="007C64F3">
              <w:rPr>
                <w:rFonts w:ascii="Times New Roman" w:hAnsi="Times New Roman" w:cs="Times New Roman"/>
                <w:sz w:val="24"/>
                <w:szCs w:val="24"/>
              </w:rPr>
              <w:t>Дагахь йешар: текст дагахь йешар, йешначух хиинарг дийцаре дан кечамбар.</w:t>
            </w:r>
          </w:p>
          <w:p w:rsidR="0039486A" w:rsidRPr="007C64F3" w:rsidRDefault="0039486A" w:rsidP="0039486A">
            <w:pPr>
              <w:widowControl w:val="0"/>
              <w:numPr>
                <w:ilvl w:val="0"/>
                <w:numId w:val="32"/>
              </w:numPr>
              <w:suppressAutoHyphens/>
              <w:ind w:left="356"/>
              <w:rPr>
                <w:rFonts w:ascii="Times New Roman" w:hAnsi="Times New Roman" w:cs="Times New Roman"/>
                <w:sz w:val="24"/>
                <w:szCs w:val="24"/>
              </w:rPr>
            </w:pPr>
            <w:r w:rsidRPr="007C64F3">
              <w:rPr>
                <w:rFonts w:ascii="Times New Roman" w:hAnsi="Times New Roman" w:cs="Times New Roman"/>
                <w:sz w:val="24"/>
                <w:szCs w:val="24"/>
              </w:rPr>
              <w:t>Цадевзачу дешнашца а, аларшца а болх бар: маьӀнех кхетархьама контекстан анализ йар; Ӏаматехь йеллачу дошамца болх бар.</w:t>
            </w:r>
          </w:p>
          <w:p w:rsidR="0039486A" w:rsidRPr="007C64F3" w:rsidRDefault="0039486A" w:rsidP="0039486A">
            <w:pPr>
              <w:widowControl w:val="0"/>
              <w:numPr>
                <w:ilvl w:val="0"/>
                <w:numId w:val="32"/>
              </w:numPr>
              <w:suppressAutoHyphens/>
              <w:spacing w:after="0"/>
              <w:ind w:left="321" w:hanging="283"/>
              <w:jc w:val="both"/>
              <w:rPr>
                <w:rFonts w:ascii="Times New Roman" w:hAnsi="Times New Roman" w:cs="Times New Roman"/>
                <w:sz w:val="24"/>
                <w:szCs w:val="24"/>
              </w:rPr>
            </w:pPr>
            <w:r w:rsidRPr="007C64F3">
              <w:rPr>
                <w:rFonts w:ascii="Times New Roman" w:hAnsi="Times New Roman" w:cs="Times New Roman"/>
                <w:sz w:val="24"/>
                <w:szCs w:val="24"/>
              </w:rPr>
              <w:t>Талламан болх: шайн хьежамийн буха тӀехь текст кечйар; доклад кечйар.</w:t>
            </w:r>
          </w:p>
          <w:p w:rsidR="0039486A" w:rsidRPr="007C64F3" w:rsidRDefault="0039486A" w:rsidP="0039486A">
            <w:pPr>
              <w:widowControl w:val="0"/>
              <w:numPr>
                <w:ilvl w:val="0"/>
                <w:numId w:val="32"/>
              </w:numPr>
              <w:suppressAutoHyphens/>
              <w:spacing w:after="0"/>
              <w:ind w:left="321" w:hanging="283"/>
              <w:jc w:val="both"/>
              <w:rPr>
                <w:rFonts w:ascii="Times New Roman" w:hAnsi="Times New Roman" w:cs="Times New Roman"/>
                <w:sz w:val="24"/>
                <w:szCs w:val="24"/>
              </w:rPr>
            </w:pPr>
            <w:r w:rsidRPr="007C64F3">
              <w:rPr>
                <w:rFonts w:ascii="Times New Roman" w:hAnsi="Times New Roman" w:cs="Times New Roman"/>
                <w:sz w:val="24"/>
                <w:szCs w:val="24"/>
              </w:rPr>
              <w:t>Классал арахьара йешар: схьайеллачу говзарех шаьш йеша говзар харжар.</w:t>
            </w:r>
          </w:p>
        </w:tc>
      </w:tr>
      <w:tr w:rsidR="0039486A" w:rsidRPr="007C64F3" w:rsidTr="0039486A">
        <w:tc>
          <w:tcPr>
            <w:tcW w:w="14033" w:type="dxa"/>
            <w:gridSpan w:val="2"/>
            <w:tcBorders>
              <w:top w:val="single" w:sz="4" w:space="0" w:color="000000"/>
              <w:left w:val="single" w:sz="4" w:space="0" w:color="000000"/>
              <w:bottom w:val="single" w:sz="4" w:space="0" w:color="000000"/>
              <w:right w:val="single" w:sz="4" w:space="0" w:color="000000"/>
            </w:tcBorders>
          </w:tcPr>
          <w:p w:rsidR="0039486A" w:rsidRPr="007C64F3" w:rsidRDefault="0039486A" w:rsidP="0039486A">
            <w:pPr>
              <w:widowControl w:val="0"/>
              <w:suppressAutoHyphens/>
              <w:snapToGrid w:val="0"/>
              <w:spacing w:after="0"/>
              <w:jc w:val="center"/>
              <w:rPr>
                <w:rFonts w:ascii="Times New Roman" w:hAnsi="Times New Roman" w:cs="Times New Roman"/>
                <w:b/>
                <w:sz w:val="24"/>
                <w:szCs w:val="24"/>
              </w:rPr>
            </w:pPr>
          </w:p>
        </w:tc>
      </w:tr>
    </w:tbl>
    <w:p w:rsidR="0039486A" w:rsidRPr="007C64F3" w:rsidRDefault="0039486A" w:rsidP="0039486A">
      <w:pPr>
        <w:suppressAutoHyphens/>
        <w:spacing w:after="0" w:line="240" w:lineRule="auto"/>
        <w:ind w:firstLine="709"/>
        <w:jc w:val="both"/>
        <w:rPr>
          <w:rFonts w:ascii="Times New Roman" w:eastAsia="Calibri" w:hAnsi="Times New Roman" w:cs="Times New Roman"/>
          <w:bCs/>
          <w:sz w:val="24"/>
          <w:szCs w:val="24"/>
        </w:rPr>
      </w:pPr>
    </w:p>
    <w:p w:rsidR="0039486A" w:rsidRPr="007C64F3" w:rsidRDefault="0039486A" w:rsidP="0039486A">
      <w:pPr>
        <w:suppressAutoHyphens/>
        <w:spacing w:after="0" w:line="240" w:lineRule="auto"/>
        <w:ind w:firstLine="709"/>
        <w:jc w:val="both"/>
        <w:rPr>
          <w:rFonts w:ascii="Times New Roman" w:eastAsia="Calibri" w:hAnsi="Times New Roman" w:cs="Times New Roman"/>
          <w:bCs/>
          <w:sz w:val="24"/>
          <w:szCs w:val="24"/>
        </w:rPr>
      </w:pPr>
    </w:p>
    <w:p w:rsidR="0039486A" w:rsidRPr="007C64F3" w:rsidRDefault="0039486A" w:rsidP="0039486A">
      <w:pPr>
        <w:suppressAutoHyphens/>
        <w:rPr>
          <w:rFonts w:ascii="Times New Roman" w:hAnsi="Times New Roman" w:cs="Times New Roman"/>
          <w:sz w:val="24"/>
          <w:szCs w:val="24"/>
        </w:rPr>
      </w:pPr>
    </w:p>
    <w:p w:rsidR="0039486A" w:rsidRPr="007C64F3" w:rsidRDefault="0039486A" w:rsidP="00E732C4">
      <w:pPr>
        <w:spacing w:line="240" w:lineRule="auto"/>
        <w:rPr>
          <w:rFonts w:ascii="Times New Roman" w:hAnsi="Times New Roman" w:cs="Times New Roman"/>
          <w:sz w:val="24"/>
          <w:szCs w:val="24"/>
        </w:rPr>
      </w:pPr>
    </w:p>
    <w:p w:rsidR="0039486A" w:rsidRPr="007C64F3" w:rsidRDefault="0039486A" w:rsidP="00E732C4">
      <w:pPr>
        <w:spacing w:line="240" w:lineRule="auto"/>
        <w:rPr>
          <w:rFonts w:ascii="Times New Roman" w:hAnsi="Times New Roman" w:cs="Times New Roman"/>
          <w:sz w:val="24"/>
          <w:szCs w:val="24"/>
        </w:rPr>
      </w:pPr>
    </w:p>
    <w:p w:rsidR="0039486A" w:rsidRPr="007C64F3" w:rsidRDefault="0039486A" w:rsidP="00E732C4">
      <w:pPr>
        <w:spacing w:line="240" w:lineRule="auto"/>
        <w:rPr>
          <w:rFonts w:ascii="Times New Roman" w:hAnsi="Times New Roman" w:cs="Times New Roman"/>
          <w:sz w:val="24"/>
          <w:szCs w:val="24"/>
        </w:rPr>
      </w:pPr>
    </w:p>
    <w:p w:rsidR="0039486A" w:rsidRPr="007C64F3" w:rsidRDefault="0039486A" w:rsidP="00E732C4">
      <w:pPr>
        <w:spacing w:line="240" w:lineRule="auto"/>
        <w:rPr>
          <w:rFonts w:ascii="Times New Roman" w:hAnsi="Times New Roman" w:cs="Times New Roman"/>
          <w:sz w:val="24"/>
          <w:szCs w:val="24"/>
        </w:rPr>
      </w:pPr>
    </w:p>
    <w:p w:rsidR="0039486A" w:rsidRPr="007C64F3" w:rsidRDefault="0039486A" w:rsidP="00E732C4">
      <w:pPr>
        <w:spacing w:line="240" w:lineRule="auto"/>
        <w:rPr>
          <w:rFonts w:ascii="Times New Roman" w:hAnsi="Times New Roman" w:cs="Times New Roman"/>
          <w:sz w:val="24"/>
          <w:szCs w:val="24"/>
        </w:rPr>
      </w:pPr>
    </w:p>
    <w:p w:rsidR="0039486A" w:rsidRPr="007C64F3" w:rsidRDefault="0039486A" w:rsidP="00E732C4">
      <w:pPr>
        <w:spacing w:line="240" w:lineRule="auto"/>
        <w:rPr>
          <w:rFonts w:ascii="Times New Roman" w:hAnsi="Times New Roman" w:cs="Times New Roman"/>
          <w:sz w:val="24"/>
          <w:szCs w:val="24"/>
        </w:rPr>
      </w:pPr>
    </w:p>
    <w:p w:rsidR="0039486A" w:rsidRPr="007C64F3" w:rsidRDefault="0039486A" w:rsidP="0039486A">
      <w:pPr>
        <w:widowControl w:val="0"/>
        <w:autoSpaceDE w:val="0"/>
        <w:autoSpaceDN w:val="0"/>
        <w:spacing w:after="0" w:line="240" w:lineRule="auto"/>
        <w:jc w:val="both"/>
        <w:rPr>
          <w:rFonts w:ascii="Times New Roman" w:eastAsia="Times New Roman" w:hAnsi="Times New Roman" w:cs="Times New Roman"/>
          <w:b/>
          <w:sz w:val="24"/>
          <w:szCs w:val="24"/>
        </w:rPr>
      </w:pPr>
      <w:r w:rsidRPr="007C64F3">
        <w:rPr>
          <w:rFonts w:ascii="Times New Roman" w:eastAsia="Times New Roman" w:hAnsi="Times New Roman" w:cs="Times New Roman"/>
          <w:b/>
          <w:sz w:val="24"/>
          <w:szCs w:val="24"/>
          <w:lang w:val="x-none"/>
        </w:rPr>
        <w:t>ТЕМАТИКИН ПЛАН 4</w:t>
      </w:r>
      <w:r w:rsidRPr="007C64F3">
        <w:rPr>
          <w:rFonts w:ascii="Times New Roman" w:eastAsia="Times New Roman" w:hAnsi="Times New Roman" w:cs="Times New Roman"/>
          <w:b/>
          <w:sz w:val="24"/>
          <w:szCs w:val="24"/>
        </w:rPr>
        <w:t>класс</w:t>
      </w:r>
    </w:p>
    <w:p w:rsidR="0039486A" w:rsidRPr="007C64F3" w:rsidRDefault="0039486A" w:rsidP="0039486A">
      <w:pPr>
        <w:widowControl w:val="0"/>
        <w:autoSpaceDE w:val="0"/>
        <w:autoSpaceDN w:val="0"/>
        <w:spacing w:after="0" w:line="240" w:lineRule="auto"/>
        <w:jc w:val="both"/>
        <w:rPr>
          <w:rFonts w:ascii="Times New Roman" w:eastAsia="Times New Roman" w:hAnsi="Times New Roman" w:cs="Times New Roman"/>
          <w:b/>
          <w:sz w:val="24"/>
          <w:szCs w:val="24"/>
          <w:lang w:val="x-none"/>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11933"/>
      </w:tblGrid>
      <w:tr w:rsidR="0039486A" w:rsidRPr="007C64F3" w:rsidTr="0039486A">
        <w:tc>
          <w:tcPr>
            <w:tcW w:w="2093" w:type="dxa"/>
            <w:shd w:val="clear" w:color="auto" w:fill="auto"/>
          </w:tcPr>
          <w:p w:rsidR="0039486A" w:rsidRPr="007C64F3" w:rsidRDefault="0039486A" w:rsidP="0039486A">
            <w:pPr>
              <w:spacing w:after="0" w:line="276" w:lineRule="auto"/>
              <w:jc w:val="both"/>
              <w:rPr>
                <w:rFonts w:ascii="Times New Roman" w:eastAsia="Times New Roman" w:hAnsi="Times New Roman" w:cs="Times New Roman"/>
                <w:b/>
                <w:sz w:val="24"/>
                <w:szCs w:val="24"/>
                <w:lang w:eastAsia="ru-RU"/>
              </w:rPr>
            </w:pPr>
            <w:r w:rsidRPr="007C64F3">
              <w:rPr>
                <w:rFonts w:ascii="Times New Roman" w:eastAsia="Times New Roman" w:hAnsi="Times New Roman" w:cs="Times New Roman"/>
                <w:b/>
                <w:sz w:val="24"/>
                <w:szCs w:val="24"/>
                <w:lang w:eastAsia="ru-RU"/>
              </w:rPr>
              <w:t>Дакъойн чулацам</w:t>
            </w:r>
          </w:p>
        </w:tc>
        <w:tc>
          <w:tcPr>
            <w:tcW w:w="11933" w:type="dxa"/>
            <w:shd w:val="clear" w:color="auto" w:fill="auto"/>
          </w:tcPr>
          <w:p w:rsidR="0039486A" w:rsidRPr="007C64F3" w:rsidRDefault="0039486A" w:rsidP="0039486A">
            <w:pPr>
              <w:spacing w:after="0" w:line="276" w:lineRule="auto"/>
              <w:jc w:val="both"/>
              <w:rPr>
                <w:rFonts w:ascii="Times New Roman" w:eastAsia="Times New Roman" w:hAnsi="Times New Roman" w:cs="Times New Roman"/>
                <w:b/>
                <w:sz w:val="24"/>
                <w:szCs w:val="24"/>
                <w:lang w:eastAsia="ru-RU"/>
              </w:rPr>
            </w:pPr>
            <w:r w:rsidRPr="007C64F3">
              <w:rPr>
                <w:rFonts w:ascii="Times New Roman" w:eastAsia="Times New Roman" w:hAnsi="Times New Roman" w:cs="Times New Roman"/>
                <w:b/>
                <w:sz w:val="24"/>
                <w:szCs w:val="24"/>
                <w:lang w:eastAsia="ru-RU"/>
              </w:rPr>
              <w:t>Дешархойн гӀуллакхан характеристика</w:t>
            </w:r>
          </w:p>
        </w:tc>
      </w:tr>
      <w:tr w:rsidR="0039486A" w:rsidRPr="007C64F3" w:rsidTr="0039486A">
        <w:tc>
          <w:tcPr>
            <w:tcW w:w="14026" w:type="dxa"/>
            <w:gridSpan w:val="2"/>
            <w:shd w:val="clear" w:color="auto" w:fill="auto"/>
          </w:tcPr>
          <w:p w:rsidR="0039486A" w:rsidRPr="007C64F3" w:rsidRDefault="0039486A" w:rsidP="0039486A">
            <w:pPr>
              <w:spacing w:after="0" w:line="276" w:lineRule="auto"/>
              <w:jc w:val="both"/>
              <w:rPr>
                <w:rFonts w:ascii="Times New Roman" w:eastAsia="Times New Roman" w:hAnsi="Times New Roman" w:cs="Times New Roman"/>
                <w:b/>
                <w:sz w:val="24"/>
                <w:szCs w:val="24"/>
                <w:lang w:eastAsia="ru-RU"/>
              </w:rPr>
            </w:pPr>
          </w:p>
        </w:tc>
      </w:tr>
      <w:tr w:rsidR="0039486A" w:rsidRPr="007C64F3" w:rsidTr="0039486A">
        <w:tc>
          <w:tcPr>
            <w:tcW w:w="2093" w:type="dxa"/>
            <w:shd w:val="clear" w:color="auto" w:fill="auto"/>
          </w:tcPr>
          <w:p w:rsidR="0039486A" w:rsidRPr="007C64F3" w:rsidRDefault="0039486A" w:rsidP="0039486A">
            <w:pPr>
              <w:spacing w:after="0" w:line="276" w:lineRule="auto"/>
              <w:jc w:val="both"/>
              <w:rPr>
                <w:rFonts w:ascii="Times New Roman" w:eastAsia="Times New Roman" w:hAnsi="Times New Roman" w:cs="Times New Roman"/>
                <w:sz w:val="24"/>
                <w:szCs w:val="24"/>
                <w:lang w:eastAsia="ru-RU"/>
              </w:rPr>
            </w:pPr>
            <w:r w:rsidRPr="007C64F3">
              <w:rPr>
                <w:rFonts w:ascii="Times New Roman" w:eastAsia="Times New Roman" w:hAnsi="Times New Roman" w:cs="Times New Roman"/>
                <w:b/>
                <w:sz w:val="24"/>
                <w:szCs w:val="24"/>
                <w:lang w:eastAsia="ru-RU"/>
              </w:rPr>
              <w:t>Хьомечу</w:t>
            </w:r>
            <w:r w:rsidRPr="007C64F3">
              <w:rPr>
                <w:rFonts w:ascii="Times New Roman" w:eastAsia="Times New Roman" w:hAnsi="Times New Roman" w:cs="Times New Roman"/>
                <w:b/>
                <w:spacing w:val="1"/>
                <w:sz w:val="24"/>
                <w:szCs w:val="24"/>
                <w:lang w:eastAsia="ru-RU"/>
              </w:rPr>
              <w:t xml:space="preserve"> </w:t>
            </w:r>
            <w:r w:rsidRPr="007C64F3">
              <w:rPr>
                <w:rFonts w:ascii="Times New Roman" w:eastAsia="Times New Roman" w:hAnsi="Times New Roman" w:cs="Times New Roman"/>
                <w:b/>
                <w:sz w:val="24"/>
                <w:szCs w:val="24"/>
                <w:lang w:eastAsia="ru-RU"/>
              </w:rPr>
              <w:t>1аламан</w:t>
            </w:r>
            <w:r w:rsidRPr="007C64F3">
              <w:rPr>
                <w:rFonts w:ascii="Times New Roman" w:eastAsia="Times New Roman" w:hAnsi="Times New Roman" w:cs="Times New Roman"/>
                <w:b/>
                <w:spacing w:val="-1"/>
                <w:sz w:val="24"/>
                <w:szCs w:val="24"/>
                <w:lang w:eastAsia="ru-RU"/>
              </w:rPr>
              <w:t xml:space="preserve"> </w:t>
            </w:r>
            <w:r w:rsidRPr="007C64F3">
              <w:rPr>
                <w:rFonts w:ascii="Times New Roman" w:eastAsia="Times New Roman" w:hAnsi="Times New Roman" w:cs="Times New Roman"/>
                <w:b/>
                <w:sz w:val="24"/>
                <w:szCs w:val="24"/>
                <w:lang w:eastAsia="ru-RU"/>
              </w:rPr>
              <w:t>сурт-</w:t>
            </w:r>
            <w:r w:rsidRPr="007C64F3">
              <w:rPr>
                <w:rFonts w:ascii="Times New Roman" w:eastAsia="Times New Roman" w:hAnsi="Times New Roman" w:cs="Times New Roman"/>
                <w:b/>
                <w:spacing w:val="-5"/>
                <w:sz w:val="24"/>
                <w:szCs w:val="24"/>
                <w:lang w:eastAsia="ru-RU"/>
              </w:rPr>
              <w:t>7с</w:t>
            </w:r>
          </w:p>
        </w:tc>
        <w:tc>
          <w:tcPr>
            <w:tcW w:w="11933" w:type="dxa"/>
            <w:shd w:val="clear" w:color="auto" w:fill="auto"/>
          </w:tcPr>
          <w:p w:rsidR="0039486A" w:rsidRPr="007C64F3" w:rsidRDefault="0039486A" w:rsidP="0039486A">
            <w:pPr>
              <w:numPr>
                <w:ilvl w:val="0"/>
                <w:numId w:val="33"/>
              </w:numPr>
              <w:spacing w:after="200" w:line="276" w:lineRule="auto"/>
              <w:jc w:val="both"/>
              <w:rPr>
                <w:rFonts w:ascii="Times New Roman" w:eastAsia="Times New Roman" w:hAnsi="Times New Roman" w:cs="Times New Roman"/>
                <w:sz w:val="24"/>
                <w:szCs w:val="24"/>
                <w:lang w:eastAsia="ru-RU"/>
              </w:rPr>
            </w:pPr>
            <w:r w:rsidRPr="007C64F3">
              <w:rPr>
                <w:rFonts w:ascii="Times New Roman" w:eastAsia="Times New Roman" w:hAnsi="Times New Roman" w:cs="Times New Roman"/>
                <w:sz w:val="24"/>
                <w:szCs w:val="24"/>
                <w:lang w:eastAsia="ru-RU"/>
              </w:rPr>
              <w:t>ЛадогӀар: дешархоша ладугӀу хьехархочо йа говзаллин диктора дӀайоьшучу исбаьхьаллин тексте (таро йелахь, цу гӀуллакхна оьшучу гӀирсех пайда а оьцуш). ЛадоьгӀначу текстах муха кхетта хьажа хаттарш.</w:t>
            </w:r>
          </w:p>
          <w:p w:rsidR="0039486A" w:rsidRPr="007C64F3" w:rsidRDefault="0039486A" w:rsidP="0039486A">
            <w:pPr>
              <w:numPr>
                <w:ilvl w:val="0"/>
                <w:numId w:val="33"/>
              </w:numPr>
              <w:spacing w:after="200" w:line="276" w:lineRule="auto"/>
              <w:jc w:val="both"/>
              <w:rPr>
                <w:rFonts w:ascii="Times New Roman" w:eastAsia="Times New Roman" w:hAnsi="Times New Roman" w:cs="Times New Roman"/>
                <w:sz w:val="24"/>
                <w:szCs w:val="24"/>
                <w:lang w:eastAsia="ru-RU"/>
              </w:rPr>
            </w:pPr>
            <w:r w:rsidRPr="007C64F3">
              <w:rPr>
                <w:rFonts w:ascii="Times New Roman" w:eastAsia="Times New Roman" w:hAnsi="Times New Roman" w:cs="Times New Roman"/>
                <w:sz w:val="24"/>
                <w:szCs w:val="24"/>
                <w:lang w:eastAsia="ru-RU"/>
              </w:rPr>
              <w:t>Дагахь йешар: текст дагахь йешар, йешначух хиинарг дийцаре дан кечам бар.</w:t>
            </w:r>
          </w:p>
          <w:p w:rsidR="0039486A" w:rsidRPr="007C64F3" w:rsidRDefault="0039486A" w:rsidP="0039486A">
            <w:pPr>
              <w:numPr>
                <w:ilvl w:val="0"/>
                <w:numId w:val="33"/>
              </w:numPr>
              <w:spacing w:after="200" w:line="276" w:lineRule="auto"/>
              <w:jc w:val="both"/>
              <w:rPr>
                <w:rFonts w:ascii="Times New Roman" w:eastAsia="Times New Roman" w:hAnsi="Times New Roman" w:cs="Times New Roman"/>
                <w:sz w:val="24"/>
                <w:szCs w:val="24"/>
                <w:lang w:eastAsia="ru-RU"/>
              </w:rPr>
            </w:pPr>
            <w:r w:rsidRPr="007C64F3">
              <w:rPr>
                <w:rFonts w:ascii="Times New Roman" w:eastAsia="Times New Roman" w:hAnsi="Times New Roman" w:cs="Times New Roman"/>
                <w:sz w:val="24"/>
                <w:szCs w:val="24"/>
                <w:lang w:eastAsia="ru-RU"/>
              </w:rPr>
              <w:t>Ӏаморан текстаца диалог: хӀиттийнчу хаттаршна жоьпаш; кхачамбацар дӀадаккха шайн хьежам бовзийтар; шайна хетачун а, сацаман а бухедиллар довзийта хаар.</w:t>
            </w:r>
          </w:p>
          <w:p w:rsidR="0039486A" w:rsidRPr="007C64F3" w:rsidRDefault="0039486A" w:rsidP="0039486A">
            <w:pPr>
              <w:numPr>
                <w:ilvl w:val="0"/>
                <w:numId w:val="33"/>
              </w:numPr>
              <w:spacing w:after="0" w:line="276" w:lineRule="auto"/>
              <w:ind w:left="321" w:hanging="283"/>
              <w:jc w:val="both"/>
              <w:rPr>
                <w:rFonts w:ascii="Times New Roman" w:eastAsia="Times New Roman" w:hAnsi="Times New Roman" w:cs="Times New Roman"/>
                <w:sz w:val="24"/>
                <w:szCs w:val="24"/>
                <w:lang w:eastAsia="ru-RU"/>
              </w:rPr>
            </w:pPr>
            <w:r w:rsidRPr="007C64F3">
              <w:rPr>
                <w:rFonts w:ascii="Times New Roman" w:eastAsia="Times New Roman" w:hAnsi="Times New Roman" w:cs="Times New Roman"/>
                <w:sz w:val="24"/>
                <w:szCs w:val="24"/>
                <w:lang w:eastAsia="ru-RU"/>
              </w:rPr>
              <w:t>Текстехь хӀиттийнчу гӀиллакх-оьздангаллин а, историко-культурин а, кхидолчу а хаттарийн анализ йар; гонахарчу бакъдолчун хьежамца царна жоьпаш лаха хаар.</w:t>
            </w:r>
          </w:p>
        </w:tc>
      </w:tr>
      <w:tr w:rsidR="0039486A" w:rsidRPr="007C64F3" w:rsidTr="0039486A">
        <w:tc>
          <w:tcPr>
            <w:tcW w:w="14026" w:type="dxa"/>
            <w:gridSpan w:val="2"/>
            <w:shd w:val="clear" w:color="auto" w:fill="auto"/>
          </w:tcPr>
          <w:p w:rsidR="0039486A" w:rsidRPr="007C64F3" w:rsidRDefault="0039486A" w:rsidP="0039486A">
            <w:pPr>
              <w:spacing w:after="0" w:line="276" w:lineRule="auto"/>
              <w:jc w:val="both"/>
              <w:rPr>
                <w:rFonts w:ascii="Times New Roman" w:eastAsia="Times New Roman" w:hAnsi="Times New Roman" w:cs="Times New Roman"/>
                <w:b/>
                <w:sz w:val="24"/>
                <w:szCs w:val="24"/>
                <w:lang w:eastAsia="ru-RU"/>
              </w:rPr>
            </w:pPr>
          </w:p>
        </w:tc>
      </w:tr>
      <w:tr w:rsidR="0039486A" w:rsidRPr="007C64F3" w:rsidTr="0039486A">
        <w:trPr>
          <w:trHeight w:val="1062"/>
        </w:trPr>
        <w:tc>
          <w:tcPr>
            <w:tcW w:w="2093" w:type="dxa"/>
            <w:shd w:val="clear" w:color="auto" w:fill="auto"/>
          </w:tcPr>
          <w:p w:rsidR="0039486A" w:rsidRPr="007C64F3" w:rsidRDefault="0039486A" w:rsidP="0039486A">
            <w:pPr>
              <w:spacing w:after="0" w:line="276" w:lineRule="auto"/>
              <w:jc w:val="both"/>
              <w:rPr>
                <w:rFonts w:ascii="Times New Roman" w:eastAsia="Times New Roman" w:hAnsi="Times New Roman" w:cs="Times New Roman"/>
                <w:sz w:val="24"/>
                <w:szCs w:val="24"/>
                <w:lang w:eastAsia="ru-RU"/>
              </w:rPr>
            </w:pPr>
          </w:p>
          <w:p w:rsidR="0039486A" w:rsidRPr="007C64F3" w:rsidRDefault="0039486A" w:rsidP="0039486A">
            <w:pPr>
              <w:spacing w:after="200" w:line="276" w:lineRule="auto"/>
              <w:jc w:val="both"/>
              <w:rPr>
                <w:rFonts w:ascii="Times New Roman" w:eastAsia="Times New Roman" w:hAnsi="Times New Roman" w:cs="Times New Roman"/>
                <w:sz w:val="24"/>
                <w:szCs w:val="24"/>
                <w:lang w:eastAsia="ru-RU"/>
              </w:rPr>
            </w:pPr>
            <w:r w:rsidRPr="007C64F3">
              <w:rPr>
                <w:rFonts w:ascii="Times New Roman" w:eastAsia="Times New Roman" w:hAnsi="Times New Roman" w:cs="Times New Roman"/>
                <w:b/>
                <w:sz w:val="24"/>
                <w:szCs w:val="24"/>
                <w:lang w:eastAsia="ru-RU"/>
              </w:rPr>
              <w:t>Вайн</w:t>
            </w:r>
            <w:r w:rsidRPr="007C64F3">
              <w:rPr>
                <w:rFonts w:ascii="Times New Roman" w:eastAsia="Times New Roman" w:hAnsi="Times New Roman" w:cs="Times New Roman"/>
                <w:b/>
                <w:spacing w:val="-8"/>
                <w:sz w:val="24"/>
                <w:szCs w:val="24"/>
                <w:lang w:eastAsia="ru-RU"/>
              </w:rPr>
              <w:t xml:space="preserve"> </w:t>
            </w:r>
            <w:r w:rsidRPr="007C64F3">
              <w:rPr>
                <w:rFonts w:ascii="Times New Roman" w:eastAsia="Times New Roman" w:hAnsi="Times New Roman" w:cs="Times New Roman"/>
                <w:b/>
                <w:sz w:val="24"/>
                <w:szCs w:val="24"/>
                <w:lang w:eastAsia="ru-RU"/>
              </w:rPr>
              <w:t>Даймехкан</w:t>
            </w:r>
            <w:r w:rsidRPr="007C64F3">
              <w:rPr>
                <w:rFonts w:ascii="Times New Roman" w:eastAsia="Times New Roman" w:hAnsi="Times New Roman" w:cs="Times New Roman"/>
                <w:b/>
                <w:spacing w:val="-3"/>
                <w:sz w:val="24"/>
                <w:szCs w:val="24"/>
                <w:lang w:eastAsia="ru-RU"/>
              </w:rPr>
              <w:t xml:space="preserve"> </w:t>
            </w:r>
            <w:r w:rsidRPr="007C64F3">
              <w:rPr>
                <w:rFonts w:ascii="Times New Roman" w:eastAsia="Times New Roman" w:hAnsi="Times New Roman" w:cs="Times New Roman"/>
                <w:b/>
                <w:sz w:val="24"/>
                <w:szCs w:val="24"/>
                <w:lang w:eastAsia="ru-RU"/>
              </w:rPr>
              <w:t>д1адахначунна</w:t>
            </w:r>
            <w:r w:rsidRPr="007C64F3">
              <w:rPr>
                <w:rFonts w:ascii="Times New Roman" w:eastAsia="Times New Roman" w:hAnsi="Times New Roman" w:cs="Times New Roman"/>
                <w:b/>
                <w:spacing w:val="-1"/>
                <w:sz w:val="24"/>
                <w:szCs w:val="24"/>
                <w:lang w:eastAsia="ru-RU"/>
              </w:rPr>
              <w:t xml:space="preserve"> </w:t>
            </w:r>
            <w:r w:rsidRPr="007C64F3">
              <w:rPr>
                <w:rFonts w:ascii="Times New Roman" w:eastAsia="Times New Roman" w:hAnsi="Times New Roman" w:cs="Times New Roman"/>
                <w:b/>
                <w:sz w:val="24"/>
                <w:szCs w:val="24"/>
                <w:lang w:eastAsia="ru-RU"/>
              </w:rPr>
              <w:t>т1ера-</w:t>
            </w:r>
            <w:r w:rsidRPr="007C64F3">
              <w:rPr>
                <w:rFonts w:ascii="Times New Roman" w:eastAsia="Times New Roman" w:hAnsi="Times New Roman" w:cs="Times New Roman"/>
                <w:b/>
                <w:spacing w:val="-5"/>
                <w:sz w:val="24"/>
                <w:szCs w:val="24"/>
                <w:lang w:eastAsia="ru-RU"/>
              </w:rPr>
              <w:t>9с</w:t>
            </w:r>
          </w:p>
        </w:tc>
        <w:tc>
          <w:tcPr>
            <w:tcW w:w="11933" w:type="dxa"/>
            <w:shd w:val="clear" w:color="auto" w:fill="auto"/>
          </w:tcPr>
          <w:p w:rsidR="0039486A" w:rsidRPr="007C64F3" w:rsidRDefault="0039486A" w:rsidP="0039486A">
            <w:pPr>
              <w:numPr>
                <w:ilvl w:val="0"/>
                <w:numId w:val="33"/>
              </w:numPr>
              <w:spacing w:after="200" w:line="276" w:lineRule="auto"/>
              <w:jc w:val="both"/>
              <w:rPr>
                <w:rFonts w:ascii="Times New Roman" w:eastAsia="Times New Roman" w:hAnsi="Times New Roman" w:cs="Times New Roman"/>
                <w:sz w:val="24"/>
                <w:szCs w:val="24"/>
                <w:lang w:eastAsia="ru-RU"/>
              </w:rPr>
            </w:pPr>
            <w:r w:rsidRPr="007C64F3">
              <w:rPr>
                <w:rFonts w:ascii="Times New Roman" w:eastAsia="Times New Roman" w:hAnsi="Times New Roman" w:cs="Times New Roman"/>
                <w:sz w:val="24"/>
                <w:szCs w:val="24"/>
                <w:lang w:eastAsia="ru-RU"/>
              </w:rPr>
              <w:t>ЛадогӀар: дешархоша ладугӀу хьехархочо йа говзаллин диктора дӀайоьшучу исбаьхьаллин тексте (таро йелахь, цу гӀуллакхна оьшучу гӀирсех пайда а оьцуш). ЛадоьгӀначу текстах муха кхетта хьажа хаттарш.</w:t>
            </w:r>
          </w:p>
          <w:p w:rsidR="0039486A" w:rsidRPr="007C64F3" w:rsidRDefault="0039486A" w:rsidP="0039486A">
            <w:pPr>
              <w:numPr>
                <w:ilvl w:val="0"/>
                <w:numId w:val="33"/>
              </w:numPr>
              <w:spacing w:after="200" w:line="276" w:lineRule="auto"/>
              <w:jc w:val="both"/>
              <w:rPr>
                <w:rFonts w:ascii="Times New Roman" w:eastAsia="Times New Roman" w:hAnsi="Times New Roman" w:cs="Times New Roman"/>
                <w:sz w:val="24"/>
                <w:szCs w:val="24"/>
                <w:lang w:eastAsia="ru-RU"/>
              </w:rPr>
            </w:pPr>
            <w:r w:rsidRPr="007C64F3">
              <w:rPr>
                <w:rFonts w:ascii="Times New Roman" w:eastAsia="Times New Roman" w:hAnsi="Times New Roman" w:cs="Times New Roman"/>
                <w:sz w:val="24"/>
                <w:szCs w:val="24"/>
                <w:lang w:eastAsia="ru-RU"/>
              </w:rPr>
              <w:t>Дагахь йешар: текст дагахь йешар, йешначух хиинарг дийцаре дан кечамбар.</w:t>
            </w:r>
          </w:p>
          <w:p w:rsidR="0039486A" w:rsidRPr="007C64F3" w:rsidRDefault="0039486A" w:rsidP="0039486A">
            <w:pPr>
              <w:numPr>
                <w:ilvl w:val="0"/>
                <w:numId w:val="33"/>
              </w:numPr>
              <w:spacing w:after="200" w:line="276" w:lineRule="auto"/>
              <w:jc w:val="both"/>
              <w:rPr>
                <w:rFonts w:ascii="Times New Roman" w:eastAsia="Times New Roman" w:hAnsi="Times New Roman" w:cs="Times New Roman"/>
                <w:sz w:val="24"/>
                <w:szCs w:val="24"/>
                <w:lang w:eastAsia="ru-RU"/>
              </w:rPr>
            </w:pPr>
            <w:r w:rsidRPr="007C64F3">
              <w:rPr>
                <w:rFonts w:ascii="Times New Roman" w:eastAsia="Times New Roman" w:hAnsi="Times New Roman" w:cs="Times New Roman"/>
                <w:sz w:val="24"/>
                <w:szCs w:val="24"/>
                <w:lang w:eastAsia="ru-RU"/>
              </w:rPr>
              <w:t>Цадевзачу дешнашца а, аларшца а болх бар: маьӀнех кхетархьама контекстан анализ йар; Ӏаматехь йеллачу дошамца болх бар.</w:t>
            </w:r>
          </w:p>
          <w:p w:rsidR="0039486A" w:rsidRPr="007C64F3" w:rsidRDefault="0039486A" w:rsidP="0039486A">
            <w:pPr>
              <w:numPr>
                <w:ilvl w:val="0"/>
                <w:numId w:val="33"/>
              </w:numPr>
              <w:spacing w:after="0" w:line="276" w:lineRule="auto"/>
              <w:ind w:left="321" w:hanging="283"/>
              <w:jc w:val="both"/>
              <w:rPr>
                <w:rFonts w:ascii="Times New Roman" w:eastAsia="Times New Roman" w:hAnsi="Times New Roman" w:cs="Times New Roman"/>
                <w:sz w:val="24"/>
                <w:szCs w:val="24"/>
                <w:lang w:eastAsia="ru-RU"/>
              </w:rPr>
            </w:pPr>
            <w:r w:rsidRPr="007C64F3">
              <w:rPr>
                <w:rFonts w:ascii="Times New Roman" w:eastAsia="Times New Roman" w:hAnsi="Times New Roman" w:cs="Times New Roman"/>
                <w:sz w:val="24"/>
                <w:szCs w:val="24"/>
                <w:lang w:eastAsia="ru-RU"/>
              </w:rPr>
              <w:t>Исбаьхьаллин текстан анализ йар: исбаьхьаллин къегина хиларан (вастийн) а, литературин кепийн а гӀирсех пайдаэцарх кхетар.</w:t>
            </w:r>
          </w:p>
          <w:p w:rsidR="0039486A" w:rsidRPr="007C64F3" w:rsidRDefault="0039486A" w:rsidP="0039486A">
            <w:pPr>
              <w:numPr>
                <w:ilvl w:val="0"/>
                <w:numId w:val="33"/>
              </w:numPr>
              <w:spacing w:after="0" w:line="276" w:lineRule="auto"/>
              <w:ind w:left="321" w:hanging="283"/>
              <w:jc w:val="both"/>
              <w:rPr>
                <w:rFonts w:ascii="Times New Roman" w:eastAsia="Times New Roman" w:hAnsi="Times New Roman" w:cs="Times New Roman"/>
                <w:sz w:val="24"/>
                <w:szCs w:val="24"/>
                <w:lang w:eastAsia="ru-RU"/>
              </w:rPr>
            </w:pPr>
            <w:r w:rsidRPr="007C64F3">
              <w:rPr>
                <w:rFonts w:ascii="Times New Roman" w:eastAsia="Times New Roman" w:hAnsi="Times New Roman" w:cs="Times New Roman"/>
                <w:sz w:val="24"/>
                <w:szCs w:val="24"/>
                <w:lang w:eastAsia="ru-RU"/>
              </w:rPr>
              <w:t>Турпалхойн мах хадор: турпалхочун амалан коьрта битамаш билгалбаха хаар; церан леларца амал йовзар; турпалхойн леларийн бахьана довзийта а, церан гӀуллакхийн мах хадон а хаар.</w:t>
            </w:r>
          </w:p>
          <w:p w:rsidR="0039486A" w:rsidRPr="007C64F3" w:rsidRDefault="0039486A" w:rsidP="0039486A">
            <w:pPr>
              <w:numPr>
                <w:ilvl w:val="0"/>
                <w:numId w:val="33"/>
              </w:numPr>
              <w:spacing w:after="0" w:line="276" w:lineRule="auto"/>
              <w:ind w:left="321" w:hanging="283"/>
              <w:jc w:val="both"/>
              <w:rPr>
                <w:rFonts w:ascii="Times New Roman" w:eastAsia="Times New Roman" w:hAnsi="Times New Roman" w:cs="Times New Roman"/>
                <w:sz w:val="24"/>
                <w:szCs w:val="24"/>
                <w:lang w:eastAsia="ru-RU"/>
              </w:rPr>
            </w:pPr>
            <w:r w:rsidRPr="007C64F3">
              <w:rPr>
                <w:rFonts w:ascii="Times New Roman" w:eastAsia="Times New Roman" w:hAnsi="Times New Roman" w:cs="Times New Roman"/>
                <w:sz w:val="24"/>
                <w:szCs w:val="24"/>
                <w:lang w:eastAsia="ru-RU"/>
              </w:rPr>
              <w:t>Талламан болх: шайн хьежамийн буха тӀехь текст кечйар; доклад кечйар.</w:t>
            </w:r>
          </w:p>
          <w:p w:rsidR="0039486A" w:rsidRPr="007C64F3" w:rsidRDefault="0039486A" w:rsidP="0039486A">
            <w:pPr>
              <w:numPr>
                <w:ilvl w:val="0"/>
                <w:numId w:val="33"/>
              </w:numPr>
              <w:spacing w:after="0" w:line="276" w:lineRule="auto"/>
              <w:ind w:left="321" w:hanging="283"/>
              <w:jc w:val="both"/>
              <w:rPr>
                <w:rFonts w:ascii="Times New Roman" w:eastAsia="Times New Roman" w:hAnsi="Times New Roman" w:cs="Times New Roman"/>
                <w:sz w:val="24"/>
                <w:szCs w:val="24"/>
                <w:lang w:eastAsia="ru-RU"/>
              </w:rPr>
            </w:pPr>
            <w:r w:rsidRPr="007C64F3">
              <w:rPr>
                <w:rFonts w:ascii="Times New Roman" w:eastAsia="Times New Roman" w:hAnsi="Times New Roman" w:cs="Times New Roman"/>
                <w:sz w:val="24"/>
                <w:szCs w:val="24"/>
                <w:lang w:eastAsia="ru-RU"/>
              </w:rPr>
              <w:t>Текстехь хӀиттийнчу гӀиллакх-оьздангаллин а, историко-культурин а, кхидолчу а хаттарийн анализ йар; гонахарчу бакъдолчун хьежамца царна жоьпаш лаха хаар.</w:t>
            </w:r>
          </w:p>
        </w:tc>
      </w:tr>
      <w:tr w:rsidR="0039486A" w:rsidRPr="007C64F3" w:rsidTr="0039486A">
        <w:trPr>
          <w:trHeight w:val="109"/>
        </w:trPr>
        <w:tc>
          <w:tcPr>
            <w:tcW w:w="14026" w:type="dxa"/>
            <w:gridSpan w:val="2"/>
            <w:shd w:val="clear" w:color="auto" w:fill="auto"/>
          </w:tcPr>
          <w:p w:rsidR="0039486A" w:rsidRPr="007C64F3" w:rsidRDefault="0039486A" w:rsidP="0039486A">
            <w:pPr>
              <w:spacing w:after="0" w:line="276" w:lineRule="auto"/>
              <w:jc w:val="both"/>
              <w:rPr>
                <w:rFonts w:ascii="Times New Roman" w:eastAsia="Times New Roman" w:hAnsi="Times New Roman" w:cs="Times New Roman"/>
                <w:b/>
                <w:sz w:val="24"/>
                <w:szCs w:val="24"/>
                <w:lang w:eastAsia="ru-RU"/>
              </w:rPr>
            </w:pPr>
          </w:p>
        </w:tc>
      </w:tr>
      <w:tr w:rsidR="0039486A" w:rsidRPr="007C64F3" w:rsidTr="0039486A">
        <w:trPr>
          <w:trHeight w:val="1550"/>
        </w:trPr>
        <w:tc>
          <w:tcPr>
            <w:tcW w:w="2093" w:type="dxa"/>
            <w:shd w:val="clear" w:color="auto" w:fill="auto"/>
          </w:tcPr>
          <w:p w:rsidR="0039486A" w:rsidRPr="007C64F3" w:rsidRDefault="0039486A" w:rsidP="0039486A">
            <w:pPr>
              <w:spacing w:after="0" w:line="276" w:lineRule="auto"/>
              <w:jc w:val="both"/>
              <w:rPr>
                <w:rFonts w:ascii="Times New Roman" w:eastAsia="Times New Roman" w:hAnsi="Times New Roman" w:cs="Times New Roman"/>
                <w:sz w:val="24"/>
                <w:szCs w:val="24"/>
                <w:lang w:eastAsia="ru-RU"/>
              </w:rPr>
            </w:pPr>
            <w:r w:rsidRPr="007C64F3">
              <w:rPr>
                <w:rFonts w:ascii="Times New Roman" w:eastAsia="Times New Roman" w:hAnsi="Times New Roman" w:cs="Times New Roman"/>
                <w:b/>
                <w:sz w:val="24"/>
                <w:szCs w:val="24"/>
                <w:lang w:eastAsia="ru-RU"/>
              </w:rPr>
              <w:t>Вайн</w:t>
            </w:r>
            <w:r w:rsidRPr="007C64F3">
              <w:rPr>
                <w:rFonts w:ascii="Times New Roman" w:eastAsia="Times New Roman" w:hAnsi="Times New Roman" w:cs="Times New Roman"/>
                <w:b/>
                <w:spacing w:val="-8"/>
                <w:sz w:val="24"/>
                <w:szCs w:val="24"/>
                <w:lang w:eastAsia="ru-RU"/>
              </w:rPr>
              <w:t xml:space="preserve"> </w:t>
            </w:r>
            <w:r w:rsidRPr="007C64F3">
              <w:rPr>
                <w:rFonts w:ascii="Times New Roman" w:eastAsia="Times New Roman" w:hAnsi="Times New Roman" w:cs="Times New Roman"/>
                <w:b/>
                <w:sz w:val="24"/>
                <w:szCs w:val="24"/>
                <w:lang w:eastAsia="ru-RU"/>
              </w:rPr>
              <w:t>республика-Нохчийчоь-</w:t>
            </w:r>
            <w:r w:rsidRPr="007C64F3">
              <w:rPr>
                <w:rFonts w:ascii="Times New Roman" w:eastAsia="Times New Roman" w:hAnsi="Times New Roman" w:cs="Times New Roman"/>
                <w:b/>
                <w:spacing w:val="-5"/>
                <w:sz w:val="24"/>
                <w:szCs w:val="24"/>
                <w:lang w:eastAsia="ru-RU"/>
              </w:rPr>
              <w:t>5с</w:t>
            </w:r>
          </w:p>
        </w:tc>
        <w:tc>
          <w:tcPr>
            <w:tcW w:w="11933" w:type="dxa"/>
            <w:shd w:val="clear" w:color="auto" w:fill="auto"/>
          </w:tcPr>
          <w:p w:rsidR="0039486A" w:rsidRPr="007C64F3" w:rsidRDefault="0039486A" w:rsidP="0039486A">
            <w:pPr>
              <w:numPr>
                <w:ilvl w:val="0"/>
                <w:numId w:val="33"/>
              </w:numPr>
              <w:spacing w:after="200" w:line="276" w:lineRule="auto"/>
              <w:jc w:val="both"/>
              <w:rPr>
                <w:rFonts w:ascii="Times New Roman" w:eastAsia="Times New Roman" w:hAnsi="Times New Roman" w:cs="Times New Roman"/>
                <w:sz w:val="24"/>
                <w:szCs w:val="24"/>
                <w:lang w:eastAsia="ru-RU"/>
              </w:rPr>
            </w:pPr>
            <w:r w:rsidRPr="007C64F3">
              <w:rPr>
                <w:rFonts w:ascii="Times New Roman" w:eastAsia="Times New Roman" w:hAnsi="Times New Roman" w:cs="Times New Roman"/>
                <w:sz w:val="24"/>
                <w:szCs w:val="24"/>
                <w:lang w:eastAsia="ru-RU"/>
              </w:rPr>
              <w:t>Дагахь йешар: текст дагахь йешар, йешначух хиинарг дийцаре дан кечамбар.</w:t>
            </w:r>
          </w:p>
          <w:p w:rsidR="0039486A" w:rsidRPr="007C64F3" w:rsidRDefault="0039486A" w:rsidP="0039486A">
            <w:pPr>
              <w:numPr>
                <w:ilvl w:val="0"/>
                <w:numId w:val="33"/>
              </w:numPr>
              <w:spacing w:after="200" w:line="276" w:lineRule="auto"/>
              <w:jc w:val="both"/>
              <w:rPr>
                <w:rFonts w:ascii="Times New Roman" w:eastAsia="Times New Roman" w:hAnsi="Times New Roman" w:cs="Times New Roman"/>
                <w:sz w:val="24"/>
                <w:szCs w:val="24"/>
                <w:lang w:eastAsia="ru-RU"/>
              </w:rPr>
            </w:pPr>
            <w:r w:rsidRPr="007C64F3">
              <w:rPr>
                <w:rFonts w:ascii="Times New Roman" w:eastAsia="Times New Roman" w:hAnsi="Times New Roman" w:cs="Times New Roman"/>
                <w:sz w:val="24"/>
                <w:szCs w:val="24"/>
                <w:lang w:eastAsia="ru-RU"/>
              </w:rPr>
              <w:t>Хезаш йешар: текстах кхетархьама цаторийла йолчу боларца дешархойх хӀорамма а хезаш йешар.</w:t>
            </w:r>
          </w:p>
          <w:p w:rsidR="0039486A" w:rsidRPr="007C64F3" w:rsidRDefault="0039486A" w:rsidP="0039486A">
            <w:pPr>
              <w:numPr>
                <w:ilvl w:val="0"/>
                <w:numId w:val="33"/>
              </w:numPr>
              <w:spacing w:after="200" w:line="276" w:lineRule="auto"/>
              <w:jc w:val="both"/>
              <w:rPr>
                <w:rFonts w:ascii="Times New Roman" w:eastAsia="Times New Roman" w:hAnsi="Times New Roman" w:cs="Times New Roman"/>
                <w:sz w:val="24"/>
                <w:szCs w:val="24"/>
                <w:lang w:eastAsia="ru-RU"/>
              </w:rPr>
            </w:pPr>
            <w:r w:rsidRPr="007C64F3">
              <w:rPr>
                <w:rFonts w:ascii="Times New Roman" w:eastAsia="Times New Roman" w:hAnsi="Times New Roman" w:cs="Times New Roman"/>
                <w:sz w:val="24"/>
                <w:szCs w:val="24"/>
                <w:lang w:eastAsia="ru-RU"/>
              </w:rPr>
              <w:t>Цадевзачу дешнашца а, аларшца а болх бар: маьӀнех кхетархьама контекстан анализ йар; Ӏаматехь йеллачу дошамца болх бар.</w:t>
            </w:r>
          </w:p>
          <w:p w:rsidR="0039486A" w:rsidRPr="007C64F3" w:rsidRDefault="0039486A" w:rsidP="0039486A">
            <w:pPr>
              <w:numPr>
                <w:ilvl w:val="0"/>
                <w:numId w:val="33"/>
              </w:numPr>
              <w:spacing w:after="0" w:line="276" w:lineRule="auto"/>
              <w:ind w:left="321" w:hanging="283"/>
              <w:jc w:val="both"/>
              <w:rPr>
                <w:rFonts w:ascii="Times New Roman" w:eastAsia="Times New Roman" w:hAnsi="Times New Roman" w:cs="Times New Roman"/>
                <w:sz w:val="24"/>
                <w:szCs w:val="24"/>
                <w:lang w:eastAsia="ru-RU"/>
              </w:rPr>
            </w:pPr>
            <w:r w:rsidRPr="007C64F3">
              <w:rPr>
                <w:rFonts w:ascii="Times New Roman" w:eastAsia="Times New Roman" w:hAnsi="Times New Roman" w:cs="Times New Roman"/>
                <w:sz w:val="24"/>
                <w:szCs w:val="24"/>
                <w:lang w:eastAsia="ru-RU"/>
              </w:rPr>
              <w:t>Исбаьхьаллин говзаран анализ йар: коьрта идеяш гучуйахар; говзаран план хӀоттор.</w:t>
            </w:r>
          </w:p>
          <w:p w:rsidR="0039486A" w:rsidRPr="007C64F3" w:rsidRDefault="0039486A" w:rsidP="0039486A">
            <w:pPr>
              <w:numPr>
                <w:ilvl w:val="0"/>
                <w:numId w:val="33"/>
              </w:numPr>
              <w:spacing w:after="0" w:line="276" w:lineRule="auto"/>
              <w:ind w:left="321" w:hanging="283"/>
              <w:jc w:val="both"/>
              <w:rPr>
                <w:rFonts w:ascii="Times New Roman" w:eastAsia="Times New Roman" w:hAnsi="Times New Roman" w:cs="Times New Roman"/>
                <w:sz w:val="24"/>
                <w:szCs w:val="24"/>
                <w:lang w:eastAsia="ru-RU"/>
              </w:rPr>
            </w:pPr>
            <w:r w:rsidRPr="007C64F3">
              <w:rPr>
                <w:rFonts w:ascii="Times New Roman" w:eastAsia="Times New Roman" w:hAnsi="Times New Roman" w:cs="Times New Roman"/>
                <w:sz w:val="24"/>
                <w:szCs w:val="24"/>
                <w:lang w:eastAsia="ru-RU"/>
              </w:rPr>
              <w:t>Турпалхойн мах хадор: турпалхочун амалан коьрта битамаш билгалбаха хаар; церан леларца амал йовзар; турпалхойн леларийн бахьана довзийта а, церан гӀуллакхийн мах хадон а хаар.</w:t>
            </w:r>
          </w:p>
          <w:p w:rsidR="0039486A" w:rsidRPr="007C64F3" w:rsidRDefault="0039486A" w:rsidP="0039486A">
            <w:pPr>
              <w:numPr>
                <w:ilvl w:val="0"/>
                <w:numId w:val="33"/>
              </w:numPr>
              <w:spacing w:after="0" w:line="276" w:lineRule="auto"/>
              <w:ind w:left="321" w:hanging="283"/>
              <w:jc w:val="both"/>
              <w:rPr>
                <w:rFonts w:ascii="Times New Roman" w:eastAsia="Times New Roman" w:hAnsi="Times New Roman" w:cs="Times New Roman"/>
                <w:sz w:val="24"/>
                <w:szCs w:val="24"/>
                <w:lang w:eastAsia="ru-RU"/>
              </w:rPr>
            </w:pPr>
            <w:r w:rsidRPr="007C64F3">
              <w:rPr>
                <w:rFonts w:ascii="Times New Roman" w:eastAsia="Times New Roman" w:hAnsi="Times New Roman" w:cs="Times New Roman"/>
                <w:sz w:val="24"/>
                <w:szCs w:val="24"/>
                <w:lang w:eastAsia="ru-RU"/>
              </w:rPr>
              <w:t>Схьайийцар.</w:t>
            </w:r>
          </w:p>
          <w:p w:rsidR="0039486A" w:rsidRPr="007C64F3" w:rsidRDefault="0039486A" w:rsidP="0039486A">
            <w:pPr>
              <w:numPr>
                <w:ilvl w:val="0"/>
                <w:numId w:val="33"/>
              </w:numPr>
              <w:spacing w:after="0" w:line="276" w:lineRule="auto"/>
              <w:ind w:left="321" w:hanging="283"/>
              <w:jc w:val="both"/>
              <w:rPr>
                <w:rFonts w:ascii="Times New Roman" w:eastAsia="Times New Roman" w:hAnsi="Times New Roman" w:cs="Times New Roman"/>
                <w:sz w:val="24"/>
                <w:szCs w:val="24"/>
                <w:lang w:eastAsia="ru-RU"/>
              </w:rPr>
            </w:pPr>
            <w:r w:rsidRPr="007C64F3">
              <w:rPr>
                <w:rFonts w:ascii="Times New Roman" w:eastAsia="Times New Roman" w:hAnsi="Times New Roman" w:cs="Times New Roman"/>
                <w:sz w:val="24"/>
                <w:szCs w:val="24"/>
                <w:lang w:eastAsia="ru-RU"/>
              </w:rPr>
              <w:t>Текстехь хӀиттийнчу гӀиллакх-оьздангаллин а, историко-культурин а, кхидолчу а хаттарийн анализ йар; гонахарчу бакъдолчун хьежамца царна жоьпаш лаха хаар.</w:t>
            </w:r>
          </w:p>
          <w:p w:rsidR="0039486A" w:rsidRPr="007C64F3" w:rsidRDefault="0039486A" w:rsidP="0039486A">
            <w:pPr>
              <w:numPr>
                <w:ilvl w:val="0"/>
                <w:numId w:val="33"/>
              </w:numPr>
              <w:spacing w:after="0" w:line="276" w:lineRule="auto"/>
              <w:ind w:left="321" w:hanging="283"/>
              <w:jc w:val="both"/>
              <w:rPr>
                <w:rFonts w:ascii="Times New Roman" w:eastAsia="Times New Roman" w:hAnsi="Times New Roman" w:cs="Times New Roman"/>
                <w:sz w:val="24"/>
                <w:szCs w:val="24"/>
                <w:lang w:eastAsia="ru-RU"/>
              </w:rPr>
            </w:pPr>
            <w:r w:rsidRPr="007C64F3">
              <w:rPr>
                <w:rFonts w:ascii="Times New Roman" w:eastAsia="Times New Roman" w:hAnsi="Times New Roman" w:cs="Times New Roman"/>
                <w:sz w:val="24"/>
                <w:szCs w:val="24"/>
                <w:lang w:eastAsia="ru-RU"/>
              </w:rPr>
              <w:t>Кхоллараллин болх: масала, «Маьлхан хьехам» туьйранехь айъинчу проблемин хьокъехь йоцца текст-ойлайар хӀоттор.</w:t>
            </w:r>
          </w:p>
        </w:tc>
      </w:tr>
      <w:tr w:rsidR="0039486A" w:rsidRPr="007C64F3" w:rsidTr="0039486A">
        <w:trPr>
          <w:trHeight w:val="404"/>
        </w:trPr>
        <w:tc>
          <w:tcPr>
            <w:tcW w:w="14026" w:type="dxa"/>
            <w:gridSpan w:val="2"/>
            <w:shd w:val="clear" w:color="auto" w:fill="auto"/>
          </w:tcPr>
          <w:p w:rsidR="0039486A" w:rsidRPr="007C64F3" w:rsidRDefault="0039486A" w:rsidP="0039486A">
            <w:pPr>
              <w:spacing w:after="0" w:line="276" w:lineRule="auto"/>
              <w:jc w:val="both"/>
              <w:rPr>
                <w:rFonts w:ascii="Times New Roman" w:eastAsia="Times New Roman" w:hAnsi="Times New Roman" w:cs="Times New Roman"/>
                <w:b/>
                <w:sz w:val="24"/>
                <w:szCs w:val="24"/>
                <w:lang w:eastAsia="ru-RU"/>
              </w:rPr>
            </w:pPr>
          </w:p>
        </w:tc>
      </w:tr>
      <w:tr w:rsidR="0039486A" w:rsidRPr="007C64F3" w:rsidTr="0039486A">
        <w:tc>
          <w:tcPr>
            <w:tcW w:w="2093" w:type="dxa"/>
            <w:shd w:val="clear" w:color="auto" w:fill="auto"/>
          </w:tcPr>
          <w:p w:rsidR="0039486A" w:rsidRPr="007C64F3" w:rsidRDefault="0039486A" w:rsidP="0039486A">
            <w:pPr>
              <w:spacing w:after="0" w:line="276" w:lineRule="auto"/>
              <w:jc w:val="both"/>
              <w:rPr>
                <w:rFonts w:ascii="Times New Roman" w:eastAsia="Times New Roman" w:hAnsi="Times New Roman" w:cs="Times New Roman"/>
                <w:sz w:val="24"/>
                <w:szCs w:val="24"/>
                <w:lang w:eastAsia="ru-RU"/>
              </w:rPr>
            </w:pPr>
            <w:r w:rsidRPr="007C64F3">
              <w:rPr>
                <w:rFonts w:ascii="Times New Roman" w:eastAsia="Times New Roman" w:hAnsi="Times New Roman" w:cs="Times New Roman"/>
                <w:b/>
                <w:sz w:val="24"/>
                <w:szCs w:val="24"/>
                <w:lang w:eastAsia="ru-RU"/>
              </w:rPr>
              <w:t>Вайга</w:t>
            </w:r>
            <w:r w:rsidRPr="007C64F3">
              <w:rPr>
                <w:rFonts w:ascii="Times New Roman" w:eastAsia="Times New Roman" w:hAnsi="Times New Roman" w:cs="Times New Roman"/>
                <w:b/>
                <w:spacing w:val="-4"/>
                <w:sz w:val="24"/>
                <w:szCs w:val="24"/>
                <w:lang w:eastAsia="ru-RU"/>
              </w:rPr>
              <w:t xml:space="preserve"> </w:t>
            </w:r>
            <w:r w:rsidRPr="007C64F3">
              <w:rPr>
                <w:rFonts w:ascii="Times New Roman" w:eastAsia="Times New Roman" w:hAnsi="Times New Roman" w:cs="Times New Roman"/>
                <w:b/>
                <w:sz w:val="24"/>
                <w:szCs w:val="24"/>
                <w:lang w:eastAsia="ru-RU"/>
              </w:rPr>
              <w:t>туьйранаша</w:t>
            </w:r>
            <w:r w:rsidRPr="007C64F3">
              <w:rPr>
                <w:rFonts w:ascii="Times New Roman" w:eastAsia="Times New Roman" w:hAnsi="Times New Roman" w:cs="Times New Roman"/>
                <w:b/>
                <w:spacing w:val="-7"/>
                <w:sz w:val="24"/>
                <w:szCs w:val="24"/>
                <w:lang w:eastAsia="ru-RU"/>
              </w:rPr>
              <w:t xml:space="preserve"> </w:t>
            </w:r>
            <w:r w:rsidRPr="007C64F3">
              <w:rPr>
                <w:rFonts w:ascii="Times New Roman" w:eastAsia="Times New Roman" w:hAnsi="Times New Roman" w:cs="Times New Roman"/>
                <w:b/>
                <w:sz w:val="24"/>
                <w:szCs w:val="24"/>
                <w:lang w:eastAsia="ru-RU"/>
              </w:rPr>
              <w:t>кхойкху-</w:t>
            </w:r>
            <w:r w:rsidRPr="007C64F3">
              <w:rPr>
                <w:rFonts w:ascii="Times New Roman" w:eastAsia="Times New Roman" w:hAnsi="Times New Roman" w:cs="Times New Roman"/>
                <w:b/>
                <w:spacing w:val="-5"/>
                <w:sz w:val="24"/>
                <w:szCs w:val="24"/>
                <w:lang w:eastAsia="ru-RU"/>
              </w:rPr>
              <w:t>16ч</w:t>
            </w:r>
          </w:p>
        </w:tc>
        <w:tc>
          <w:tcPr>
            <w:tcW w:w="11933" w:type="dxa"/>
            <w:shd w:val="clear" w:color="auto" w:fill="auto"/>
          </w:tcPr>
          <w:p w:rsidR="0039486A" w:rsidRPr="007C64F3" w:rsidRDefault="0039486A" w:rsidP="0039486A">
            <w:pPr>
              <w:numPr>
                <w:ilvl w:val="0"/>
                <w:numId w:val="33"/>
              </w:numPr>
              <w:spacing w:after="0" w:line="276" w:lineRule="auto"/>
              <w:ind w:left="321" w:hanging="283"/>
              <w:jc w:val="both"/>
              <w:rPr>
                <w:rFonts w:ascii="Times New Roman" w:eastAsia="Times New Roman" w:hAnsi="Times New Roman" w:cs="Times New Roman"/>
                <w:sz w:val="24"/>
                <w:szCs w:val="24"/>
                <w:lang w:eastAsia="ru-RU"/>
              </w:rPr>
            </w:pPr>
            <w:r w:rsidRPr="007C64F3">
              <w:rPr>
                <w:rFonts w:ascii="Times New Roman" w:eastAsia="Times New Roman" w:hAnsi="Times New Roman" w:cs="Times New Roman"/>
                <w:sz w:val="24"/>
                <w:szCs w:val="24"/>
                <w:lang w:eastAsia="ru-RU"/>
              </w:rPr>
              <w:t>ЛадогӀар: дешархоша ладугӀу хьехархочо йа говзаллин диктора дӀайоьшучу исбаьхьаллин тексте (таро йелахь, цу гӀуллакхна оьшучу гӀирсех пайда а оьцуш). Хьехархочо дешархойн тидам тӀебохуьйту нохчийн маттахь йешаран башхаллашна. ЛадоьгӀначу текстах муха кхетта хьажа хаттарш.</w:t>
            </w:r>
          </w:p>
          <w:p w:rsidR="0039486A" w:rsidRPr="007C64F3" w:rsidRDefault="0039486A" w:rsidP="0039486A">
            <w:pPr>
              <w:numPr>
                <w:ilvl w:val="0"/>
                <w:numId w:val="33"/>
              </w:numPr>
              <w:spacing w:after="200" w:line="276" w:lineRule="auto"/>
              <w:jc w:val="both"/>
              <w:rPr>
                <w:rFonts w:ascii="Times New Roman" w:eastAsia="Times New Roman" w:hAnsi="Times New Roman" w:cs="Times New Roman"/>
                <w:sz w:val="24"/>
                <w:szCs w:val="24"/>
                <w:lang w:eastAsia="ru-RU"/>
              </w:rPr>
            </w:pPr>
            <w:r w:rsidRPr="007C64F3">
              <w:rPr>
                <w:rFonts w:ascii="Times New Roman" w:eastAsia="Times New Roman" w:hAnsi="Times New Roman" w:cs="Times New Roman"/>
                <w:sz w:val="24"/>
                <w:szCs w:val="24"/>
                <w:lang w:eastAsia="ru-RU"/>
              </w:rPr>
              <w:t>Хезаш йешар: текстах кхетархьама цаторийла йолчу боларца дешархойх хӀорамма а хезаш йешар.</w:t>
            </w:r>
          </w:p>
          <w:p w:rsidR="0039486A" w:rsidRPr="007C64F3" w:rsidRDefault="0039486A" w:rsidP="0039486A">
            <w:pPr>
              <w:numPr>
                <w:ilvl w:val="0"/>
                <w:numId w:val="33"/>
              </w:numPr>
              <w:spacing w:after="200" w:line="276" w:lineRule="auto"/>
              <w:jc w:val="both"/>
              <w:rPr>
                <w:rFonts w:ascii="Times New Roman" w:eastAsia="Times New Roman" w:hAnsi="Times New Roman" w:cs="Times New Roman"/>
                <w:sz w:val="24"/>
                <w:szCs w:val="24"/>
                <w:lang w:eastAsia="ru-RU"/>
              </w:rPr>
            </w:pPr>
            <w:r w:rsidRPr="007C64F3">
              <w:rPr>
                <w:rFonts w:ascii="Times New Roman" w:eastAsia="Times New Roman" w:hAnsi="Times New Roman" w:cs="Times New Roman"/>
                <w:sz w:val="24"/>
                <w:szCs w:val="24"/>
                <w:lang w:eastAsia="ru-RU"/>
              </w:rPr>
              <w:t>Дагахь йешар: текст дагахь йешар, йешначух хиинарг дийцаре дан кечамбар.</w:t>
            </w:r>
          </w:p>
          <w:p w:rsidR="0039486A" w:rsidRPr="007C64F3" w:rsidRDefault="0039486A" w:rsidP="0039486A">
            <w:pPr>
              <w:numPr>
                <w:ilvl w:val="0"/>
                <w:numId w:val="33"/>
              </w:numPr>
              <w:spacing w:after="0" w:line="276" w:lineRule="auto"/>
              <w:ind w:left="321" w:hanging="283"/>
              <w:jc w:val="both"/>
              <w:rPr>
                <w:rFonts w:ascii="Times New Roman" w:eastAsia="Times New Roman" w:hAnsi="Times New Roman" w:cs="Times New Roman"/>
                <w:sz w:val="24"/>
                <w:szCs w:val="24"/>
                <w:lang w:eastAsia="ru-RU"/>
              </w:rPr>
            </w:pPr>
            <w:r w:rsidRPr="007C64F3">
              <w:rPr>
                <w:rFonts w:ascii="Times New Roman" w:eastAsia="Times New Roman" w:hAnsi="Times New Roman" w:cs="Times New Roman"/>
                <w:sz w:val="24"/>
                <w:szCs w:val="24"/>
                <w:lang w:eastAsia="ru-RU"/>
              </w:rPr>
              <w:t>Дагахь Ӏамор.</w:t>
            </w:r>
          </w:p>
          <w:p w:rsidR="0039486A" w:rsidRPr="007C64F3" w:rsidRDefault="0039486A" w:rsidP="0039486A">
            <w:pPr>
              <w:numPr>
                <w:ilvl w:val="0"/>
                <w:numId w:val="33"/>
              </w:numPr>
              <w:spacing w:after="200" w:line="276" w:lineRule="auto"/>
              <w:jc w:val="both"/>
              <w:rPr>
                <w:rFonts w:ascii="Times New Roman" w:eastAsia="Times New Roman" w:hAnsi="Times New Roman" w:cs="Times New Roman"/>
                <w:sz w:val="24"/>
                <w:szCs w:val="24"/>
                <w:lang w:eastAsia="ru-RU"/>
              </w:rPr>
            </w:pPr>
            <w:r w:rsidRPr="007C64F3">
              <w:rPr>
                <w:rFonts w:ascii="Times New Roman" w:eastAsia="Times New Roman" w:hAnsi="Times New Roman" w:cs="Times New Roman"/>
                <w:sz w:val="24"/>
                <w:szCs w:val="24"/>
                <w:lang w:eastAsia="ru-RU"/>
              </w:rPr>
              <w:t>Цадевзачу дешнашца а, аларшца а болх бар: маьӀнех кхетархьама контекстан анализ йар; Ӏаматехь йеллачу дошамца болх бар.</w:t>
            </w:r>
          </w:p>
          <w:p w:rsidR="0039486A" w:rsidRPr="007C64F3" w:rsidRDefault="0039486A" w:rsidP="0039486A">
            <w:pPr>
              <w:numPr>
                <w:ilvl w:val="0"/>
                <w:numId w:val="33"/>
              </w:numPr>
              <w:spacing w:after="0" w:line="276" w:lineRule="auto"/>
              <w:ind w:left="321" w:hanging="283"/>
              <w:jc w:val="both"/>
              <w:rPr>
                <w:rFonts w:ascii="Times New Roman" w:eastAsia="Times New Roman" w:hAnsi="Times New Roman" w:cs="Times New Roman"/>
                <w:sz w:val="24"/>
                <w:szCs w:val="24"/>
                <w:lang w:eastAsia="ru-RU"/>
              </w:rPr>
            </w:pPr>
            <w:r w:rsidRPr="007C64F3">
              <w:rPr>
                <w:rFonts w:ascii="Times New Roman" w:eastAsia="Times New Roman" w:hAnsi="Times New Roman" w:cs="Times New Roman"/>
                <w:sz w:val="24"/>
                <w:szCs w:val="24"/>
                <w:lang w:eastAsia="ru-RU"/>
              </w:rPr>
              <w:t>Исбаьхьаллин текстан анализ йар: исбаьхьаллин къегина хиларан (вастийн) а, литературин кепийн а гӀирсех пайдаэцарх кхетар.</w:t>
            </w:r>
          </w:p>
          <w:p w:rsidR="0039486A" w:rsidRPr="007C64F3" w:rsidRDefault="0039486A" w:rsidP="0039486A">
            <w:pPr>
              <w:numPr>
                <w:ilvl w:val="0"/>
                <w:numId w:val="33"/>
              </w:numPr>
              <w:spacing w:after="0" w:line="276" w:lineRule="auto"/>
              <w:ind w:left="321" w:hanging="283"/>
              <w:jc w:val="both"/>
              <w:rPr>
                <w:rFonts w:ascii="Times New Roman" w:eastAsia="Times New Roman" w:hAnsi="Times New Roman" w:cs="Times New Roman"/>
                <w:sz w:val="24"/>
                <w:szCs w:val="24"/>
                <w:lang w:eastAsia="ru-RU"/>
              </w:rPr>
            </w:pPr>
            <w:r w:rsidRPr="007C64F3">
              <w:rPr>
                <w:rFonts w:ascii="Times New Roman" w:eastAsia="Times New Roman" w:hAnsi="Times New Roman" w:cs="Times New Roman"/>
                <w:sz w:val="24"/>
                <w:szCs w:val="24"/>
                <w:lang w:eastAsia="ru-RU"/>
              </w:rPr>
              <w:t>Талламан болх: масала, кху декъан цхьахволчу авторан дахарх а, кхоллараллех а доклад кечйар.</w:t>
            </w:r>
          </w:p>
          <w:p w:rsidR="0039486A" w:rsidRPr="007C64F3" w:rsidRDefault="0039486A" w:rsidP="0039486A">
            <w:pPr>
              <w:numPr>
                <w:ilvl w:val="0"/>
                <w:numId w:val="33"/>
              </w:numPr>
              <w:spacing w:after="0" w:line="276" w:lineRule="auto"/>
              <w:ind w:left="321" w:hanging="283"/>
              <w:jc w:val="both"/>
              <w:rPr>
                <w:rFonts w:ascii="Times New Roman" w:eastAsia="Times New Roman" w:hAnsi="Times New Roman" w:cs="Times New Roman"/>
                <w:sz w:val="24"/>
                <w:szCs w:val="24"/>
                <w:lang w:eastAsia="ru-RU"/>
              </w:rPr>
            </w:pPr>
            <w:r w:rsidRPr="007C64F3">
              <w:rPr>
                <w:rFonts w:ascii="Times New Roman" w:eastAsia="Times New Roman" w:hAnsi="Times New Roman" w:cs="Times New Roman"/>
                <w:sz w:val="24"/>
                <w:szCs w:val="24"/>
                <w:lang w:eastAsia="ru-RU"/>
              </w:rPr>
              <w:t>Тергам бар: суьртан (иллюстрацин) анализ йар, говзаран чулацамца и йустар, говзарна суьрташ дахкаран шайн кепаш йалор.</w:t>
            </w:r>
          </w:p>
          <w:p w:rsidR="0039486A" w:rsidRPr="007C64F3" w:rsidRDefault="0039486A" w:rsidP="0039486A">
            <w:pPr>
              <w:numPr>
                <w:ilvl w:val="0"/>
                <w:numId w:val="33"/>
              </w:numPr>
              <w:spacing w:after="0" w:line="276" w:lineRule="auto"/>
              <w:ind w:left="321" w:hanging="283"/>
              <w:jc w:val="both"/>
              <w:rPr>
                <w:rFonts w:ascii="Times New Roman" w:eastAsia="Times New Roman" w:hAnsi="Times New Roman" w:cs="Times New Roman"/>
                <w:sz w:val="24"/>
                <w:szCs w:val="24"/>
                <w:lang w:eastAsia="ru-RU"/>
              </w:rPr>
            </w:pPr>
            <w:r w:rsidRPr="007C64F3">
              <w:rPr>
                <w:rFonts w:ascii="Times New Roman" w:eastAsia="Times New Roman" w:hAnsi="Times New Roman" w:cs="Times New Roman"/>
                <w:sz w:val="24"/>
                <w:szCs w:val="24"/>
                <w:lang w:eastAsia="ru-RU"/>
              </w:rPr>
              <w:t>Классал арахьара йешар: схьайеллачу говзарех шаьш йеша говзар харжар.</w:t>
            </w:r>
          </w:p>
        </w:tc>
      </w:tr>
      <w:tr w:rsidR="0039486A" w:rsidRPr="007C64F3" w:rsidTr="0039486A">
        <w:tc>
          <w:tcPr>
            <w:tcW w:w="14026" w:type="dxa"/>
            <w:gridSpan w:val="2"/>
            <w:shd w:val="clear" w:color="auto" w:fill="auto"/>
          </w:tcPr>
          <w:p w:rsidR="0039486A" w:rsidRPr="007C64F3" w:rsidRDefault="0039486A" w:rsidP="0039486A">
            <w:pPr>
              <w:spacing w:after="0" w:line="276" w:lineRule="auto"/>
              <w:jc w:val="both"/>
              <w:rPr>
                <w:rFonts w:ascii="Times New Roman" w:eastAsia="Times New Roman" w:hAnsi="Times New Roman" w:cs="Times New Roman"/>
                <w:b/>
                <w:sz w:val="24"/>
                <w:szCs w:val="24"/>
                <w:lang w:eastAsia="ru-RU"/>
              </w:rPr>
            </w:pPr>
          </w:p>
        </w:tc>
      </w:tr>
      <w:tr w:rsidR="0039486A" w:rsidRPr="007C64F3" w:rsidTr="0039486A">
        <w:trPr>
          <w:trHeight w:val="2432"/>
        </w:trPr>
        <w:tc>
          <w:tcPr>
            <w:tcW w:w="2093" w:type="dxa"/>
            <w:tcBorders>
              <w:bottom w:val="single" w:sz="4" w:space="0" w:color="auto"/>
            </w:tcBorders>
            <w:shd w:val="clear" w:color="auto" w:fill="auto"/>
          </w:tcPr>
          <w:p w:rsidR="0039486A" w:rsidRPr="007C64F3" w:rsidRDefault="0039486A" w:rsidP="0039486A">
            <w:pPr>
              <w:spacing w:after="0" w:line="276" w:lineRule="auto"/>
              <w:jc w:val="both"/>
              <w:rPr>
                <w:rFonts w:ascii="Times New Roman" w:eastAsia="Times New Roman" w:hAnsi="Times New Roman" w:cs="Times New Roman"/>
                <w:b/>
                <w:bCs/>
                <w:sz w:val="24"/>
                <w:szCs w:val="24"/>
                <w:lang w:eastAsia="ru-RU"/>
              </w:rPr>
            </w:pPr>
            <w:r w:rsidRPr="007C64F3">
              <w:rPr>
                <w:rFonts w:ascii="Times New Roman" w:eastAsia="Times New Roman" w:hAnsi="Times New Roman" w:cs="Times New Roman"/>
                <w:b/>
                <w:bCs/>
                <w:sz w:val="24"/>
                <w:szCs w:val="24"/>
                <w:lang w:eastAsia="ru-RU"/>
              </w:rPr>
              <w:t>Нохчийн къоман баккхий йаздархой- 11с</w:t>
            </w:r>
          </w:p>
        </w:tc>
        <w:tc>
          <w:tcPr>
            <w:tcW w:w="11933" w:type="dxa"/>
            <w:shd w:val="clear" w:color="auto" w:fill="auto"/>
          </w:tcPr>
          <w:p w:rsidR="0039486A" w:rsidRPr="007C64F3" w:rsidRDefault="0039486A" w:rsidP="0039486A">
            <w:pPr>
              <w:numPr>
                <w:ilvl w:val="0"/>
                <w:numId w:val="33"/>
              </w:numPr>
              <w:spacing w:after="200" w:line="276" w:lineRule="auto"/>
              <w:jc w:val="both"/>
              <w:rPr>
                <w:rFonts w:ascii="Times New Roman" w:eastAsia="Times New Roman" w:hAnsi="Times New Roman" w:cs="Times New Roman"/>
                <w:sz w:val="24"/>
                <w:szCs w:val="24"/>
                <w:lang w:eastAsia="ru-RU"/>
              </w:rPr>
            </w:pPr>
            <w:r w:rsidRPr="007C64F3">
              <w:rPr>
                <w:rFonts w:ascii="Times New Roman" w:eastAsia="Times New Roman" w:hAnsi="Times New Roman" w:cs="Times New Roman"/>
                <w:sz w:val="24"/>
                <w:szCs w:val="24"/>
                <w:lang w:eastAsia="ru-RU"/>
              </w:rPr>
              <w:t>ЛадогӀар: дешархоша ладугӀу хьехархочо йа говзаллин диктора дӀайоьшучу исбаьхьаллин тексте (таро йелахь, цу гӀуллакхна оьшучу гӀирсех пайда а оьцуш). ЛадоьгӀначу текстах муха кхетта хьажа хаттарш.</w:t>
            </w:r>
          </w:p>
          <w:p w:rsidR="0039486A" w:rsidRPr="007C64F3" w:rsidRDefault="0039486A" w:rsidP="0039486A">
            <w:pPr>
              <w:numPr>
                <w:ilvl w:val="0"/>
                <w:numId w:val="33"/>
              </w:numPr>
              <w:spacing w:after="200" w:line="276" w:lineRule="auto"/>
              <w:jc w:val="both"/>
              <w:rPr>
                <w:rFonts w:ascii="Times New Roman" w:eastAsia="Times New Roman" w:hAnsi="Times New Roman" w:cs="Times New Roman"/>
                <w:sz w:val="24"/>
                <w:szCs w:val="24"/>
                <w:lang w:eastAsia="ru-RU"/>
              </w:rPr>
            </w:pPr>
            <w:r w:rsidRPr="007C64F3">
              <w:rPr>
                <w:rFonts w:ascii="Times New Roman" w:eastAsia="Times New Roman" w:hAnsi="Times New Roman" w:cs="Times New Roman"/>
                <w:sz w:val="24"/>
                <w:szCs w:val="24"/>
                <w:lang w:eastAsia="ru-RU"/>
              </w:rPr>
              <w:t>Дагахь йешар: текст дагахь йешар, йешначух хиинарг дийцаре дан кечамбар.</w:t>
            </w:r>
          </w:p>
          <w:p w:rsidR="0039486A" w:rsidRPr="007C64F3" w:rsidRDefault="0039486A" w:rsidP="0039486A">
            <w:pPr>
              <w:numPr>
                <w:ilvl w:val="0"/>
                <w:numId w:val="33"/>
              </w:numPr>
              <w:spacing w:after="0" w:line="276" w:lineRule="auto"/>
              <w:ind w:left="321" w:hanging="283"/>
              <w:jc w:val="both"/>
              <w:rPr>
                <w:rFonts w:ascii="Times New Roman" w:eastAsia="Times New Roman" w:hAnsi="Times New Roman" w:cs="Times New Roman"/>
                <w:sz w:val="24"/>
                <w:szCs w:val="24"/>
                <w:lang w:eastAsia="ru-RU"/>
              </w:rPr>
            </w:pPr>
            <w:r w:rsidRPr="007C64F3">
              <w:rPr>
                <w:rFonts w:ascii="Times New Roman" w:eastAsia="Times New Roman" w:hAnsi="Times New Roman" w:cs="Times New Roman"/>
                <w:sz w:val="24"/>
                <w:szCs w:val="24"/>
                <w:lang w:eastAsia="ru-RU"/>
              </w:rPr>
              <w:t>Цадевзачу дешнашца а, аларшца а болх бар.</w:t>
            </w:r>
          </w:p>
          <w:p w:rsidR="0039486A" w:rsidRPr="007C64F3" w:rsidRDefault="0039486A" w:rsidP="0039486A">
            <w:pPr>
              <w:numPr>
                <w:ilvl w:val="0"/>
                <w:numId w:val="33"/>
              </w:numPr>
              <w:spacing w:after="0" w:line="276" w:lineRule="auto"/>
              <w:ind w:left="321" w:hanging="283"/>
              <w:jc w:val="both"/>
              <w:rPr>
                <w:rFonts w:ascii="Times New Roman" w:eastAsia="Times New Roman" w:hAnsi="Times New Roman" w:cs="Times New Roman"/>
                <w:sz w:val="24"/>
                <w:szCs w:val="24"/>
                <w:lang w:eastAsia="ru-RU"/>
              </w:rPr>
            </w:pPr>
            <w:r w:rsidRPr="007C64F3">
              <w:rPr>
                <w:rFonts w:ascii="Times New Roman" w:eastAsia="Times New Roman" w:hAnsi="Times New Roman" w:cs="Times New Roman"/>
                <w:sz w:val="24"/>
                <w:szCs w:val="24"/>
                <w:lang w:eastAsia="ru-RU"/>
              </w:rPr>
              <w:t>Исбаьхьаллин текстан анализ йар: исбаьхьаллин къегина хиларан (вастийн) а, литературин кепийн а гӀирсех пайдаэцарх кхетар.</w:t>
            </w:r>
          </w:p>
          <w:p w:rsidR="0039486A" w:rsidRPr="007C64F3" w:rsidRDefault="0039486A" w:rsidP="0039486A">
            <w:pPr>
              <w:numPr>
                <w:ilvl w:val="0"/>
                <w:numId w:val="33"/>
              </w:numPr>
              <w:spacing w:after="0" w:line="276" w:lineRule="auto"/>
              <w:ind w:left="321" w:hanging="283"/>
              <w:jc w:val="both"/>
              <w:rPr>
                <w:rFonts w:ascii="Times New Roman" w:eastAsia="Times New Roman" w:hAnsi="Times New Roman" w:cs="Times New Roman"/>
                <w:sz w:val="24"/>
                <w:szCs w:val="24"/>
                <w:lang w:eastAsia="ru-RU"/>
              </w:rPr>
            </w:pPr>
            <w:r w:rsidRPr="007C64F3">
              <w:rPr>
                <w:rFonts w:ascii="Times New Roman" w:eastAsia="Times New Roman" w:hAnsi="Times New Roman" w:cs="Times New Roman"/>
                <w:sz w:val="24"/>
                <w:szCs w:val="24"/>
                <w:lang w:eastAsia="ru-RU"/>
              </w:rPr>
              <w:t>Турпалхойн мах хадор: турпалхочун амалан коьрта битамаш билгалбаха хаар; церан леларца амал йовзар; турпалхойн леларийн бахьана довзийта а, церан гӀуллакхийн мах хадон а хаар.</w:t>
            </w:r>
          </w:p>
          <w:p w:rsidR="0039486A" w:rsidRPr="007C64F3" w:rsidRDefault="0039486A" w:rsidP="0039486A">
            <w:pPr>
              <w:spacing w:after="0" w:line="276" w:lineRule="auto"/>
              <w:ind w:left="321"/>
              <w:jc w:val="both"/>
              <w:rPr>
                <w:rFonts w:ascii="Times New Roman" w:eastAsia="Times New Roman" w:hAnsi="Times New Roman" w:cs="Times New Roman"/>
                <w:sz w:val="24"/>
                <w:szCs w:val="24"/>
                <w:lang w:eastAsia="ru-RU"/>
              </w:rPr>
            </w:pPr>
          </w:p>
          <w:p w:rsidR="0039486A" w:rsidRPr="007C64F3" w:rsidRDefault="0039486A" w:rsidP="0039486A">
            <w:pPr>
              <w:numPr>
                <w:ilvl w:val="0"/>
                <w:numId w:val="33"/>
              </w:numPr>
              <w:spacing w:after="0" w:line="276" w:lineRule="auto"/>
              <w:ind w:left="321" w:hanging="283"/>
              <w:jc w:val="both"/>
              <w:rPr>
                <w:rFonts w:ascii="Times New Roman" w:eastAsia="Times New Roman" w:hAnsi="Times New Roman" w:cs="Times New Roman"/>
                <w:sz w:val="24"/>
                <w:szCs w:val="24"/>
                <w:lang w:eastAsia="ru-RU"/>
              </w:rPr>
            </w:pPr>
            <w:r w:rsidRPr="007C64F3">
              <w:rPr>
                <w:rFonts w:ascii="Times New Roman" w:eastAsia="Times New Roman" w:hAnsi="Times New Roman" w:cs="Times New Roman"/>
                <w:sz w:val="24"/>
                <w:szCs w:val="24"/>
                <w:lang w:eastAsia="ru-RU"/>
              </w:rPr>
              <w:t>Текстехь хӀиттийнчу гӀиллакх-оьздангаллин а, историко-культурин а, кхидолчу а хаттарийн анализ йар; гонахарчу бакъдолчун хьежамца царна жоьпаш лаха хаар.</w:t>
            </w:r>
          </w:p>
          <w:p w:rsidR="0039486A" w:rsidRPr="007C64F3" w:rsidRDefault="0039486A" w:rsidP="0039486A">
            <w:pPr>
              <w:numPr>
                <w:ilvl w:val="0"/>
                <w:numId w:val="33"/>
              </w:numPr>
              <w:spacing w:after="0" w:line="276" w:lineRule="auto"/>
              <w:ind w:left="321" w:hanging="283"/>
              <w:jc w:val="both"/>
              <w:rPr>
                <w:rFonts w:ascii="Times New Roman" w:eastAsia="Times New Roman" w:hAnsi="Times New Roman" w:cs="Times New Roman"/>
                <w:sz w:val="24"/>
                <w:szCs w:val="24"/>
                <w:lang w:eastAsia="ru-RU"/>
              </w:rPr>
            </w:pPr>
            <w:r w:rsidRPr="007C64F3">
              <w:rPr>
                <w:rFonts w:ascii="Times New Roman" w:eastAsia="Times New Roman" w:hAnsi="Times New Roman" w:cs="Times New Roman"/>
                <w:sz w:val="24"/>
                <w:szCs w:val="24"/>
                <w:lang w:eastAsia="ru-RU"/>
              </w:rPr>
              <w:t>Кхоллараллин болх: схьайеллачу теманашца нохчийн маттахь барта дийцар кечдар.</w:t>
            </w:r>
          </w:p>
          <w:p w:rsidR="0039486A" w:rsidRPr="007C64F3" w:rsidRDefault="0039486A" w:rsidP="0039486A">
            <w:pPr>
              <w:spacing w:after="0" w:line="276" w:lineRule="auto"/>
              <w:ind w:left="321"/>
              <w:jc w:val="both"/>
              <w:rPr>
                <w:rFonts w:ascii="Times New Roman" w:eastAsia="Times New Roman" w:hAnsi="Times New Roman" w:cs="Times New Roman"/>
                <w:sz w:val="24"/>
                <w:szCs w:val="24"/>
                <w:lang w:eastAsia="ru-RU"/>
              </w:rPr>
            </w:pPr>
            <w:r w:rsidRPr="007C64F3">
              <w:rPr>
                <w:rFonts w:ascii="Times New Roman" w:eastAsia="Times New Roman" w:hAnsi="Times New Roman" w:cs="Times New Roman"/>
                <w:sz w:val="24"/>
                <w:szCs w:val="24"/>
                <w:lang w:eastAsia="ru-RU"/>
              </w:rPr>
              <w:t>Гергарчу хьесапан теманаш: ишколехь дӀахьош долу гуьйренан цхьаьнакхетарш; сан дийнат; сан хьоме деваша/дейиша (ненаваша йа ненайиша хила а тарло).</w:t>
            </w:r>
          </w:p>
          <w:p w:rsidR="0039486A" w:rsidRPr="007C64F3" w:rsidRDefault="0039486A" w:rsidP="0039486A">
            <w:pPr>
              <w:numPr>
                <w:ilvl w:val="0"/>
                <w:numId w:val="33"/>
              </w:numPr>
              <w:spacing w:after="0" w:line="276" w:lineRule="auto"/>
              <w:ind w:left="321" w:hanging="283"/>
              <w:jc w:val="both"/>
              <w:rPr>
                <w:rFonts w:ascii="Times New Roman" w:eastAsia="Times New Roman" w:hAnsi="Times New Roman" w:cs="Times New Roman"/>
                <w:sz w:val="24"/>
                <w:szCs w:val="24"/>
                <w:lang w:eastAsia="ru-RU"/>
              </w:rPr>
            </w:pPr>
            <w:r w:rsidRPr="007C64F3">
              <w:rPr>
                <w:rFonts w:ascii="Times New Roman" w:eastAsia="Times New Roman" w:hAnsi="Times New Roman" w:cs="Times New Roman"/>
                <w:sz w:val="24"/>
                <w:szCs w:val="24"/>
                <w:lang w:eastAsia="ru-RU"/>
              </w:rPr>
              <w:t>Талламан болх: масала, кху декъан цхьахволчу авторан дахарх а, кхоллараллех а доклад кечйар.</w:t>
            </w:r>
          </w:p>
          <w:p w:rsidR="0039486A" w:rsidRPr="007C64F3" w:rsidRDefault="0039486A" w:rsidP="0039486A">
            <w:pPr>
              <w:spacing w:after="0" w:line="276" w:lineRule="auto"/>
              <w:ind w:left="321"/>
              <w:jc w:val="both"/>
              <w:rPr>
                <w:rFonts w:ascii="Times New Roman" w:eastAsia="Times New Roman" w:hAnsi="Times New Roman" w:cs="Times New Roman"/>
                <w:sz w:val="24"/>
                <w:szCs w:val="24"/>
                <w:lang w:eastAsia="ru-RU"/>
              </w:rPr>
            </w:pPr>
          </w:p>
        </w:tc>
      </w:tr>
      <w:tr w:rsidR="0039486A" w:rsidRPr="007C64F3" w:rsidTr="0039486A">
        <w:tc>
          <w:tcPr>
            <w:tcW w:w="14026" w:type="dxa"/>
            <w:gridSpan w:val="2"/>
            <w:shd w:val="clear" w:color="auto" w:fill="auto"/>
          </w:tcPr>
          <w:p w:rsidR="0039486A" w:rsidRPr="007C64F3" w:rsidRDefault="0039486A" w:rsidP="0039486A">
            <w:pPr>
              <w:spacing w:after="0" w:line="276" w:lineRule="auto"/>
              <w:jc w:val="both"/>
              <w:rPr>
                <w:rFonts w:ascii="Times New Roman" w:eastAsia="Times New Roman" w:hAnsi="Times New Roman" w:cs="Times New Roman"/>
                <w:b/>
                <w:sz w:val="24"/>
                <w:szCs w:val="24"/>
                <w:lang w:eastAsia="ru-RU"/>
              </w:rPr>
            </w:pPr>
          </w:p>
        </w:tc>
      </w:tr>
      <w:tr w:rsidR="0039486A" w:rsidRPr="007C64F3" w:rsidTr="0039486A">
        <w:trPr>
          <w:trHeight w:val="2190"/>
        </w:trPr>
        <w:tc>
          <w:tcPr>
            <w:tcW w:w="2093" w:type="dxa"/>
            <w:shd w:val="clear" w:color="auto" w:fill="auto"/>
          </w:tcPr>
          <w:p w:rsidR="0039486A" w:rsidRPr="007C64F3" w:rsidRDefault="0039486A" w:rsidP="0039486A">
            <w:pPr>
              <w:spacing w:after="0" w:line="276" w:lineRule="auto"/>
              <w:jc w:val="both"/>
              <w:rPr>
                <w:rFonts w:ascii="Times New Roman" w:eastAsia="Times New Roman" w:hAnsi="Times New Roman" w:cs="Times New Roman"/>
                <w:sz w:val="24"/>
                <w:szCs w:val="24"/>
                <w:lang w:eastAsia="ru-RU"/>
              </w:rPr>
            </w:pPr>
            <w:r w:rsidRPr="007C64F3">
              <w:rPr>
                <w:rFonts w:ascii="Times New Roman" w:eastAsia="Times New Roman" w:hAnsi="Times New Roman" w:cs="Times New Roman"/>
                <w:b/>
                <w:sz w:val="24"/>
                <w:szCs w:val="24"/>
                <w:lang w:eastAsia="ru-RU"/>
              </w:rPr>
              <w:t>Сийлахь-доккхачу</w:t>
            </w:r>
            <w:r w:rsidRPr="007C64F3">
              <w:rPr>
                <w:rFonts w:ascii="Times New Roman" w:eastAsia="Times New Roman" w:hAnsi="Times New Roman" w:cs="Times New Roman"/>
                <w:b/>
                <w:spacing w:val="-2"/>
                <w:sz w:val="24"/>
                <w:szCs w:val="24"/>
                <w:lang w:eastAsia="ru-RU"/>
              </w:rPr>
              <w:t xml:space="preserve"> </w:t>
            </w:r>
            <w:r w:rsidRPr="007C64F3">
              <w:rPr>
                <w:rFonts w:ascii="Times New Roman" w:eastAsia="Times New Roman" w:hAnsi="Times New Roman" w:cs="Times New Roman"/>
                <w:b/>
                <w:sz w:val="24"/>
                <w:szCs w:val="24"/>
                <w:lang w:eastAsia="ru-RU"/>
              </w:rPr>
              <w:t>зеран</w:t>
            </w:r>
            <w:r w:rsidRPr="007C64F3">
              <w:rPr>
                <w:rFonts w:ascii="Times New Roman" w:eastAsia="Times New Roman" w:hAnsi="Times New Roman" w:cs="Times New Roman"/>
                <w:b/>
                <w:spacing w:val="-3"/>
                <w:sz w:val="24"/>
                <w:szCs w:val="24"/>
                <w:lang w:eastAsia="ru-RU"/>
              </w:rPr>
              <w:t xml:space="preserve"> </w:t>
            </w:r>
            <w:r w:rsidRPr="007C64F3">
              <w:rPr>
                <w:rFonts w:ascii="Times New Roman" w:eastAsia="Times New Roman" w:hAnsi="Times New Roman" w:cs="Times New Roman"/>
                <w:b/>
                <w:sz w:val="24"/>
                <w:szCs w:val="24"/>
                <w:lang w:eastAsia="ru-RU"/>
              </w:rPr>
              <w:t>муьрехь-</w:t>
            </w:r>
            <w:r w:rsidRPr="007C64F3">
              <w:rPr>
                <w:rFonts w:ascii="Times New Roman" w:eastAsia="Times New Roman" w:hAnsi="Times New Roman" w:cs="Times New Roman"/>
                <w:b/>
                <w:spacing w:val="-4"/>
                <w:sz w:val="24"/>
                <w:szCs w:val="24"/>
                <w:lang w:eastAsia="ru-RU"/>
              </w:rPr>
              <w:t>(6с)</w:t>
            </w:r>
          </w:p>
        </w:tc>
        <w:tc>
          <w:tcPr>
            <w:tcW w:w="11933" w:type="dxa"/>
            <w:shd w:val="clear" w:color="auto" w:fill="auto"/>
          </w:tcPr>
          <w:p w:rsidR="0039486A" w:rsidRPr="007C64F3" w:rsidRDefault="0039486A" w:rsidP="0039486A">
            <w:pPr>
              <w:numPr>
                <w:ilvl w:val="0"/>
                <w:numId w:val="33"/>
              </w:numPr>
              <w:spacing w:after="200" w:line="276" w:lineRule="auto"/>
              <w:jc w:val="both"/>
              <w:rPr>
                <w:rFonts w:ascii="Times New Roman" w:eastAsia="Times New Roman" w:hAnsi="Times New Roman" w:cs="Times New Roman"/>
                <w:sz w:val="24"/>
                <w:szCs w:val="24"/>
                <w:lang w:eastAsia="ru-RU"/>
              </w:rPr>
            </w:pPr>
            <w:r w:rsidRPr="007C64F3">
              <w:rPr>
                <w:rFonts w:ascii="Times New Roman" w:eastAsia="Times New Roman" w:hAnsi="Times New Roman" w:cs="Times New Roman"/>
                <w:sz w:val="24"/>
                <w:szCs w:val="24"/>
                <w:lang w:eastAsia="ru-RU"/>
              </w:rPr>
              <w:t>Хезаш йешар: текстах кхетархьама цаторийла йолчу боларца дешархойх хӀорамма а хезаш йешар.</w:t>
            </w:r>
          </w:p>
          <w:p w:rsidR="0039486A" w:rsidRPr="007C64F3" w:rsidRDefault="0039486A" w:rsidP="0039486A">
            <w:pPr>
              <w:numPr>
                <w:ilvl w:val="0"/>
                <w:numId w:val="33"/>
              </w:numPr>
              <w:spacing w:after="200" w:line="276" w:lineRule="auto"/>
              <w:jc w:val="both"/>
              <w:rPr>
                <w:rFonts w:ascii="Times New Roman" w:eastAsia="Times New Roman" w:hAnsi="Times New Roman" w:cs="Times New Roman"/>
                <w:sz w:val="24"/>
                <w:szCs w:val="24"/>
                <w:lang w:eastAsia="ru-RU"/>
              </w:rPr>
            </w:pPr>
            <w:r w:rsidRPr="007C64F3">
              <w:rPr>
                <w:rFonts w:ascii="Times New Roman" w:eastAsia="Times New Roman" w:hAnsi="Times New Roman" w:cs="Times New Roman"/>
                <w:sz w:val="24"/>
                <w:szCs w:val="24"/>
                <w:lang w:eastAsia="ru-RU"/>
              </w:rPr>
              <w:t>Дагахь йешар: текст дагахь йешар, йешначух хиинарг дийцаре дан кечамбар.</w:t>
            </w:r>
          </w:p>
          <w:p w:rsidR="0039486A" w:rsidRPr="007C64F3" w:rsidRDefault="0039486A" w:rsidP="0039486A">
            <w:pPr>
              <w:numPr>
                <w:ilvl w:val="0"/>
                <w:numId w:val="33"/>
              </w:numPr>
              <w:spacing w:after="200" w:line="276" w:lineRule="auto"/>
              <w:jc w:val="both"/>
              <w:rPr>
                <w:rFonts w:ascii="Times New Roman" w:eastAsia="Times New Roman" w:hAnsi="Times New Roman" w:cs="Times New Roman"/>
                <w:sz w:val="24"/>
                <w:szCs w:val="24"/>
                <w:lang w:eastAsia="ru-RU"/>
              </w:rPr>
            </w:pPr>
            <w:r w:rsidRPr="007C64F3">
              <w:rPr>
                <w:rFonts w:ascii="Times New Roman" w:eastAsia="Times New Roman" w:hAnsi="Times New Roman" w:cs="Times New Roman"/>
                <w:sz w:val="24"/>
                <w:szCs w:val="24"/>
                <w:lang w:eastAsia="ru-RU"/>
              </w:rPr>
              <w:t>Цадевзачу дешнашца а, аларшца а болх бар: маьӀнех кхетархьама контекстан анализ йар; Ӏаматехь йеллачу дошамца болх бар.</w:t>
            </w:r>
          </w:p>
          <w:p w:rsidR="0039486A" w:rsidRPr="007C64F3" w:rsidRDefault="0039486A" w:rsidP="0039486A">
            <w:pPr>
              <w:numPr>
                <w:ilvl w:val="0"/>
                <w:numId w:val="33"/>
              </w:numPr>
              <w:spacing w:after="0" w:line="276" w:lineRule="auto"/>
              <w:ind w:left="321" w:hanging="283"/>
              <w:jc w:val="both"/>
              <w:rPr>
                <w:rFonts w:ascii="Times New Roman" w:eastAsia="Times New Roman" w:hAnsi="Times New Roman" w:cs="Times New Roman"/>
                <w:sz w:val="24"/>
                <w:szCs w:val="24"/>
                <w:lang w:eastAsia="ru-RU"/>
              </w:rPr>
            </w:pPr>
            <w:r w:rsidRPr="007C64F3">
              <w:rPr>
                <w:rFonts w:ascii="Times New Roman" w:eastAsia="Times New Roman" w:hAnsi="Times New Roman" w:cs="Times New Roman"/>
                <w:sz w:val="24"/>
                <w:szCs w:val="24"/>
                <w:lang w:eastAsia="ru-RU"/>
              </w:rPr>
              <w:t>Исбаьхьаллин говзаран анализ йар: коьрта идеяш гучуйахар; говзаран план хӀоттор.</w:t>
            </w:r>
          </w:p>
          <w:p w:rsidR="0039486A" w:rsidRPr="007C64F3" w:rsidRDefault="0039486A" w:rsidP="0039486A">
            <w:pPr>
              <w:numPr>
                <w:ilvl w:val="0"/>
                <w:numId w:val="33"/>
              </w:numPr>
              <w:spacing w:after="0" w:line="276" w:lineRule="auto"/>
              <w:ind w:left="321" w:hanging="283"/>
              <w:jc w:val="both"/>
              <w:rPr>
                <w:rFonts w:ascii="Times New Roman" w:eastAsia="Times New Roman" w:hAnsi="Times New Roman" w:cs="Times New Roman"/>
                <w:sz w:val="24"/>
                <w:szCs w:val="24"/>
                <w:lang w:eastAsia="ru-RU"/>
              </w:rPr>
            </w:pPr>
            <w:r w:rsidRPr="007C64F3">
              <w:rPr>
                <w:rFonts w:ascii="Times New Roman" w:eastAsia="Times New Roman" w:hAnsi="Times New Roman" w:cs="Times New Roman"/>
                <w:sz w:val="24"/>
                <w:szCs w:val="24"/>
                <w:lang w:eastAsia="ru-RU"/>
              </w:rPr>
              <w:t>Текстехь хӀиттийнчу гӀиллакх-оьздангаллин а, историко-культурин а, кхидолчу а хаттарийн анализ йар; гонахарчу бакъдолчун хьежамца царна жоьпаш лаха хаар.</w:t>
            </w:r>
          </w:p>
          <w:p w:rsidR="0039486A" w:rsidRPr="007C64F3" w:rsidRDefault="0039486A" w:rsidP="0039486A">
            <w:pPr>
              <w:numPr>
                <w:ilvl w:val="0"/>
                <w:numId w:val="33"/>
              </w:numPr>
              <w:spacing w:after="0" w:line="276" w:lineRule="auto"/>
              <w:ind w:left="321" w:hanging="283"/>
              <w:jc w:val="both"/>
              <w:rPr>
                <w:rFonts w:ascii="Times New Roman" w:eastAsia="Times New Roman" w:hAnsi="Times New Roman" w:cs="Times New Roman"/>
                <w:sz w:val="24"/>
                <w:szCs w:val="24"/>
                <w:lang w:eastAsia="ru-RU"/>
              </w:rPr>
            </w:pPr>
            <w:r w:rsidRPr="007C64F3">
              <w:rPr>
                <w:rFonts w:ascii="Times New Roman" w:eastAsia="Calibri" w:hAnsi="Times New Roman" w:cs="Times New Roman"/>
                <w:sz w:val="24"/>
                <w:szCs w:val="24"/>
              </w:rPr>
              <w:t>Тобанехь болх: масала, шайн хӀора дийнахь долчу дахарехь йоьалгӀачу классан дешархоша дан йиш долу дика гӀуллакхаш дийцаре дар.</w:t>
            </w:r>
          </w:p>
        </w:tc>
      </w:tr>
      <w:tr w:rsidR="0039486A" w:rsidRPr="007C64F3" w:rsidTr="0039486A">
        <w:trPr>
          <w:trHeight w:val="589"/>
        </w:trPr>
        <w:tc>
          <w:tcPr>
            <w:tcW w:w="14026" w:type="dxa"/>
            <w:gridSpan w:val="2"/>
            <w:shd w:val="clear" w:color="auto" w:fill="auto"/>
          </w:tcPr>
          <w:p w:rsidR="0039486A" w:rsidRPr="007C64F3" w:rsidRDefault="0039486A" w:rsidP="0039486A">
            <w:pPr>
              <w:spacing w:after="0" w:line="276" w:lineRule="auto"/>
              <w:jc w:val="both"/>
              <w:rPr>
                <w:rFonts w:ascii="Times New Roman" w:eastAsia="Times New Roman" w:hAnsi="Times New Roman" w:cs="Times New Roman"/>
                <w:b/>
                <w:sz w:val="24"/>
                <w:szCs w:val="24"/>
                <w:lang w:eastAsia="ru-RU"/>
              </w:rPr>
            </w:pPr>
          </w:p>
        </w:tc>
      </w:tr>
      <w:tr w:rsidR="0039486A" w:rsidRPr="007C64F3" w:rsidTr="0039486A">
        <w:trPr>
          <w:trHeight w:val="1119"/>
        </w:trPr>
        <w:tc>
          <w:tcPr>
            <w:tcW w:w="2093" w:type="dxa"/>
            <w:shd w:val="clear" w:color="auto" w:fill="auto"/>
          </w:tcPr>
          <w:p w:rsidR="0039486A" w:rsidRPr="007C64F3" w:rsidRDefault="0039486A" w:rsidP="0039486A">
            <w:pPr>
              <w:spacing w:after="0" w:line="276" w:lineRule="auto"/>
              <w:jc w:val="both"/>
              <w:rPr>
                <w:rFonts w:ascii="Times New Roman" w:eastAsia="Times New Roman" w:hAnsi="Times New Roman" w:cs="Times New Roman"/>
                <w:sz w:val="24"/>
                <w:szCs w:val="24"/>
                <w:lang w:eastAsia="ru-RU"/>
              </w:rPr>
            </w:pPr>
            <w:r w:rsidRPr="007C64F3">
              <w:rPr>
                <w:rFonts w:ascii="Times New Roman" w:eastAsia="Times New Roman" w:hAnsi="Times New Roman" w:cs="Times New Roman"/>
                <w:b/>
                <w:sz w:val="24"/>
                <w:szCs w:val="24"/>
                <w:lang w:eastAsia="ru-RU"/>
              </w:rPr>
              <w:t>Болх</w:t>
            </w:r>
            <w:r w:rsidRPr="007C64F3">
              <w:rPr>
                <w:rFonts w:ascii="Times New Roman" w:eastAsia="Times New Roman" w:hAnsi="Times New Roman" w:cs="Times New Roman"/>
                <w:b/>
                <w:spacing w:val="-3"/>
                <w:sz w:val="24"/>
                <w:szCs w:val="24"/>
                <w:lang w:eastAsia="ru-RU"/>
              </w:rPr>
              <w:t xml:space="preserve"> </w:t>
            </w:r>
            <w:r w:rsidRPr="007C64F3">
              <w:rPr>
                <w:rFonts w:ascii="Times New Roman" w:eastAsia="Times New Roman" w:hAnsi="Times New Roman" w:cs="Times New Roman"/>
                <w:b/>
                <w:sz w:val="24"/>
                <w:szCs w:val="24"/>
                <w:lang w:eastAsia="ru-RU"/>
              </w:rPr>
              <w:t>бе,халкъан</w:t>
            </w:r>
            <w:r w:rsidRPr="007C64F3">
              <w:rPr>
                <w:rFonts w:ascii="Times New Roman" w:eastAsia="Times New Roman" w:hAnsi="Times New Roman" w:cs="Times New Roman"/>
                <w:b/>
                <w:spacing w:val="-3"/>
                <w:sz w:val="24"/>
                <w:szCs w:val="24"/>
                <w:lang w:eastAsia="ru-RU"/>
              </w:rPr>
              <w:t xml:space="preserve"> </w:t>
            </w:r>
            <w:r w:rsidRPr="007C64F3">
              <w:rPr>
                <w:rFonts w:ascii="Times New Roman" w:eastAsia="Times New Roman" w:hAnsi="Times New Roman" w:cs="Times New Roman"/>
                <w:b/>
                <w:sz w:val="24"/>
                <w:szCs w:val="24"/>
                <w:lang w:eastAsia="ru-RU"/>
              </w:rPr>
              <w:t>дуьхьа</w:t>
            </w:r>
            <w:r w:rsidRPr="007C64F3">
              <w:rPr>
                <w:rFonts w:ascii="Times New Roman" w:eastAsia="Times New Roman" w:hAnsi="Times New Roman" w:cs="Times New Roman"/>
                <w:b/>
                <w:spacing w:val="-2"/>
                <w:sz w:val="24"/>
                <w:szCs w:val="24"/>
                <w:lang w:eastAsia="ru-RU"/>
              </w:rPr>
              <w:t xml:space="preserve"> </w:t>
            </w:r>
            <w:r w:rsidRPr="007C64F3">
              <w:rPr>
                <w:rFonts w:ascii="Times New Roman" w:eastAsia="Times New Roman" w:hAnsi="Times New Roman" w:cs="Times New Roman"/>
                <w:b/>
                <w:sz w:val="24"/>
                <w:szCs w:val="24"/>
                <w:lang w:eastAsia="ru-RU"/>
              </w:rPr>
              <w:t>ваха-</w:t>
            </w:r>
            <w:r w:rsidRPr="007C64F3">
              <w:rPr>
                <w:rFonts w:ascii="Times New Roman" w:eastAsia="Times New Roman" w:hAnsi="Times New Roman" w:cs="Times New Roman"/>
                <w:b/>
                <w:spacing w:val="-5"/>
                <w:sz w:val="24"/>
                <w:szCs w:val="24"/>
                <w:lang w:eastAsia="ru-RU"/>
              </w:rPr>
              <w:t>14с</w:t>
            </w:r>
          </w:p>
        </w:tc>
        <w:tc>
          <w:tcPr>
            <w:tcW w:w="11933" w:type="dxa"/>
            <w:shd w:val="clear" w:color="auto" w:fill="auto"/>
          </w:tcPr>
          <w:p w:rsidR="0039486A" w:rsidRPr="007C64F3" w:rsidRDefault="0039486A" w:rsidP="0039486A">
            <w:pPr>
              <w:numPr>
                <w:ilvl w:val="0"/>
                <w:numId w:val="33"/>
              </w:numPr>
              <w:spacing w:after="0" w:line="276" w:lineRule="auto"/>
              <w:ind w:left="321" w:hanging="283"/>
              <w:jc w:val="both"/>
              <w:rPr>
                <w:rFonts w:ascii="Times New Roman" w:eastAsia="Times New Roman" w:hAnsi="Times New Roman" w:cs="Times New Roman"/>
                <w:sz w:val="24"/>
                <w:szCs w:val="24"/>
                <w:lang w:eastAsia="ru-RU"/>
              </w:rPr>
            </w:pPr>
            <w:r w:rsidRPr="007C64F3">
              <w:rPr>
                <w:rFonts w:ascii="Times New Roman" w:eastAsia="Times New Roman" w:hAnsi="Times New Roman" w:cs="Times New Roman"/>
                <w:sz w:val="24"/>
                <w:szCs w:val="24"/>
                <w:lang w:eastAsia="ru-RU"/>
              </w:rPr>
              <w:t>ЛадогӀар: дешархоша ладугӀу хьехархочо йа говзаллин диктора дӀайоьшучу исбаьхьаллин тексте (таро йелахь, цу гӀуллакхна оьшучу гӀирсех пайда а оьцуш). ЛадоьгӀначу текстах муха кхетта хьажа хаттарш.</w:t>
            </w:r>
          </w:p>
          <w:p w:rsidR="0039486A" w:rsidRPr="007C64F3" w:rsidRDefault="0039486A" w:rsidP="0039486A">
            <w:pPr>
              <w:numPr>
                <w:ilvl w:val="0"/>
                <w:numId w:val="33"/>
              </w:numPr>
              <w:spacing w:after="200" w:line="276" w:lineRule="auto"/>
              <w:jc w:val="both"/>
              <w:rPr>
                <w:rFonts w:ascii="Times New Roman" w:eastAsia="Times New Roman" w:hAnsi="Times New Roman" w:cs="Times New Roman"/>
                <w:sz w:val="24"/>
                <w:szCs w:val="24"/>
                <w:lang w:eastAsia="ru-RU"/>
              </w:rPr>
            </w:pPr>
            <w:r w:rsidRPr="007C64F3">
              <w:rPr>
                <w:rFonts w:ascii="Times New Roman" w:eastAsia="Times New Roman" w:hAnsi="Times New Roman" w:cs="Times New Roman"/>
                <w:sz w:val="24"/>
                <w:szCs w:val="24"/>
                <w:lang w:eastAsia="ru-RU"/>
              </w:rPr>
              <w:t>Хезаш йешар: текстах кхетархьама цаторийла йолчу боларца дешархойх хӀорамма а хезаш йешар.</w:t>
            </w:r>
          </w:p>
          <w:p w:rsidR="0039486A" w:rsidRPr="007C64F3" w:rsidRDefault="0039486A" w:rsidP="0039486A">
            <w:pPr>
              <w:numPr>
                <w:ilvl w:val="0"/>
                <w:numId w:val="33"/>
              </w:numPr>
              <w:spacing w:after="200" w:line="276" w:lineRule="auto"/>
              <w:jc w:val="both"/>
              <w:rPr>
                <w:rFonts w:ascii="Times New Roman" w:eastAsia="Times New Roman" w:hAnsi="Times New Roman" w:cs="Times New Roman"/>
                <w:sz w:val="24"/>
                <w:szCs w:val="24"/>
                <w:lang w:eastAsia="ru-RU"/>
              </w:rPr>
            </w:pPr>
            <w:r w:rsidRPr="007C64F3">
              <w:rPr>
                <w:rFonts w:ascii="Times New Roman" w:eastAsia="Times New Roman" w:hAnsi="Times New Roman" w:cs="Times New Roman"/>
                <w:sz w:val="24"/>
                <w:szCs w:val="24"/>
                <w:lang w:eastAsia="ru-RU"/>
              </w:rPr>
              <w:t>Дагахь йешар: текст дагахь йешар, йешначух хиинарг дийцаре дан кечамбар.</w:t>
            </w:r>
          </w:p>
          <w:p w:rsidR="0039486A" w:rsidRPr="007C64F3" w:rsidRDefault="0039486A" w:rsidP="0039486A">
            <w:pPr>
              <w:numPr>
                <w:ilvl w:val="0"/>
                <w:numId w:val="33"/>
              </w:numPr>
              <w:spacing w:after="200" w:line="276" w:lineRule="auto"/>
              <w:jc w:val="both"/>
              <w:rPr>
                <w:rFonts w:ascii="Times New Roman" w:eastAsia="Times New Roman" w:hAnsi="Times New Roman" w:cs="Times New Roman"/>
                <w:sz w:val="24"/>
                <w:szCs w:val="24"/>
                <w:lang w:eastAsia="ru-RU"/>
              </w:rPr>
            </w:pPr>
            <w:r w:rsidRPr="007C64F3">
              <w:rPr>
                <w:rFonts w:ascii="Times New Roman" w:eastAsia="Times New Roman" w:hAnsi="Times New Roman" w:cs="Times New Roman"/>
                <w:sz w:val="24"/>
                <w:szCs w:val="24"/>
                <w:lang w:eastAsia="ru-RU"/>
              </w:rPr>
              <w:t>Цадевзачу дешнашца а, аларшца а болх бар: маьӀнех кхетархьама контекстан анализ йар; Ӏаматехь йеллачу дошамца болх бар.</w:t>
            </w:r>
          </w:p>
          <w:p w:rsidR="0039486A" w:rsidRPr="007C64F3" w:rsidRDefault="0039486A" w:rsidP="0039486A">
            <w:pPr>
              <w:numPr>
                <w:ilvl w:val="0"/>
                <w:numId w:val="33"/>
              </w:numPr>
              <w:spacing w:after="0" w:line="276" w:lineRule="auto"/>
              <w:ind w:left="321" w:hanging="283"/>
              <w:jc w:val="both"/>
              <w:rPr>
                <w:rFonts w:ascii="Times New Roman" w:eastAsia="Times New Roman" w:hAnsi="Times New Roman" w:cs="Times New Roman"/>
                <w:sz w:val="24"/>
                <w:szCs w:val="24"/>
                <w:lang w:eastAsia="ru-RU"/>
              </w:rPr>
            </w:pPr>
            <w:r w:rsidRPr="007C64F3">
              <w:rPr>
                <w:rFonts w:ascii="Times New Roman" w:eastAsia="Times New Roman" w:hAnsi="Times New Roman" w:cs="Times New Roman"/>
                <w:sz w:val="24"/>
                <w:szCs w:val="24"/>
                <w:lang w:eastAsia="ru-RU"/>
              </w:rPr>
              <w:t>Талламан болх: шайн хьежамийн буха тӀехь текст кечйар; доклад кечйар.</w:t>
            </w:r>
          </w:p>
          <w:p w:rsidR="0039486A" w:rsidRPr="007C64F3" w:rsidRDefault="0039486A" w:rsidP="0039486A">
            <w:pPr>
              <w:numPr>
                <w:ilvl w:val="0"/>
                <w:numId w:val="33"/>
              </w:numPr>
              <w:spacing w:after="0" w:line="276" w:lineRule="auto"/>
              <w:ind w:left="321" w:hanging="283"/>
              <w:jc w:val="both"/>
              <w:rPr>
                <w:rFonts w:ascii="Times New Roman" w:eastAsia="Times New Roman" w:hAnsi="Times New Roman" w:cs="Times New Roman"/>
                <w:sz w:val="24"/>
                <w:szCs w:val="24"/>
                <w:lang w:eastAsia="ru-RU"/>
              </w:rPr>
            </w:pPr>
            <w:r w:rsidRPr="007C64F3">
              <w:rPr>
                <w:rFonts w:ascii="Times New Roman" w:eastAsia="Times New Roman" w:hAnsi="Times New Roman" w:cs="Times New Roman"/>
                <w:sz w:val="24"/>
                <w:szCs w:val="24"/>
                <w:lang w:eastAsia="ru-RU"/>
              </w:rPr>
              <w:t>Классал арахьара йешар: схьайеллачу говзарех шаьш йеша говзар харжар.</w:t>
            </w:r>
          </w:p>
        </w:tc>
      </w:tr>
      <w:tr w:rsidR="0039486A" w:rsidRPr="007C64F3" w:rsidTr="0039486A">
        <w:tc>
          <w:tcPr>
            <w:tcW w:w="14026" w:type="dxa"/>
            <w:gridSpan w:val="2"/>
            <w:shd w:val="clear" w:color="auto" w:fill="auto"/>
          </w:tcPr>
          <w:p w:rsidR="0039486A" w:rsidRPr="007C64F3" w:rsidRDefault="0039486A" w:rsidP="0039486A">
            <w:pPr>
              <w:spacing w:after="0" w:line="276" w:lineRule="auto"/>
              <w:jc w:val="both"/>
              <w:rPr>
                <w:rFonts w:ascii="Times New Roman" w:eastAsia="Times New Roman" w:hAnsi="Times New Roman" w:cs="Times New Roman"/>
                <w:b/>
                <w:sz w:val="24"/>
                <w:szCs w:val="24"/>
                <w:lang w:eastAsia="ru-RU"/>
              </w:rPr>
            </w:pPr>
          </w:p>
        </w:tc>
      </w:tr>
    </w:tbl>
    <w:p w:rsidR="0039486A" w:rsidRPr="007C64F3" w:rsidRDefault="0039486A" w:rsidP="00E732C4">
      <w:pPr>
        <w:spacing w:line="240" w:lineRule="auto"/>
        <w:rPr>
          <w:rFonts w:ascii="Times New Roman" w:hAnsi="Times New Roman" w:cs="Times New Roman"/>
          <w:sz w:val="24"/>
          <w:szCs w:val="24"/>
        </w:rPr>
      </w:pPr>
    </w:p>
    <w:sectPr w:rsidR="0039486A" w:rsidRPr="007C64F3" w:rsidSect="00B35EE6">
      <w:pgSz w:w="16838" w:h="11906" w:orient="landscape"/>
      <w:pgMar w:top="1134" w:right="1134"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0C38" w:rsidRDefault="00900C38" w:rsidP="00B35EE6">
      <w:pPr>
        <w:spacing w:after="0" w:line="240" w:lineRule="auto"/>
      </w:pPr>
      <w:r>
        <w:separator/>
      </w:r>
    </w:p>
  </w:endnote>
  <w:endnote w:type="continuationSeparator" w:id="0">
    <w:p w:rsidR="00900C38" w:rsidRDefault="00900C38" w:rsidP="00B35E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Liberation Serif">
    <w:altName w:val="Times New Roman"/>
    <w:charset w:val="01"/>
    <w:family w:val="roman"/>
    <w:pitch w:val="variable"/>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0000012" w:usb3="00000000" w:csb0="0002009F" w:csb1="00000000"/>
  </w:font>
  <w:font w:name="Courier">
    <w:panose1 w:val="02070309020205020404"/>
    <w:charset w:val="00"/>
    <w:family w:val="modern"/>
    <w:notTrueType/>
    <w:pitch w:val="fixed"/>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0C38" w:rsidRDefault="00900C38" w:rsidP="00B35EE6">
      <w:pPr>
        <w:spacing w:after="0" w:line="240" w:lineRule="auto"/>
      </w:pPr>
      <w:r>
        <w:separator/>
      </w:r>
    </w:p>
  </w:footnote>
  <w:footnote w:type="continuationSeparator" w:id="0">
    <w:p w:rsidR="00900C38" w:rsidRDefault="00900C38" w:rsidP="00B35EE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abstractNum w:abstractNumId="9" w15:restartNumberingAfterBreak="0">
    <w:nsid w:val="0F4339DF"/>
    <w:multiLevelType w:val="hybridMultilevel"/>
    <w:tmpl w:val="C55E42D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15:restartNumberingAfterBreak="0">
    <w:nsid w:val="0F9C7BE1"/>
    <w:multiLevelType w:val="hybridMultilevel"/>
    <w:tmpl w:val="719AAC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B5E1600"/>
    <w:multiLevelType w:val="hybridMultilevel"/>
    <w:tmpl w:val="31F03330"/>
    <w:lvl w:ilvl="0" w:tplc="2CE479EA">
      <w:start w:val="1"/>
      <w:numFmt w:val="decimal"/>
      <w:lvlText w:val="%1."/>
      <w:lvlJc w:val="left"/>
      <w:pPr>
        <w:ind w:left="117" w:hanging="292"/>
      </w:pPr>
      <w:rPr>
        <w:rFonts w:ascii="Times New Roman" w:eastAsia="Times New Roman" w:hAnsi="Times New Roman" w:cs="Times New Roman" w:hint="default"/>
        <w:color w:val="231F20"/>
        <w:w w:val="127"/>
        <w:sz w:val="28"/>
        <w:szCs w:val="28"/>
        <w:lang w:val="ru-RU" w:eastAsia="en-US" w:bidi="ar-SA"/>
      </w:rPr>
    </w:lvl>
    <w:lvl w:ilvl="1" w:tplc="6FBE42B0">
      <w:numFmt w:val="bullet"/>
      <w:lvlText w:val="•"/>
      <w:lvlJc w:val="left"/>
      <w:pPr>
        <w:ind w:left="766" w:hanging="292"/>
      </w:pPr>
      <w:rPr>
        <w:rFonts w:hint="default"/>
        <w:lang w:val="ru-RU" w:eastAsia="en-US" w:bidi="ar-SA"/>
      </w:rPr>
    </w:lvl>
    <w:lvl w:ilvl="2" w:tplc="E160CB90">
      <w:numFmt w:val="bullet"/>
      <w:lvlText w:val="•"/>
      <w:lvlJc w:val="left"/>
      <w:pPr>
        <w:ind w:left="1412" w:hanging="292"/>
      </w:pPr>
      <w:rPr>
        <w:rFonts w:hint="default"/>
        <w:lang w:val="ru-RU" w:eastAsia="en-US" w:bidi="ar-SA"/>
      </w:rPr>
    </w:lvl>
    <w:lvl w:ilvl="3" w:tplc="E020EE48">
      <w:numFmt w:val="bullet"/>
      <w:lvlText w:val="•"/>
      <w:lvlJc w:val="left"/>
      <w:pPr>
        <w:ind w:left="2059" w:hanging="292"/>
      </w:pPr>
      <w:rPr>
        <w:rFonts w:hint="default"/>
        <w:lang w:val="ru-RU" w:eastAsia="en-US" w:bidi="ar-SA"/>
      </w:rPr>
    </w:lvl>
    <w:lvl w:ilvl="4" w:tplc="F33831A8">
      <w:numFmt w:val="bullet"/>
      <w:lvlText w:val="•"/>
      <w:lvlJc w:val="left"/>
      <w:pPr>
        <w:ind w:left="2705" w:hanging="292"/>
      </w:pPr>
      <w:rPr>
        <w:rFonts w:hint="default"/>
        <w:lang w:val="ru-RU" w:eastAsia="en-US" w:bidi="ar-SA"/>
      </w:rPr>
    </w:lvl>
    <w:lvl w:ilvl="5" w:tplc="7DE41C04">
      <w:numFmt w:val="bullet"/>
      <w:lvlText w:val="•"/>
      <w:lvlJc w:val="left"/>
      <w:pPr>
        <w:ind w:left="3351" w:hanging="292"/>
      </w:pPr>
      <w:rPr>
        <w:rFonts w:hint="default"/>
        <w:lang w:val="ru-RU" w:eastAsia="en-US" w:bidi="ar-SA"/>
      </w:rPr>
    </w:lvl>
    <w:lvl w:ilvl="6" w:tplc="1CEABC56">
      <w:numFmt w:val="bullet"/>
      <w:lvlText w:val="•"/>
      <w:lvlJc w:val="left"/>
      <w:pPr>
        <w:ind w:left="3998" w:hanging="292"/>
      </w:pPr>
      <w:rPr>
        <w:rFonts w:hint="default"/>
        <w:lang w:val="ru-RU" w:eastAsia="en-US" w:bidi="ar-SA"/>
      </w:rPr>
    </w:lvl>
    <w:lvl w:ilvl="7" w:tplc="C296A81C">
      <w:numFmt w:val="bullet"/>
      <w:lvlText w:val="•"/>
      <w:lvlJc w:val="left"/>
      <w:pPr>
        <w:ind w:left="4644" w:hanging="292"/>
      </w:pPr>
      <w:rPr>
        <w:rFonts w:hint="default"/>
        <w:lang w:val="ru-RU" w:eastAsia="en-US" w:bidi="ar-SA"/>
      </w:rPr>
    </w:lvl>
    <w:lvl w:ilvl="8" w:tplc="BFAE27E2">
      <w:numFmt w:val="bullet"/>
      <w:lvlText w:val="•"/>
      <w:lvlJc w:val="left"/>
      <w:pPr>
        <w:ind w:left="5290" w:hanging="292"/>
      </w:pPr>
      <w:rPr>
        <w:rFonts w:hint="default"/>
        <w:lang w:val="ru-RU" w:eastAsia="en-US" w:bidi="ar-SA"/>
      </w:rPr>
    </w:lvl>
  </w:abstractNum>
  <w:abstractNum w:abstractNumId="12" w15:restartNumberingAfterBreak="0">
    <w:nsid w:val="1D9E5D39"/>
    <w:multiLevelType w:val="hybridMultilevel"/>
    <w:tmpl w:val="2CE6F0C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15:restartNumberingAfterBreak="0">
    <w:nsid w:val="1DB96F21"/>
    <w:multiLevelType w:val="hybridMultilevel"/>
    <w:tmpl w:val="39AE21A0"/>
    <w:lvl w:ilvl="0" w:tplc="04190001">
      <w:start w:val="1"/>
      <w:numFmt w:val="bullet"/>
      <w:lvlText w:val=""/>
      <w:lvlJc w:val="left"/>
      <w:pPr>
        <w:ind w:left="50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15:restartNumberingAfterBreak="0">
    <w:nsid w:val="1F0830C5"/>
    <w:multiLevelType w:val="hybridMultilevel"/>
    <w:tmpl w:val="A8D80686"/>
    <w:lvl w:ilvl="0" w:tplc="57A6ED34">
      <w:start w:val="1"/>
      <w:numFmt w:val="decimal"/>
      <w:lvlText w:val="%1)"/>
      <w:lvlJc w:val="left"/>
      <w:pPr>
        <w:ind w:left="561" w:hanging="360"/>
      </w:pPr>
      <w:rPr>
        <w:rFonts w:hint="default"/>
        <w:color w:val="231F20"/>
        <w:w w:val="115"/>
      </w:rPr>
    </w:lvl>
    <w:lvl w:ilvl="1" w:tplc="04190019" w:tentative="1">
      <w:start w:val="1"/>
      <w:numFmt w:val="lowerLetter"/>
      <w:lvlText w:val="%2."/>
      <w:lvlJc w:val="left"/>
      <w:pPr>
        <w:ind w:left="1281" w:hanging="360"/>
      </w:pPr>
    </w:lvl>
    <w:lvl w:ilvl="2" w:tplc="0419001B" w:tentative="1">
      <w:start w:val="1"/>
      <w:numFmt w:val="lowerRoman"/>
      <w:lvlText w:val="%3."/>
      <w:lvlJc w:val="right"/>
      <w:pPr>
        <w:ind w:left="2001" w:hanging="180"/>
      </w:pPr>
    </w:lvl>
    <w:lvl w:ilvl="3" w:tplc="0419000F" w:tentative="1">
      <w:start w:val="1"/>
      <w:numFmt w:val="decimal"/>
      <w:lvlText w:val="%4."/>
      <w:lvlJc w:val="left"/>
      <w:pPr>
        <w:ind w:left="2721" w:hanging="360"/>
      </w:pPr>
    </w:lvl>
    <w:lvl w:ilvl="4" w:tplc="04190019" w:tentative="1">
      <w:start w:val="1"/>
      <w:numFmt w:val="lowerLetter"/>
      <w:lvlText w:val="%5."/>
      <w:lvlJc w:val="left"/>
      <w:pPr>
        <w:ind w:left="3441" w:hanging="360"/>
      </w:pPr>
    </w:lvl>
    <w:lvl w:ilvl="5" w:tplc="0419001B" w:tentative="1">
      <w:start w:val="1"/>
      <w:numFmt w:val="lowerRoman"/>
      <w:lvlText w:val="%6."/>
      <w:lvlJc w:val="right"/>
      <w:pPr>
        <w:ind w:left="4161" w:hanging="180"/>
      </w:pPr>
    </w:lvl>
    <w:lvl w:ilvl="6" w:tplc="0419000F" w:tentative="1">
      <w:start w:val="1"/>
      <w:numFmt w:val="decimal"/>
      <w:lvlText w:val="%7."/>
      <w:lvlJc w:val="left"/>
      <w:pPr>
        <w:ind w:left="4881" w:hanging="360"/>
      </w:pPr>
    </w:lvl>
    <w:lvl w:ilvl="7" w:tplc="04190019" w:tentative="1">
      <w:start w:val="1"/>
      <w:numFmt w:val="lowerLetter"/>
      <w:lvlText w:val="%8."/>
      <w:lvlJc w:val="left"/>
      <w:pPr>
        <w:ind w:left="5601" w:hanging="360"/>
      </w:pPr>
    </w:lvl>
    <w:lvl w:ilvl="8" w:tplc="0419001B" w:tentative="1">
      <w:start w:val="1"/>
      <w:numFmt w:val="lowerRoman"/>
      <w:lvlText w:val="%9."/>
      <w:lvlJc w:val="right"/>
      <w:pPr>
        <w:ind w:left="6321" w:hanging="180"/>
      </w:pPr>
    </w:lvl>
  </w:abstractNum>
  <w:abstractNum w:abstractNumId="15" w15:restartNumberingAfterBreak="0">
    <w:nsid w:val="1FF12397"/>
    <w:multiLevelType w:val="hybridMultilevel"/>
    <w:tmpl w:val="3D3A670A"/>
    <w:lvl w:ilvl="0" w:tplc="04190001">
      <w:start w:val="1"/>
      <w:numFmt w:val="bullet"/>
      <w:lvlText w:val=""/>
      <w:lvlJc w:val="left"/>
      <w:pPr>
        <w:ind w:left="921" w:hanging="360"/>
      </w:pPr>
      <w:rPr>
        <w:rFonts w:ascii="Symbol" w:hAnsi="Symbol" w:hint="default"/>
      </w:rPr>
    </w:lvl>
    <w:lvl w:ilvl="1" w:tplc="04190003" w:tentative="1">
      <w:start w:val="1"/>
      <w:numFmt w:val="bullet"/>
      <w:lvlText w:val="o"/>
      <w:lvlJc w:val="left"/>
      <w:pPr>
        <w:ind w:left="1641" w:hanging="360"/>
      </w:pPr>
      <w:rPr>
        <w:rFonts w:ascii="Courier New" w:hAnsi="Courier New" w:cs="Courier New" w:hint="default"/>
      </w:rPr>
    </w:lvl>
    <w:lvl w:ilvl="2" w:tplc="04190005" w:tentative="1">
      <w:start w:val="1"/>
      <w:numFmt w:val="bullet"/>
      <w:lvlText w:val=""/>
      <w:lvlJc w:val="left"/>
      <w:pPr>
        <w:ind w:left="2361" w:hanging="360"/>
      </w:pPr>
      <w:rPr>
        <w:rFonts w:ascii="Wingdings" w:hAnsi="Wingdings" w:hint="default"/>
      </w:rPr>
    </w:lvl>
    <w:lvl w:ilvl="3" w:tplc="04190001" w:tentative="1">
      <w:start w:val="1"/>
      <w:numFmt w:val="bullet"/>
      <w:lvlText w:val=""/>
      <w:lvlJc w:val="left"/>
      <w:pPr>
        <w:ind w:left="3081" w:hanging="360"/>
      </w:pPr>
      <w:rPr>
        <w:rFonts w:ascii="Symbol" w:hAnsi="Symbol" w:hint="default"/>
      </w:rPr>
    </w:lvl>
    <w:lvl w:ilvl="4" w:tplc="04190003" w:tentative="1">
      <w:start w:val="1"/>
      <w:numFmt w:val="bullet"/>
      <w:lvlText w:val="o"/>
      <w:lvlJc w:val="left"/>
      <w:pPr>
        <w:ind w:left="3801" w:hanging="360"/>
      </w:pPr>
      <w:rPr>
        <w:rFonts w:ascii="Courier New" w:hAnsi="Courier New" w:cs="Courier New" w:hint="default"/>
      </w:rPr>
    </w:lvl>
    <w:lvl w:ilvl="5" w:tplc="04190005" w:tentative="1">
      <w:start w:val="1"/>
      <w:numFmt w:val="bullet"/>
      <w:lvlText w:val=""/>
      <w:lvlJc w:val="left"/>
      <w:pPr>
        <w:ind w:left="4521" w:hanging="360"/>
      </w:pPr>
      <w:rPr>
        <w:rFonts w:ascii="Wingdings" w:hAnsi="Wingdings" w:hint="default"/>
      </w:rPr>
    </w:lvl>
    <w:lvl w:ilvl="6" w:tplc="04190001" w:tentative="1">
      <w:start w:val="1"/>
      <w:numFmt w:val="bullet"/>
      <w:lvlText w:val=""/>
      <w:lvlJc w:val="left"/>
      <w:pPr>
        <w:ind w:left="5241" w:hanging="360"/>
      </w:pPr>
      <w:rPr>
        <w:rFonts w:ascii="Symbol" w:hAnsi="Symbol" w:hint="default"/>
      </w:rPr>
    </w:lvl>
    <w:lvl w:ilvl="7" w:tplc="04190003" w:tentative="1">
      <w:start w:val="1"/>
      <w:numFmt w:val="bullet"/>
      <w:lvlText w:val="o"/>
      <w:lvlJc w:val="left"/>
      <w:pPr>
        <w:ind w:left="5961" w:hanging="360"/>
      </w:pPr>
      <w:rPr>
        <w:rFonts w:ascii="Courier New" w:hAnsi="Courier New" w:cs="Courier New" w:hint="default"/>
      </w:rPr>
    </w:lvl>
    <w:lvl w:ilvl="8" w:tplc="04190005" w:tentative="1">
      <w:start w:val="1"/>
      <w:numFmt w:val="bullet"/>
      <w:lvlText w:val=""/>
      <w:lvlJc w:val="left"/>
      <w:pPr>
        <w:ind w:left="6681" w:hanging="360"/>
      </w:pPr>
      <w:rPr>
        <w:rFonts w:ascii="Wingdings" w:hAnsi="Wingdings" w:hint="default"/>
      </w:rPr>
    </w:lvl>
  </w:abstractNum>
  <w:abstractNum w:abstractNumId="16" w15:restartNumberingAfterBreak="0">
    <w:nsid w:val="267456D1"/>
    <w:multiLevelType w:val="hybridMultilevel"/>
    <w:tmpl w:val="AC280F8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15:restartNumberingAfterBreak="0">
    <w:nsid w:val="3296709B"/>
    <w:multiLevelType w:val="hybridMultilevel"/>
    <w:tmpl w:val="69321B58"/>
    <w:lvl w:ilvl="0" w:tplc="8FCAE184">
      <w:numFmt w:val="bullet"/>
      <w:lvlText w:val="-"/>
      <w:lvlJc w:val="left"/>
      <w:pPr>
        <w:ind w:left="360" w:hanging="360"/>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40D055F"/>
    <w:multiLevelType w:val="hybridMultilevel"/>
    <w:tmpl w:val="8780CB5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15:restartNumberingAfterBreak="0">
    <w:nsid w:val="3BE27C9E"/>
    <w:multiLevelType w:val="hybridMultilevel"/>
    <w:tmpl w:val="0A30347C"/>
    <w:lvl w:ilvl="0" w:tplc="DB70DFE4">
      <w:numFmt w:val="bullet"/>
      <w:lvlText w:val="—"/>
      <w:lvlJc w:val="left"/>
      <w:pPr>
        <w:ind w:left="117" w:hanging="380"/>
      </w:pPr>
      <w:rPr>
        <w:rFonts w:ascii="Times New Roman" w:eastAsia="Times New Roman" w:hAnsi="Times New Roman" w:cs="Times New Roman" w:hint="default"/>
        <w:color w:val="231F20"/>
        <w:w w:val="108"/>
        <w:sz w:val="20"/>
        <w:szCs w:val="20"/>
        <w:lang w:val="ru-RU" w:eastAsia="en-US" w:bidi="ar-SA"/>
      </w:rPr>
    </w:lvl>
    <w:lvl w:ilvl="1" w:tplc="AE9AEF2A">
      <w:numFmt w:val="bullet"/>
      <w:lvlText w:val="•"/>
      <w:lvlJc w:val="left"/>
      <w:pPr>
        <w:ind w:left="766" w:hanging="380"/>
      </w:pPr>
      <w:rPr>
        <w:rFonts w:hint="default"/>
        <w:lang w:val="ru-RU" w:eastAsia="en-US" w:bidi="ar-SA"/>
      </w:rPr>
    </w:lvl>
    <w:lvl w:ilvl="2" w:tplc="CB481420">
      <w:numFmt w:val="bullet"/>
      <w:lvlText w:val="•"/>
      <w:lvlJc w:val="left"/>
      <w:pPr>
        <w:ind w:left="1412" w:hanging="380"/>
      </w:pPr>
      <w:rPr>
        <w:rFonts w:hint="default"/>
        <w:lang w:val="ru-RU" w:eastAsia="en-US" w:bidi="ar-SA"/>
      </w:rPr>
    </w:lvl>
    <w:lvl w:ilvl="3" w:tplc="5742138A">
      <w:numFmt w:val="bullet"/>
      <w:lvlText w:val="•"/>
      <w:lvlJc w:val="left"/>
      <w:pPr>
        <w:ind w:left="2059" w:hanging="380"/>
      </w:pPr>
      <w:rPr>
        <w:rFonts w:hint="default"/>
        <w:lang w:val="ru-RU" w:eastAsia="en-US" w:bidi="ar-SA"/>
      </w:rPr>
    </w:lvl>
    <w:lvl w:ilvl="4" w:tplc="F002018E">
      <w:numFmt w:val="bullet"/>
      <w:lvlText w:val="•"/>
      <w:lvlJc w:val="left"/>
      <w:pPr>
        <w:ind w:left="2705" w:hanging="380"/>
      </w:pPr>
      <w:rPr>
        <w:rFonts w:hint="default"/>
        <w:lang w:val="ru-RU" w:eastAsia="en-US" w:bidi="ar-SA"/>
      </w:rPr>
    </w:lvl>
    <w:lvl w:ilvl="5" w:tplc="FDBA95CE">
      <w:numFmt w:val="bullet"/>
      <w:lvlText w:val="•"/>
      <w:lvlJc w:val="left"/>
      <w:pPr>
        <w:ind w:left="3351" w:hanging="380"/>
      </w:pPr>
      <w:rPr>
        <w:rFonts w:hint="default"/>
        <w:lang w:val="ru-RU" w:eastAsia="en-US" w:bidi="ar-SA"/>
      </w:rPr>
    </w:lvl>
    <w:lvl w:ilvl="6" w:tplc="65CE2BB6">
      <w:numFmt w:val="bullet"/>
      <w:lvlText w:val="•"/>
      <w:lvlJc w:val="left"/>
      <w:pPr>
        <w:ind w:left="3998" w:hanging="380"/>
      </w:pPr>
      <w:rPr>
        <w:rFonts w:hint="default"/>
        <w:lang w:val="ru-RU" w:eastAsia="en-US" w:bidi="ar-SA"/>
      </w:rPr>
    </w:lvl>
    <w:lvl w:ilvl="7" w:tplc="73724926">
      <w:numFmt w:val="bullet"/>
      <w:lvlText w:val="•"/>
      <w:lvlJc w:val="left"/>
      <w:pPr>
        <w:ind w:left="4644" w:hanging="380"/>
      </w:pPr>
      <w:rPr>
        <w:rFonts w:hint="default"/>
        <w:lang w:val="ru-RU" w:eastAsia="en-US" w:bidi="ar-SA"/>
      </w:rPr>
    </w:lvl>
    <w:lvl w:ilvl="8" w:tplc="90DCE144">
      <w:numFmt w:val="bullet"/>
      <w:lvlText w:val="•"/>
      <w:lvlJc w:val="left"/>
      <w:pPr>
        <w:ind w:left="5290" w:hanging="380"/>
      </w:pPr>
      <w:rPr>
        <w:rFonts w:hint="default"/>
        <w:lang w:val="ru-RU" w:eastAsia="en-US" w:bidi="ar-SA"/>
      </w:rPr>
    </w:lvl>
  </w:abstractNum>
  <w:abstractNum w:abstractNumId="20" w15:restartNumberingAfterBreak="0">
    <w:nsid w:val="414C30BA"/>
    <w:multiLevelType w:val="hybridMultilevel"/>
    <w:tmpl w:val="08481BCE"/>
    <w:lvl w:ilvl="0" w:tplc="9C282154">
      <w:numFmt w:val="bullet"/>
      <w:lvlText w:val="•"/>
      <w:lvlJc w:val="left"/>
      <w:pPr>
        <w:ind w:left="720" w:hanging="360"/>
      </w:pPr>
      <w:rPr>
        <w:rFonts w:hint="default"/>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21B4875"/>
    <w:multiLevelType w:val="hybridMultilevel"/>
    <w:tmpl w:val="D67E4AAC"/>
    <w:lvl w:ilvl="0" w:tplc="FA3A47F6">
      <w:numFmt w:val="bullet"/>
      <w:lvlText w:val="—"/>
      <w:lvlJc w:val="left"/>
      <w:pPr>
        <w:ind w:left="380" w:hanging="380"/>
      </w:pPr>
      <w:rPr>
        <w:rFonts w:ascii="Times New Roman" w:eastAsia="Times New Roman" w:hAnsi="Times New Roman" w:cs="Times New Roman" w:hint="default"/>
        <w:color w:val="231F20"/>
        <w:w w:val="108"/>
        <w:sz w:val="20"/>
        <w:szCs w:val="20"/>
        <w:lang w:val="ru-RU" w:eastAsia="en-US" w:bidi="ar-SA"/>
      </w:rPr>
    </w:lvl>
    <w:lvl w:ilvl="1" w:tplc="1E16A4C4">
      <w:numFmt w:val="bullet"/>
      <w:lvlText w:val="•"/>
      <w:lvlJc w:val="left"/>
      <w:pPr>
        <w:ind w:left="766" w:hanging="380"/>
      </w:pPr>
      <w:rPr>
        <w:rFonts w:hint="default"/>
        <w:lang w:val="ru-RU" w:eastAsia="en-US" w:bidi="ar-SA"/>
      </w:rPr>
    </w:lvl>
    <w:lvl w:ilvl="2" w:tplc="739229E6">
      <w:numFmt w:val="bullet"/>
      <w:lvlText w:val="•"/>
      <w:lvlJc w:val="left"/>
      <w:pPr>
        <w:ind w:left="1412" w:hanging="380"/>
      </w:pPr>
      <w:rPr>
        <w:rFonts w:hint="default"/>
        <w:lang w:val="ru-RU" w:eastAsia="en-US" w:bidi="ar-SA"/>
      </w:rPr>
    </w:lvl>
    <w:lvl w:ilvl="3" w:tplc="D3A4C12E">
      <w:numFmt w:val="bullet"/>
      <w:lvlText w:val="•"/>
      <w:lvlJc w:val="left"/>
      <w:pPr>
        <w:ind w:left="2059" w:hanging="380"/>
      </w:pPr>
      <w:rPr>
        <w:rFonts w:hint="default"/>
        <w:lang w:val="ru-RU" w:eastAsia="en-US" w:bidi="ar-SA"/>
      </w:rPr>
    </w:lvl>
    <w:lvl w:ilvl="4" w:tplc="8272CACC">
      <w:numFmt w:val="bullet"/>
      <w:lvlText w:val="•"/>
      <w:lvlJc w:val="left"/>
      <w:pPr>
        <w:ind w:left="2705" w:hanging="380"/>
      </w:pPr>
      <w:rPr>
        <w:rFonts w:hint="default"/>
        <w:lang w:val="ru-RU" w:eastAsia="en-US" w:bidi="ar-SA"/>
      </w:rPr>
    </w:lvl>
    <w:lvl w:ilvl="5" w:tplc="9362BF6C">
      <w:numFmt w:val="bullet"/>
      <w:lvlText w:val="•"/>
      <w:lvlJc w:val="left"/>
      <w:pPr>
        <w:ind w:left="3351" w:hanging="380"/>
      </w:pPr>
      <w:rPr>
        <w:rFonts w:hint="default"/>
        <w:lang w:val="ru-RU" w:eastAsia="en-US" w:bidi="ar-SA"/>
      </w:rPr>
    </w:lvl>
    <w:lvl w:ilvl="6" w:tplc="231C2D22">
      <w:numFmt w:val="bullet"/>
      <w:lvlText w:val="•"/>
      <w:lvlJc w:val="left"/>
      <w:pPr>
        <w:ind w:left="3998" w:hanging="380"/>
      </w:pPr>
      <w:rPr>
        <w:rFonts w:hint="default"/>
        <w:lang w:val="ru-RU" w:eastAsia="en-US" w:bidi="ar-SA"/>
      </w:rPr>
    </w:lvl>
    <w:lvl w:ilvl="7" w:tplc="B7ACD432">
      <w:numFmt w:val="bullet"/>
      <w:lvlText w:val="•"/>
      <w:lvlJc w:val="left"/>
      <w:pPr>
        <w:ind w:left="4644" w:hanging="380"/>
      </w:pPr>
      <w:rPr>
        <w:rFonts w:hint="default"/>
        <w:lang w:val="ru-RU" w:eastAsia="en-US" w:bidi="ar-SA"/>
      </w:rPr>
    </w:lvl>
    <w:lvl w:ilvl="8" w:tplc="20D87C70">
      <w:numFmt w:val="bullet"/>
      <w:lvlText w:val="•"/>
      <w:lvlJc w:val="left"/>
      <w:pPr>
        <w:ind w:left="5290" w:hanging="380"/>
      </w:pPr>
      <w:rPr>
        <w:rFonts w:hint="default"/>
        <w:lang w:val="ru-RU" w:eastAsia="en-US" w:bidi="ar-SA"/>
      </w:rPr>
    </w:lvl>
  </w:abstractNum>
  <w:abstractNum w:abstractNumId="22" w15:restartNumberingAfterBreak="0">
    <w:nsid w:val="430438AA"/>
    <w:multiLevelType w:val="hybridMultilevel"/>
    <w:tmpl w:val="3754E62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49481F69"/>
    <w:multiLevelType w:val="hybridMultilevel"/>
    <w:tmpl w:val="9628E8A8"/>
    <w:lvl w:ilvl="0" w:tplc="87D43D28">
      <w:start w:val="1"/>
      <w:numFmt w:val="decimal"/>
      <w:lvlText w:val="%1)"/>
      <w:lvlJc w:val="left"/>
      <w:pPr>
        <w:ind w:left="720" w:hanging="360"/>
      </w:pPr>
      <w:rPr>
        <w:rFonts w:hint="default"/>
        <w:color w:val="231F20"/>
        <w:w w:val="115"/>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9B032FF"/>
    <w:multiLevelType w:val="hybridMultilevel"/>
    <w:tmpl w:val="2EB2EF0A"/>
    <w:lvl w:ilvl="0" w:tplc="04190001">
      <w:start w:val="1"/>
      <w:numFmt w:val="bullet"/>
      <w:lvlText w:val=""/>
      <w:lvlJc w:val="left"/>
      <w:pPr>
        <w:ind w:left="1281" w:hanging="360"/>
      </w:pPr>
      <w:rPr>
        <w:rFonts w:ascii="Symbol" w:hAnsi="Symbol" w:hint="default"/>
      </w:rPr>
    </w:lvl>
    <w:lvl w:ilvl="1" w:tplc="04190003" w:tentative="1">
      <w:start w:val="1"/>
      <w:numFmt w:val="bullet"/>
      <w:lvlText w:val="o"/>
      <w:lvlJc w:val="left"/>
      <w:pPr>
        <w:ind w:left="2001" w:hanging="360"/>
      </w:pPr>
      <w:rPr>
        <w:rFonts w:ascii="Courier New" w:hAnsi="Courier New" w:cs="Courier New" w:hint="default"/>
      </w:rPr>
    </w:lvl>
    <w:lvl w:ilvl="2" w:tplc="04190005" w:tentative="1">
      <w:start w:val="1"/>
      <w:numFmt w:val="bullet"/>
      <w:lvlText w:val=""/>
      <w:lvlJc w:val="left"/>
      <w:pPr>
        <w:ind w:left="2721" w:hanging="360"/>
      </w:pPr>
      <w:rPr>
        <w:rFonts w:ascii="Wingdings" w:hAnsi="Wingdings" w:hint="default"/>
      </w:rPr>
    </w:lvl>
    <w:lvl w:ilvl="3" w:tplc="04190001" w:tentative="1">
      <w:start w:val="1"/>
      <w:numFmt w:val="bullet"/>
      <w:lvlText w:val=""/>
      <w:lvlJc w:val="left"/>
      <w:pPr>
        <w:ind w:left="3441" w:hanging="360"/>
      </w:pPr>
      <w:rPr>
        <w:rFonts w:ascii="Symbol" w:hAnsi="Symbol" w:hint="default"/>
      </w:rPr>
    </w:lvl>
    <w:lvl w:ilvl="4" w:tplc="04190003" w:tentative="1">
      <w:start w:val="1"/>
      <w:numFmt w:val="bullet"/>
      <w:lvlText w:val="o"/>
      <w:lvlJc w:val="left"/>
      <w:pPr>
        <w:ind w:left="4161" w:hanging="360"/>
      </w:pPr>
      <w:rPr>
        <w:rFonts w:ascii="Courier New" w:hAnsi="Courier New" w:cs="Courier New" w:hint="default"/>
      </w:rPr>
    </w:lvl>
    <w:lvl w:ilvl="5" w:tplc="04190005" w:tentative="1">
      <w:start w:val="1"/>
      <w:numFmt w:val="bullet"/>
      <w:lvlText w:val=""/>
      <w:lvlJc w:val="left"/>
      <w:pPr>
        <w:ind w:left="4881" w:hanging="360"/>
      </w:pPr>
      <w:rPr>
        <w:rFonts w:ascii="Wingdings" w:hAnsi="Wingdings" w:hint="default"/>
      </w:rPr>
    </w:lvl>
    <w:lvl w:ilvl="6" w:tplc="04190001" w:tentative="1">
      <w:start w:val="1"/>
      <w:numFmt w:val="bullet"/>
      <w:lvlText w:val=""/>
      <w:lvlJc w:val="left"/>
      <w:pPr>
        <w:ind w:left="5601" w:hanging="360"/>
      </w:pPr>
      <w:rPr>
        <w:rFonts w:ascii="Symbol" w:hAnsi="Symbol" w:hint="default"/>
      </w:rPr>
    </w:lvl>
    <w:lvl w:ilvl="7" w:tplc="04190003" w:tentative="1">
      <w:start w:val="1"/>
      <w:numFmt w:val="bullet"/>
      <w:lvlText w:val="o"/>
      <w:lvlJc w:val="left"/>
      <w:pPr>
        <w:ind w:left="6321" w:hanging="360"/>
      </w:pPr>
      <w:rPr>
        <w:rFonts w:ascii="Courier New" w:hAnsi="Courier New" w:cs="Courier New" w:hint="default"/>
      </w:rPr>
    </w:lvl>
    <w:lvl w:ilvl="8" w:tplc="04190005" w:tentative="1">
      <w:start w:val="1"/>
      <w:numFmt w:val="bullet"/>
      <w:lvlText w:val=""/>
      <w:lvlJc w:val="left"/>
      <w:pPr>
        <w:ind w:left="7041" w:hanging="360"/>
      </w:pPr>
      <w:rPr>
        <w:rFonts w:ascii="Wingdings" w:hAnsi="Wingdings" w:hint="default"/>
      </w:rPr>
    </w:lvl>
  </w:abstractNum>
  <w:abstractNum w:abstractNumId="25" w15:restartNumberingAfterBreak="0">
    <w:nsid w:val="4D3B1698"/>
    <w:multiLevelType w:val="hybridMultilevel"/>
    <w:tmpl w:val="FA9CBCF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15:restartNumberingAfterBreak="0">
    <w:nsid w:val="4DED47CA"/>
    <w:multiLevelType w:val="hybridMultilevel"/>
    <w:tmpl w:val="AB848436"/>
    <w:lvl w:ilvl="0" w:tplc="04190001">
      <w:start w:val="1"/>
      <w:numFmt w:val="bullet"/>
      <w:lvlText w:val=""/>
      <w:lvlJc w:val="left"/>
      <w:pPr>
        <w:ind w:left="786"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15:restartNumberingAfterBreak="0">
    <w:nsid w:val="515B4E8A"/>
    <w:multiLevelType w:val="hybridMultilevel"/>
    <w:tmpl w:val="B5EE030C"/>
    <w:lvl w:ilvl="0" w:tplc="67801A6A">
      <w:start w:val="1"/>
      <w:numFmt w:val="bullet"/>
      <w:lvlText w:val=""/>
      <w:lvlJc w:val="left"/>
      <w:pPr>
        <w:ind w:left="643"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7E83A4E"/>
    <w:multiLevelType w:val="hybridMultilevel"/>
    <w:tmpl w:val="E6528B96"/>
    <w:lvl w:ilvl="0" w:tplc="04190001">
      <w:start w:val="1"/>
      <w:numFmt w:val="bullet"/>
      <w:lvlText w:val=""/>
      <w:lvlJc w:val="left"/>
      <w:pPr>
        <w:ind w:left="1281" w:hanging="360"/>
      </w:pPr>
      <w:rPr>
        <w:rFonts w:ascii="Symbol" w:hAnsi="Symbol" w:hint="default"/>
      </w:rPr>
    </w:lvl>
    <w:lvl w:ilvl="1" w:tplc="04190003" w:tentative="1">
      <w:start w:val="1"/>
      <w:numFmt w:val="bullet"/>
      <w:lvlText w:val="o"/>
      <w:lvlJc w:val="left"/>
      <w:pPr>
        <w:ind w:left="2001" w:hanging="360"/>
      </w:pPr>
      <w:rPr>
        <w:rFonts w:ascii="Courier New" w:hAnsi="Courier New" w:cs="Courier New" w:hint="default"/>
      </w:rPr>
    </w:lvl>
    <w:lvl w:ilvl="2" w:tplc="04190005" w:tentative="1">
      <w:start w:val="1"/>
      <w:numFmt w:val="bullet"/>
      <w:lvlText w:val=""/>
      <w:lvlJc w:val="left"/>
      <w:pPr>
        <w:ind w:left="2721" w:hanging="360"/>
      </w:pPr>
      <w:rPr>
        <w:rFonts w:ascii="Wingdings" w:hAnsi="Wingdings" w:hint="default"/>
      </w:rPr>
    </w:lvl>
    <w:lvl w:ilvl="3" w:tplc="04190001" w:tentative="1">
      <w:start w:val="1"/>
      <w:numFmt w:val="bullet"/>
      <w:lvlText w:val=""/>
      <w:lvlJc w:val="left"/>
      <w:pPr>
        <w:ind w:left="3441" w:hanging="360"/>
      </w:pPr>
      <w:rPr>
        <w:rFonts w:ascii="Symbol" w:hAnsi="Symbol" w:hint="default"/>
      </w:rPr>
    </w:lvl>
    <w:lvl w:ilvl="4" w:tplc="04190003" w:tentative="1">
      <w:start w:val="1"/>
      <w:numFmt w:val="bullet"/>
      <w:lvlText w:val="o"/>
      <w:lvlJc w:val="left"/>
      <w:pPr>
        <w:ind w:left="4161" w:hanging="360"/>
      </w:pPr>
      <w:rPr>
        <w:rFonts w:ascii="Courier New" w:hAnsi="Courier New" w:cs="Courier New" w:hint="default"/>
      </w:rPr>
    </w:lvl>
    <w:lvl w:ilvl="5" w:tplc="04190005" w:tentative="1">
      <w:start w:val="1"/>
      <w:numFmt w:val="bullet"/>
      <w:lvlText w:val=""/>
      <w:lvlJc w:val="left"/>
      <w:pPr>
        <w:ind w:left="4881" w:hanging="360"/>
      </w:pPr>
      <w:rPr>
        <w:rFonts w:ascii="Wingdings" w:hAnsi="Wingdings" w:hint="default"/>
      </w:rPr>
    </w:lvl>
    <w:lvl w:ilvl="6" w:tplc="04190001" w:tentative="1">
      <w:start w:val="1"/>
      <w:numFmt w:val="bullet"/>
      <w:lvlText w:val=""/>
      <w:lvlJc w:val="left"/>
      <w:pPr>
        <w:ind w:left="5601" w:hanging="360"/>
      </w:pPr>
      <w:rPr>
        <w:rFonts w:ascii="Symbol" w:hAnsi="Symbol" w:hint="default"/>
      </w:rPr>
    </w:lvl>
    <w:lvl w:ilvl="7" w:tplc="04190003" w:tentative="1">
      <w:start w:val="1"/>
      <w:numFmt w:val="bullet"/>
      <w:lvlText w:val="o"/>
      <w:lvlJc w:val="left"/>
      <w:pPr>
        <w:ind w:left="6321" w:hanging="360"/>
      </w:pPr>
      <w:rPr>
        <w:rFonts w:ascii="Courier New" w:hAnsi="Courier New" w:cs="Courier New" w:hint="default"/>
      </w:rPr>
    </w:lvl>
    <w:lvl w:ilvl="8" w:tplc="04190005" w:tentative="1">
      <w:start w:val="1"/>
      <w:numFmt w:val="bullet"/>
      <w:lvlText w:val=""/>
      <w:lvlJc w:val="left"/>
      <w:pPr>
        <w:ind w:left="7041" w:hanging="360"/>
      </w:pPr>
      <w:rPr>
        <w:rFonts w:ascii="Wingdings" w:hAnsi="Wingdings" w:hint="default"/>
      </w:rPr>
    </w:lvl>
  </w:abstractNum>
  <w:abstractNum w:abstractNumId="29" w15:restartNumberingAfterBreak="0">
    <w:nsid w:val="5A57091B"/>
    <w:multiLevelType w:val="hybridMultilevel"/>
    <w:tmpl w:val="D0CA963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15:restartNumberingAfterBreak="0">
    <w:nsid w:val="5A7F1565"/>
    <w:multiLevelType w:val="hybridMultilevel"/>
    <w:tmpl w:val="F8322132"/>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641" w:hanging="360"/>
      </w:pPr>
      <w:rPr>
        <w:rFonts w:ascii="Courier New" w:hAnsi="Courier New" w:cs="Courier New" w:hint="default"/>
      </w:rPr>
    </w:lvl>
    <w:lvl w:ilvl="2" w:tplc="04190005" w:tentative="1">
      <w:start w:val="1"/>
      <w:numFmt w:val="bullet"/>
      <w:lvlText w:val=""/>
      <w:lvlJc w:val="left"/>
      <w:pPr>
        <w:ind w:left="2361" w:hanging="360"/>
      </w:pPr>
      <w:rPr>
        <w:rFonts w:ascii="Wingdings" w:hAnsi="Wingdings" w:hint="default"/>
      </w:rPr>
    </w:lvl>
    <w:lvl w:ilvl="3" w:tplc="04190001" w:tentative="1">
      <w:start w:val="1"/>
      <w:numFmt w:val="bullet"/>
      <w:lvlText w:val=""/>
      <w:lvlJc w:val="left"/>
      <w:pPr>
        <w:ind w:left="3081" w:hanging="360"/>
      </w:pPr>
      <w:rPr>
        <w:rFonts w:ascii="Symbol" w:hAnsi="Symbol" w:hint="default"/>
      </w:rPr>
    </w:lvl>
    <w:lvl w:ilvl="4" w:tplc="04190003" w:tentative="1">
      <w:start w:val="1"/>
      <w:numFmt w:val="bullet"/>
      <w:lvlText w:val="o"/>
      <w:lvlJc w:val="left"/>
      <w:pPr>
        <w:ind w:left="3801" w:hanging="360"/>
      </w:pPr>
      <w:rPr>
        <w:rFonts w:ascii="Courier New" w:hAnsi="Courier New" w:cs="Courier New" w:hint="default"/>
      </w:rPr>
    </w:lvl>
    <w:lvl w:ilvl="5" w:tplc="04190005" w:tentative="1">
      <w:start w:val="1"/>
      <w:numFmt w:val="bullet"/>
      <w:lvlText w:val=""/>
      <w:lvlJc w:val="left"/>
      <w:pPr>
        <w:ind w:left="4521" w:hanging="360"/>
      </w:pPr>
      <w:rPr>
        <w:rFonts w:ascii="Wingdings" w:hAnsi="Wingdings" w:hint="default"/>
      </w:rPr>
    </w:lvl>
    <w:lvl w:ilvl="6" w:tplc="04190001" w:tentative="1">
      <w:start w:val="1"/>
      <w:numFmt w:val="bullet"/>
      <w:lvlText w:val=""/>
      <w:lvlJc w:val="left"/>
      <w:pPr>
        <w:ind w:left="5241" w:hanging="360"/>
      </w:pPr>
      <w:rPr>
        <w:rFonts w:ascii="Symbol" w:hAnsi="Symbol" w:hint="default"/>
      </w:rPr>
    </w:lvl>
    <w:lvl w:ilvl="7" w:tplc="04190003" w:tentative="1">
      <w:start w:val="1"/>
      <w:numFmt w:val="bullet"/>
      <w:lvlText w:val="o"/>
      <w:lvlJc w:val="left"/>
      <w:pPr>
        <w:ind w:left="5961" w:hanging="360"/>
      </w:pPr>
      <w:rPr>
        <w:rFonts w:ascii="Courier New" w:hAnsi="Courier New" w:cs="Courier New" w:hint="default"/>
      </w:rPr>
    </w:lvl>
    <w:lvl w:ilvl="8" w:tplc="04190005" w:tentative="1">
      <w:start w:val="1"/>
      <w:numFmt w:val="bullet"/>
      <w:lvlText w:val=""/>
      <w:lvlJc w:val="left"/>
      <w:pPr>
        <w:ind w:left="6681" w:hanging="360"/>
      </w:pPr>
      <w:rPr>
        <w:rFonts w:ascii="Wingdings" w:hAnsi="Wingdings" w:hint="default"/>
      </w:rPr>
    </w:lvl>
  </w:abstractNum>
  <w:abstractNum w:abstractNumId="31" w15:restartNumberingAfterBreak="0">
    <w:nsid w:val="5C8235EB"/>
    <w:multiLevelType w:val="hybridMultilevel"/>
    <w:tmpl w:val="78E097D0"/>
    <w:lvl w:ilvl="0" w:tplc="67801A6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CF03BD7"/>
    <w:multiLevelType w:val="multilevel"/>
    <w:tmpl w:val="EF72A546"/>
    <w:lvl w:ilvl="0">
      <w:numFmt w:val="bullet"/>
      <w:lvlText w:val="•"/>
      <w:lvlJc w:val="left"/>
      <w:pPr>
        <w:tabs>
          <w:tab w:val="num" w:pos="0"/>
        </w:tabs>
        <w:ind w:left="720" w:hanging="360"/>
      </w:pPr>
      <w:rPr>
        <w:rFonts w:ascii="Liberation Serif" w:hAnsi="Liberation Serif" w:cs="Liberation Serif" w:hint="default"/>
        <w:lang w:val="ru-RU" w:bidi="ar-SA"/>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3" w15:restartNumberingAfterBreak="0">
    <w:nsid w:val="60C94525"/>
    <w:multiLevelType w:val="hybridMultilevel"/>
    <w:tmpl w:val="E174AA94"/>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15:restartNumberingAfterBreak="0">
    <w:nsid w:val="64596C6C"/>
    <w:multiLevelType w:val="hybridMultilevel"/>
    <w:tmpl w:val="5E20526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15:restartNumberingAfterBreak="0">
    <w:nsid w:val="70890601"/>
    <w:multiLevelType w:val="hybridMultilevel"/>
    <w:tmpl w:val="F3EE7C20"/>
    <w:lvl w:ilvl="0" w:tplc="04190001">
      <w:start w:val="1"/>
      <w:numFmt w:val="bullet"/>
      <w:lvlText w:val=""/>
      <w:lvlJc w:val="left"/>
      <w:pPr>
        <w:ind w:left="1281" w:hanging="360"/>
      </w:pPr>
      <w:rPr>
        <w:rFonts w:ascii="Symbol" w:hAnsi="Symbol" w:hint="default"/>
      </w:rPr>
    </w:lvl>
    <w:lvl w:ilvl="1" w:tplc="04190003" w:tentative="1">
      <w:start w:val="1"/>
      <w:numFmt w:val="bullet"/>
      <w:lvlText w:val="o"/>
      <w:lvlJc w:val="left"/>
      <w:pPr>
        <w:ind w:left="2001" w:hanging="360"/>
      </w:pPr>
      <w:rPr>
        <w:rFonts w:ascii="Courier New" w:hAnsi="Courier New" w:cs="Courier New" w:hint="default"/>
      </w:rPr>
    </w:lvl>
    <w:lvl w:ilvl="2" w:tplc="04190005" w:tentative="1">
      <w:start w:val="1"/>
      <w:numFmt w:val="bullet"/>
      <w:lvlText w:val=""/>
      <w:lvlJc w:val="left"/>
      <w:pPr>
        <w:ind w:left="2721" w:hanging="360"/>
      </w:pPr>
      <w:rPr>
        <w:rFonts w:ascii="Wingdings" w:hAnsi="Wingdings" w:hint="default"/>
      </w:rPr>
    </w:lvl>
    <w:lvl w:ilvl="3" w:tplc="04190001" w:tentative="1">
      <w:start w:val="1"/>
      <w:numFmt w:val="bullet"/>
      <w:lvlText w:val=""/>
      <w:lvlJc w:val="left"/>
      <w:pPr>
        <w:ind w:left="3441" w:hanging="360"/>
      </w:pPr>
      <w:rPr>
        <w:rFonts w:ascii="Symbol" w:hAnsi="Symbol" w:hint="default"/>
      </w:rPr>
    </w:lvl>
    <w:lvl w:ilvl="4" w:tplc="04190003" w:tentative="1">
      <w:start w:val="1"/>
      <w:numFmt w:val="bullet"/>
      <w:lvlText w:val="o"/>
      <w:lvlJc w:val="left"/>
      <w:pPr>
        <w:ind w:left="4161" w:hanging="360"/>
      </w:pPr>
      <w:rPr>
        <w:rFonts w:ascii="Courier New" w:hAnsi="Courier New" w:cs="Courier New" w:hint="default"/>
      </w:rPr>
    </w:lvl>
    <w:lvl w:ilvl="5" w:tplc="04190005" w:tentative="1">
      <w:start w:val="1"/>
      <w:numFmt w:val="bullet"/>
      <w:lvlText w:val=""/>
      <w:lvlJc w:val="left"/>
      <w:pPr>
        <w:ind w:left="4881" w:hanging="360"/>
      </w:pPr>
      <w:rPr>
        <w:rFonts w:ascii="Wingdings" w:hAnsi="Wingdings" w:hint="default"/>
      </w:rPr>
    </w:lvl>
    <w:lvl w:ilvl="6" w:tplc="04190001" w:tentative="1">
      <w:start w:val="1"/>
      <w:numFmt w:val="bullet"/>
      <w:lvlText w:val=""/>
      <w:lvlJc w:val="left"/>
      <w:pPr>
        <w:ind w:left="5601" w:hanging="360"/>
      </w:pPr>
      <w:rPr>
        <w:rFonts w:ascii="Symbol" w:hAnsi="Symbol" w:hint="default"/>
      </w:rPr>
    </w:lvl>
    <w:lvl w:ilvl="7" w:tplc="04190003" w:tentative="1">
      <w:start w:val="1"/>
      <w:numFmt w:val="bullet"/>
      <w:lvlText w:val="o"/>
      <w:lvlJc w:val="left"/>
      <w:pPr>
        <w:ind w:left="6321" w:hanging="360"/>
      </w:pPr>
      <w:rPr>
        <w:rFonts w:ascii="Courier New" w:hAnsi="Courier New" w:cs="Courier New" w:hint="default"/>
      </w:rPr>
    </w:lvl>
    <w:lvl w:ilvl="8" w:tplc="04190005" w:tentative="1">
      <w:start w:val="1"/>
      <w:numFmt w:val="bullet"/>
      <w:lvlText w:val=""/>
      <w:lvlJc w:val="left"/>
      <w:pPr>
        <w:ind w:left="7041" w:hanging="360"/>
      </w:pPr>
      <w:rPr>
        <w:rFonts w:ascii="Wingdings" w:hAnsi="Wingdings" w:hint="default"/>
      </w:rPr>
    </w:lvl>
  </w:abstractNum>
  <w:abstractNum w:abstractNumId="36" w15:restartNumberingAfterBreak="0">
    <w:nsid w:val="785D521B"/>
    <w:multiLevelType w:val="hybridMultilevel"/>
    <w:tmpl w:val="454865F4"/>
    <w:lvl w:ilvl="0" w:tplc="04190001">
      <w:start w:val="1"/>
      <w:numFmt w:val="bullet"/>
      <w:lvlText w:val=""/>
      <w:lvlJc w:val="left"/>
      <w:pPr>
        <w:ind w:left="643"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7" w15:restartNumberingAfterBreak="0">
    <w:nsid w:val="79127BBF"/>
    <w:multiLevelType w:val="hybridMultilevel"/>
    <w:tmpl w:val="2186744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15"/>
  </w:num>
  <w:num w:numId="3">
    <w:abstractNumId w:val="30"/>
  </w:num>
  <w:num w:numId="4">
    <w:abstractNumId w:val="11"/>
  </w:num>
  <w:num w:numId="5">
    <w:abstractNumId w:val="8"/>
  </w:num>
  <w:num w:numId="6">
    <w:abstractNumId w:val="6"/>
  </w:num>
  <w:num w:numId="7">
    <w:abstractNumId w:val="5"/>
  </w:num>
  <w:num w:numId="8">
    <w:abstractNumId w:val="4"/>
  </w:num>
  <w:num w:numId="9">
    <w:abstractNumId w:val="7"/>
  </w:num>
  <w:num w:numId="10">
    <w:abstractNumId w:val="3"/>
  </w:num>
  <w:num w:numId="11">
    <w:abstractNumId w:val="2"/>
  </w:num>
  <w:num w:numId="12">
    <w:abstractNumId w:val="1"/>
  </w:num>
  <w:num w:numId="13">
    <w:abstractNumId w:val="0"/>
  </w:num>
  <w:num w:numId="14">
    <w:abstractNumId w:val="27"/>
  </w:num>
  <w:num w:numId="1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num>
  <w:num w:numId="30">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num>
  <w:num w:numId="32">
    <w:abstractNumId w:val="32"/>
  </w:num>
  <w:num w:numId="33">
    <w:abstractNumId w:val="20"/>
  </w:num>
  <w:num w:numId="34">
    <w:abstractNumId w:val="21"/>
  </w:num>
  <w:num w:numId="35">
    <w:abstractNumId w:val="19"/>
  </w:num>
  <w:num w:numId="36">
    <w:abstractNumId w:val="14"/>
  </w:num>
  <w:num w:numId="37">
    <w:abstractNumId w:val="28"/>
  </w:num>
  <w:num w:numId="38">
    <w:abstractNumId w:val="24"/>
  </w:num>
  <w:num w:numId="39">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5EE6"/>
    <w:rsid w:val="00092E9A"/>
    <w:rsid w:val="001C3E1F"/>
    <w:rsid w:val="0039486A"/>
    <w:rsid w:val="0065425B"/>
    <w:rsid w:val="007C64F3"/>
    <w:rsid w:val="008F40CC"/>
    <w:rsid w:val="00900C38"/>
    <w:rsid w:val="00AA44A7"/>
    <w:rsid w:val="00B35EE6"/>
    <w:rsid w:val="00B63A6A"/>
    <w:rsid w:val="00E732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C1D456"/>
  <w15:chartTrackingRefBased/>
  <w15:docId w15:val="{AE5F2D79-B5E0-48D7-AD27-A16208949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style>
  <w:style w:type="paragraph" w:styleId="1">
    <w:name w:val="heading 1"/>
    <w:basedOn w:val="a1"/>
    <w:next w:val="a1"/>
    <w:link w:val="11"/>
    <w:uiPriority w:val="9"/>
    <w:qFormat/>
    <w:rsid w:val="00B35EE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1">
    <w:name w:val="heading 2"/>
    <w:basedOn w:val="a1"/>
    <w:next w:val="a1"/>
    <w:link w:val="22"/>
    <w:uiPriority w:val="9"/>
    <w:semiHidden/>
    <w:unhideWhenUsed/>
    <w:qFormat/>
    <w:rsid w:val="00B35EE6"/>
    <w:pPr>
      <w:keepNext/>
      <w:keepLines/>
      <w:spacing w:before="40" w:after="0"/>
      <w:outlineLvl w:val="1"/>
    </w:pPr>
    <w:rPr>
      <w:rFonts w:ascii="Calibri" w:eastAsia="MS Gothic" w:hAnsi="Calibri" w:cs="Times New Roman"/>
      <w:b/>
      <w:bCs/>
      <w:color w:val="4F81BD"/>
      <w:sz w:val="26"/>
      <w:szCs w:val="26"/>
    </w:rPr>
  </w:style>
  <w:style w:type="paragraph" w:styleId="31">
    <w:name w:val="heading 3"/>
    <w:basedOn w:val="a1"/>
    <w:next w:val="a1"/>
    <w:link w:val="32"/>
    <w:uiPriority w:val="9"/>
    <w:semiHidden/>
    <w:unhideWhenUsed/>
    <w:qFormat/>
    <w:rsid w:val="00B35EE6"/>
    <w:pPr>
      <w:keepNext/>
      <w:keepLines/>
      <w:spacing w:before="40" w:after="0"/>
      <w:outlineLvl w:val="2"/>
    </w:pPr>
    <w:rPr>
      <w:rFonts w:ascii="Calibri" w:eastAsia="MS Gothic" w:hAnsi="Calibri" w:cs="Times New Roman"/>
      <w:b/>
      <w:bCs/>
      <w:color w:val="4F81BD"/>
    </w:rPr>
  </w:style>
  <w:style w:type="paragraph" w:styleId="4">
    <w:name w:val="heading 4"/>
    <w:basedOn w:val="a1"/>
    <w:next w:val="a1"/>
    <w:link w:val="40"/>
    <w:uiPriority w:val="9"/>
    <w:semiHidden/>
    <w:unhideWhenUsed/>
    <w:qFormat/>
    <w:rsid w:val="00B35EE6"/>
    <w:pPr>
      <w:keepNext/>
      <w:keepLines/>
      <w:spacing w:before="40" w:after="0"/>
      <w:outlineLvl w:val="3"/>
    </w:pPr>
    <w:rPr>
      <w:rFonts w:ascii="Calibri" w:eastAsia="MS Gothic" w:hAnsi="Calibri" w:cs="Times New Roman"/>
      <w:b/>
      <w:bCs/>
      <w:i/>
      <w:iCs/>
      <w:color w:val="4F81BD"/>
    </w:rPr>
  </w:style>
  <w:style w:type="paragraph" w:styleId="5">
    <w:name w:val="heading 5"/>
    <w:basedOn w:val="a1"/>
    <w:next w:val="a1"/>
    <w:link w:val="50"/>
    <w:uiPriority w:val="9"/>
    <w:semiHidden/>
    <w:unhideWhenUsed/>
    <w:qFormat/>
    <w:rsid w:val="00B35EE6"/>
    <w:pPr>
      <w:keepNext/>
      <w:keepLines/>
      <w:spacing w:before="40" w:after="0"/>
      <w:outlineLvl w:val="4"/>
    </w:pPr>
    <w:rPr>
      <w:rFonts w:ascii="Calibri" w:eastAsia="MS Gothic" w:hAnsi="Calibri" w:cs="Times New Roman"/>
      <w:color w:val="243F60"/>
    </w:rPr>
  </w:style>
  <w:style w:type="paragraph" w:styleId="6">
    <w:name w:val="heading 6"/>
    <w:basedOn w:val="a1"/>
    <w:next w:val="a1"/>
    <w:link w:val="60"/>
    <w:uiPriority w:val="9"/>
    <w:semiHidden/>
    <w:unhideWhenUsed/>
    <w:qFormat/>
    <w:rsid w:val="00B35EE6"/>
    <w:pPr>
      <w:keepNext/>
      <w:keepLines/>
      <w:spacing w:before="40" w:after="0"/>
      <w:outlineLvl w:val="5"/>
    </w:pPr>
    <w:rPr>
      <w:rFonts w:ascii="Calibri" w:eastAsia="MS Gothic" w:hAnsi="Calibri" w:cs="Times New Roman"/>
      <w:i/>
      <w:iCs/>
      <w:color w:val="243F60"/>
    </w:rPr>
  </w:style>
  <w:style w:type="paragraph" w:styleId="7">
    <w:name w:val="heading 7"/>
    <w:basedOn w:val="a1"/>
    <w:next w:val="a1"/>
    <w:link w:val="70"/>
    <w:uiPriority w:val="9"/>
    <w:semiHidden/>
    <w:unhideWhenUsed/>
    <w:qFormat/>
    <w:rsid w:val="00B35EE6"/>
    <w:pPr>
      <w:keepNext/>
      <w:keepLines/>
      <w:spacing w:before="40" w:after="0"/>
      <w:outlineLvl w:val="6"/>
    </w:pPr>
    <w:rPr>
      <w:rFonts w:ascii="Calibri" w:eastAsia="MS Gothic" w:hAnsi="Calibri" w:cs="Times New Roman"/>
      <w:i/>
      <w:iCs/>
      <w:color w:val="404040"/>
    </w:rPr>
  </w:style>
  <w:style w:type="paragraph" w:styleId="8">
    <w:name w:val="heading 8"/>
    <w:basedOn w:val="a1"/>
    <w:next w:val="a1"/>
    <w:link w:val="80"/>
    <w:uiPriority w:val="9"/>
    <w:semiHidden/>
    <w:unhideWhenUsed/>
    <w:qFormat/>
    <w:rsid w:val="00B35EE6"/>
    <w:pPr>
      <w:keepNext/>
      <w:keepLines/>
      <w:spacing w:before="40" w:after="0"/>
      <w:outlineLvl w:val="7"/>
    </w:pPr>
    <w:rPr>
      <w:rFonts w:ascii="Calibri" w:eastAsia="MS Gothic" w:hAnsi="Calibri" w:cs="Times New Roman"/>
      <w:color w:val="4F81BD"/>
      <w:sz w:val="20"/>
      <w:szCs w:val="20"/>
    </w:rPr>
  </w:style>
  <w:style w:type="paragraph" w:styleId="9">
    <w:name w:val="heading 9"/>
    <w:basedOn w:val="a1"/>
    <w:next w:val="a1"/>
    <w:link w:val="90"/>
    <w:uiPriority w:val="9"/>
    <w:semiHidden/>
    <w:unhideWhenUsed/>
    <w:qFormat/>
    <w:rsid w:val="00B35EE6"/>
    <w:pPr>
      <w:keepNext/>
      <w:keepLines/>
      <w:spacing w:before="40" w:after="0"/>
      <w:outlineLvl w:val="8"/>
    </w:pPr>
    <w:rPr>
      <w:rFonts w:ascii="Calibri" w:eastAsia="MS Gothic" w:hAnsi="Calibri" w:cs="Times New Roman"/>
      <w:i/>
      <w:iCs/>
      <w:color w:val="404040"/>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note text"/>
    <w:basedOn w:val="a1"/>
    <w:link w:val="a6"/>
    <w:uiPriority w:val="99"/>
    <w:semiHidden/>
    <w:unhideWhenUsed/>
    <w:rsid w:val="00B35EE6"/>
    <w:pPr>
      <w:spacing w:after="0" w:line="240" w:lineRule="auto"/>
    </w:pPr>
    <w:rPr>
      <w:rFonts w:eastAsia="MS Mincho"/>
      <w:sz w:val="20"/>
      <w:szCs w:val="20"/>
      <w:lang w:val="en-US"/>
    </w:rPr>
  </w:style>
  <w:style w:type="character" w:customStyle="1" w:styleId="a6">
    <w:name w:val="Текст сноски Знак"/>
    <w:basedOn w:val="a2"/>
    <w:link w:val="a5"/>
    <w:uiPriority w:val="99"/>
    <w:semiHidden/>
    <w:rsid w:val="00B35EE6"/>
    <w:rPr>
      <w:rFonts w:eastAsia="MS Mincho"/>
      <w:sz w:val="20"/>
      <w:szCs w:val="20"/>
      <w:lang w:val="en-US"/>
    </w:rPr>
  </w:style>
  <w:style w:type="paragraph" w:customStyle="1" w:styleId="110">
    <w:name w:val="Заголовок 11"/>
    <w:basedOn w:val="a1"/>
    <w:next w:val="a1"/>
    <w:link w:val="10"/>
    <w:uiPriority w:val="9"/>
    <w:qFormat/>
    <w:rsid w:val="00B35EE6"/>
    <w:pPr>
      <w:keepNext/>
      <w:keepLines/>
      <w:spacing w:before="480" w:after="0" w:line="276" w:lineRule="auto"/>
      <w:outlineLvl w:val="0"/>
    </w:pPr>
    <w:rPr>
      <w:rFonts w:ascii="Calibri" w:eastAsia="MS Gothic" w:hAnsi="Calibri" w:cs="Times New Roman"/>
      <w:b/>
      <w:bCs/>
      <w:color w:val="365F91"/>
      <w:sz w:val="28"/>
      <w:szCs w:val="28"/>
    </w:rPr>
  </w:style>
  <w:style w:type="paragraph" w:customStyle="1" w:styleId="210">
    <w:name w:val="Заголовок 21"/>
    <w:basedOn w:val="a1"/>
    <w:next w:val="a1"/>
    <w:uiPriority w:val="9"/>
    <w:unhideWhenUsed/>
    <w:qFormat/>
    <w:rsid w:val="00B35EE6"/>
    <w:pPr>
      <w:keepNext/>
      <w:keepLines/>
      <w:spacing w:before="200" w:after="0" w:line="276" w:lineRule="auto"/>
      <w:outlineLvl w:val="1"/>
    </w:pPr>
    <w:rPr>
      <w:rFonts w:ascii="Calibri" w:eastAsia="MS Gothic" w:hAnsi="Calibri" w:cs="Times New Roman"/>
      <w:b/>
      <w:bCs/>
      <w:color w:val="4F81BD"/>
      <w:sz w:val="26"/>
      <w:szCs w:val="26"/>
      <w:lang w:val="en-US"/>
    </w:rPr>
  </w:style>
  <w:style w:type="paragraph" w:customStyle="1" w:styleId="310">
    <w:name w:val="Заголовок 31"/>
    <w:basedOn w:val="a1"/>
    <w:next w:val="a1"/>
    <w:uiPriority w:val="9"/>
    <w:unhideWhenUsed/>
    <w:qFormat/>
    <w:rsid w:val="00B35EE6"/>
    <w:pPr>
      <w:keepNext/>
      <w:keepLines/>
      <w:spacing w:before="200" w:after="0" w:line="276" w:lineRule="auto"/>
      <w:outlineLvl w:val="2"/>
    </w:pPr>
    <w:rPr>
      <w:rFonts w:ascii="Calibri" w:eastAsia="MS Gothic" w:hAnsi="Calibri" w:cs="Times New Roman"/>
      <w:b/>
      <w:bCs/>
      <w:color w:val="4F81BD"/>
      <w:lang w:val="en-US"/>
    </w:rPr>
  </w:style>
  <w:style w:type="paragraph" w:customStyle="1" w:styleId="41">
    <w:name w:val="Заголовок 41"/>
    <w:basedOn w:val="a1"/>
    <w:next w:val="a1"/>
    <w:uiPriority w:val="9"/>
    <w:semiHidden/>
    <w:unhideWhenUsed/>
    <w:qFormat/>
    <w:rsid w:val="00B35EE6"/>
    <w:pPr>
      <w:keepNext/>
      <w:keepLines/>
      <w:spacing w:before="200" w:after="0" w:line="276" w:lineRule="auto"/>
      <w:outlineLvl w:val="3"/>
    </w:pPr>
    <w:rPr>
      <w:rFonts w:ascii="Calibri" w:eastAsia="MS Gothic" w:hAnsi="Calibri" w:cs="Times New Roman"/>
      <w:b/>
      <w:bCs/>
      <w:i/>
      <w:iCs/>
      <w:color w:val="4F81BD"/>
      <w:lang w:val="en-US"/>
    </w:rPr>
  </w:style>
  <w:style w:type="paragraph" w:customStyle="1" w:styleId="51">
    <w:name w:val="Заголовок 51"/>
    <w:basedOn w:val="a1"/>
    <w:next w:val="a1"/>
    <w:uiPriority w:val="9"/>
    <w:semiHidden/>
    <w:unhideWhenUsed/>
    <w:qFormat/>
    <w:rsid w:val="00B35EE6"/>
    <w:pPr>
      <w:keepNext/>
      <w:keepLines/>
      <w:spacing w:before="200" w:after="0" w:line="276" w:lineRule="auto"/>
      <w:outlineLvl w:val="4"/>
    </w:pPr>
    <w:rPr>
      <w:rFonts w:ascii="Calibri" w:eastAsia="MS Gothic" w:hAnsi="Calibri" w:cs="Times New Roman"/>
      <w:color w:val="243F60"/>
      <w:lang w:val="en-US"/>
    </w:rPr>
  </w:style>
  <w:style w:type="paragraph" w:customStyle="1" w:styleId="61">
    <w:name w:val="Заголовок 61"/>
    <w:basedOn w:val="a1"/>
    <w:next w:val="a1"/>
    <w:uiPriority w:val="9"/>
    <w:semiHidden/>
    <w:unhideWhenUsed/>
    <w:qFormat/>
    <w:rsid w:val="00B35EE6"/>
    <w:pPr>
      <w:keepNext/>
      <w:keepLines/>
      <w:spacing w:before="200" w:after="0" w:line="276" w:lineRule="auto"/>
      <w:outlineLvl w:val="5"/>
    </w:pPr>
    <w:rPr>
      <w:rFonts w:ascii="Calibri" w:eastAsia="MS Gothic" w:hAnsi="Calibri" w:cs="Times New Roman"/>
      <w:i/>
      <w:iCs/>
      <w:color w:val="243F60"/>
      <w:lang w:val="en-US"/>
    </w:rPr>
  </w:style>
  <w:style w:type="paragraph" w:customStyle="1" w:styleId="71">
    <w:name w:val="Заголовок 71"/>
    <w:basedOn w:val="a1"/>
    <w:next w:val="a1"/>
    <w:uiPriority w:val="9"/>
    <w:semiHidden/>
    <w:unhideWhenUsed/>
    <w:qFormat/>
    <w:rsid w:val="00B35EE6"/>
    <w:pPr>
      <w:keepNext/>
      <w:keepLines/>
      <w:spacing w:before="200" w:after="0" w:line="276" w:lineRule="auto"/>
      <w:outlineLvl w:val="6"/>
    </w:pPr>
    <w:rPr>
      <w:rFonts w:ascii="Calibri" w:eastAsia="MS Gothic" w:hAnsi="Calibri" w:cs="Times New Roman"/>
      <w:i/>
      <w:iCs/>
      <w:color w:val="404040"/>
      <w:lang w:val="en-US"/>
    </w:rPr>
  </w:style>
  <w:style w:type="paragraph" w:customStyle="1" w:styleId="81">
    <w:name w:val="Заголовок 81"/>
    <w:basedOn w:val="a1"/>
    <w:next w:val="a1"/>
    <w:uiPriority w:val="9"/>
    <w:semiHidden/>
    <w:unhideWhenUsed/>
    <w:qFormat/>
    <w:rsid w:val="00B35EE6"/>
    <w:pPr>
      <w:keepNext/>
      <w:keepLines/>
      <w:spacing w:before="200" w:after="0" w:line="276" w:lineRule="auto"/>
      <w:outlineLvl w:val="7"/>
    </w:pPr>
    <w:rPr>
      <w:rFonts w:ascii="Calibri" w:eastAsia="MS Gothic" w:hAnsi="Calibri" w:cs="Times New Roman"/>
      <w:color w:val="4F81BD"/>
      <w:sz w:val="20"/>
      <w:szCs w:val="20"/>
      <w:lang w:val="en-US"/>
    </w:rPr>
  </w:style>
  <w:style w:type="paragraph" w:customStyle="1" w:styleId="91">
    <w:name w:val="Заголовок 91"/>
    <w:basedOn w:val="a1"/>
    <w:next w:val="a1"/>
    <w:uiPriority w:val="9"/>
    <w:semiHidden/>
    <w:unhideWhenUsed/>
    <w:qFormat/>
    <w:rsid w:val="00B35EE6"/>
    <w:pPr>
      <w:keepNext/>
      <w:keepLines/>
      <w:spacing w:before="200" w:after="0" w:line="276" w:lineRule="auto"/>
      <w:outlineLvl w:val="8"/>
    </w:pPr>
    <w:rPr>
      <w:rFonts w:ascii="Calibri" w:eastAsia="MS Gothic" w:hAnsi="Calibri" w:cs="Times New Roman"/>
      <w:i/>
      <w:iCs/>
      <w:color w:val="404040"/>
      <w:sz w:val="20"/>
      <w:szCs w:val="20"/>
      <w:lang w:val="en-US"/>
    </w:rPr>
  </w:style>
  <w:style w:type="numbering" w:customStyle="1" w:styleId="12">
    <w:name w:val="Нет списка1"/>
    <w:next w:val="a4"/>
    <w:uiPriority w:val="99"/>
    <w:semiHidden/>
    <w:unhideWhenUsed/>
    <w:rsid w:val="00B35EE6"/>
  </w:style>
  <w:style w:type="paragraph" w:styleId="a7">
    <w:name w:val="header"/>
    <w:basedOn w:val="a1"/>
    <w:link w:val="a8"/>
    <w:uiPriority w:val="99"/>
    <w:unhideWhenUsed/>
    <w:rsid w:val="00B35EE6"/>
    <w:pPr>
      <w:tabs>
        <w:tab w:val="center" w:pos="4680"/>
        <w:tab w:val="right" w:pos="9360"/>
      </w:tabs>
      <w:spacing w:after="0" w:line="240" w:lineRule="auto"/>
    </w:pPr>
    <w:rPr>
      <w:rFonts w:eastAsia="MS Mincho"/>
      <w:lang w:val="en-US"/>
    </w:rPr>
  </w:style>
  <w:style w:type="character" w:customStyle="1" w:styleId="a8">
    <w:name w:val="Верхний колонтитул Знак"/>
    <w:basedOn w:val="a2"/>
    <w:link w:val="a7"/>
    <w:uiPriority w:val="99"/>
    <w:rsid w:val="00B35EE6"/>
    <w:rPr>
      <w:rFonts w:eastAsia="MS Mincho"/>
      <w:lang w:val="en-US"/>
    </w:rPr>
  </w:style>
  <w:style w:type="paragraph" w:styleId="a9">
    <w:name w:val="footer"/>
    <w:basedOn w:val="a1"/>
    <w:link w:val="aa"/>
    <w:uiPriority w:val="99"/>
    <w:unhideWhenUsed/>
    <w:rsid w:val="00B35EE6"/>
    <w:pPr>
      <w:tabs>
        <w:tab w:val="center" w:pos="4680"/>
        <w:tab w:val="right" w:pos="9360"/>
      </w:tabs>
      <w:spacing w:after="0" w:line="240" w:lineRule="auto"/>
    </w:pPr>
    <w:rPr>
      <w:rFonts w:eastAsia="MS Mincho"/>
      <w:lang w:val="en-US"/>
    </w:rPr>
  </w:style>
  <w:style w:type="character" w:customStyle="1" w:styleId="aa">
    <w:name w:val="Нижний колонтитул Знак"/>
    <w:basedOn w:val="a2"/>
    <w:link w:val="a9"/>
    <w:uiPriority w:val="99"/>
    <w:rsid w:val="00B35EE6"/>
    <w:rPr>
      <w:rFonts w:eastAsia="MS Mincho"/>
      <w:lang w:val="en-US"/>
    </w:rPr>
  </w:style>
  <w:style w:type="paragraph" w:styleId="ab">
    <w:name w:val="No Spacing"/>
    <w:uiPriority w:val="1"/>
    <w:qFormat/>
    <w:rsid w:val="00B35EE6"/>
    <w:pPr>
      <w:spacing w:after="0" w:line="240" w:lineRule="auto"/>
    </w:pPr>
    <w:rPr>
      <w:rFonts w:eastAsia="MS Mincho"/>
      <w:lang w:val="en-US"/>
    </w:rPr>
  </w:style>
  <w:style w:type="character" w:customStyle="1" w:styleId="10">
    <w:name w:val="Заголовок 1 Знак"/>
    <w:basedOn w:val="a2"/>
    <w:link w:val="110"/>
    <w:uiPriority w:val="9"/>
    <w:rsid w:val="00B35EE6"/>
    <w:rPr>
      <w:rFonts w:ascii="Calibri" w:eastAsia="MS Gothic" w:hAnsi="Calibri" w:cs="Times New Roman"/>
      <w:b/>
      <w:bCs/>
      <w:color w:val="365F91"/>
      <w:sz w:val="28"/>
      <w:szCs w:val="28"/>
    </w:rPr>
  </w:style>
  <w:style w:type="character" w:customStyle="1" w:styleId="22">
    <w:name w:val="Заголовок 2 Знак"/>
    <w:basedOn w:val="a2"/>
    <w:link w:val="21"/>
    <w:uiPriority w:val="9"/>
    <w:rsid w:val="00B35EE6"/>
    <w:rPr>
      <w:rFonts w:ascii="Calibri" w:eastAsia="MS Gothic" w:hAnsi="Calibri" w:cs="Times New Roman"/>
      <w:b/>
      <w:bCs/>
      <w:color w:val="4F81BD"/>
      <w:sz w:val="26"/>
      <w:szCs w:val="26"/>
    </w:rPr>
  </w:style>
  <w:style w:type="character" w:customStyle="1" w:styleId="32">
    <w:name w:val="Заголовок 3 Знак"/>
    <w:basedOn w:val="a2"/>
    <w:link w:val="31"/>
    <w:uiPriority w:val="9"/>
    <w:rsid w:val="00B35EE6"/>
    <w:rPr>
      <w:rFonts w:ascii="Calibri" w:eastAsia="MS Gothic" w:hAnsi="Calibri" w:cs="Times New Roman"/>
      <w:b/>
      <w:bCs/>
      <w:color w:val="4F81BD"/>
    </w:rPr>
  </w:style>
  <w:style w:type="paragraph" w:customStyle="1" w:styleId="13">
    <w:name w:val="Заголовок1"/>
    <w:basedOn w:val="a1"/>
    <w:next w:val="a1"/>
    <w:uiPriority w:val="10"/>
    <w:qFormat/>
    <w:rsid w:val="00B35EE6"/>
    <w:pPr>
      <w:pBdr>
        <w:bottom w:val="single" w:sz="8" w:space="4" w:color="4F81BD"/>
      </w:pBdr>
      <w:spacing w:after="300" w:line="240" w:lineRule="auto"/>
      <w:contextualSpacing/>
    </w:pPr>
    <w:rPr>
      <w:rFonts w:ascii="Calibri" w:eastAsia="MS Gothic" w:hAnsi="Calibri" w:cs="Times New Roman"/>
      <w:color w:val="17365D"/>
      <w:spacing w:val="5"/>
      <w:kern w:val="28"/>
      <w:sz w:val="52"/>
      <w:szCs w:val="52"/>
      <w:lang w:val="en-US"/>
    </w:rPr>
  </w:style>
  <w:style w:type="character" w:customStyle="1" w:styleId="ac">
    <w:name w:val="Заголовок Знак"/>
    <w:basedOn w:val="a2"/>
    <w:link w:val="ad"/>
    <w:uiPriority w:val="10"/>
    <w:rsid w:val="00B35EE6"/>
    <w:rPr>
      <w:rFonts w:ascii="Calibri" w:eastAsia="MS Gothic" w:hAnsi="Calibri" w:cs="Times New Roman"/>
      <w:color w:val="17365D"/>
      <w:spacing w:val="5"/>
      <w:kern w:val="28"/>
      <w:sz w:val="52"/>
      <w:szCs w:val="52"/>
    </w:rPr>
  </w:style>
  <w:style w:type="paragraph" w:customStyle="1" w:styleId="14">
    <w:name w:val="Подзаголовок1"/>
    <w:basedOn w:val="a1"/>
    <w:next w:val="a1"/>
    <w:uiPriority w:val="11"/>
    <w:qFormat/>
    <w:rsid w:val="00B35EE6"/>
    <w:pPr>
      <w:numPr>
        <w:ilvl w:val="1"/>
      </w:numPr>
      <w:spacing w:after="200" w:line="276" w:lineRule="auto"/>
    </w:pPr>
    <w:rPr>
      <w:rFonts w:ascii="Calibri" w:eastAsia="MS Gothic" w:hAnsi="Calibri" w:cs="Times New Roman"/>
      <w:i/>
      <w:iCs/>
      <w:color w:val="4F81BD"/>
      <w:spacing w:val="15"/>
      <w:sz w:val="24"/>
      <w:szCs w:val="24"/>
      <w:lang w:val="en-US"/>
    </w:rPr>
  </w:style>
  <w:style w:type="character" w:customStyle="1" w:styleId="ae">
    <w:name w:val="Подзаголовок Знак"/>
    <w:basedOn w:val="a2"/>
    <w:link w:val="af"/>
    <w:uiPriority w:val="11"/>
    <w:rsid w:val="00B35EE6"/>
    <w:rPr>
      <w:rFonts w:ascii="Calibri" w:eastAsia="MS Gothic" w:hAnsi="Calibri" w:cs="Times New Roman"/>
      <w:i/>
      <w:iCs/>
      <w:color w:val="4F81BD"/>
      <w:spacing w:val="15"/>
      <w:sz w:val="24"/>
      <w:szCs w:val="24"/>
    </w:rPr>
  </w:style>
  <w:style w:type="paragraph" w:styleId="af0">
    <w:name w:val="List Paragraph"/>
    <w:basedOn w:val="a1"/>
    <w:uiPriority w:val="34"/>
    <w:qFormat/>
    <w:rsid w:val="00B35EE6"/>
    <w:pPr>
      <w:spacing w:after="200" w:line="276" w:lineRule="auto"/>
      <w:ind w:left="720"/>
      <w:contextualSpacing/>
    </w:pPr>
    <w:rPr>
      <w:rFonts w:eastAsia="MS Mincho"/>
      <w:lang w:val="en-US"/>
    </w:rPr>
  </w:style>
  <w:style w:type="paragraph" w:styleId="af1">
    <w:name w:val="Body Text"/>
    <w:basedOn w:val="a1"/>
    <w:link w:val="af2"/>
    <w:uiPriority w:val="99"/>
    <w:unhideWhenUsed/>
    <w:rsid w:val="00B35EE6"/>
    <w:pPr>
      <w:spacing w:after="120" w:line="276" w:lineRule="auto"/>
    </w:pPr>
    <w:rPr>
      <w:rFonts w:eastAsia="MS Mincho"/>
      <w:lang w:val="en-US"/>
    </w:rPr>
  </w:style>
  <w:style w:type="character" w:customStyle="1" w:styleId="af2">
    <w:name w:val="Основной текст Знак"/>
    <w:basedOn w:val="a2"/>
    <w:link w:val="af1"/>
    <w:uiPriority w:val="99"/>
    <w:rsid w:val="00B35EE6"/>
    <w:rPr>
      <w:rFonts w:eastAsia="MS Mincho"/>
      <w:lang w:val="en-US"/>
    </w:rPr>
  </w:style>
  <w:style w:type="paragraph" w:styleId="23">
    <w:name w:val="Body Text 2"/>
    <w:basedOn w:val="a1"/>
    <w:link w:val="24"/>
    <w:uiPriority w:val="99"/>
    <w:unhideWhenUsed/>
    <w:rsid w:val="00B35EE6"/>
    <w:pPr>
      <w:spacing w:after="120" w:line="480" w:lineRule="auto"/>
    </w:pPr>
    <w:rPr>
      <w:rFonts w:eastAsia="MS Mincho"/>
      <w:lang w:val="en-US"/>
    </w:rPr>
  </w:style>
  <w:style w:type="character" w:customStyle="1" w:styleId="24">
    <w:name w:val="Основной текст 2 Знак"/>
    <w:basedOn w:val="a2"/>
    <w:link w:val="23"/>
    <w:uiPriority w:val="99"/>
    <w:rsid w:val="00B35EE6"/>
    <w:rPr>
      <w:rFonts w:eastAsia="MS Mincho"/>
      <w:lang w:val="en-US"/>
    </w:rPr>
  </w:style>
  <w:style w:type="paragraph" w:styleId="33">
    <w:name w:val="Body Text 3"/>
    <w:basedOn w:val="a1"/>
    <w:link w:val="34"/>
    <w:uiPriority w:val="99"/>
    <w:unhideWhenUsed/>
    <w:rsid w:val="00B35EE6"/>
    <w:pPr>
      <w:spacing w:after="120" w:line="276" w:lineRule="auto"/>
    </w:pPr>
    <w:rPr>
      <w:rFonts w:eastAsia="MS Mincho"/>
      <w:sz w:val="16"/>
      <w:szCs w:val="16"/>
      <w:lang w:val="en-US"/>
    </w:rPr>
  </w:style>
  <w:style w:type="character" w:customStyle="1" w:styleId="34">
    <w:name w:val="Основной текст 3 Знак"/>
    <w:basedOn w:val="a2"/>
    <w:link w:val="33"/>
    <w:uiPriority w:val="99"/>
    <w:rsid w:val="00B35EE6"/>
    <w:rPr>
      <w:rFonts w:eastAsia="MS Mincho"/>
      <w:sz w:val="16"/>
      <w:szCs w:val="16"/>
      <w:lang w:val="en-US"/>
    </w:rPr>
  </w:style>
  <w:style w:type="paragraph" w:styleId="af3">
    <w:name w:val="List"/>
    <w:basedOn w:val="a1"/>
    <w:uiPriority w:val="99"/>
    <w:unhideWhenUsed/>
    <w:rsid w:val="00B35EE6"/>
    <w:pPr>
      <w:spacing w:after="200" w:line="276" w:lineRule="auto"/>
      <w:ind w:left="360" w:hanging="360"/>
      <w:contextualSpacing/>
    </w:pPr>
    <w:rPr>
      <w:rFonts w:eastAsia="MS Mincho"/>
      <w:lang w:val="en-US"/>
    </w:rPr>
  </w:style>
  <w:style w:type="paragraph" w:styleId="25">
    <w:name w:val="List 2"/>
    <w:basedOn w:val="a1"/>
    <w:uiPriority w:val="99"/>
    <w:unhideWhenUsed/>
    <w:rsid w:val="00B35EE6"/>
    <w:pPr>
      <w:spacing w:after="200" w:line="276" w:lineRule="auto"/>
      <w:ind w:left="720" w:hanging="360"/>
      <w:contextualSpacing/>
    </w:pPr>
    <w:rPr>
      <w:rFonts w:eastAsia="MS Mincho"/>
      <w:lang w:val="en-US"/>
    </w:rPr>
  </w:style>
  <w:style w:type="paragraph" w:styleId="35">
    <w:name w:val="List 3"/>
    <w:basedOn w:val="a1"/>
    <w:uiPriority w:val="99"/>
    <w:unhideWhenUsed/>
    <w:rsid w:val="00B35EE6"/>
    <w:pPr>
      <w:spacing w:after="200" w:line="276" w:lineRule="auto"/>
      <w:ind w:left="1080" w:hanging="360"/>
      <w:contextualSpacing/>
    </w:pPr>
    <w:rPr>
      <w:rFonts w:eastAsia="MS Mincho"/>
      <w:lang w:val="en-US"/>
    </w:rPr>
  </w:style>
  <w:style w:type="paragraph" w:styleId="a0">
    <w:name w:val="List Bullet"/>
    <w:basedOn w:val="a1"/>
    <w:uiPriority w:val="99"/>
    <w:unhideWhenUsed/>
    <w:rsid w:val="00B35EE6"/>
    <w:pPr>
      <w:numPr>
        <w:numId w:val="5"/>
      </w:numPr>
      <w:tabs>
        <w:tab w:val="clear" w:pos="360"/>
      </w:tabs>
      <w:spacing w:after="200" w:line="276" w:lineRule="auto"/>
      <w:ind w:left="720"/>
      <w:contextualSpacing/>
    </w:pPr>
    <w:rPr>
      <w:rFonts w:eastAsia="MS Mincho"/>
      <w:lang w:val="en-US"/>
    </w:rPr>
  </w:style>
  <w:style w:type="paragraph" w:styleId="20">
    <w:name w:val="List Bullet 2"/>
    <w:basedOn w:val="a1"/>
    <w:uiPriority w:val="99"/>
    <w:unhideWhenUsed/>
    <w:rsid w:val="00B35EE6"/>
    <w:pPr>
      <w:numPr>
        <w:numId w:val="6"/>
      </w:numPr>
      <w:tabs>
        <w:tab w:val="clear" w:pos="720"/>
      </w:tabs>
      <w:spacing w:after="200" w:line="276" w:lineRule="auto"/>
      <w:ind w:left="921"/>
      <w:contextualSpacing/>
    </w:pPr>
    <w:rPr>
      <w:rFonts w:eastAsia="MS Mincho"/>
      <w:lang w:val="en-US"/>
    </w:rPr>
  </w:style>
  <w:style w:type="paragraph" w:styleId="30">
    <w:name w:val="List Bullet 3"/>
    <w:basedOn w:val="a1"/>
    <w:uiPriority w:val="99"/>
    <w:unhideWhenUsed/>
    <w:rsid w:val="00B35EE6"/>
    <w:pPr>
      <w:numPr>
        <w:numId w:val="7"/>
      </w:numPr>
      <w:tabs>
        <w:tab w:val="clear" w:pos="1080"/>
      </w:tabs>
      <w:spacing w:after="200" w:line="276" w:lineRule="auto"/>
      <w:ind w:left="1069"/>
      <w:contextualSpacing/>
    </w:pPr>
    <w:rPr>
      <w:rFonts w:eastAsia="MS Mincho"/>
      <w:lang w:val="en-US"/>
    </w:rPr>
  </w:style>
  <w:style w:type="paragraph" w:styleId="a">
    <w:name w:val="List Number"/>
    <w:basedOn w:val="a1"/>
    <w:uiPriority w:val="99"/>
    <w:unhideWhenUsed/>
    <w:rsid w:val="00B35EE6"/>
    <w:pPr>
      <w:numPr>
        <w:numId w:val="9"/>
      </w:numPr>
      <w:spacing w:after="200" w:line="276" w:lineRule="auto"/>
      <w:contextualSpacing/>
    </w:pPr>
    <w:rPr>
      <w:rFonts w:eastAsia="MS Mincho"/>
      <w:lang w:val="en-US"/>
    </w:rPr>
  </w:style>
  <w:style w:type="paragraph" w:styleId="2">
    <w:name w:val="List Number 2"/>
    <w:basedOn w:val="a1"/>
    <w:uiPriority w:val="99"/>
    <w:unhideWhenUsed/>
    <w:rsid w:val="00B35EE6"/>
    <w:pPr>
      <w:numPr>
        <w:numId w:val="10"/>
      </w:numPr>
      <w:spacing w:after="200" w:line="276" w:lineRule="auto"/>
      <w:contextualSpacing/>
    </w:pPr>
    <w:rPr>
      <w:rFonts w:eastAsia="MS Mincho"/>
      <w:lang w:val="en-US"/>
    </w:rPr>
  </w:style>
  <w:style w:type="paragraph" w:styleId="3">
    <w:name w:val="List Number 3"/>
    <w:basedOn w:val="a1"/>
    <w:uiPriority w:val="99"/>
    <w:unhideWhenUsed/>
    <w:rsid w:val="00B35EE6"/>
    <w:pPr>
      <w:numPr>
        <w:numId w:val="11"/>
      </w:numPr>
      <w:spacing w:after="200" w:line="276" w:lineRule="auto"/>
      <w:contextualSpacing/>
    </w:pPr>
    <w:rPr>
      <w:rFonts w:eastAsia="MS Mincho"/>
      <w:lang w:val="en-US"/>
    </w:rPr>
  </w:style>
  <w:style w:type="paragraph" w:styleId="af4">
    <w:name w:val="List Continue"/>
    <w:basedOn w:val="a1"/>
    <w:uiPriority w:val="99"/>
    <w:unhideWhenUsed/>
    <w:rsid w:val="00B35EE6"/>
    <w:pPr>
      <w:spacing w:after="120" w:line="276" w:lineRule="auto"/>
      <w:ind w:left="360"/>
      <w:contextualSpacing/>
    </w:pPr>
    <w:rPr>
      <w:rFonts w:eastAsia="MS Mincho"/>
      <w:lang w:val="en-US"/>
    </w:rPr>
  </w:style>
  <w:style w:type="paragraph" w:styleId="26">
    <w:name w:val="List Continue 2"/>
    <w:basedOn w:val="a1"/>
    <w:uiPriority w:val="99"/>
    <w:unhideWhenUsed/>
    <w:rsid w:val="00B35EE6"/>
    <w:pPr>
      <w:spacing w:after="120" w:line="276" w:lineRule="auto"/>
      <w:ind w:left="720"/>
      <w:contextualSpacing/>
    </w:pPr>
    <w:rPr>
      <w:rFonts w:eastAsia="MS Mincho"/>
      <w:lang w:val="en-US"/>
    </w:rPr>
  </w:style>
  <w:style w:type="paragraph" w:styleId="36">
    <w:name w:val="List Continue 3"/>
    <w:basedOn w:val="a1"/>
    <w:uiPriority w:val="99"/>
    <w:unhideWhenUsed/>
    <w:rsid w:val="00B35EE6"/>
    <w:pPr>
      <w:spacing w:after="120" w:line="276" w:lineRule="auto"/>
      <w:ind w:left="1080"/>
      <w:contextualSpacing/>
    </w:pPr>
    <w:rPr>
      <w:rFonts w:eastAsia="MS Mincho"/>
      <w:lang w:val="en-US"/>
    </w:rPr>
  </w:style>
  <w:style w:type="paragraph" w:styleId="af5">
    <w:name w:val="macro"/>
    <w:link w:val="af6"/>
    <w:uiPriority w:val="99"/>
    <w:unhideWhenUsed/>
    <w:rsid w:val="00B35EE6"/>
    <w:pPr>
      <w:tabs>
        <w:tab w:val="left" w:pos="576"/>
        <w:tab w:val="left" w:pos="1152"/>
        <w:tab w:val="left" w:pos="1728"/>
        <w:tab w:val="left" w:pos="2304"/>
        <w:tab w:val="left" w:pos="2880"/>
        <w:tab w:val="left" w:pos="3456"/>
        <w:tab w:val="left" w:pos="4032"/>
      </w:tabs>
      <w:spacing w:after="200" w:line="276" w:lineRule="auto"/>
    </w:pPr>
    <w:rPr>
      <w:rFonts w:ascii="Courier" w:eastAsia="MS Mincho" w:hAnsi="Courier"/>
      <w:sz w:val="20"/>
      <w:szCs w:val="20"/>
      <w:lang w:val="en-US"/>
    </w:rPr>
  </w:style>
  <w:style w:type="character" w:customStyle="1" w:styleId="af6">
    <w:name w:val="Текст макроса Знак"/>
    <w:basedOn w:val="a2"/>
    <w:link w:val="af5"/>
    <w:uiPriority w:val="99"/>
    <w:rsid w:val="00B35EE6"/>
    <w:rPr>
      <w:rFonts w:ascii="Courier" w:eastAsia="MS Mincho" w:hAnsi="Courier"/>
      <w:sz w:val="20"/>
      <w:szCs w:val="20"/>
      <w:lang w:val="en-US"/>
    </w:rPr>
  </w:style>
  <w:style w:type="paragraph" w:customStyle="1" w:styleId="211">
    <w:name w:val="Цитата 21"/>
    <w:basedOn w:val="a1"/>
    <w:next w:val="a1"/>
    <w:uiPriority w:val="29"/>
    <w:qFormat/>
    <w:rsid w:val="00B35EE6"/>
    <w:pPr>
      <w:spacing w:after="200" w:line="276" w:lineRule="auto"/>
    </w:pPr>
    <w:rPr>
      <w:rFonts w:eastAsia="MS Mincho"/>
      <w:i/>
      <w:iCs/>
      <w:color w:val="000000"/>
      <w:lang w:val="en-US"/>
    </w:rPr>
  </w:style>
  <w:style w:type="character" w:customStyle="1" w:styleId="27">
    <w:name w:val="Цитата 2 Знак"/>
    <w:basedOn w:val="a2"/>
    <w:link w:val="28"/>
    <w:uiPriority w:val="29"/>
    <w:rsid w:val="00B35EE6"/>
    <w:rPr>
      <w:i/>
      <w:iCs/>
      <w:color w:val="000000"/>
    </w:rPr>
  </w:style>
  <w:style w:type="character" w:customStyle="1" w:styleId="40">
    <w:name w:val="Заголовок 4 Знак"/>
    <w:basedOn w:val="a2"/>
    <w:link w:val="4"/>
    <w:uiPriority w:val="9"/>
    <w:semiHidden/>
    <w:rsid w:val="00B35EE6"/>
    <w:rPr>
      <w:rFonts w:ascii="Calibri" w:eastAsia="MS Gothic" w:hAnsi="Calibri" w:cs="Times New Roman"/>
      <w:b/>
      <w:bCs/>
      <w:i/>
      <w:iCs/>
      <w:color w:val="4F81BD"/>
    </w:rPr>
  </w:style>
  <w:style w:type="character" w:customStyle="1" w:styleId="50">
    <w:name w:val="Заголовок 5 Знак"/>
    <w:basedOn w:val="a2"/>
    <w:link w:val="5"/>
    <w:uiPriority w:val="9"/>
    <w:semiHidden/>
    <w:rsid w:val="00B35EE6"/>
    <w:rPr>
      <w:rFonts w:ascii="Calibri" w:eastAsia="MS Gothic" w:hAnsi="Calibri" w:cs="Times New Roman"/>
      <w:color w:val="243F60"/>
    </w:rPr>
  </w:style>
  <w:style w:type="character" w:customStyle="1" w:styleId="60">
    <w:name w:val="Заголовок 6 Знак"/>
    <w:basedOn w:val="a2"/>
    <w:link w:val="6"/>
    <w:uiPriority w:val="9"/>
    <w:semiHidden/>
    <w:rsid w:val="00B35EE6"/>
    <w:rPr>
      <w:rFonts w:ascii="Calibri" w:eastAsia="MS Gothic" w:hAnsi="Calibri" w:cs="Times New Roman"/>
      <w:i/>
      <w:iCs/>
      <w:color w:val="243F60"/>
    </w:rPr>
  </w:style>
  <w:style w:type="character" w:customStyle="1" w:styleId="70">
    <w:name w:val="Заголовок 7 Знак"/>
    <w:basedOn w:val="a2"/>
    <w:link w:val="7"/>
    <w:uiPriority w:val="9"/>
    <w:semiHidden/>
    <w:rsid w:val="00B35EE6"/>
    <w:rPr>
      <w:rFonts w:ascii="Calibri" w:eastAsia="MS Gothic" w:hAnsi="Calibri" w:cs="Times New Roman"/>
      <w:i/>
      <w:iCs/>
      <w:color w:val="404040"/>
    </w:rPr>
  </w:style>
  <w:style w:type="character" w:customStyle="1" w:styleId="80">
    <w:name w:val="Заголовок 8 Знак"/>
    <w:basedOn w:val="a2"/>
    <w:link w:val="8"/>
    <w:uiPriority w:val="9"/>
    <w:semiHidden/>
    <w:rsid w:val="00B35EE6"/>
    <w:rPr>
      <w:rFonts w:ascii="Calibri" w:eastAsia="MS Gothic" w:hAnsi="Calibri" w:cs="Times New Roman"/>
      <w:color w:val="4F81BD"/>
      <w:sz w:val="20"/>
      <w:szCs w:val="20"/>
    </w:rPr>
  </w:style>
  <w:style w:type="character" w:customStyle="1" w:styleId="90">
    <w:name w:val="Заголовок 9 Знак"/>
    <w:basedOn w:val="a2"/>
    <w:link w:val="9"/>
    <w:uiPriority w:val="9"/>
    <w:semiHidden/>
    <w:rsid w:val="00B35EE6"/>
    <w:rPr>
      <w:rFonts w:ascii="Calibri" w:eastAsia="MS Gothic" w:hAnsi="Calibri" w:cs="Times New Roman"/>
      <w:i/>
      <w:iCs/>
      <w:color w:val="404040"/>
      <w:sz w:val="20"/>
      <w:szCs w:val="20"/>
    </w:rPr>
  </w:style>
  <w:style w:type="paragraph" w:customStyle="1" w:styleId="15">
    <w:name w:val="Название объекта1"/>
    <w:basedOn w:val="a1"/>
    <w:next w:val="a1"/>
    <w:uiPriority w:val="35"/>
    <w:semiHidden/>
    <w:unhideWhenUsed/>
    <w:qFormat/>
    <w:rsid w:val="00B35EE6"/>
    <w:pPr>
      <w:spacing w:after="200" w:line="240" w:lineRule="auto"/>
    </w:pPr>
    <w:rPr>
      <w:rFonts w:eastAsia="MS Mincho"/>
      <w:b/>
      <w:bCs/>
      <w:color w:val="4F81BD"/>
      <w:sz w:val="18"/>
      <w:szCs w:val="18"/>
      <w:lang w:val="en-US"/>
    </w:rPr>
  </w:style>
  <w:style w:type="character" w:styleId="af7">
    <w:name w:val="Strong"/>
    <w:basedOn w:val="a2"/>
    <w:uiPriority w:val="22"/>
    <w:qFormat/>
    <w:rsid w:val="00B35EE6"/>
    <w:rPr>
      <w:b/>
      <w:bCs/>
    </w:rPr>
  </w:style>
  <w:style w:type="character" w:styleId="af8">
    <w:name w:val="Emphasis"/>
    <w:basedOn w:val="a2"/>
    <w:uiPriority w:val="20"/>
    <w:qFormat/>
    <w:rsid w:val="00B35EE6"/>
    <w:rPr>
      <w:i/>
      <w:iCs/>
    </w:rPr>
  </w:style>
  <w:style w:type="paragraph" w:customStyle="1" w:styleId="16">
    <w:name w:val="Выделенная цитата1"/>
    <w:basedOn w:val="a1"/>
    <w:next w:val="a1"/>
    <w:uiPriority w:val="30"/>
    <w:qFormat/>
    <w:rsid w:val="00B35EE6"/>
    <w:pPr>
      <w:pBdr>
        <w:bottom w:val="single" w:sz="4" w:space="4" w:color="4F81BD"/>
      </w:pBdr>
      <w:spacing w:before="200" w:after="280" w:line="276" w:lineRule="auto"/>
      <w:ind w:left="936" w:right="936"/>
    </w:pPr>
    <w:rPr>
      <w:rFonts w:eastAsia="MS Mincho"/>
      <w:b/>
      <w:bCs/>
      <w:i/>
      <w:iCs/>
      <w:color w:val="4F81BD"/>
      <w:lang w:val="en-US"/>
    </w:rPr>
  </w:style>
  <w:style w:type="character" w:customStyle="1" w:styleId="af9">
    <w:name w:val="Выделенная цитата Знак"/>
    <w:basedOn w:val="a2"/>
    <w:link w:val="afa"/>
    <w:uiPriority w:val="30"/>
    <w:rsid w:val="00B35EE6"/>
    <w:rPr>
      <w:b/>
      <w:bCs/>
      <w:i/>
      <w:iCs/>
      <w:color w:val="4F81BD"/>
    </w:rPr>
  </w:style>
  <w:style w:type="character" w:customStyle="1" w:styleId="17">
    <w:name w:val="Слабое выделение1"/>
    <w:basedOn w:val="a2"/>
    <w:uiPriority w:val="19"/>
    <w:qFormat/>
    <w:rsid w:val="00B35EE6"/>
    <w:rPr>
      <w:i/>
      <w:iCs/>
      <w:color w:val="808080"/>
    </w:rPr>
  </w:style>
  <w:style w:type="character" w:customStyle="1" w:styleId="18">
    <w:name w:val="Сильное выделение1"/>
    <w:basedOn w:val="a2"/>
    <w:uiPriority w:val="21"/>
    <w:qFormat/>
    <w:rsid w:val="00B35EE6"/>
    <w:rPr>
      <w:b/>
      <w:bCs/>
      <w:i/>
      <w:iCs/>
      <w:color w:val="4F81BD"/>
    </w:rPr>
  </w:style>
  <w:style w:type="character" w:customStyle="1" w:styleId="19">
    <w:name w:val="Слабая ссылка1"/>
    <w:basedOn w:val="a2"/>
    <w:uiPriority w:val="31"/>
    <w:qFormat/>
    <w:rsid w:val="00B35EE6"/>
    <w:rPr>
      <w:smallCaps/>
      <w:color w:val="C0504D"/>
      <w:u w:val="single"/>
    </w:rPr>
  </w:style>
  <w:style w:type="character" w:customStyle="1" w:styleId="1a">
    <w:name w:val="Сильная ссылка1"/>
    <w:basedOn w:val="a2"/>
    <w:uiPriority w:val="32"/>
    <w:qFormat/>
    <w:rsid w:val="00B35EE6"/>
    <w:rPr>
      <w:b/>
      <w:bCs/>
      <w:smallCaps/>
      <w:color w:val="C0504D"/>
      <w:spacing w:val="5"/>
      <w:u w:val="single"/>
    </w:rPr>
  </w:style>
  <w:style w:type="character" w:styleId="afb">
    <w:name w:val="Book Title"/>
    <w:basedOn w:val="a2"/>
    <w:uiPriority w:val="33"/>
    <w:qFormat/>
    <w:rsid w:val="00B35EE6"/>
    <w:rPr>
      <w:b/>
      <w:bCs/>
      <w:smallCaps/>
      <w:spacing w:val="5"/>
    </w:rPr>
  </w:style>
  <w:style w:type="character" w:customStyle="1" w:styleId="11">
    <w:name w:val="Заголовок 1 Знак1"/>
    <w:basedOn w:val="a2"/>
    <w:link w:val="1"/>
    <w:uiPriority w:val="9"/>
    <w:rsid w:val="00B35EE6"/>
    <w:rPr>
      <w:rFonts w:asciiTheme="majorHAnsi" w:eastAsiaTheme="majorEastAsia" w:hAnsiTheme="majorHAnsi" w:cstheme="majorBidi"/>
      <w:color w:val="2E74B5" w:themeColor="accent1" w:themeShade="BF"/>
      <w:sz w:val="32"/>
      <w:szCs w:val="32"/>
    </w:rPr>
  </w:style>
  <w:style w:type="paragraph" w:styleId="afc">
    <w:name w:val="TOC Heading"/>
    <w:basedOn w:val="1"/>
    <w:next w:val="a1"/>
    <w:uiPriority w:val="39"/>
    <w:semiHidden/>
    <w:unhideWhenUsed/>
    <w:qFormat/>
    <w:rsid w:val="00B35EE6"/>
    <w:pPr>
      <w:spacing w:before="480" w:line="276" w:lineRule="auto"/>
      <w:outlineLvl w:val="9"/>
    </w:pPr>
    <w:rPr>
      <w:b/>
      <w:bCs/>
      <w:sz w:val="28"/>
      <w:szCs w:val="28"/>
      <w:lang w:val="en-US"/>
    </w:rPr>
  </w:style>
  <w:style w:type="table" w:styleId="afd">
    <w:name w:val="Table Grid"/>
    <w:basedOn w:val="a3"/>
    <w:uiPriority w:val="59"/>
    <w:rsid w:val="00B35EE6"/>
    <w:pPr>
      <w:spacing w:after="0" w:line="240" w:lineRule="auto"/>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Светлая заливка1"/>
    <w:basedOn w:val="a3"/>
    <w:next w:val="afe"/>
    <w:uiPriority w:val="60"/>
    <w:rsid w:val="00B35EE6"/>
    <w:pPr>
      <w:spacing w:after="0" w:line="240" w:lineRule="auto"/>
    </w:pPr>
    <w:rPr>
      <w:rFonts w:eastAsia="MS Mincho"/>
      <w:color w:val="000000"/>
      <w:lang w:val="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Светлая заливка - Акцент 11"/>
    <w:basedOn w:val="a3"/>
    <w:next w:val="-1"/>
    <w:uiPriority w:val="60"/>
    <w:rsid w:val="00B35EE6"/>
    <w:pPr>
      <w:spacing w:after="0" w:line="240" w:lineRule="auto"/>
    </w:pPr>
    <w:rPr>
      <w:rFonts w:eastAsia="MS Mincho"/>
      <w:color w:val="365F91"/>
      <w:lang w:val="en-U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
    <w:name w:val="Светлая заливка - Акцент 21"/>
    <w:basedOn w:val="a3"/>
    <w:next w:val="-2"/>
    <w:uiPriority w:val="60"/>
    <w:rsid w:val="00B35EE6"/>
    <w:pPr>
      <w:spacing w:after="0" w:line="240" w:lineRule="auto"/>
    </w:pPr>
    <w:rPr>
      <w:rFonts w:eastAsia="MS Mincho"/>
      <w:color w:val="943634"/>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31">
    <w:name w:val="Светлая заливка - Акцент 31"/>
    <w:basedOn w:val="a3"/>
    <w:next w:val="-3"/>
    <w:uiPriority w:val="60"/>
    <w:rsid w:val="00B35EE6"/>
    <w:pPr>
      <w:spacing w:after="0" w:line="240" w:lineRule="auto"/>
    </w:pPr>
    <w:rPr>
      <w:rFonts w:eastAsia="MS Mincho"/>
      <w:color w:val="76923C"/>
      <w:lang w:val="en-US"/>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41">
    <w:name w:val="Светлая заливка - Акцент 41"/>
    <w:basedOn w:val="a3"/>
    <w:next w:val="-4"/>
    <w:uiPriority w:val="60"/>
    <w:rsid w:val="00B35EE6"/>
    <w:pPr>
      <w:spacing w:after="0" w:line="240" w:lineRule="auto"/>
    </w:pPr>
    <w:rPr>
      <w:rFonts w:eastAsia="MS Mincho"/>
      <w:color w:val="5F497A"/>
      <w:lang w:val="en-US"/>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51">
    <w:name w:val="Светлая заливка - Акцент 51"/>
    <w:basedOn w:val="a3"/>
    <w:next w:val="-5"/>
    <w:uiPriority w:val="60"/>
    <w:rsid w:val="00B35EE6"/>
    <w:pPr>
      <w:spacing w:after="0" w:line="240" w:lineRule="auto"/>
    </w:pPr>
    <w:rPr>
      <w:rFonts w:eastAsia="MS Mincho"/>
      <w:color w:val="31849B"/>
      <w:lang w:val="en-US"/>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61">
    <w:name w:val="Светлая заливка - Акцент 61"/>
    <w:basedOn w:val="a3"/>
    <w:next w:val="-6"/>
    <w:uiPriority w:val="60"/>
    <w:rsid w:val="00B35EE6"/>
    <w:pPr>
      <w:spacing w:after="0" w:line="240" w:lineRule="auto"/>
    </w:pPr>
    <w:rPr>
      <w:rFonts w:eastAsia="MS Mincho"/>
      <w:color w:val="E36C0A"/>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c">
    <w:name w:val="Светлый список1"/>
    <w:basedOn w:val="a3"/>
    <w:next w:val="aff"/>
    <w:uiPriority w:val="61"/>
    <w:rsid w:val="00B35EE6"/>
    <w:pPr>
      <w:spacing w:after="0" w:line="240" w:lineRule="auto"/>
    </w:pPr>
    <w:rPr>
      <w:rFonts w:eastAsia="MS Mincho"/>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0">
    <w:name w:val="Светлый список - Акцент 11"/>
    <w:basedOn w:val="a3"/>
    <w:next w:val="-10"/>
    <w:uiPriority w:val="61"/>
    <w:rsid w:val="00B35EE6"/>
    <w:pPr>
      <w:spacing w:after="0" w:line="240" w:lineRule="auto"/>
    </w:pPr>
    <w:rPr>
      <w:rFonts w:eastAsia="MS Mincho"/>
      <w:lang w:val="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0">
    <w:name w:val="Светлый список - Акцент 21"/>
    <w:basedOn w:val="a3"/>
    <w:next w:val="-20"/>
    <w:uiPriority w:val="61"/>
    <w:rsid w:val="00B35EE6"/>
    <w:pPr>
      <w:spacing w:after="0" w:line="240" w:lineRule="auto"/>
    </w:pPr>
    <w:rPr>
      <w:rFonts w:eastAsia="MS Mincho"/>
      <w:lang w:val="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310">
    <w:name w:val="Светлый список - Акцент 31"/>
    <w:basedOn w:val="a3"/>
    <w:next w:val="-30"/>
    <w:uiPriority w:val="61"/>
    <w:rsid w:val="00B35EE6"/>
    <w:pPr>
      <w:spacing w:after="0" w:line="240" w:lineRule="auto"/>
    </w:pPr>
    <w:rPr>
      <w:rFonts w:eastAsia="MS Mincho"/>
      <w:lang w:val="en-U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410">
    <w:name w:val="Светлый список - Акцент 41"/>
    <w:basedOn w:val="a3"/>
    <w:next w:val="-40"/>
    <w:uiPriority w:val="61"/>
    <w:rsid w:val="00B35EE6"/>
    <w:pPr>
      <w:spacing w:after="0" w:line="240" w:lineRule="auto"/>
    </w:pPr>
    <w:rPr>
      <w:rFonts w:eastAsia="MS Mincho"/>
      <w:lang w:val="en-US"/>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510">
    <w:name w:val="Светлый список - Акцент 51"/>
    <w:basedOn w:val="a3"/>
    <w:next w:val="-50"/>
    <w:uiPriority w:val="61"/>
    <w:rsid w:val="00B35EE6"/>
    <w:pPr>
      <w:spacing w:after="0" w:line="240" w:lineRule="auto"/>
    </w:pPr>
    <w:rPr>
      <w:rFonts w:eastAsia="MS Mincho"/>
      <w:lang w:val="en-U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610">
    <w:name w:val="Светлый список - Акцент 61"/>
    <w:basedOn w:val="a3"/>
    <w:next w:val="-60"/>
    <w:uiPriority w:val="61"/>
    <w:rsid w:val="00B35EE6"/>
    <w:pPr>
      <w:spacing w:after="0" w:line="240" w:lineRule="auto"/>
    </w:pPr>
    <w:rPr>
      <w:rFonts w:eastAsia="MS Mincho"/>
      <w:lang w:val="en-U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1d">
    <w:name w:val="Светлая сетка1"/>
    <w:basedOn w:val="a3"/>
    <w:next w:val="aff0"/>
    <w:uiPriority w:val="62"/>
    <w:rsid w:val="00B35EE6"/>
    <w:pPr>
      <w:spacing w:after="0" w:line="240" w:lineRule="auto"/>
    </w:pPr>
    <w:rPr>
      <w:rFonts w:eastAsia="MS Mincho"/>
      <w:lang w:val="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
    <w:name w:val="Светлая сетка - Акцент 11"/>
    <w:basedOn w:val="a3"/>
    <w:next w:val="-12"/>
    <w:uiPriority w:val="62"/>
    <w:rsid w:val="00B35EE6"/>
    <w:pPr>
      <w:spacing w:after="0" w:line="240" w:lineRule="auto"/>
    </w:pPr>
    <w:rPr>
      <w:rFonts w:eastAsia="MS Mincho"/>
      <w:lang w:val="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211">
    <w:name w:val="Светлая сетка - Акцент 21"/>
    <w:basedOn w:val="a3"/>
    <w:next w:val="-22"/>
    <w:uiPriority w:val="62"/>
    <w:rsid w:val="00B35EE6"/>
    <w:pPr>
      <w:spacing w:after="0" w:line="240" w:lineRule="auto"/>
    </w:pPr>
    <w:rPr>
      <w:rFonts w:eastAsia="MS Mincho"/>
      <w:lang w:val="en-US"/>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311">
    <w:name w:val="Светлая сетка - Акцент 31"/>
    <w:basedOn w:val="a3"/>
    <w:next w:val="-32"/>
    <w:uiPriority w:val="62"/>
    <w:rsid w:val="00B35EE6"/>
    <w:pPr>
      <w:spacing w:after="0" w:line="240" w:lineRule="auto"/>
    </w:pPr>
    <w:rPr>
      <w:rFonts w:eastAsia="MS Mincho"/>
      <w:lang w:val="en-US"/>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
    <w:name w:val="Светлая сетка - Акцент 41"/>
    <w:basedOn w:val="a3"/>
    <w:next w:val="-42"/>
    <w:uiPriority w:val="62"/>
    <w:rsid w:val="00B35EE6"/>
    <w:pPr>
      <w:spacing w:after="0" w:line="240" w:lineRule="auto"/>
    </w:pPr>
    <w:rPr>
      <w:rFonts w:eastAsia="MS Mincho"/>
      <w:lang w:val="en-US"/>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511">
    <w:name w:val="Светлая сетка - Акцент 51"/>
    <w:basedOn w:val="a3"/>
    <w:next w:val="-52"/>
    <w:uiPriority w:val="62"/>
    <w:rsid w:val="00B35EE6"/>
    <w:pPr>
      <w:spacing w:after="0" w:line="240" w:lineRule="auto"/>
    </w:pPr>
    <w:rPr>
      <w:rFonts w:eastAsia="MS Mincho"/>
      <w:lang w:val="en-US"/>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611">
    <w:name w:val="Светлая сетка - Акцент 61"/>
    <w:basedOn w:val="a3"/>
    <w:next w:val="-62"/>
    <w:uiPriority w:val="62"/>
    <w:rsid w:val="00B35EE6"/>
    <w:pPr>
      <w:spacing w:after="0" w:line="240" w:lineRule="auto"/>
    </w:pPr>
    <w:rPr>
      <w:rFonts w:eastAsia="MS Mincho"/>
      <w:lang w:val="en-U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111">
    <w:name w:val="Средняя заливка 11"/>
    <w:basedOn w:val="a3"/>
    <w:next w:val="1e"/>
    <w:uiPriority w:val="63"/>
    <w:rsid w:val="00B35EE6"/>
    <w:pPr>
      <w:spacing w:after="0" w:line="240" w:lineRule="auto"/>
    </w:pPr>
    <w:rPr>
      <w:rFonts w:eastAsia="MS Mincho"/>
      <w:lang w:val="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
    <w:name w:val="Средняя заливка 1 - Акцент 11"/>
    <w:basedOn w:val="a3"/>
    <w:next w:val="1-1"/>
    <w:uiPriority w:val="63"/>
    <w:rsid w:val="00B35EE6"/>
    <w:pPr>
      <w:spacing w:after="0" w:line="240" w:lineRule="auto"/>
    </w:pPr>
    <w:rPr>
      <w:rFonts w:eastAsia="MS Mincho"/>
      <w:lang w:val="en-U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
    <w:name w:val="Средняя заливка 1 - Акцент 21"/>
    <w:basedOn w:val="a3"/>
    <w:next w:val="1-2"/>
    <w:uiPriority w:val="63"/>
    <w:rsid w:val="00B35EE6"/>
    <w:pPr>
      <w:spacing w:after="0" w:line="240" w:lineRule="auto"/>
    </w:pPr>
    <w:rPr>
      <w:rFonts w:eastAsia="MS Mincho"/>
      <w:lang w:val="en-US"/>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1-31">
    <w:name w:val="Средняя заливка 1 - Акцент 31"/>
    <w:basedOn w:val="a3"/>
    <w:next w:val="1-3"/>
    <w:uiPriority w:val="63"/>
    <w:rsid w:val="00B35EE6"/>
    <w:pPr>
      <w:spacing w:after="0" w:line="240" w:lineRule="auto"/>
    </w:pPr>
    <w:rPr>
      <w:rFonts w:eastAsia="MS Mincho"/>
      <w:lang w:val="en-US"/>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1-41">
    <w:name w:val="Средняя заливка 1 - Акцент 41"/>
    <w:basedOn w:val="a3"/>
    <w:next w:val="1-4"/>
    <w:uiPriority w:val="63"/>
    <w:rsid w:val="00B35EE6"/>
    <w:pPr>
      <w:spacing w:after="0" w:line="240" w:lineRule="auto"/>
    </w:pPr>
    <w:rPr>
      <w:rFonts w:eastAsia="MS Mincho"/>
      <w:lang w:val="en-US"/>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1-51">
    <w:name w:val="Средняя заливка 1 - Акцент 51"/>
    <w:basedOn w:val="a3"/>
    <w:next w:val="1-5"/>
    <w:uiPriority w:val="63"/>
    <w:rsid w:val="00B35EE6"/>
    <w:pPr>
      <w:spacing w:after="0" w:line="240" w:lineRule="auto"/>
    </w:pPr>
    <w:rPr>
      <w:rFonts w:eastAsia="MS Mincho"/>
      <w:lang w:val="en-US"/>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61">
    <w:name w:val="Средняя заливка 1 - Акцент 61"/>
    <w:basedOn w:val="a3"/>
    <w:next w:val="1-6"/>
    <w:uiPriority w:val="63"/>
    <w:rsid w:val="00B35EE6"/>
    <w:pPr>
      <w:spacing w:after="0" w:line="240" w:lineRule="auto"/>
    </w:pPr>
    <w:rPr>
      <w:rFonts w:eastAsia="MS Mincho"/>
      <w:lang w:val="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212">
    <w:name w:val="Средняя заливка 21"/>
    <w:basedOn w:val="a3"/>
    <w:next w:val="29"/>
    <w:uiPriority w:val="64"/>
    <w:rsid w:val="00B35EE6"/>
    <w:pPr>
      <w:spacing w:after="0" w:line="240" w:lineRule="auto"/>
    </w:pPr>
    <w:rPr>
      <w:rFonts w:eastAsia="MS Mincho"/>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1">
    <w:name w:val="Средняя заливка 2 - Акцент 11"/>
    <w:basedOn w:val="a3"/>
    <w:next w:val="2-1"/>
    <w:uiPriority w:val="64"/>
    <w:rsid w:val="00B35EE6"/>
    <w:pPr>
      <w:spacing w:after="0" w:line="240" w:lineRule="auto"/>
    </w:pPr>
    <w:rPr>
      <w:rFonts w:eastAsia="MS Mincho"/>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1">
    <w:name w:val="Средняя заливка 2 - Акцент 21"/>
    <w:basedOn w:val="a3"/>
    <w:next w:val="2-2"/>
    <w:uiPriority w:val="64"/>
    <w:rsid w:val="00B35EE6"/>
    <w:pPr>
      <w:spacing w:after="0" w:line="240" w:lineRule="auto"/>
    </w:pPr>
    <w:rPr>
      <w:rFonts w:eastAsia="MS Mincho"/>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1">
    <w:name w:val="Средняя заливка 2 - Акцент 31"/>
    <w:basedOn w:val="a3"/>
    <w:next w:val="2-3"/>
    <w:uiPriority w:val="64"/>
    <w:rsid w:val="00B35EE6"/>
    <w:pPr>
      <w:spacing w:after="0" w:line="240" w:lineRule="auto"/>
    </w:pPr>
    <w:rPr>
      <w:rFonts w:eastAsia="MS Mincho"/>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1">
    <w:name w:val="Средняя заливка 2 - Акцент 41"/>
    <w:basedOn w:val="a3"/>
    <w:next w:val="2-4"/>
    <w:uiPriority w:val="64"/>
    <w:rsid w:val="00B35EE6"/>
    <w:pPr>
      <w:spacing w:after="0" w:line="240" w:lineRule="auto"/>
    </w:pPr>
    <w:rPr>
      <w:rFonts w:eastAsia="MS Mincho"/>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1">
    <w:name w:val="Средняя заливка 2 - Акцент 51"/>
    <w:basedOn w:val="a3"/>
    <w:next w:val="2-5"/>
    <w:uiPriority w:val="64"/>
    <w:rsid w:val="00B35EE6"/>
    <w:pPr>
      <w:spacing w:after="0" w:line="240" w:lineRule="auto"/>
    </w:pPr>
    <w:rPr>
      <w:rFonts w:eastAsia="MS Mincho"/>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1">
    <w:name w:val="Средняя заливка 2 - Акцент 61"/>
    <w:basedOn w:val="a3"/>
    <w:next w:val="2-6"/>
    <w:uiPriority w:val="64"/>
    <w:rsid w:val="00B35EE6"/>
    <w:pPr>
      <w:spacing w:after="0" w:line="240" w:lineRule="auto"/>
    </w:pPr>
    <w:rPr>
      <w:rFonts w:eastAsia="MS Mincho"/>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2">
    <w:name w:val="Средний список 11"/>
    <w:basedOn w:val="a3"/>
    <w:next w:val="1f"/>
    <w:uiPriority w:val="65"/>
    <w:rsid w:val="00B35EE6"/>
    <w:pPr>
      <w:spacing w:after="0" w:line="240" w:lineRule="auto"/>
    </w:pPr>
    <w:rPr>
      <w:rFonts w:eastAsia="MS Mincho"/>
      <w:color w:val="000000"/>
      <w:lang w:val="en-US"/>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
    <w:name w:val="Средний список 1 - Акцент 11"/>
    <w:basedOn w:val="a3"/>
    <w:next w:val="1-10"/>
    <w:uiPriority w:val="65"/>
    <w:rsid w:val="00B35EE6"/>
    <w:pPr>
      <w:spacing w:after="0" w:line="240" w:lineRule="auto"/>
    </w:pPr>
    <w:rPr>
      <w:rFonts w:eastAsia="MS Mincho"/>
      <w:color w:val="000000"/>
      <w:lang w:val="en-US"/>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0">
    <w:name w:val="Средний список 1 - Акцент 21"/>
    <w:basedOn w:val="a3"/>
    <w:next w:val="1-20"/>
    <w:uiPriority w:val="65"/>
    <w:rsid w:val="00B35EE6"/>
    <w:pPr>
      <w:spacing w:after="0" w:line="240" w:lineRule="auto"/>
    </w:pPr>
    <w:rPr>
      <w:rFonts w:eastAsia="MS Mincho"/>
      <w:color w:val="000000"/>
      <w:lang w:val="en-US"/>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1-310">
    <w:name w:val="Средний список 1 - Акцент 31"/>
    <w:basedOn w:val="a3"/>
    <w:next w:val="1-30"/>
    <w:uiPriority w:val="65"/>
    <w:rsid w:val="00B35EE6"/>
    <w:pPr>
      <w:spacing w:after="0" w:line="240" w:lineRule="auto"/>
    </w:pPr>
    <w:rPr>
      <w:rFonts w:eastAsia="MS Mincho"/>
      <w:color w:val="000000"/>
      <w:lang w:val="en-US"/>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1-410">
    <w:name w:val="Средний список 1 - Акцент 41"/>
    <w:basedOn w:val="a3"/>
    <w:next w:val="1-40"/>
    <w:uiPriority w:val="65"/>
    <w:rsid w:val="00B35EE6"/>
    <w:pPr>
      <w:spacing w:after="0" w:line="240" w:lineRule="auto"/>
    </w:pPr>
    <w:rPr>
      <w:rFonts w:eastAsia="MS Mincho"/>
      <w:color w:val="000000"/>
      <w:lang w:val="en-US"/>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1-510">
    <w:name w:val="Средний список 1 - Акцент 51"/>
    <w:basedOn w:val="a3"/>
    <w:next w:val="1-50"/>
    <w:uiPriority w:val="65"/>
    <w:rsid w:val="00B35EE6"/>
    <w:pPr>
      <w:spacing w:after="0" w:line="240" w:lineRule="auto"/>
    </w:pPr>
    <w:rPr>
      <w:rFonts w:eastAsia="MS Mincho"/>
      <w:color w:val="000000"/>
      <w:lang w:val="en-US"/>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1-610">
    <w:name w:val="Средний список 1 - Акцент 61"/>
    <w:basedOn w:val="a3"/>
    <w:next w:val="1-60"/>
    <w:uiPriority w:val="65"/>
    <w:rsid w:val="00B35EE6"/>
    <w:pPr>
      <w:spacing w:after="0" w:line="240" w:lineRule="auto"/>
    </w:pPr>
    <w:rPr>
      <w:rFonts w:eastAsia="MS Mincho"/>
      <w:color w:val="000000"/>
      <w:lang w:val="en-US"/>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213">
    <w:name w:val="Средний список 21"/>
    <w:basedOn w:val="a3"/>
    <w:next w:val="2a"/>
    <w:uiPriority w:val="66"/>
    <w:rsid w:val="00B35EE6"/>
    <w:pPr>
      <w:spacing w:after="0" w:line="240" w:lineRule="auto"/>
    </w:pPr>
    <w:rPr>
      <w:rFonts w:ascii="Calibri" w:eastAsia="MS Gothic" w:hAnsi="Calibri" w:cs="Times New Roman"/>
      <w:color w:val="00000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10">
    <w:name w:val="Средний список 2 - Акцент 11"/>
    <w:basedOn w:val="a3"/>
    <w:next w:val="2-10"/>
    <w:uiPriority w:val="66"/>
    <w:rsid w:val="00B35EE6"/>
    <w:pPr>
      <w:spacing w:after="0" w:line="240" w:lineRule="auto"/>
    </w:pPr>
    <w:rPr>
      <w:rFonts w:ascii="Calibri" w:eastAsia="MS Gothic" w:hAnsi="Calibri" w:cs="Times New Roman"/>
      <w:color w:val="000000"/>
      <w:lang w:val="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2-210">
    <w:name w:val="Средний список 2 - Акцент 21"/>
    <w:basedOn w:val="a3"/>
    <w:next w:val="2-20"/>
    <w:uiPriority w:val="66"/>
    <w:rsid w:val="00B35EE6"/>
    <w:pPr>
      <w:spacing w:after="0" w:line="240" w:lineRule="auto"/>
    </w:pPr>
    <w:rPr>
      <w:rFonts w:ascii="Calibri" w:eastAsia="MS Gothic" w:hAnsi="Calibri" w:cs="Times New Roman"/>
      <w:color w:val="000000"/>
      <w:lang w:val="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customStyle="1" w:styleId="2-310">
    <w:name w:val="Средний список 2 - Акцент 31"/>
    <w:basedOn w:val="a3"/>
    <w:next w:val="2-30"/>
    <w:uiPriority w:val="66"/>
    <w:rsid w:val="00B35EE6"/>
    <w:pPr>
      <w:spacing w:after="0" w:line="240" w:lineRule="auto"/>
    </w:pPr>
    <w:rPr>
      <w:rFonts w:ascii="Calibri" w:eastAsia="MS Gothic" w:hAnsi="Calibri" w:cs="Times New Roman"/>
      <w:color w:val="000000"/>
      <w:lang w:val="en-U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2-410">
    <w:name w:val="Средний список 2 - Акцент 41"/>
    <w:basedOn w:val="a3"/>
    <w:next w:val="2-40"/>
    <w:uiPriority w:val="66"/>
    <w:rsid w:val="00B35EE6"/>
    <w:pPr>
      <w:spacing w:after="0" w:line="240" w:lineRule="auto"/>
    </w:pPr>
    <w:rPr>
      <w:rFonts w:ascii="Calibri" w:eastAsia="MS Gothic" w:hAnsi="Calibri" w:cs="Times New Roman"/>
      <w:color w:val="000000"/>
      <w:lang w:val="en-US"/>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customStyle="1" w:styleId="2-510">
    <w:name w:val="Средний список 2 - Акцент 51"/>
    <w:basedOn w:val="a3"/>
    <w:next w:val="2-50"/>
    <w:uiPriority w:val="66"/>
    <w:rsid w:val="00B35EE6"/>
    <w:pPr>
      <w:spacing w:after="0" w:line="240" w:lineRule="auto"/>
    </w:pPr>
    <w:rPr>
      <w:rFonts w:ascii="Calibri" w:eastAsia="MS Gothic" w:hAnsi="Calibri" w:cs="Times New Roman"/>
      <w:color w:val="000000"/>
      <w:lang w:val="en-U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2-610">
    <w:name w:val="Средний список 2 - Акцент 61"/>
    <w:basedOn w:val="a3"/>
    <w:next w:val="2-60"/>
    <w:uiPriority w:val="66"/>
    <w:rsid w:val="00B35EE6"/>
    <w:pPr>
      <w:spacing w:after="0" w:line="240" w:lineRule="auto"/>
    </w:pPr>
    <w:rPr>
      <w:rFonts w:ascii="Calibri" w:eastAsia="MS Gothic" w:hAnsi="Calibri" w:cs="Times New Roman"/>
      <w:color w:val="000000"/>
      <w:lang w:val="en-U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customStyle="1" w:styleId="113">
    <w:name w:val="Средняя сетка 11"/>
    <w:basedOn w:val="a3"/>
    <w:next w:val="1f0"/>
    <w:uiPriority w:val="67"/>
    <w:rsid w:val="00B35EE6"/>
    <w:pPr>
      <w:spacing w:after="0" w:line="240" w:lineRule="auto"/>
    </w:pPr>
    <w:rPr>
      <w:rFonts w:eastAsia="MS Mincho"/>
      <w:lang w:val="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11">
    <w:name w:val="Средняя сетка 1 - Акцент 11"/>
    <w:basedOn w:val="a3"/>
    <w:next w:val="1-12"/>
    <w:uiPriority w:val="67"/>
    <w:rsid w:val="00B35EE6"/>
    <w:pPr>
      <w:spacing w:after="0" w:line="240" w:lineRule="auto"/>
    </w:pPr>
    <w:rPr>
      <w:rFonts w:eastAsia="MS Mincho"/>
      <w:lang w:val="en-U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1-211">
    <w:name w:val="Средняя сетка 1 - Акцент 21"/>
    <w:basedOn w:val="a3"/>
    <w:next w:val="1-22"/>
    <w:uiPriority w:val="67"/>
    <w:rsid w:val="00B35EE6"/>
    <w:pPr>
      <w:spacing w:after="0" w:line="240" w:lineRule="auto"/>
    </w:pPr>
    <w:rPr>
      <w:rFonts w:eastAsia="MS Mincho"/>
      <w:lang w:val="en-US"/>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311">
    <w:name w:val="Средняя сетка 1 - Акцент 31"/>
    <w:basedOn w:val="a3"/>
    <w:next w:val="1-32"/>
    <w:uiPriority w:val="67"/>
    <w:rsid w:val="00B35EE6"/>
    <w:pPr>
      <w:spacing w:after="0" w:line="240" w:lineRule="auto"/>
    </w:pPr>
    <w:rPr>
      <w:rFonts w:eastAsia="MS Mincho"/>
      <w:lang w:val="en-US"/>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customStyle="1" w:styleId="1-411">
    <w:name w:val="Средняя сетка 1 - Акцент 41"/>
    <w:basedOn w:val="a3"/>
    <w:next w:val="1-42"/>
    <w:uiPriority w:val="67"/>
    <w:rsid w:val="00B35EE6"/>
    <w:pPr>
      <w:spacing w:after="0" w:line="240" w:lineRule="auto"/>
    </w:pPr>
    <w:rPr>
      <w:rFonts w:eastAsia="MS Mincho"/>
      <w:lang w:val="en-US"/>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1-511">
    <w:name w:val="Средняя сетка 1 - Акцент 51"/>
    <w:basedOn w:val="a3"/>
    <w:next w:val="1-52"/>
    <w:uiPriority w:val="67"/>
    <w:rsid w:val="00B35EE6"/>
    <w:pPr>
      <w:spacing w:after="0" w:line="240" w:lineRule="auto"/>
    </w:pPr>
    <w:rPr>
      <w:rFonts w:eastAsia="MS Mincho"/>
      <w:lang w:val="en-US"/>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1-611">
    <w:name w:val="Средняя сетка 1 - Акцент 61"/>
    <w:basedOn w:val="a3"/>
    <w:next w:val="1-62"/>
    <w:uiPriority w:val="67"/>
    <w:rsid w:val="00B35EE6"/>
    <w:pPr>
      <w:spacing w:after="0" w:line="240" w:lineRule="auto"/>
    </w:pPr>
    <w:rPr>
      <w:rFonts w:eastAsia="MS Mincho"/>
      <w:lang w:val="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214">
    <w:name w:val="Средняя сетка 21"/>
    <w:basedOn w:val="a3"/>
    <w:next w:val="2b"/>
    <w:uiPriority w:val="68"/>
    <w:rsid w:val="00B35EE6"/>
    <w:pPr>
      <w:spacing w:after="0" w:line="240" w:lineRule="auto"/>
    </w:pPr>
    <w:rPr>
      <w:rFonts w:ascii="Calibri" w:eastAsia="MS Gothic" w:hAnsi="Calibri" w:cs="Times New Roman"/>
      <w:color w:val="000000"/>
      <w:lang w:val="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2-111">
    <w:name w:val="Средняя сетка 2 - Акцент 11"/>
    <w:basedOn w:val="a3"/>
    <w:next w:val="2-12"/>
    <w:uiPriority w:val="68"/>
    <w:rsid w:val="00B35EE6"/>
    <w:pPr>
      <w:spacing w:after="0" w:line="240" w:lineRule="auto"/>
    </w:pPr>
    <w:rPr>
      <w:rFonts w:ascii="Calibri" w:eastAsia="MS Gothic" w:hAnsi="Calibri" w:cs="Times New Roman"/>
      <w:color w:val="000000"/>
      <w:lang w:val="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2-211">
    <w:name w:val="Средняя сетка 2 - Акцент 21"/>
    <w:basedOn w:val="a3"/>
    <w:next w:val="2-22"/>
    <w:uiPriority w:val="68"/>
    <w:rsid w:val="00B35EE6"/>
    <w:pPr>
      <w:spacing w:after="0" w:line="240" w:lineRule="auto"/>
    </w:pPr>
    <w:rPr>
      <w:rFonts w:ascii="Calibri" w:eastAsia="MS Gothic" w:hAnsi="Calibri" w:cs="Times New Roman"/>
      <w:color w:val="000000"/>
      <w:lang w:val="en-US"/>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2-311">
    <w:name w:val="Средняя сетка 2 - Акцент 31"/>
    <w:basedOn w:val="a3"/>
    <w:next w:val="2-32"/>
    <w:uiPriority w:val="68"/>
    <w:rsid w:val="00B35EE6"/>
    <w:pPr>
      <w:spacing w:after="0" w:line="240" w:lineRule="auto"/>
    </w:pPr>
    <w:rPr>
      <w:rFonts w:ascii="Calibri" w:eastAsia="MS Gothic" w:hAnsi="Calibri" w:cs="Times New Roman"/>
      <w:color w:val="000000"/>
      <w:lang w:val="en-US"/>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customStyle="1" w:styleId="2-411">
    <w:name w:val="Средняя сетка 2 - Акцент 41"/>
    <w:basedOn w:val="a3"/>
    <w:next w:val="2-42"/>
    <w:uiPriority w:val="68"/>
    <w:rsid w:val="00B35EE6"/>
    <w:pPr>
      <w:spacing w:after="0" w:line="240" w:lineRule="auto"/>
    </w:pPr>
    <w:rPr>
      <w:rFonts w:ascii="Calibri" w:eastAsia="MS Gothic" w:hAnsi="Calibri" w:cs="Times New Roman"/>
      <w:color w:val="000000"/>
      <w:lang w:val="en-US"/>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customStyle="1" w:styleId="2-511">
    <w:name w:val="Средняя сетка 2 - Акцент 51"/>
    <w:basedOn w:val="a3"/>
    <w:next w:val="2-52"/>
    <w:uiPriority w:val="68"/>
    <w:rsid w:val="00B35EE6"/>
    <w:pPr>
      <w:spacing w:after="0" w:line="240" w:lineRule="auto"/>
    </w:pPr>
    <w:rPr>
      <w:rFonts w:ascii="Calibri" w:eastAsia="MS Gothic" w:hAnsi="Calibri" w:cs="Times New Roman"/>
      <w:color w:val="000000"/>
      <w:lang w:val="en-US"/>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2-611">
    <w:name w:val="Средняя сетка 2 - Акцент 61"/>
    <w:basedOn w:val="a3"/>
    <w:next w:val="2-62"/>
    <w:uiPriority w:val="68"/>
    <w:rsid w:val="00B35EE6"/>
    <w:pPr>
      <w:spacing w:after="0" w:line="240" w:lineRule="auto"/>
    </w:pPr>
    <w:rPr>
      <w:rFonts w:ascii="Calibri" w:eastAsia="MS Gothic" w:hAnsi="Calibri" w:cs="Times New Roman"/>
      <w:color w:val="000000"/>
      <w:lang w:val="en-U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11">
    <w:name w:val="Средняя сетка 31"/>
    <w:basedOn w:val="a3"/>
    <w:next w:val="37"/>
    <w:uiPriority w:val="69"/>
    <w:rsid w:val="00B35EE6"/>
    <w:pPr>
      <w:spacing w:after="0" w:line="240" w:lineRule="auto"/>
    </w:pPr>
    <w:rPr>
      <w:rFonts w:eastAsia="MS Mincho"/>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1">
    <w:name w:val="Средняя сетка 3 - Акцент 11"/>
    <w:basedOn w:val="a3"/>
    <w:next w:val="3-1"/>
    <w:uiPriority w:val="69"/>
    <w:rsid w:val="00B35EE6"/>
    <w:pPr>
      <w:spacing w:after="0" w:line="240" w:lineRule="auto"/>
    </w:pPr>
    <w:rPr>
      <w:rFonts w:eastAsia="MS Mincho"/>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3-21">
    <w:name w:val="Средняя сетка 3 - Акцент 21"/>
    <w:basedOn w:val="a3"/>
    <w:next w:val="3-2"/>
    <w:uiPriority w:val="69"/>
    <w:rsid w:val="00B35EE6"/>
    <w:pPr>
      <w:spacing w:after="0" w:line="240" w:lineRule="auto"/>
    </w:pPr>
    <w:rPr>
      <w:rFonts w:eastAsia="MS Mincho"/>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3-31">
    <w:name w:val="Средняя сетка 3 - Акцент 31"/>
    <w:basedOn w:val="a3"/>
    <w:next w:val="3-3"/>
    <w:uiPriority w:val="69"/>
    <w:rsid w:val="00B35EE6"/>
    <w:pPr>
      <w:spacing w:after="0" w:line="240" w:lineRule="auto"/>
    </w:pPr>
    <w:rPr>
      <w:rFonts w:eastAsia="MS Mincho"/>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3-41">
    <w:name w:val="Средняя сетка 3 - Акцент 41"/>
    <w:basedOn w:val="a3"/>
    <w:next w:val="3-4"/>
    <w:uiPriority w:val="69"/>
    <w:rsid w:val="00B35EE6"/>
    <w:pPr>
      <w:spacing w:after="0" w:line="240" w:lineRule="auto"/>
    </w:pPr>
    <w:rPr>
      <w:rFonts w:eastAsia="MS Mincho"/>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3-51">
    <w:name w:val="Средняя сетка 3 - Акцент 51"/>
    <w:basedOn w:val="a3"/>
    <w:next w:val="3-5"/>
    <w:uiPriority w:val="69"/>
    <w:rsid w:val="00B35EE6"/>
    <w:pPr>
      <w:spacing w:after="0" w:line="240" w:lineRule="auto"/>
    </w:pPr>
    <w:rPr>
      <w:rFonts w:eastAsia="MS Mincho"/>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3-61">
    <w:name w:val="Средняя сетка 3 - Акцент 61"/>
    <w:basedOn w:val="a3"/>
    <w:next w:val="3-6"/>
    <w:uiPriority w:val="69"/>
    <w:rsid w:val="00B35EE6"/>
    <w:pPr>
      <w:spacing w:after="0" w:line="240" w:lineRule="auto"/>
    </w:pPr>
    <w:rPr>
      <w:rFonts w:eastAsia="MS Mincho"/>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1f1">
    <w:name w:val="Темный список1"/>
    <w:basedOn w:val="a3"/>
    <w:next w:val="aff1"/>
    <w:uiPriority w:val="70"/>
    <w:rsid w:val="00B35EE6"/>
    <w:pPr>
      <w:spacing w:after="0" w:line="240" w:lineRule="auto"/>
    </w:pPr>
    <w:rPr>
      <w:rFonts w:eastAsia="MS Mincho"/>
      <w:color w:val="FFFFFF"/>
      <w:lang w:val="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12">
    <w:name w:val="Темный список - Акцент 11"/>
    <w:basedOn w:val="a3"/>
    <w:next w:val="-13"/>
    <w:uiPriority w:val="70"/>
    <w:rsid w:val="00B35EE6"/>
    <w:pPr>
      <w:spacing w:after="0" w:line="240" w:lineRule="auto"/>
    </w:pPr>
    <w:rPr>
      <w:rFonts w:eastAsia="MS Mincho"/>
      <w:color w:val="FFFFFF"/>
      <w:lang w:val="en-US"/>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customStyle="1" w:styleId="-212">
    <w:name w:val="Темный список - Акцент 21"/>
    <w:basedOn w:val="a3"/>
    <w:next w:val="-23"/>
    <w:uiPriority w:val="70"/>
    <w:rsid w:val="00B35EE6"/>
    <w:pPr>
      <w:spacing w:after="0" w:line="240" w:lineRule="auto"/>
    </w:pPr>
    <w:rPr>
      <w:rFonts w:eastAsia="MS Mincho"/>
      <w:color w:val="FFFFFF"/>
      <w:lang w:val="en-US"/>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customStyle="1" w:styleId="-312">
    <w:name w:val="Темный список - Акцент 31"/>
    <w:basedOn w:val="a3"/>
    <w:next w:val="-33"/>
    <w:uiPriority w:val="70"/>
    <w:rsid w:val="00B35EE6"/>
    <w:pPr>
      <w:spacing w:after="0" w:line="240" w:lineRule="auto"/>
    </w:pPr>
    <w:rPr>
      <w:rFonts w:eastAsia="MS Mincho"/>
      <w:color w:val="FFFFFF"/>
      <w:lang w:val="en-US"/>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customStyle="1" w:styleId="-412">
    <w:name w:val="Темный список - Акцент 41"/>
    <w:basedOn w:val="a3"/>
    <w:next w:val="-43"/>
    <w:uiPriority w:val="70"/>
    <w:rsid w:val="00B35EE6"/>
    <w:pPr>
      <w:spacing w:after="0" w:line="240" w:lineRule="auto"/>
    </w:pPr>
    <w:rPr>
      <w:rFonts w:eastAsia="MS Mincho"/>
      <w:color w:val="FFFFFF"/>
      <w:lang w:val="en-US"/>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customStyle="1" w:styleId="-512">
    <w:name w:val="Темный список - Акцент 51"/>
    <w:basedOn w:val="a3"/>
    <w:next w:val="-53"/>
    <w:uiPriority w:val="70"/>
    <w:rsid w:val="00B35EE6"/>
    <w:pPr>
      <w:spacing w:after="0" w:line="240" w:lineRule="auto"/>
    </w:pPr>
    <w:rPr>
      <w:rFonts w:eastAsia="MS Mincho"/>
      <w:color w:val="FFFFFF"/>
      <w:lang w:val="en-US"/>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612">
    <w:name w:val="Темный список - Акцент 61"/>
    <w:basedOn w:val="a3"/>
    <w:next w:val="-63"/>
    <w:uiPriority w:val="70"/>
    <w:rsid w:val="00B35EE6"/>
    <w:pPr>
      <w:spacing w:after="0" w:line="240" w:lineRule="auto"/>
    </w:pPr>
    <w:rPr>
      <w:rFonts w:eastAsia="MS Mincho"/>
      <w:color w:val="FFFFFF"/>
      <w:lang w:val="en-US"/>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f2">
    <w:name w:val="Цветная заливка1"/>
    <w:basedOn w:val="a3"/>
    <w:next w:val="aff2"/>
    <w:uiPriority w:val="71"/>
    <w:rsid w:val="00B35EE6"/>
    <w:pPr>
      <w:spacing w:after="0" w:line="240" w:lineRule="auto"/>
    </w:pPr>
    <w:rPr>
      <w:rFonts w:eastAsia="MS Mincho"/>
      <w:color w:val="000000"/>
      <w:lang w:val="en-US"/>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13">
    <w:name w:val="Цветная заливка - Акцент 11"/>
    <w:basedOn w:val="a3"/>
    <w:next w:val="-14"/>
    <w:uiPriority w:val="71"/>
    <w:rsid w:val="00B35EE6"/>
    <w:pPr>
      <w:spacing w:after="0" w:line="240" w:lineRule="auto"/>
    </w:pPr>
    <w:rPr>
      <w:rFonts w:eastAsia="MS Mincho"/>
      <w:color w:val="000000"/>
      <w:lang w:val="en-US"/>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213">
    <w:name w:val="Цветная заливка - Акцент 21"/>
    <w:basedOn w:val="a3"/>
    <w:next w:val="-24"/>
    <w:uiPriority w:val="71"/>
    <w:rsid w:val="00B35EE6"/>
    <w:pPr>
      <w:spacing w:after="0" w:line="240" w:lineRule="auto"/>
    </w:pPr>
    <w:rPr>
      <w:rFonts w:eastAsia="MS Mincho"/>
      <w:color w:val="000000"/>
      <w:lang w:val="en-US"/>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313">
    <w:name w:val="Цветная заливка - Акцент 31"/>
    <w:basedOn w:val="a3"/>
    <w:next w:val="-34"/>
    <w:uiPriority w:val="71"/>
    <w:rsid w:val="00B35EE6"/>
    <w:pPr>
      <w:spacing w:after="0" w:line="240" w:lineRule="auto"/>
    </w:pPr>
    <w:rPr>
      <w:rFonts w:eastAsia="MS Mincho"/>
      <w:color w:val="000000"/>
      <w:lang w:val="en-US"/>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413">
    <w:name w:val="Цветная заливка - Акцент 41"/>
    <w:basedOn w:val="a3"/>
    <w:next w:val="-44"/>
    <w:uiPriority w:val="71"/>
    <w:rsid w:val="00B35EE6"/>
    <w:pPr>
      <w:spacing w:after="0" w:line="240" w:lineRule="auto"/>
    </w:pPr>
    <w:rPr>
      <w:rFonts w:eastAsia="MS Mincho"/>
      <w:color w:val="000000"/>
      <w:lang w:val="en-US"/>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513">
    <w:name w:val="Цветная заливка - Акцент 51"/>
    <w:basedOn w:val="a3"/>
    <w:next w:val="-54"/>
    <w:uiPriority w:val="71"/>
    <w:rsid w:val="00B35EE6"/>
    <w:pPr>
      <w:spacing w:after="0" w:line="240" w:lineRule="auto"/>
    </w:pPr>
    <w:rPr>
      <w:rFonts w:eastAsia="MS Mincho"/>
      <w:color w:val="000000"/>
      <w:lang w:val="en-US"/>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613">
    <w:name w:val="Цветная заливка - Акцент 61"/>
    <w:basedOn w:val="a3"/>
    <w:next w:val="-64"/>
    <w:uiPriority w:val="71"/>
    <w:rsid w:val="00B35EE6"/>
    <w:pPr>
      <w:spacing w:after="0" w:line="240" w:lineRule="auto"/>
    </w:pPr>
    <w:rPr>
      <w:rFonts w:eastAsia="MS Mincho"/>
      <w:color w:val="000000"/>
      <w:lang w:val="en-US"/>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1f3">
    <w:name w:val="Цветной список1"/>
    <w:basedOn w:val="a3"/>
    <w:next w:val="aff3"/>
    <w:uiPriority w:val="72"/>
    <w:rsid w:val="00B35EE6"/>
    <w:pPr>
      <w:spacing w:after="0" w:line="240" w:lineRule="auto"/>
    </w:pPr>
    <w:rPr>
      <w:rFonts w:eastAsia="MS Mincho"/>
      <w:color w:val="000000"/>
      <w:lang w:val="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14">
    <w:name w:val="Цветной список - Акцент 11"/>
    <w:basedOn w:val="a3"/>
    <w:next w:val="-15"/>
    <w:uiPriority w:val="72"/>
    <w:rsid w:val="00B35EE6"/>
    <w:pPr>
      <w:spacing w:after="0" w:line="240" w:lineRule="auto"/>
    </w:pPr>
    <w:rPr>
      <w:rFonts w:eastAsia="MS Mincho"/>
      <w:color w:val="000000"/>
      <w:lang w:val="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214">
    <w:name w:val="Цветной список - Акцент 21"/>
    <w:basedOn w:val="a3"/>
    <w:next w:val="-25"/>
    <w:uiPriority w:val="72"/>
    <w:rsid w:val="00B35EE6"/>
    <w:pPr>
      <w:spacing w:after="0" w:line="240" w:lineRule="auto"/>
    </w:pPr>
    <w:rPr>
      <w:rFonts w:eastAsia="MS Mincho"/>
      <w:color w:val="000000"/>
      <w:lang w:val="en-US"/>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314">
    <w:name w:val="Цветной список - Акцент 31"/>
    <w:basedOn w:val="a3"/>
    <w:next w:val="-35"/>
    <w:uiPriority w:val="72"/>
    <w:rsid w:val="00B35EE6"/>
    <w:pPr>
      <w:spacing w:after="0" w:line="240" w:lineRule="auto"/>
    </w:pPr>
    <w:rPr>
      <w:rFonts w:eastAsia="MS Mincho"/>
      <w:color w:val="000000"/>
      <w:lang w:val="en-US"/>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414">
    <w:name w:val="Цветной список - Акцент 41"/>
    <w:basedOn w:val="a3"/>
    <w:next w:val="-45"/>
    <w:uiPriority w:val="72"/>
    <w:rsid w:val="00B35EE6"/>
    <w:pPr>
      <w:spacing w:after="0" w:line="240" w:lineRule="auto"/>
    </w:pPr>
    <w:rPr>
      <w:rFonts w:eastAsia="MS Mincho"/>
      <w:color w:val="000000"/>
      <w:lang w:val="en-US"/>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514">
    <w:name w:val="Цветной список - Акцент 51"/>
    <w:basedOn w:val="a3"/>
    <w:next w:val="-55"/>
    <w:uiPriority w:val="72"/>
    <w:rsid w:val="00B35EE6"/>
    <w:pPr>
      <w:spacing w:after="0" w:line="240" w:lineRule="auto"/>
    </w:pPr>
    <w:rPr>
      <w:rFonts w:eastAsia="MS Mincho"/>
      <w:color w:val="000000"/>
      <w:lang w:val="en-US"/>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614">
    <w:name w:val="Цветной список - Акцент 61"/>
    <w:basedOn w:val="a3"/>
    <w:next w:val="-65"/>
    <w:uiPriority w:val="72"/>
    <w:rsid w:val="00B35EE6"/>
    <w:pPr>
      <w:spacing w:after="0" w:line="240" w:lineRule="auto"/>
    </w:pPr>
    <w:rPr>
      <w:rFonts w:eastAsia="MS Mincho"/>
      <w:color w:val="000000"/>
      <w:lang w:val="en-US"/>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1f4">
    <w:name w:val="Цветная сетка1"/>
    <w:basedOn w:val="a3"/>
    <w:next w:val="aff4"/>
    <w:uiPriority w:val="73"/>
    <w:rsid w:val="00B35EE6"/>
    <w:pPr>
      <w:spacing w:after="0" w:line="240" w:lineRule="auto"/>
    </w:pPr>
    <w:rPr>
      <w:rFonts w:eastAsia="MS Mincho"/>
      <w:color w:val="000000"/>
      <w:lang w:val="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15">
    <w:name w:val="Цветная сетка - Акцент 11"/>
    <w:basedOn w:val="a3"/>
    <w:next w:val="-16"/>
    <w:uiPriority w:val="73"/>
    <w:rsid w:val="00B35EE6"/>
    <w:pPr>
      <w:spacing w:after="0" w:line="240" w:lineRule="auto"/>
    </w:pPr>
    <w:rPr>
      <w:rFonts w:eastAsia="MS Mincho"/>
      <w:color w:val="000000"/>
      <w:lang w:val="en-US"/>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15">
    <w:name w:val="Цветная сетка - Акцент 21"/>
    <w:basedOn w:val="a3"/>
    <w:next w:val="-26"/>
    <w:uiPriority w:val="73"/>
    <w:rsid w:val="00B35EE6"/>
    <w:pPr>
      <w:spacing w:after="0" w:line="240" w:lineRule="auto"/>
    </w:pPr>
    <w:rPr>
      <w:rFonts w:eastAsia="MS Mincho"/>
      <w:color w:val="000000"/>
      <w:lang w:val="en-US"/>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315">
    <w:name w:val="Цветная сетка - Акцент 31"/>
    <w:basedOn w:val="a3"/>
    <w:next w:val="-36"/>
    <w:uiPriority w:val="73"/>
    <w:rsid w:val="00B35EE6"/>
    <w:pPr>
      <w:spacing w:after="0" w:line="240" w:lineRule="auto"/>
    </w:pPr>
    <w:rPr>
      <w:rFonts w:eastAsia="MS Mincho"/>
      <w:color w:val="000000"/>
      <w:lang w:val="en-US"/>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415">
    <w:name w:val="Цветная сетка - Акцент 41"/>
    <w:basedOn w:val="a3"/>
    <w:next w:val="-46"/>
    <w:uiPriority w:val="73"/>
    <w:rsid w:val="00B35EE6"/>
    <w:pPr>
      <w:spacing w:after="0" w:line="240" w:lineRule="auto"/>
    </w:pPr>
    <w:rPr>
      <w:rFonts w:eastAsia="MS Mincho"/>
      <w:color w:val="000000"/>
      <w:lang w:val="en-US"/>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515">
    <w:name w:val="Цветная сетка - Акцент 51"/>
    <w:basedOn w:val="a3"/>
    <w:next w:val="-56"/>
    <w:uiPriority w:val="73"/>
    <w:rsid w:val="00B35EE6"/>
    <w:pPr>
      <w:spacing w:after="0" w:line="240" w:lineRule="auto"/>
    </w:pPr>
    <w:rPr>
      <w:rFonts w:eastAsia="MS Mincho"/>
      <w:color w:val="000000"/>
      <w:lang w:val="en-US"/>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615">
    <w:name w:val="Цветная сетка - Акцент 61"/>
    <w:basedOn w:val="a3"/>
    <w:next w:val="-66"/>
    <w:uiPriority w:val="73"/>
    <w:rsid w:val="00B35EE6"/>
    <w:pPr>
      <w:spacing w:after="0" w:line="240" w:lineRule="auto"/>
    </w:pPr>
    <w:rPr>
      <w:rFonts w:eastAsia="MS Mincho"/>
      <w:color w:val="000000"/>
      <w:lang w:val="en-US"/>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paragraph" w:styleId="aff5">
    <w:name w:val="Normal (Web)"/>
    <w:basedOn w:val="a1"/>
    <w:uiPriority w:val="99"/>
    <w:semiHidden/>
    <w:unhideWhenUsed/>
    <w:rsid w:val="00B35EE6"/>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f5">
    <w:name w:val="Сетка таблицы1"/>
    <w:basedOn w:val="a3"/>
    <w:next w:val="afd"/>
    <w:uiPriority w:val="59"/>
    <w:rsid w:val="00B35EE6"/>
    <w:pPr>
      <w:spacing w:after="0" w:line="240" w:lineRule="auto"/>
    </w:pPr>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
    <w:name w:val="Сетка таблицы11"/>
    <w:basedOn w:val="a3"/>
    <w:next w:val="afd"/>
    <w:uiPriority w:val="59"/>
    <w:rsid w:val="00B35EE6"/>
    <w:pPr>
      <w:spacing w:after="0" w:line="240" w:lineRule="auto"/>
    </w:pPr>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c">
    <w:name w:val="Сетка таблицы2"/>
    <w:basedOn w:val="a3"/>
    <w:uiPriority w:val="39"/>
    <w:rsid w:val="00B35EE6"/>
    <w:pPr>
      <w:spacing w:after="0" w:line="240" w:lineRule="auto"/>
    </w:pPr>
    <w:rPr>
      <w:rFonts w:ascii="Times New Roman" w:hAnsi="Times New Roman" w:cs="Times New Roman"/>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5">
    <w:name w:val="Заголовок 2 Знак1"/>
    <w:basedOn w:val="a2"/>
    <w:uiPriority w:val="9"/>
    <w:semiHidden/>
    <w:rsid w:val="00B35EE6"/>
    <w:rPr>
      <w:rFonts w:asciiTheme="majorHAnsi" w:eastAsiaTheme="majorEastAsia" w:hAnsiTheme="majorHAnsi" w:cstheme="majorBidi"/>
      <w:color w:val="2E74B5" w:themeColor="accent1" w:themeShade="BF"/>
      <w:sz w:val="26"/>
      <w:szCs w:val="26"/>
    </w:rPr>
  </w:style>
  <w:style w:type="character" w:customStyle="1" w:styleId="312">
    <w:name w:val="Заголовок 3 Знак1"/>
    <w:basedOn w:val="a2"/>
    <w:uiPriority w:val="9"/>
    <w:semiHidden/>
    <w:rsid w:val="00B35EE6"/>
    <w:rPr>
      <w:rFonts w:asciiTheme="majorHAnsi" w:eastAsiaTheme="majorEastAsia" w:hAnsiTheme="majorHAnsi" w:cstheme="majorBidi"/>
      <w:color w:val="1F4D78" w:themeColor="accent1" w:themeShade="7F"/>
      <w:sz w:val="24"/>
      <w:szCs w:val="24"/>
    </w:rPr>
  </w:style>
  <w:style w:type="paragraph" w:styleId="ad">
    <w:name w:val="Title"/>
    <w:basedOn w:val="a1"/>
    <w:next w:val="a1"/>
    <w:link w:val="ac"/>
    <w:uiPriority w:val="10"/>
    <w:qFormat/>
    <w:rsid w:val="00B35EE6"/>
    <w:pPr>
      <w:spacing w:after="0" w:line="240" w:lineRule="auto"/>
      <w:contextualSpacing/>
    </w:pPr>
    <w:rPr>
      <w:rFonts w:ascii="Calibri" w:eastAsia="MS Gothic" w:hAnsi="Calibri" w:cs="Times New Roman"/>
      <w:color w:val="17365D"/>
      <w:spacing w:val="5"/>
      <w:kern w:val="28"/>
      <w:sz w:val="52"/>
      <w:szCs w:val="52"/>
    </w:rPr>
  </w:style>
  <w:style w:type="character" w:customStyle="1" w:styleId="1f6">
    <w:name w:val="Заголовок Знак1"/>
    <w:basedOn w:val="a2"/>
    <w:uiPriority w:val="10"/>
    <w:rsid w:val="00B35EE6"/>
    <w:rPr>
      <w:rFonts w:asciiTheme="majorHAnsi" w:eastAsiaTheme="majorEastAsia" w:hAnsiTheme="majorHAnsi" w:cstheme="majorBidi"/>
      <w:spacing w:val="-10"/>
      <w:kern w:val="28"/>
      <w:sz w:val="56"/>
      <w:szCs w:val="56"/>
    </w:rPr>
  </w:style>
  <w:style w:type="paragraph" w:styleId="af">
    <w:name w:val="Subtitle"/>
    <w:basedOn w:val="a1"/>
    <w:next w:val="a1"/>
    <w:link w:val="ae"/>
    <w:uiPriority w:val="11"/>
    <w:qFormat/>
    <w:rsid w:val="00B35EE6"/>
    <w:pPr>
      <w:numPr>
        <w:ilvl w:val="1"/>
      </w:numPr>
    </w:pPr>
    <w:rPr>
      <w:rFonts w:ascii="Calibri" w:eastAsia="MS Gothic" w:hAnsi="Calibri" w:cs="Times New Roman"/>
      <w:i/>
      <w:iCs/>
      <w:color w:val="4F81BD"/>
      <w:spacing w:val="15"/>
      <w:sz w:val="24"/>
      <w:szCs w:val="24"/>
    </w:rPr>
  </w:style>
  <w:style w:type="character" w:customStyle="1" w:styleId="1f7">
    <w:name w:val="Подзаголовок Знак1"/>
    <w:basedOn w:val="a2"/>
    <w:uiPriority w:val="11"/>
    <w:rsid w:val="00B35EE6"/>
    <w:rPr>
      <w:rFonts w:eastAsiaTheme="minorEastAsia"/>
      <w:color w:val="5A5A5A" w:themeColor="text1" w:themeTint="A5"/>
      <w:spacing w:val="15"/>
    </w:rPr>
  </w:style>
  <w:style w:type="paragraph" w:styleId="28">
    <w:name w:val="Quote"/>
    <w:basedOn w:val="a1"/>
    <w:next w:val="a1"/>
    <w:link w:val="27"/>
    <w:uiPriority w:val="29"/>
    <w:qFormat/>
    <w:rsid w:val="00B35EE6"/>
    <w:pPr>
      <w:spacing w:before="200"/>
      <w:ind w:left="864" w:right="864"/>
      <w:jc w:val="center"/>
    </w:pPr>
    <w:rPr>
      <w:i/>
      <w:iCs/>
      <w:color w:val="000000"/>
    </w:rPr>
  </w:style>
  <w:style w:type="character" w:customStyle="1" w:styleId="216">
    <w:name w:val="Цитата 2 Знак1"/>
    <w:basedOn w:val="a2"/>
    <w:uiPriority w:val="29"/>
    <w:rsid w:val="00B35EE6"/>
    <w:rPr>
      <w:i/>
      <w:iCs/>
      <w:color w:val="404040" w:themeColor="text1" w:themeTint="BF"/>
    </w:rPr>
  </w:style>
  <w:style w:type="character" w:customStyle="1" w:styleId="410">
    <w:name w:val="Заголовок 4 Знак1"/>
    <w:basedOn w:val="a2"/>
    <w:uiPriority w:val="9"/>
    <w:semiHidden/>
    <w:rsid w:val="00B35EE6"/>
    <w:rPr>
      <w:rFonts w:asciiTheme="majorHAnsi" w:eastAsiaTheme="majorEastAsia" w:hAnsiTheme="majorHAnsi" w:cstheme="majorBidi"/>
      <w:i/>
      <w:iCs/>
      <w:color w:val="2E74B5" w:themeColor="accent1" w:themeShade="BF"/>
    </w:rPr>
  </w:style>
  <w:style w:type="character" w:customStyle="1" w:styleId="510">
    <w:name w:val="Заголовок 5 Знак1"/>
    <w:basedOn w:val="a2"/>
    <w:uiPriority w:val="9"/>
    <w:semiHidden/>
    <w:rsid w:val="00B35EE6"/>
    <w:rPr>
      <w:rFonts w:asciiTheme="majorHAnsi" w:eastAsiaTheme="majorEastAsia" w:hAnsiTheme="majorHAnsi" w:cstheme="majorBidi"/>
      <w:color w:val="2E74B5" w:themeColor="accent1" w:themeShade="BF"/>
    </w:rPr>
  </w:style>
  <w:style w:type="character" w:customStyle="1" w:styleId="610">
    <w:name w:val="Заголовок 6 Знак1"/>
    <w:basedOn w:val="a2"/>
    <w:uiPriority w:val="9"/>
    <w:semiHidden/>
    <w:rsid w:val="00B35EE6"/>
    <w:rPr>
      <w:rFonts w:asciiTheme="majorHAnsi" w:eastAsiaTheme="majorEastAsia" w:hAnsiTheme="majorHAnsi" w:cstheme="majorBidi"/>
      <w:color w:val="1F4D78" w:themeColor="accent1" w:themeShade="7F"/>
    </w:rPr>
  </w:style>
  <w:style w:type="character" w:customStyle="1" w:styleId="710">
    <w:name w:val="Заголовок 7 Знак1"/>
    <w:basedOn w:val="a2"/>
    <w:uiPriority w:val="9"/>
    <w:semiHidden/>
    <w:rsid w:val="00B35EE6"/>
    <w:rPr>
      <w:rFonts w:asciiTheme="majorHAnsi" w:eastAsiaTheme="majorEastAsia" w:hAnsiTheme="majorHAnsi" w:cstheme="majorBidi"/>
      <w:i/>
      <w:iCs/>
      <w:color w:val="1F4D78" w:themeColor="accent1" w:themeShade="7F"/>
    </w:rPr>
  </w:style>
  <w:style w:type="character" w:customStyle="1" w:styleId="810">
    <w:name w:val="Заголовок 8 Знак1"/>
    <w:basedOn w:val="a2"/>
    <w:uiPriority w:val="9"/>
    <w:semiHidden/>
    <w:rsid w:val="00B35EE6"/>
    <w:rPr>
      <w:rFonts w:asciiTheme="majorHAnsi" w:eastAsiaTheme="majorEastAsia" w:hAnsiTheme="majorHAnsi" w:cstheme="majorBidi"/>
      <w:color w:val="272727" w:themeColor="text1" w:themeTint="D8"/>
      <w:sz w:val="21"/>
      <w:szCs w:val="21"/>
    </w:rPr>
  </w:style>
  <w:style w:type="character" w:customStyle="1" w:styleId="910">
    <w:name w:val="Заголовок 9 Знак1"/>
    <w:basedOn w:val="a2"/>
    <w:uiPriority w:val="9"/>
    <w:semiHidden/>
    <w:rsid w:val="00B35EE6"/>
    <w:rPr>
      <w:rFonts w:asciiTheme="majorHAnsi" w:eastAsiaTheme="majorEastAsia" w:hAnsiTheme="majorHAnsi" w:cstheme="majorBidi"/>
      <w:i/>
      <w:iCs/>
      <w:color w:val="272727" w:themeColor="text1" w:themeTint="D8"/>
      <w:sz w:val="21"/>
      <w:szCs w:val="21"/>
    </w:rPr>
  </w:style>
  <w:style w:type="paragraph" w:styleId="afa">
    <w:name w:val="Intense Quote"/>
    <w:basedOn w:val="a1"/>
    <w:next w:val="a1"/>
    <w:link w:val="af9"/>
    <w:uiPriority w:val="30"/>
    <w:qFormat/>
    <w:rsid w:val="00B35EE6"/>
    <w:pPr>
      <w:pBdr>
        <w:top w:val="single" w:sz="4" w:space="10" w:color="5B9BD5" w:themeColor="accent1"/>
        <w:bottom w:val="single" w:sz="4" w:space="10" w:color="5B9BD5" w:themeColor="accent1"/>
      </w:pBdr>
      <w:spacing w:before="360" w:after="360"/>
      <w:ind w:left="864" w:right="864"/>
      <w:jc w:val="center"/>
    </w:pPr>
    <w:rPr>
      <w:b/>
      <w:bCs/>
      <w:i/>
      <w:iCs/>
      <w:color w:val="4F81BD"/>
    </w:rPr>
  </w:style>
  <w:style w:type="character" w:customStyle="1" w:styleId="1f8">
    <w:name w:val="Выделенная цитата Знак1"/>
    <w:basedOn w:val="a2"/>
    <w:uiPriority w:val="30"/>
    <w:rsid w:val="00B35EE6"/>
    <w:rPr>
      <w:i/>
      <w:iCs/>
      <w:color w:val="5B9BD5" w:themeColor="accent1"/>
    </w:rPr>
  </w:style>
  <w:style w:type="character" w:styleId="aff6">
    <w:name w:val="Subtle Emphasis"/>
    <w:basedOn w:val="a2"/>
    <w:uiPriority w:val="19"/>
    <w:qFormat/>
    <w:rsid w:val="00B35EE6"/>
    <w:rPr>
      <w:i/>
      <w:iCs/>
      <w:color w:val="404040" w:themeColor="text1" w:themeTint="BF"/>
    </w:rPr>
  </w:style>
  <w:style w:type="character" w:styleId="aff7">
    <w:name w:val="Intense Emphasis"/>
    <w:basedOn w:val="a2"/>
    <w:uiPriority w:val="21"/>
    <w:qFormat/>
    <w:rsid w:val="00B35EE6"/>
    <w:rPr>
      <w:i/>
      <w:iCs/>
      <w:color w:val="5B9BD5" w:themeColor="accent1"/>
    </w:rPr>
  </w:style>
  <w:style w:type="character" w:styleId="aff8">
    <w:name w:val="Subtle Reference"/>
    <w:basedOn w:val="a2"/>
    <w:uiPriority w:val="31"/>
    <w:qFormat/>
    <w:rsid w:val="00B35EE6"/>
    <w:rPr>
      <w:smallCaps/>
      <w:color w:val="5A5A5A" w:themeColor="text1" w:themeTint="A5"/>
    </w:rPr>
  </w:style>
  <w:style w:type="character" w:styleId="aff9">
    <w:name w:val="Intense Reference"/>
    <w:basedOn w:val="a2"/>
    <w:uiPriority w:val="32"/>
    <w:qFormat/>
    <w:rsid w:val="00B35EE6"/>
    <w:rPr>
      <w:b/>
      <w:bCs/>
      <w:smallCaps/>
      <w:color w:val="5B9BD5" w:themeColor="accent1"/>
      <w:spacing w:val="5"/>
    </w:rPr>
  </w:style>
  <w:style w:type="table" w:styleId="afe">
    <w:name w:val="Light Shading"/>
    <w:basedOn w:val="a3"/>
    <w:uiPriority w:val="60"/>
    <w:semiHidden/>
    <w:unhideWhenUsed/>
    <w:rsid w:val="00B35EE6"/>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semiHidden/>
    <w:unhideWhenUsed/>
    <w:rsid w:val="00B35EE6"/>
    <w:pPr>
      <w:spacing w:after="0" w:line="240" w:lineRule="auto"/>
    </w:pPr>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2">
    <w:name w:val="Light Shading Accent 2"/>
    <w:basedOn w:val="a3"/>
    <w:uiPriority w:val="60"/>
    <w:semiHidden/>
    <w:unhideWhenUsed/>
    <w:rsid w:val="00B35EE6"/>
    <w:pPr>
      <w:spacing w:after="0" w:line="240" w:lineRule="auto"/>
    </w:pPr>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3">
    <w:name w:val="Light Shading Accent 3"/>
    <w:basedOn w:val="a3"/>
    <w:uiPriority w:val="60"/>
    <w:semiHidden/>
    <w:unhideWhenUsed/>
    <w:rsid w:val="00B35EE6"/>
    <w:pPr>
      <w:spacing w:after="0" w:line="240" w:lineRule="auto"/>
    </w:pPr>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4">
    <w:name w:val="Light Shading Accent 4"/>
    <w:basedOn w:val="a3"/>
    <w:uiPriority w:val="60"/>
    <w:semiHidden/>
    <w:unhideWhenUsed/>
    <w:rsid w:val="00B35EE6"/>
    <w:pPr>
      <w:spacing w:after="0" w:line="240" w:lineRule="auto"/>
    </w:pPr>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5">
    <w:name w:val="Light Shading Accent 5"/>
    <w:basedOn w:val="a3"/>
    <w:uiPriority w:val="60"/>
    <w:semiHidden/>
    <w:unhideWhenUsed/>
    <w:rsid w:val="00B35EE6"/>
    <w:pPr>
      <w:spacing w:after="0"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6">
    <w:name w:val="Light Shading Accent 6"/>
    <w:basedOn w:val="a3"/>
    <w:uiPriority w:val="60"/>
    <w:semiHidden/>
    <w:unhideWhenUsed/>
    <w:rsid w:val="00B35EE6"/>
    <w:pPr>
      <w:spacing w:after="0" w:line="240" w:lineRule="auto"/>
    </w:pPr>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aff">
    <w:name w:val="Light List"/>
    <w:basedOn w:val="a3"/>
    <w:uiPriority w:val="61"/>
    <w:semiHidden/>
    <w:unhideWhenUsed/>
    <w:rsid w:val="00B35EE6"/>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semiHidden/>
    <w:unhideWhenUsed/>
    <w:rsid w:val="00B35EE6"/>
    <w:pPr>
      <w:spacing w:after="0" w:line="240" w:lineRule="auto"/>
    </w:p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20">
    <w:name w:val="Light List Accent 2"/>
    <w:basedOn w:val="a3"/>
    <w:uiPriority w:val="61"/>
    <w:semiHidden/>
    <w:unhideWhenUsed/>
    <w:rsid w:val="00B35EE6"/>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30">
    <w:name w:val="Light List Accent 3"/>
    <w:basedOn w:val="a3"/>
    <w:uiPriority w:val="61"/>
    <w:semiHidden/>
    <w:unhideWhenUsed/>
    <w:rsid w:val="00B35EE6"/>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40">
    <w:name w:val="Light List Accent 4"/>
    <w:basedOn w:val="a3"/>
    <w:uiPriority w:val="61"/>
    <w:semiHidden/>
    <w:unhideWhenUsed/>
    <w:rsid w:val="00B35EE6"/>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50">
    <w:name w:val="Light List Accent 5"/>
    <w:basedOn w:val="a3"/>
    <w:uiPriority w:val="61"/>
    <w:semiHidden/>
    <w:unhideWhenUsed/>
    <w:rsid w:val="00B35EE6"/>
    <w:pPr>
      <w:spacing w:after="0" w:line="240" w:lineRule="auto"/>
    </w:p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styleId="-60">
    <w:name w:val="Light List Accent 6"/>
    <w:basedOn w:val="a3"/>
    <w:uiPriority w:val="61"/>
    <w:semiHidden/>
    <w:unhideWhenUsed/>
    <w:rsid w:val="00B35EE6"/>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aff0">
    <w:name w:val="Light Grid"/>
    <w:basedOn w:val="a3"/>
    <w:uiPriority w:val="62"/>
    <w:semiHidden/>
    <w:unhideWhenUsed/>
    <w:rsid w:val="00B35EE6"/>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2">
    <w:name w:val="Light Grid Accent 1"/>
    <w:basedOn w:val="a3"/>
    <w:uiPriority w:val="62"/>
    <w:semiHidden/>
    <w:unhideWhenUsed/>
    <w:rsid w:val="00B35EE6"/>
    <w:pPr>
      <w:spacing w:after="0" w:line="240" w:lineRule="auto"/>
    </w:p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styleId="-22">
    <w:name w:val="Light Grid Accent 2"/>
    <w:basedOn w:val="a3"/>
    <w:uiPriority w:val="62"/>
    <w:semiHidden/>
    <w:unhideWhenUsed/>
    <w:rsid w:val="00B35EE6"/>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32">
    <w:name w:val="Light Grid Accent 3"/>
    <w:basedOn w:val="a3"/>
    <w:uiPriority w:val="62"/>
    <w:semiHidden/>
    <w:unhideWhenUsed/>
    <w:rsid w:val="00B35EE6"/>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42">
    <w:name w:val="Light Grid Accent 4"/>
    <w:basedOn w:val="a3"/>
    <w:uiPriority w:val="62"/>
    <w:semiHidden/>
    <w:unhideWhenUsed/>
    <w:rsid w:val="00B35EE6"/>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52">
    <w:name w:val="Light Grid Accent 5"/>
    <w:basedOn w:val="a3"/>
    <w:uiPriority w:val="62"/>
    <w:semiHidden/>
    <w:unhideWhenUsed/>
    <w:rsid w:val="00B35EE6"/>
    <w:pPr>
      <w:spacing w:after="0" w:line="240" w:lineRule="auto"/>
    </w:p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table" w:styleId="-62">
    <w:name w:val="Light Grid Accent 6"/>
    <w:basedOn w:val="a3"/>
    <w:uiPriority w:val="62"/>
    <w:semiHidden/>
    <w:unhideWhenUsed/>
    <w:rsid w:val="00B35EE6"/>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1e">
    <w:name w:val="Medium Shading 1"/>
    <w:basedOn w:val="a3"/>
    <w:uiPriority w:val="63"/>
    <w:semiHidden/>
    <w:unhideWhenUsed/>
    <w:rsid w:val="00B35EE6"/>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semiHidden/>
    <w:unhideWhenUsed/>
    <w:rsid w:val="00B35EE6"/>
    <w:pPr>
      <w:spacing w:after="0" w:line="240" w:lineRule="auto"/>
    </w:p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1-2">
    <w:name w:val="Medium Shading 1 Accent 2"/>
    <w:basedOn w:val="a3"/>
    <w:uiPriority w:val="63"/>
    <w:semiHidden/>
    <w:unhideWhenUsed/>
    <w:rsid w:val="00B35EE6"/>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1-3">
    <w:name w:val="Medium Shading 1 Accent 3"/>
    <w:basedOn w:val="a3"/>
    <w:uiPriority w:val="63"/>
    <w:semiHidden/>
    <w:unhideWhenUsed/>
    <w:rsid w:val="00B35EE6"/>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1-4">
    <w:name w:val="Medium Shading 1 Accent 4"/>
    <w:basedOn w:val="a3"/>
    <w:uiPriority w:val="63"/>
    <w:semiHidden/>
    <w:unhideWhenUsed/>
    <w:rsid w:val="00B35EE6"/>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1-5">
    <w:name w:val="Medium Shading 1 Accent 5"/>
    <w:basedOn w:val="a3"/>
    <w:uiPriority w:val="63"/>
    <w:semiHidden/>
    <w:unhideWhenUsed/>
    <w:rsid w:val="00B35EE6"/>
    <w:pPr>
      <w:spacing w:after="0" w:line="240" w:lineRule="auto"/>
    </w:p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styleId="1-6">
    <w:name w:val="Medium Shading 1 Accent 6"/>
    <w:basedOn w:val="a3"/>
    <w:uiPriority w:val="63"/>
    <w:semiHidden/>
    <w:unhideWhenUsed/>
    <w:rsid w:val="00B35EE6"/>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29">
    <w:name w:val="Medium Shading 2"/>
    <w:basedOn w:val="a3"/>
    <w:uiPriority w:val="64"/>
    <w:semiHidden/>
    <w:unhideWhenUsed/>
    <w:rsid w:val="00B35EE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1">
    <w:name w:val="Medium Shading 2 Accent 1"/>
    <w:basedOn w:val="a3"/>
    <w:uiPriority w:val="64"/>
    <w:semiHidden/>
    <w:unhideWhenUsed/>
    <w:rsid w:val="00B35EE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2">
    <w:name w:val="Medium Shading 2 Accent 2"/>
    <w:basedOn w:val="a3"/>
    <w:uiPriority w:val="64"/>
    <w:semiHidden/>
    <w:unhideWhenUsed/>
    <w:rsid w:val="00B35EE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3">
    <w:name w:val="Medium Shading 2 Accent 3"/>
    <w:basedOn w:val="a3"/>
    <w:uiPriority w:val="64"/>
    <w:semiHidden/>
    <w:unhideWhenUsed/>
    <w:rsid w:val="00B35EE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4">
    <w:name w:val="Medium Shading 2 Accent 4"/>
    <w:basedOn w:val="a3"/>
    <w:uiPriority w:val="64"/>
    <w:semiHidden/>
    <w:unhideWhenUsed/>
    <w:rsid w:val="00B35EE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5">
    <w:name w:val="Medium Shading 2 Accent 5"/>
    <w:basedOn w:val="a3"/>
    <w:uiPriority w:val="64"/>
    <w:semiHidden/>
    <w:unhideWhenUsed/>
    <w:rsid w:val="00B35EE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6">
    <w:name w:val="Medium Shading 2 Accent 6"/>
    <w:basedOn w:val="a3"/>
    <w:uiPriority w:val="64"/>
    <w:semiHidden/>
    <w:unhideWhenUsed/>
    <w:rsid w:val="00B35EE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1f">
    <w:name w:val="Medium List 1"/>
    <w:basedOn w:val="a3"/>
    <w:uiPriority w:val="65"/>
    <w:semiHidden/>
    <w:unhideWhenUsed/>
    <w:rsid w:val="00B35EE6"/>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semiHidden/>
    <w:unhideWhenUsed/>
    <w:rsid w:val="00B35EE6"/>
    <w:pPr>
      <w:spacing w:after="0" w:line="240" w:lineRule="auto"/>
    </w:pPr>
    <w:rPr>
      <w:color w:val="000000" w:themeColor="text1"/>
    </w:rPr>
    <w:tblPr>
      <w:tblStyleRowBandSize w:val="1"/>
      <w:tblStyleColBandSize w:val="1"/>
      <w:tblBorders>
        <w:top w:val="single" w:sz="8" w:space="0" w:color="5B9BD5" w:themeColor="accent1"/>
        <w:bottom w:val="single" w:sz="8" w:space="0" w:color="5B9BD5" w:themeColor="accent1"/>
      </w:tblBorders>
    </w:tblPr>
    <w:tblStylePr w:type="firstRow">
      <w:rPr>
        <w:rFonts w:asciiTheme="majorHAnsi" w:eastAsiaTheme="majorEastAsia" w:hAnsiTheme="majorHAnsi" w:cstheme="majorBidi"/>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1-20">
    <w:name w:val="Medium List 1 Accent 2"/>
    <w:basedOn w:val="a3"/>
    <w:uiPriority w:val="65"/>
    <w:semiHidden/>
    <w:unhideWhenUsed/>
    <w:rsid w:val="00B35EE6"/>
    <w:pPr>
      <w:spacing w:after="0" w:line="240" w:lineRule="auto"/>
    </w:pPr>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1-30">
    <w:name w:val="Medium List 1 Accent 3"/>
    <w:basedOn w:val="a3"/>
    <w:uiPriority w:val="65"/>
    <w:semiHidden/>
    <w:unhideWhenUsed/>
    <w:rsid w:val="00B35EE6"/>
    <w:pPr>
      <w:spacing w:after="0" w:line="240" w:lineRule="auto"/>
    </w:pPr>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1-40">
    <w:name w:val="Medium List 1 Accent 4"/>
    <w:basedOn w:val="a3"/>
    <w:uiPriority w:val="65"/>
    <w:semiHidden/>
    <w:unhideWhenUsed/>
    <w:rsid w:val="00B35EE6"/>
    <w:pPr>
      <w:spacing w:after="0" w:line="240" w:lineRule="auto"/>
    </w:pPr>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1-50">
    <w:name w:val="Medium List 1 Accent 5"/>
    <w:basedOn w:val="a3"/>
    <w:uiPriority w:val="65"/>
    <w:semiHidden/>
    <w:unhideWhenUsed/>
    <w:rsid w:val="00B35EE6"/>
    <w:pPr>
      <w:spacing w:after="0" w:line="240" w:lineRule="auto"/>
    </w:pPr>
    <w:rPr>
      <w:color w:val="000000" w:themeColor="text1"/>
    </w:rPr>
    <w:tblPr>
      <w:tblStyleRowBandSize w:val="1"/>
      <w:tblStyleColBandSize w:val="1"/>
      <w:tblBorders>
        <w:top w:val="single" w:sz="8" w:space="0" w:color="4472C4" w:themeColor="accent5"/>
        <w:bottom w:val="single" w:sz="8" w:space="0" w:color="4472C4" w:themeColor="accent5"/>
      </w:tblBorders>
    </w:tblPr>
    <w:tblStylePr w:type="firstRow">
      <w:rPr>
        <w:rFonts w:asciiTheme="majorHAnsi" w:eastAsiaTheme="majorEastAsia" w:hAnsiTheme="majorHAnsi" w:cstheme="majorBidi"/>
      </w:rPr>
      <w:tblPr/>
      <w:tcPr>
        <w:tcBorders>
          <w:top w:val="nil"/>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table" w:styleId="1-60">
    <w:name w:val="Medium List 1 Accent 6"/>
    <w:basedOn w:val="a3"/>
    <w:uiPriority w:val="65"/>
    <w:semiHidden/>
    <w:unhideWhenUsed/>
    <w:rsid w:val="00B35EE6"/>
    <w:pPr>
      <w:spacing w:after="0" w:line="240" w:lineRule="auto"/>
    </w:pPr>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2a">
    <w:name w:val="Medium List 2"/>
    <w:basedOn w:val="a3"/>
    <w:uiPriority w:val="66"/>
    <w:semiHidden/>
    <w:unhideWhenUsed/>
    <w:rsid w:val="00B35EE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semiHidden/>
    <w:unhideWhenUsed/>
    <w:rsid w:val="00B35EE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semiHidden/>
    <w:unhideWhenUsed/>
    <w:rsid w:val="00B35EE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semiHidden/>
    <w:unhideWhenUsed/>
    <w:rsid w:val="00B35EE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semiHidden/>
    <w:unhideWhenUsed/>
    <w:rsid w:val="00B35EE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semiHidden/>
    <w:unhideWhenUsed/>
    <w:rsid w:val="00B35EE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semiHidden/>
    <w:unhideWhenUsed/>
    <w:rsid w:val="00B35EE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f0">
    <w:name w:val="Medium Grid 1"/>
    <w:basedOn w:val="a3"/>
    <w:uiPriority w:val="67"/>
    <w:semiHidden/>
    <w:unhideWhenUsed/>
    <w:rsid w:val="00B35EE6"/>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2">
    <w:name w:val="Medium Grid 1 Accent 1"/>
    <w:basedOn w:val="a3"/>
    <w:uiPriority w:val="67"/>
    <w:semiHidden/>
    <w:unhideWhenUsed/>
    <w:rsid w:val="00B35EE6"/>
    <w:pPr>
      <w:spacing w:after="0" w:line="240" w:lineRule="auto"/>
    </w:p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1-22">
    <w:name w:val="Medium Grid 1 Accent 2"/>
    <w:basedOn w:val="a3"/>
    <w:uiPriority w:val="67"/>
    <w:semiHidden/>
    <w:unhideWhenUsed/>
    <w:rsid w:val="00B35EE6"/>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1-32">
    <w:name w:val="Medium Grid 1 Accent 3"/>
    <w:basedOn w:val="a3"/>
    <w:uiPriority w:val="67"/>
    <w:semiHidden/>
    <w:unhideWhenUsed/>
    <w:rsid w:val="00B35EE6"/>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1-42">
    <w:name w:val="Medium Grid 1 Accent 4"/>
    <w:basedOn w:val="a3"/>
    <w:uiPriority w:val="67"/>
    <w:semiHidden/>
    <w:unhideWhenUsed/>
    <w:rsid w:val="00B35EE6"/>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1-52">
    <w:name w:val="Medium Grid 1 Accent 5"/>
    <w:basedOn w:val="a3"/>
    <w:uiPriority w:val="67"/>
    <w:semiHidden/>
    <w:unhideWhenUsed/>
    <w:rsid w:val="00B35EE6"/>
    <w:pPr>
      <w:spacing w:after="0" w:line="240" w:lineRule="auto"/>
    </w:p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1-62">
    <w:name w:val="Medium Grid 1 Accent 6"/>
    <w:basedOn w:val="a3"/>
    <w:uiPriority w:val="67"/>
    <w:semiHidden/>
    <w:unhideWhenUsed/>
    <w:rsid w:val="00B35EE6"/>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2b">
    <w:name w:val="Medium Grid 2"/>
    <w:basedOn w:val="a3"/>
    <w:uiPriority w:val="68"/>
    <w:semiHidden/>
    <w:unhideWhenUsed/>
    <w:rsid w:val="00B35EE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2">
    <w:name w:val="Medium Grid 2 Accent 1"/>
    <w:basedOn w:val="a3"/>
    <w:uiPriority w:val="68"/>
    <w:semiHidden/>
    <w:unhideWhenUsed/>
    <w:rsid w:val="00B35EE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5B9BD5" w:themeColor="accent1"/>
          <w:insideV w:val="single" w:sz="6" w:space="0" w:color="5B9BD5" w:themeColor="accent1"/>
        </w:tcBorders>
        <w:shd w:val="clear" w:color="auto" w:fill="ADCCEA" w:themeFill="accent1" w:themeFillTint="7F"/>
      </w:tcPr>
    </w:tblStylePr>
    <w:tblStylePr w:type="nwCell">
      <w:tblPr/>
      <w:tcPr>
        <w:shd w:val="clear" w:color="auto" w:fill="FFFFFF" w:themeFill="background1"/>
      </w:tcPr>
    </w:tblStylePr>
  </w:style>
  <w:style w:type="table" w:styleId="2-22">
    <w:name w:val="Medium Grid 2 Accent 2"/>
    <w:basedOn w:val="a3"/>
    <w:uiPriority w:val="68"/>
    <w:semiHidden/>
    <w:unhideWhenUsed/>
    <w:rsid w:val="00B35EE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2-32">
    <w:name w:val="Medium Grid 2 Accent 3"/>
    <w:basedOn w:val="a3"/>
    <w:uiPriority w:val="68"/>
    <w:semiHidden/>
    <w:unhideWhenUsed/>
    <w:rsid w:val="00B35EE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2-42">
    <w:name w:val="Medium Grid 2 Accent 4"/>
    <w:basedOn w:val="a3"/>
    <w:uiPriority w:val="68"/>
    <w:semiHidden/>
    <w:unhideWhenUsed/>
    <w:rsid w:val="00B35EE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2-52">
    <w:name w:val="Medium Grid 2 Accent 5"/>
    <w:basedOn w:val="a3"/>
    <w:uiPriority w:val="68"/>
    <w:semiHidden/>
    <w:unhideWhenUsed/>
    <w:rsid w:val="00B35EE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cPr>
      <w:shd w:val="clear" w:color="auto" w:fill="D0DBF0" w:themeFill="accent5" w:themeFillTint="3F"/>
    </w:tcPr>
    <w:tblStylePr w:type="firstRow">
      <w:rPr>
        <w:b/>
        <w:bCs/>
        <w:color w:val="000000" w:themeColor="text1"/>
      </w:rPr>
      <w:tblPr/>
      <w:tcPr>
        <w:shd w:val="clear" w:color="auto" w:fill="ECF1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color="4472C4" w:themeColor="accent5"/>
          <w:insideV w:val="single" w:sz="6" w:space="0" w:color="4472C4" w:themeColor="accent5"/>
        </w:tcBorders>
        <w:shd w:val="clear" w:color="auto" w:fill="A1B8E1" w:themeFill="accent5" w:themeFillTint="7F"/>
      </w:tcPr>
    </w:tblStylePr>
    <w:tblStylePr w:type="nwCell">
      <w:tblPr/>
      <w:tcPr>
        <w:shd w:val="clear" w:color="auto" w:fill="FFFFFF" w:themeFill="background1"/>
      </w:tcPr>
    </w:tblStylePr>
  </w:style>
  <w:style w:type="table" w:styleId="2-62">
    <w:name w:val="Medium Grid 2 Accent 6"/>
    <w:basedOn w:val="a3"/>
    <w:uiPriority w:val="68"/>
    <w:semiHidden/>
    <w:unhideWhenUsed/>
    <w:rsid w:val="00B35EE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37">
    <w:name w:val="Medium Grid 3"/>
    <w:basedOn w:val="a3"/>
    <w:uiPriority w:val="69"/>
    <w:semiHidden/>
    <w:unhideWhenUsed/>
    <w:rsid w:val="00B35EE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semiHidden/>
    <w:unhideWhenUsed/>
    <w:rsid w:val="00B35EE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table" w:styleId="3-2">
    <w:name w:val="Medium Grid 3 Accent 2"/>
    <w:basedOn w:val="a3"/>
    <w:uiPriority w:val="69"/>
    <w:semiHidden/>
    <w:unhideWhenUsed/>
    <w:rsid w:val="00B35EE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3-3">
    <w:name w:val="Medium Grid 3 Accent 3"/>
    <w:basedOn w:val="a3"/>
    <w:uiPriority w:val="69"/>
    <w:semiHidden/>
    <w:unhideWhenUsed/>
    <w:rsid w:val="00B35EE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3-4">
    <w:name w:val="Medium Grid 3 Accent 4"/>
    <w:basedOn w:val="a3"/>
    <w:uiPriority w:val="69"/>
    <w:semiHidden/>
    <w:unhideWhenUsed/>
    <w:rsid w:val="00B35EE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3-5">
    <w:name w:val="Medium Grid 3 Accent 5"/>
    <w:basedOn w:val="a3"/>
    <w:uiPriority w:val="69"/>
    <w:semiHidden/>
    <w:unhideWhenUsed/>
    <w:rsid w:val="00B35EE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styleId="3-6">
    <w:name w:val="Medium Grid 3 Accent 6"/>
    <w:basedOn w:val="a3"/>
    <w:uiPriority w:val="69"/>
    <w:semiHidden/>
    <w:unhideWhenUsed/>
    <w:rsid w:val="00B35EE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aff1">
    <w:name w:val="Dark List"/>
    <w:basedOn w:val="a3"/>
    <w:uiPriority w:val="70"/>
    <w:semiHidden/>
    <w:unhideWhenUsed/>
    <w:rsid w:val="00B35EE6"/>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3"/>
    <w:uiPriority w:val="70"/>
    <w:semiHidden/>
    <w:unhideWhenUsed/>
    <w:rsid w:val="00B35EE6"/>
    <w:pPr>
      <w:spacing w:after="0" w:line="240" w:lineRule="auto"/>
    </w:pPr>
    <w:rPr>
      <w:color w:val="FFFFFF" w:themeColor="background1"/>
    </w:rPr>
    <w:tblPr>
      <w:tblStyleRowBandSize w:val="1"/>
      <w:tblStyleColBandSize w:val="1"/>
    </w:tblPr>
    <w:tcPr>
      <w:shd w:val="clear" w:color="auto" w:fill="5B9BD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1" w:themeFillShade="BF"/>
      </w:tcPr>
    </w:tblStylePr>
    <w:tblStylePr w:type="band1Vert">
      <w:tblPr/>
      <w:tcPr>
        <w:tcBorders>
          <w:top w:val="nil"/>
          <w:left w:val="nil"/>
          <w:bottom w:val="nil"/>
          <w:right w:val="nil"/>
          <w:insideH w:val="nil"/>
          <w:insideV w:val="nil"/>
        </w:tcBorders>
        <w:shd w:val="clear" w:color="auto" w:fill="2E74B5" w:themeFill="accent1" w:themeFillShade="BF"/>
      </w:tcPr>
    </w:tblStylePr>
    <w:tblStylePr w:type="band1Horz">
      <w:tblPr/>
      <w:tcPr>
        <w:tcBorders>
          <w:top w:val="nil"/>
          <w:left w:val="nil"/>
          <w:bottom w:val="nil"/>
          <w:right w:val="nil"/>
          <w:insideH w:val="nil"/>
          <w:insideV w:val="nil"/>
        </w:tcBorders>
        <w:shd w:val="clear" w:color="auto" w:fill="2E74B5" w:themeFill="accent1" w:themeFillShade="BF"/>
      </w:tcPr>
    </w:tblStylePr>
  </w:style>
  <w:style w:type="table" w:styleId="-23">
    <w:name w:val="Dark List Accent 2"/>
    <w:basedOn w:val="a3"/>
    <w:uiPriority w:val="70"/>
    <w:semiHidden/>
    <w:unhideWhenUsed/>
    <w:rsid w:val="00B35EE6"/>
    <w:pPr>
      <w:spacing w:after="0" w:line="240" w:lineRule="auto"/>
    </w:pPr>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33">
    <w:name w:val="Dark List Accent 3"/>
    <w:basedOn w:val="a3"/>
    <w:uiPriority w:val="70"/>
    <w:semiHidden/>
    <w:unhideWhenUsed/>
    <w:rsid w:val="00B35EE6"/>
    <w:pPr>
      <w:spacing w:after="0" w:line="240" w:lineRule="auto"/>
    </w:pPr>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43">
    <w:name w:val="Dark List Accent 4"/>
    <w:basedOn w:val="a3"/>
    <w:uiPriority w:val="70"/>
    <w:semiHidden/>
    <w:unhideWhenUsed/>
    <w:rsid w:val="00B35EE6"/>
    <w:pPr>
      <w:spacing w:after="0" w:line="240" w:lineRule="auto"/>
    </w:pPr>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53">
    <w:name w:val="Dark List Accent 5"/>
    <w:basedOn w:val="a3"/>
    <w:uiPriority w:val="70"/>
    <w:semiHidden/>
    <w:unhideWhenUsed/>
    <w:rsid w:val="00B35EE6"/>
    <w:pPr>
      <w:spacing w:after="0" w:line="240" w:lineRule="auto"/>
    </w:pPr>
    <w:rPr>
      <w:color w:val="FFFFFF" w:themeColor="background1"/>
    </w:rPr>
    <w:tblPr>
      <w:tblStyleRowBandSize w:val="1"/>
      <w:tblStyleColBandSize w:val="1"/>
    </w:tblPr>
    <w:tcPr>
      <w:shd w:val="clear" w:color="auto" w:fill="4472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63">
    <w:name w:val="Dark List Accent 6"/>
    <w:basedOn w:val="a3"/>
    <w:uiPriority w:val="70"/>
    <w:semiHidden/>
    <w:unhideWhenUsed/>
    <w:rsid w:val="00B35EE6"/>
    <w:pPr>
      <w:spacing w:after="0" w:line="240" w:lineRule="auto"/>
    </w:pPr>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aff2">
    <w:name w:val="Colorful Shading"/>
    <w:basedOn w:val="a3"/>
    <w:uiPriority w:val="71"/>
    <w:semiHidden/>
    <w:unhideWhenUsed/>
    <w:rsid w:val="00B35EE6"/>
    <w:pPr>
      <w:spacing w:after="0" w:line="240" w:lineRule="auto"/>
    </w:pPr>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4">
    <w:name w:val="Colorful Shading Accent 1"/>
    <w:basedOn w:val="a3"/>
    <w:uiPriority w:val="71"/>
    <w:semiHidden/>
    <w:unhideWhenUsed/>
    <w:rsid w:val="00B35EE6"/>
    <w:pPr>
      <w:spacing w:after="0" w:line="240" w:lineRule="auto"/>
    </w:pPr>
    <w:rPr>
      <w:color w:val="000000" w:themeColor="text1"/>
    </w:rPr>
    <w:tblPr>
      <w:tblStyleRowBandSize w:val="1"/>
      <w:tblStyleColBandSize w:val="1"/>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table" w:styleId="-24">
    <w:name w:val="Colorful Shading Accent 2"/>
    <w:basedOn w:val="a3"/>
    <w:uiPriority w:val="71"/>
    <w:semiHidden/>
    <w:unhideWhenUsed/>
    <w:rsid w:val="00B35EE6"/>
    <w:pPr>
      <w:spacing w:after="0" w:line="240" w:lineRule="auto"/>
    </w:pPr>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34">
    <w:name w:val="Colorful Shading Accent 3"/>
    <w:basedOn w:val="a3"/>
    <w:uiPriority w:val="71"/>
    <w:semiHidden/>
    <w:unhideWhenUsed/>
    <w:rsid w:val="00B35EE6"/>
    <w:pPr>
      <w:spacing w:after="0" w:line="240" w:lineRule="auto"/>
    </w:pPr>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44">
    <w:name w:val="Colorful Shading Accent 4"/>
    <w:basedOn w:val="a3"/>
    <w:uiPriority w:val="71"/>
    <w:semiHidden/>
    <w:unhideWhenUsed/>
    <w:rsid w:val="00B35EE6"/>
    <w:pPr>
      <w:spacing w:after="0" w:line="240" w:lineRule="auto"/>
    </w:pPr>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54">
    <w:name w:val="Colorful Shading Accent 5"/>
    <w:basedOn w:val="a3"/>
    <w:uiPriority w:val="71"/>
    <w:semiHidden/>
    <w:unhideWhenUsed/>
    <w:rsid w:val="00B35EE6"/>
    <w:pPr>
      <w:spacing w:after="0" w:line="240" w:lineRule="auto"/>
    </w:pPr>
    <w:rPr>
      <w:color w:val="000000" w:themeColor="text1"/>
    </w:rPr>
    <w:tblPr>
      <w:tblStyleRowBandSize w:val="1"/>
      <w:tblStyleColBandSize w:val="1"/>
      <w:tblBorders>
        <w:top w:val="single" w:sz="24" w:space="0" w:color="70AD47" w:themeColor="accent6"/>
        <w:left w:val="single" w:sz="4" w:space="0" w:color="4472C4" w:themeColor="accent5"/>
        <w:bottom w:val="single" w:sz="4" w:space="0" w:color="4472C4" w:themeColor="accent5"/>
        <w:right w:val="single" w:sz="4" w:space="0" w:color="4472C4" w:themeColor="accent5"/>
        <w:insideH w:val="single" w:sz="4" w:space="0" w:color="FFFFFF" w:themeColor="background1"/>
        <w:insideV w:val="single" w:sz="4" w:space="0" w:color="FFFFFF" w:themeColor="background1"/>
      </w:tblBorders>
    </w:tblPr>
    <w:tcPr>
      <w:shd w:val="clear" w:color="auto" w:fill="ECF1F9"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5" w:themeFillShade="99"/>
      </w:tcPr>
    </w:tblStylePr>
    <w:tblStylePr w:type="firstCol">
      <w:rPr>
        <w:color w:val="FFFFFF" w:themeColor="background1"/>
      </w:rPr>
      <w:tblPr/>
      <w:tcPr>
        <w:tcBorders>
          <w:top w:val="nil"/>
          <w:left w:val="nil"/>
          <w:bottom w:val="nil"/>
          <w:right w:val="nil"/>
          <w:insideH w:val="single" w:sz="4" w:space="0" w:color="264378" w:themeColor="accent5" w:themeShade="99"/>
          <w:insideV w:val="nil"/>
        </w:tcBorders>
        <w:shd w:val="clear" w:color="auto" w:fill="26437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rPr>
    </w:tblStylePr>
    <w:tblStylePr w:type="nwCell">
      <w:rPr>
        <w:color w:val="000000" w:themeColor="text1"/>
      </w:rPr>
    </w:tblStylePr>
  </w:style>
  <w:style w:type="table" w:styleId="-64">
    <w:name w:val="Colorful Shading Accent 6"/>
    <w:basedOn w:val="a3"/>
    <w:uiPriority w:val="71"/>
    <w:semiHidden/>
    <w:unhideWhenUsed/>
    <w:rsid w:val="00B35EE6"/>
    <w:pPr>
      <w:spacing w:after="0" w:line="240" w:lineRule="auto"/>
    </w:pPr>
    <w:rPr>
      <w:color w:val="000000" w:themeColor="text1"/>
    </w:rPr>
    <w:tblPr>
      <w:tblStyleRowBandSize w:val="1"/>
      <w:tblStyleColBandSize w:val="1"/>
      <w:tblBorders>
        <w:top w:val="single" w:sz="24" w:space="0" w:color="4472C4"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aff3">
    <w:name w:val="Colorful List"/>
    <w:basedOn w:val="a3"/>
    <w:uiPriority w:val="72"/>
    <w:semiHidden/>
    <w:unhideWhenUsed/>
    <w:rsid w:val="00B35EE6"/>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5">
    <w:name w:val="Colorful List Accent 1"/>
    <w:basedOn w:val="a3"/>
    <w:uiPriority w:val="72"/>
    <w:semiHidden/>
    <w:unhideWhenUsed/>
    <w:rsid w:val="00B35EE6"/>
    <w:pPr>
      <w:spacing w:after="0" w:line="240" w:lineRule="auto"/>
    </w:pPr>
    <w:rPr>
      <w:color w:val="000000" w:themeColor="text1"/>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25">
    <w:name w:val="Colorful List Accent 2"/>
    <w:basedOn w:val="a3"/>
    <w:uiPriority w:val="72"/>
    <w:semiHidden/>
    <w:unhideWhenUsed/>
    <w:rsid w:val="00B35EE6"/>
    <w:pPr>
      <w:spacing w:after="0" w:line="240" w:lineRule="auto"/>
    </w:pPr>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35">
    <w:name w:val="Colorful List Accent 3"/>
    <w:basedOn w:val="a3"/>
    <w:uiPriority w:val="72"/>
    <w:semiHidden/>
    <w:unhideWhenUsed/>
    <w:rsid w:val="00B35EE6"/>
    <w:pPr>
      <w:spacing w:after="0" w:line="240" w:lineRule="auto"/>
    </w:pPr>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45">
    <w:name w:val="Colorful List Accent 4"/>
    <w:basedOn w:val="a3"/>
    <w:uiPriority w:val="72"/>
    <w:semiHidden/>
    <w:unhideWhenUsed/>
    <w:rsid w:val="00B35EE6"/>
    <w:pPr>
      <w:spacing w:after="0" w:line="240" w:lineRule="auto"/>
    </w:pPr>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55">
    <w:name w:val="Colorful List Accent 5"/>
    <w:basedOn w:val="a3"/>
    <w:uiPriority w:val="72"/>
    <w:semiHidden/>
    <w:unhideWhenUsed/>
    <w:rsid w:val="00B35EE6"/>
    <w:pPr>
      <w:spacing w:after="0" w:line="240" w:lineRule="auto"/>
    </w:pPr>
    <w:rPr>
      <w:color w:val="000000" w:themeColor="text1"/>
    </w:rPr>
    <w:tblPr>
      <w:tblStyleRowBandSize w:val="1"/>
      <w:tblStyleColBandSize w:val="1"/>
    </w:tblPr>
    <w:tcPr>
      <w:shd w:val="clear" w:color="auto" w:fill="ECF1F9"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5" w:themeFillTint="3F"/>
      </w:tcPr>
    </w:tblStylePr>
    <w:tblStylePr w:type="band1Horz">
      <w:tblPr/>
      <w:tcPr>
        <w:shd w:val="clear" w:color="auto" w:fill="D9E2F3" w:themeFill="accent5" w:themeFillTint="33"/>
      </w:tcPr>
    </w:tblStylePr>
  </w:style>
  <w:style w:type="table" w:styleId="-65">
    <w:name w:val="Colorful List Accent 6"/>
    <w:basedOn w:val="a3"/>
    <w:uiPriority w:val="72"/>
    <w:semiHidden/>
    <w:unhideWhenUsed/>
    <w:rsid w:val="00B35EE6"/>
    <w:pPr>
      <w:spacing w:after="0" w:line="240" w:lineRule="auto"/>
    </w:pPr>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259A0" w:themeFill="accent5" w:themeFillShade="CC"/>
      </w:tcPr>
    </w:tblStylePr>
    <w:tblStylePr w:type="lastRow">
      <w:rPr>
        <w:b/>
        <w:bCs/>
        <w:color w:val="3259A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aff4">
    <w:name w:val="Colorful Grid"/>
    <w:basedOn w:val="a3"/>
    <w:uiPriority w:val="73"/>
    <w:semiHidden/>
    <w:unhideWhenUsed/>
    <w:rsid w:val="00B35EE6"/>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6">
    <w:name w:val="Colorful Grid Accent 1"/>
    <w:basedOn w:val="a3"/>
    <w:uiPriority w:val="73"/>
    <w:semiHidden/>
    <w:unhideWhenUsed/>
    <w:rsid w:val="00B35EE6"/>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26">
    <w:name w:val="Colorful Grid Accent 2"/>
    <w:basedOn w:val="a3"/>
    <w:uiPriority w:val="73"/>
    <w:semiHidden/>
    <w:unhideWhenUsed/>
    <w:rsid w:val="00B35EE6"/>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36">
    <w:name w:val="Colorful Grid Accent 3"/>
    <w:basedOn w:val="a3"/>
    <w:uiPriority w:val="73"/>
    <w:semiHidden/>
    <w:unhideWhenUsed/>
    <w:rsid w:val="00B35EE6"/>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46">
    <w:name w:val="Colorful Grid Accent 4"/>
    <w:basedOn w:val="a3"/>
    <w:uiPriority w:val="73"/>
    <w:semiHidden/>
    <w:unhideWhenUsed/>
    <w:rsid w:val="00B35EE6"/>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56">
    <w:name w:val="Colorful Grid Accent 5"/>
    <w:basedOn w:val="a3"/>
    <w:uiPriority w:val="73"/>
    <w:semiHidden/>
    <w:unhideWhenUsed/>
    <w:rsid w:val="00B35EE6"/>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rPr>
      <w:tblPr/>
      <w:tcPr>
        <w:shd w:val="clear" w:color="auto" w:fill="B4C6E7" w:themeFill="accent5" w:themeFillTint="66"/>
      </w:tcPr>
    </w:tblStylePr>
    <w:tblStylePr w:type="firstCol">
      <w:rPr>
        <w:color w:val="FFFFFF" w:themeColor="background1"/>
      </w:rPr>
      <w:tblPr/>
      <w:tcPr>
        <w:shd w:val="clear" w:color="auto" w:fill="2F5496" w:themeFill="accent5" w:themeFillShade="BF"/>
      </w:tcPr>
    </w:tblStylePr>
    <w:tblStylePr w:type="lastCol">
      <w:rPr>
        <w:color w:val="FFFFFF" w:themeColor="background1"/>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66">
    <w:name w:val="Colorful Grid Accent 6"/>
    <w:basedOn w:val="a3"/>
    <w:uiPriority w:val="73"/>
    <w:semiHidden/>
    <w:unhideWhenUsed/>
    <w:rsid w:val="00B35EE6"/>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customStyle="1" w:styleId="38">
    <w:name w:val="Сетка таблицы3"/>
    <w:basedOn w:val="a3"/>
    <w:next w:val="afd"/>
    <w:uiPriority w:val="59"/>
    <w:rsid w:val="001C3E1F"/>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Balloon Text"/>
    <w:basedOn w:val="a1"/>
    <w:link w:val="affb"/>
    <w:uiPriority w:val="99"/>
    <w:semiHidden/>
    <w:unhideWhenUsed/>
    <w:rsid w:val="00900C38"/>
    <w:pPr>
      <w:spacing w:after="0" w:line="240" w:lineRule="auto"/>
    </w:pPr>
    <w:rPr>
      <w:rFonts w:ascii="Segoe UI" w:hAnsi="Segoe UI" w:cs="Segoe UI"/>
      <w:sz w:val="18"/>
      <w:szCs w:val="18"/>
    </w:rPr>
  </w:style>
  <w:style w:type="character" w:customStyle="1" w:styleId="affb">
    <w:name w:val="Текст выноски Знак"/>
    <w:basedOn w:val="a2"/>
    <w:link w:val="affa"/>
    <w:uiPriority w:val="99"/>
    <w:semiHidden/>
    <w:rsid w:val="00900C3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4552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B06FB1-B8EA-4FC8-8B13-695775352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45</Pages>
  <Words>10839</Words>
  <Characters>61783</Characters>
  <Application>Microsoft Office Word</Application>
  <DocSecurity>0</DocSecurity>
  <Lines>514</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Шамс</dc:creator>
  <cp:keywords/>
  <dc:description/>
  <cp:lastModifiedBy>Айшат</cp:lastModifiedBy>
  <cp:revision>4</cp:revision>
  <cp:lastPrinted>2022-12-01T11:07:00Z</cp:lastPrinted>
  <dcterms:created xsi:type="dcterms:W3CDTF">2022-11-29T19:49:00Z</dcterms:created>
  <dcterms:modified xsi:type="dcterms:W3CDTF">2022-12-01T13:03:00Z</dcterms:modified>
</cp:coreProperties>
</file>